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65B" w:rsidRPr="003B1A19" w:rsidRDefault="00266BDF" w:rsidP="00266BDF">
      <w:pPr>
        <w:keepNext/>
        <w:widowControl w:val="0"/>
        <w:autoSpaceDE w:val="0"/>
        <w:autoSpaceDN w:val="0"/>
        <w:adjustRightInd w:val="0"/>
        <w:ind w:firstLine="360"/>
        <w:jc w:val="right"/>
        <w:outlineLvl w:val="0"/>
        <w:rPr>
          <w:rFonts w:ascii="Trebuchet MS" w:hAnsi="Trebuchet MS" w:cs="Arial"/>
          <w:b/>
          <w:sz w:val="22"/>
          <w:szCs w:val="22"/>
          <w:lang w:val="ro-RO"/>
        </w:rPr>
      </w:pPr>
      <w:r w:rsidRPr="003B1A19">
        <w:rPr>
          <w:rFonts w:ascii="Trebuchet MS" w:hAnsi="Trebuchet MS" w:cs="Arial"/>
          <w:b/>
          <w:sz w:val="22"/>
          <w:szCs w:val="22"/>
          <w:lang w:val="ro-RO"/>
        </w:rPr>
        <w:t>Anexa III</w:t>
      </w:r>
    </w:p>
    <w:p w:rsidR="002D3D79" w:rsidRPr="003B1A19" w:rsidRDefault="002D3D79" w:rsidP="0092297B">
      <w:pPr>
        <w:keepNext/>
        <w:widowControl w:val="0"/>
        <w:autoSpaceDE w:val="0"/>
        <w:autoSpaceDN w:val="0"/>
        <w:adjustRightInd w:val="0"/>
        <w:ind w:firstLine="360"/>
        <w:jc w:val="both"/>
        <w:outlineLvl w:val="0"/>
        <w:rPr>
          <w:rFonts w:ascii="Trebuchet MS" w:hAnsi="Trebuchet MS" w:cs="Arial"/>
          <w:b/>
          <w:sz w:val="22"/>
          <w:szCs w:val="22"/>
          <w:lang w:val="ro-RO"/>
        </w:rPr>
      </w:pP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u w:val="single"/>
          <w:lang w:val="ro-RO"/>
        </w:rPr>
      </w:pPr>
    </w:p>
    <w:p w:rsidR="0097465B" w:rsidRPr="003B1A19" w:rsidRDefault="0097465B" w:rsidP="003A163F">
      <w:pPr>
        <w:widowControl w:val="0"/>
        <w:autoSpaceDE w:val="0"/>
        <w:autoSpaceDN w:val="0"/>
        <w:adjustRightInd w:val="0"/>
        <w:ind w:firstLine="360"/>
        <w:jc w:val="center"/>
        <w:outlineLvl w:val="0"/>
        <w:rPr>
          <w:rFonts w:ascii="Trebuchet MS" w:hAnsi="Trebuchet MS" w:cs="Arial"/>
          <w:b/>
          <w:bCs/>
          <w:sz w:val="22"/>
          <w:szCs w:val="22"/>
          <w:u w:val="single"/>
          <w:lang w:val="ro-RO"/>
        </w:rPr>
      </w:pPr>
    </w:p>
    <w:p w:rsidR="0097465B" w:rsidRPr="003B1A19" w:rsidRDefault="0097465B" w:rsidP="003A163F">
      <w:pPr>
        <w:widowControl w:val="0"/>
        <w:autoSpaceDE w:val="0"/>
        <w:autoSpaceDN w:val="0"/>
        <w:adjustRightInd w:val="0"/>
        <w:ind w:firstLine="360"/>
        <w:jc w:val="center"/>
        <w:outlineLvl w:val="0"/>
        <w:rPr>
          <w:rFonts w:ascii="Trebuchet MS" w:hAnsi="Trebuchet MS" w:cs="Arial"/>
          <w:b/>
          <w:bCs/>
          <w:u w:val="single"/>
          <w:lang w:val="ro-RO"/>
        </w:rPr>
      </w:pPr>
      <w:r w:rsidRPr="003B1A19">
        <w:rPr>
          <w:rFonts w:ascii="Trebuchet MS" w:hAnsi="Trebuchet MS" w:cs="Arial"/>
          <w:b/>
          <w:bCs/>
          <w:u w:val="single"/>
          <w:lang w:val="ro-RO"/>
        </w:rPr>
        <w:t>REGULAMENT DE ORGANIZARE ŞI FUNCŢIONARE</w:t>
      </w:r>
    </w:p>
    <w:p w:rsidR="0097465B" w:rsidRPr="003B1A19" w:rsidRDefault="0097465B" w:rsidP="003A163F">
      <w:pPr>
        <w:widowControl w:val="0"/>
        <w:autoSpaceDE w:val="0"/>
        <w:autoSpaceDN w:val="0"/>
        <w:adjustRightInd w:val="0"/>
        <w:ind w:firstLine="360"/>
        <w:jc w:val="center"/>
        <w:outlineLvl w:val="0"/>
        <w:rPr>
          <w:rFonts w:ascii="Trebuchet MS" w:hAnsi="Trebuchet MS" w:cs="Arial"/>
          <w:b/>
          <w:bCs/>
          <w:sz w:val="22"/>
          <w:szCs w:val="22"/>
          <w:lang w:val="ro-RO"/>
        </w:rPr>
      </w:pPr>
    </w:p>
    <w:p w:rsidR="0097465B" w:rsidRPr="003B1A19" w:rsidRDefault="0097465B" w:rsidP="003A163F">
      <w:pPr>
        <w:widowControl w:val="0"/>
        <w:autoSpaceDE w:val="0"/>
        <w:autoSpaceDN w:val="0"/>
        <w:adjustRightInd w:val="0"/>
        <w:ind w:firstLine="360"/>
        <w:jc w:val="center"/>
        <w:outlineLvl w:val="0"/>
        <w:rPr>
          <w:rFonts w:ascii="Trebuchet MS" w:hAnsi="Trebuchet MS" w:cs="Arial"/>
          <w:b/>
          <w:bCs/>
          <w:sz w:val="22"/>
          <w:szCs w:val="22"/>
          <w:lang w:val="ro-RO"/>
        </w:rPr>
      </w:pPr>
      <w:r w:rsidRPr="003B1A19">
        <w:rPr>
          <w:rFonts w:ascii="Trebuchet MS" w:hAnsi="Trebuchet MS" w:cs="Arial"/>
          <w:b/>
          <w:bCs/>
          <w:sz w:val="22"/>
          <w:szCs w:val="22"/>
          <w:lang w:val="ro-RO"/>
        </w:rPr>
        <w:t>APARATUL PROPRIU DE SPECIALITATE AL DIRECŢIEI GENERALE DE ASISTENŢĂ SOCIALĂ ŞI PROTECŢIA COPILULUI MUREŞ</w:t>
      </w:r>
    </w:p>
    <w:p w:rsidR="0097465B" w:rsidRPr="003B1A19" w:rsidRDefault="0097465B" w:rsidP="003A163F">
      <w:pPr>
        <w:keepNext/>
        <w:widowControl w:val="0"/>
        <w:autoSpaceDE w:val="0"/>
        <w:autoSpaceDN w:val="0"/>
        <w:adjustRightInd w:val="0"/>
        <w:ind w:firstLine="360"/>
        <w:jc w:val="center"/>
        <w:rPr>
          <w:rFonts w:ascii="Trebuchet MS" w:hAnsi="Trebuchet MS" w:cs="Arial"/>
          <w:sz w:val="22"/>
          <w:szCs w:val="22"/>
          <w:lang w:val="ro-RO"/>
        </w:rPr>
      </w:pPr>
    </w:p>
    <w:p w:rsidR="0097465B" w:rsidRPr="003B1A19" w:rsidRDefault="0097465B" w:rsidP="0092297B">
      <w:pPr>
        <w:keepNext/>
        <w:widowControl w:val="0"/>
        <w:autoSpaceDE w:val="0"/>
        <w:autoSpaceDN w:val="0"/>
        <w:adjustRightInd w:val="0"/>
        <w:ind w:firstLine="360"/>
        <w:jc w:val="both"/>
        <w:rPr>
          <w:rFonts w:ascii="Trebuchet MS" w:hAnsi="Trebuchet MS" w:cs="Arial"/>
          <w:bCs/>
          <w:sz w:val="22"/>
          <w:szCs w:val="22"/>
          <w:lang w:val="ro-RO"/>
        </w:rPr>
      </w:pPr>
    </w:p>
    <w:p w:rsidR="0097465B" w:rsidRPr="003B1A19" w:rsidRDefault="00F62933" w:rsidP="0092297B">
      <w:pPr>
        <w:keepNext/>
        <w:widowControl w:val="0"/>
        <w:autoSpaceDE w:val="0"/>
        <w:autoSpaceDN w:val="0"/>
        <w:adjustRightInd w:val="0"/>
        <w:ind w:firstLine="360"/>
        <w:jc w:val="both"/>
        <w:rPr>
          <w:rFonts w:ascii="Trebuchet MS" w:hAnsi="Trebuchet MS" w:cs="Arial"/>
          <w:sz w:val="22"/>
          <w:szCs w:val="22"/>
          <w:lang w:val="ro-RO"/>
        </w:rPr>
      </w:pPr>
      <w:r w:rsidRPr="003B1A19">
        <w:rPr>
          <w:rFonts w:ascii="Trebuchet MS" w:hAnsi="Trebuchet MS" w:cs="Arial"/>
          <w:noProof/>
          <w:sz w:val="22"/>
          <w:szCs w:val="22"/>
        </w:rPr>
        <w:drawing>
          <wp:inline distT="0" distB="0" distL="0" distR="0">
            <wp:extent cx="5829300" cy="4886325"/>
            <wp:effectExtent l="285750" t="19050" r="19050" b="257175"/>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a:srcRect/>
                    <a:stretch>
                      <a:fillRect/>
                    </a:stretch>
                  </pic:blipFill>
                  <pic:spPr bwMode="auto">
                    <a:xfrm>
                      <a:off x="0" y="0"/>
                      <a:ext cx="5829300" cy="4886325"/>
                    </a:xfrm>
                    <a:prstGeom prst="rect">
                      <a:avLst/>
                    </a:prstGeom>
                    <a:noFill/>
                    <a:ln w="9525">
                      <a:noFill/>
                      <a:miter lim="800000"/>
                      <a:headEnd/>
                      <a:tailEnd/>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pic:spPr>
                </pic:pic>
              </a:graphicData>
            </a:graphic>
          </wp:inline>
        </w:drawing>
      </w:r>
    </w:p>
    <w:p w:rsidR="0097465B" w:rsidRPr="003B1A19"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3B1A19"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3B1A19"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3B1A19"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3B1A19" w:rsidRDefault="0097465B" w:rsidP="0092297B">
      <w:pPr>
        <w:widowControl w:val="0"/>
        <w:autoSpaceDE w:val="0"/>
        <w:autoSpaceDN w:val="0"/>
        <w:adjustRightInd w:val="0"/>
        <w:ind w:firstLine="360"/>
        <w:jc w:val="both"/>
        <w:rPr>
          <w:rFonts w:ascii="Trebuchet MS" w:hAnsi="Trebuchet MS" w:cs="Arial"/>
          <w:b/>
          <w:sz w:val="22"/>
          <w:szCs w:val="22"/>
          <w:lang w:val="ro-RO"/>
        </w:rPr>
      </w:pPr>
    </w:p>
    <w:p w:rsidR="0097465B" w:rsidRPr="003B1A19" w:rsidRDefault="0095663B" w:rsidP="003A163F">
      <w:pPr>
        <w:widowControl w:val="0"/>
        <w:autoSpaceDE w:val="0"/>
        <w:autoSpaceDN w:val="0"/>
        <w:adjustRightInd w:val="0"/>
        <w:ind w:firstLine="360"/>
        <w:jc w:val="center"/>
        <w:rPr>
          <w:rFonts w:ascii="Trebuchet MS" w:hAnsi="Trebuchet MS" w:cs="Arial"/>
          <w:b/>
          <w:bCs/>
          <w:lang w:val="ro-RO"/>
        </w:rPr>
      </w:pPr>
      <w:r w:rsidRPr="003B1A19">
        <w:rPr>
          <w:rFonts w:ascii="Trebuchet MS" w:hAnsi="Trebuchet MS" w:cs="Arial"/>
          <w:b/>
          <w:bCs/>
          <w:lang w:val="ro-RO"/>
        </w:rPr>
        <w:t>202</w:t>
      </w:r>
      <w:r w:rsidR="007852AA" w:rsidRPr="003B1A19">
        <w:rPr>
          <w:rFonts w:ascii="Trebuchet MS" w:hAnsi="Trebuchet MS" w:cs="Arial"/>
          <w:b/>
          <w:bCs/>
          <w:lang w:val="ro-RO"/>
        </w:rPr>
        <w:t>5</w:t>
      </w:r>
    </w:p>
    <w:p w:rsidR="0097465B" w:rsidRPr="003B1A19" w:rsidRDefault="0097465B" w:rsidP="0092297B">
      <w:pPr>
        <w:widowControl w:val="0"/>
        <w:autoSpaceDE w:val="0"/>
        <w:autoSpaceDN w:val="0"/>
        <w:adjustRightInd w:val="0"/>
        <w:ind w:firstLine="360"/>
        <w:jc w:val="both"/>
        <w:rPr>
          <w:rFonts w:ascii="Trebuchet MS" w:hAnsi="Trebuchet MS" w:cs="Arial"/>
          <w:bCs/>
          <w:sz w:val="22"/>
          <w:szCs w:val="22"/>
          <w:lang w:val="ro-RO"/>
        </w:rPr>
      </w:pPr>
    </w:p>
    <w:p w:rsidR="003A163F" w:rsidRPr="003B1A19" w:rsidRDefault="003A163F" w:rsidP="0092297B">
      <w:pPr>
        <w:widowControl w:val="0"/>
        <w:autoSpaceDE w:val="0"/>
        <w:autoSpaceDN w:val="0"/>
        <w:adjustRightInd w:val="0"/>
        <w:ind w:firstLine="360"/>
        <w:jc w:val="both"/>
        <w:rPr>
          <w:rFonts w:ascii="Trebuchet MS" w:hAnsi="Trebuchet MS" w:cs="Arial"/>
          <w:bCs/>
          <w:sz w:val="22"/>
          <w:szCs w:val="22"/>
          <w:lang w:val="ro-RO"/>
        </w:rPr>
      </w:pPr>
    </w:p>
    <w:p w:rsidR="003A163F" w:rsidRPr="003B1A19" w:rsidRDefault="003A163F" w:rsidP="0092297B">
      <w:pPr>
        <w:widowControl w:val="0"/>
        <w:autoSpaceDE w:val="0"/>
        <w:autoSpaceDN w:val="0"/>
        <w:adjustRightInd w:val="0"/>
        <w:ind w:firstLine="360"/>
        <w:jc w:val="both"/>
        <w:rPr>
          <w:rFonts w:ascii="Trebuchet MS" w:hAnsi="Trebuchet MS" w:cs="Arial"/>
          <w:bCs/>
          <w:sz w:val="22"/>
          <w:szCs w:val="22"/>
          <w:lang w:val="ro-RO"/>
        </w:rPr>
      </w:pPr>
    </w:p>
    <w:p w:rsidR="0097465B" w:rsidRPr="003B1A19" w:rsidRDefault="0097465B" w:rsidP="0092297B">
      <w:pPr>
        <w:widowControl w:val="0"/>
        <w:autoSpaceDE w:val="0"/>
        <w:autoSpaceDN w:val="0"/>
        <w:adjustRightInd w:val="0"/>
        <w:ind w:firstLine="360"/>
        <w:jc w:val="both"/>
        <w:rPr>
          <w:rFonts w:ascii="Trebuchet MS" w:hAnsi="Trebuchet MS" w:cs="Arial"/>
          <w:bCs/>
          <w:sz w:val="22"/>
          <w:szCs w:val="22"/>
          <w:lang w:val="ro-RO"/>
        </w:rPr>
      </w:pPr>
    </w:p>
    <w:p w:rsidR="001A03F9" w:rsidRPr="003B1A19" w:rsidRDefault="001A03F9" w:rsidP="0092297B">
      <w:pPr>
        <w:widowControl w:val="0"/>
        <w:autoSpaceDE w:val="0"/>
        <w:autoSpaceDN w:val="0"/>
        <w:adjustRightInd w:val="0"/>
        <w:ind w:firstLine="360"/>
        <w:jc w:val="both"/>
        <w:rPr>
          <w:rFonts w:ascii="Trebuchet MS" w:hAnsi="Trebuchet MS" w:cs="Arial"/>
          <w:bCs/>
          <w:sz w:val="22"/>
          <w:szCs w:val="22"/>
          <w:lang w:val="ro-RO"/>
        </w:rPr>
      </w:pPr>
    </w:p>
    <w:p w:rsidR="001A03F9" w:rsidRPr="003B1A19" w:rsidRDefault="001A03F9" w:rsidP="0092297B">
      <w:pPr>
        <w:widowControl w:val="0"/>
        <w:autoSpaceDE w:val="0"/>
        <w:autoSpaceDN w:val="0"/>
        <w:adjustRightInd w:val="0"/>
        <w:ind w:firstLine="360"/>
        <w:jc w:val="both"/>
        <w:rPr>
          <w:rFonts w:ascii="Trebuchet MS" w:hAnsi="Trebuchet MS" w:cs="Arial"/>
          <w:bCs/>
          <w:sz w:val="22"/>
          <w:szCs w:val="22"/>
          <w:lang w:val="ro-RO"/>
        </w:rPr>
      </w:pPr>
    </w:p>
    <w:p w:rsidR="001A03F9" w:rsidRPr="003B1A19" w:rsidRDefault="001A03F9" w:rsidP="0092297B">
      <w:pPr>
        <w:widowControl w:val="0"/>
        <w:autoSpaceDE w:val="0"/>
        <w:autoSpaceDN w:val="0"/>
        <w:adjustRightInd w:val="0"/>
        <w:ind w:firstLine="360"/>
        <w:jc w:val="both"/>
        <w:rPr>
          <w:rFonts w:ascii="Trebuchet MS" w:hAnsi="Trebuchet MS" w:cs="Arial"/>
          <w:bCs/>
          <w:sz w:val="22"/>
          <w:szCs w:val="22"/>
          <w:lang w:val="ro-RO"/>
        </w:rPr>
      </w:pPr>
    </w:p>
    <w:p w:rsidR="0097465B" w:rsidRPr="003B1A19" w:rsidRDefault="0097465B" w:rsidP="00CE433E">
      <w:pPr>
        <w:spacing w:after="160" w:line="259" w:lineRule="auto"/>
        <w:jc w:val="both"/>
        <w:rPr>
          <w:rFonts w:ascii="Trebuchet MS" w:hAnsi="Trebuchet MS" w:cs="Arial"/>
          <w:b/>
          <w:lang w:val="ro-RO"/>
        </w:rPr>
      </w:pPr>
      <w:r w:rsidRPr="003B1A19">
        <w:rPr>
          <w:rFonts w:ascii="Trebuchet MS" w:hAnsi="Trebuchet MS" w:cs="Arial"/>
          <w:b/>
          <w:lang w:val="ro-RO"/>
        </w:rPr>
        <w:lastRenderedPageBreak/>
        <w:t>CUPRINS</w:t>
      </w:r>
    </w:p>
    <w:sdt>
      <w:sdtPr>
        <w:rPr>
          <w:rFonts w:ascii="Times New Roman" w:hAnsi="Times New Roman"/>
          <w:b w:val="0"/>
          <w:bCs w:val="0"/>
          <w:color w:val="auto"/>
          <w:sz w:val="24"/>
          <w:szCs w:val="24"/>
        </w:rPr>
        <w:id w:val="75249753"/>
        <w:docPartObj>
          <w:docPartGallery w:val="Table of Contents"/>
          <w:docPartUnique/>
        </w:docPartObj>
      </w:sdtPr>
      <w:sdtContent>
        <w:p w:rsidR="00A97631" w:rsidRPr="003B1A19" w:rsidRDefault="00A97631" w:rsidP="001A03F9">
          <w:pPr>
            <w:pStyle w:val="Titlucuprins"/>
            <w:spacing w:before="0" w:line="240" w:lineRule="auto"/>
            <w:rPr>
              <w:rFonts w:ascii="Trebuchet MS" w:hAnsi="Trebuchet MS"/>
              <w:color w:val="auto"/>
              <w:sz w:val="22"/>
              <w:szCs w:val="22"/>
              <w:lang w:val="es-ES"/>
            </w:rPr>
          </w:pPr>
          <w:r w:rsidRPr="003B1A19">
            <w:rPr>
              <w:rFonts w:ascii="Trebuchet MS" w:hAnsi="Trebuchet MS" w:cs="Arial"/>
              <w:color w:val="auto"/>
              <w:sz w:val="22"/>
              <w:szCs w:val="22"/>
              <w:lang w:val="it-IT"/>
            </w:rPr>
            <w:t>Capitolul I.</w:t>
          </w:r>
        </w:p>
        <w:p w:rsidR="00A97631" w:rsidRPr="003B1A19" w:rsidRDefault="00A97631" w:rsidP="001A03F9">
          <w:pPr>
            <w:pStyle w:val="Cuprins1"/>
            <w:spacing w:after="0"/>
            <w:rPr>
              <w:rFonts w:ascii="Trebuchet MS" w:hAnsi="Trebuchet MS" w:cs="Arial"/>
              <w:sz w:val="22"/>
              <w:szCs w:val="22"/>
              <w:lang w:val="es-ES"/>
            </w:rPr>
          </w:pPr>
          <w:r w:rsidRPr="003B1A19">
            <w:rPr>
              <w:rFonts w:ascii="Trebuchet MS" w:hAnsi="Trebuchet MS" w:cs="Arial"/>
              <w:b/>
              <w:sz w:val="22"/>
              <w:szCs w:val="22"/>
              <w:lang w:val="it-IT"/>
            </w:rPr>
            <w:t>Dispoziţii generale</w:t>
          </w:r>
          <w:r w:rsidRPr="003B1A19">
            <w:rPr>
              <w:rFonts w:ascii="Trebuchet MS" w:hAnsi="Trebuchet MS" w:cs="Arial"/>
              <w:sz w:val="22"/>
              <w:szCs w:val="22"/>
            </w:rPr>
            <w:ptab w:relativeTo="margin" w:alignment="right" w:leader="dot"/>
          </w:r>
          <w:r w:rsidR="00EE094D" w:rsidRPr="003B1A19">
            <w:rPr>
              <w:rFonts w:ascii="Trebuchet MS" w:hAnsi="Trebuchet MS" w:cs="Arial"/>
              <w:sz w:val="22"/>
              <w:szCs w:val="22"/>
            </w:rPr>
            <w:t>2</w:t>
          </w:r>
        </w:p>
        <w:p w:rsidR="00A97631" w:rsidRPr="003B1A19" w:rsidRDefault="00CE433E" w:rsidP="001A03F9">
          <w:pPr>
            <w:pStyle w:val="Cuprins2"/>
            <w:spacing w:after="0" w:line="240" w:lineRule="auto"/>
            <w:ind w:left="0"/>
            <w:rPr>
              <w:rFonts w:ascii="Trebuchet MS" w:hAnsi="Trebuchet MS" w:cs="Arial"/>
              <w:lang w:val="es-ES"/>
            </w:rPr>
          </w:pPr>
          <w:r w:rsidRPr="003B1A19">
            <w:rPr>
              <w:rFonts w:ascii="Trebuchet MS" w:hAnsi="Trebuchet MS" w:cs="Arial"/>
              <w:bCs/>
              <w:lang w:val="es-ES"/>
            </w:rPr>
            <w:t>1.1.</w:t>
          </w:r>
          <w:r w:rsidR="0046279E" w:rsidRPr="003B1A19">
            <w:rPr>
              <w:rFonts w:ascii="Trebuchet MS" w:hAnsi="Trebuchet MS" w:cs="Arial"/>
              <w:bCs/>
              <w:lang w:val="es-ES"/>
            </w:rPr>
            <w:t xml:space="preserve"> </w:t>
          </w:r>
          <w:r w:rsidR="00A97631" w:rsidRPr="003B1A19">
            <w:rPr>
              <w:rFonts w:ascii="Trebuchet MS" w:hAnsi="Trebuchet MS" w:cs="Arial"/>
              <w:bCs/>
              <w:lang w:val="es-ES"/>
            </w:rPr>
            <w:t>Obiectul de activitate</w:t>
          </w:r>
          <w:r w:rsidR="00A97631" w:rsidRPr="003B1A19">
            <w:rPr>
              <w:rFonts w:ascii="Trebuchet MS" w:hAnsi="Trebuchet MS" w:cs="Arial"/>
            </w:rPr>
            <w:ptab w:relativeTo="margin" w:alignment="right" w:leader="dot"/>
          </w:r>
          <w:r w:rsidR="00EE094D" w:rsidRPr="003B1A19">
            <w:rPr>
              <w:rFonts w:ascii="Trebuchet MS" w:hAnsi="Trebuchet MS" w:cs="Arial"/>
            </w:rPr>
            <w:t>5</w:t>
          </w:r>
        </w:p>
        <w:p w:rsidR="00A97631" w:rsidRPr="003B1A19" w:rsidRDefault="00CE433E" w:rsidP="001A03F9">
          <w:pPr>
            <w:pStyle w:val="Cuprins3"/>
            <w:spacing w:after="0" w:line="240" w:lineRule="auto"/>
            <w:ind w:left="0"/>
            <w:rPr>
              <w:rFonts w:ascii="Trebuchet MS" w:hAnsi="Trebuchet MS" w:cs="Arial"/>
              <w:lang w:val="es-ES"/>
            </w:rPr>
          </w:pPr>
          <w:r w:rsidRPr="003B1A19">
            <w:rPr>
              <w:rFonts w:ascii="Trebuchet MS" w:hAnsi="Trebuchet MS" w:cs="Arial"/>
              <w:bCs/>
              <w:lang w:val="it-IT"/>
            </w:rPr>
            <w:t>1.2.</w:t>
          </w:r>
          <w:r w:rsidR="0046279E" w:rsidRPr="003B1A19">
            <w:rPr>
              <w:rFonts w:ascii="Trebuchet MS" w:hAnsi="Trebuchet MS" w:cs="Arial"/>
              <w:bCs/>
              <w:lang w:val="it-IT"/>
            </w:rPr>
            <w:t xml:space="preserve"> </w:t>
          </w:r>
          <w:r w:rsidR="00A97631" w:rsidRPr="003B1A19">
            <w:rPr>
              <w:rFonts w:ascii="Trebuchet MS" w:hAnsi="Trebuchet MS" w:cs="Arial"/>
              <w:bCs/>
              <w:lang w:val="it-IT"/>
            </w:rPr>
            <w:t>Principii</w:t>
          </w:r>
          <w:r w:rsidR="00A97631" w:rsidRPr="003B1A19">
            <w:rPr>
              <w:rFonts w:ascii="Trebuchet MS" w:hAnsi="Trebuchet MS" w:cs="Arial"/>
            </w:rPr>
            <w:ptab w:relativeTo="margin" w:alignment="right" w:leader="dot"/>
          </w:r>
          <w:r w:rsidR="00EE094D" w:rsidRPr="003B1A19">
            <w:rPr>
              <w:rFonts w:ascii="Trebuchet MS" w:hAnsi="Trebuchet MS" w:cs="Arial"/>
              <w:lang w:val="es-ES"/>
            </w:rPr>
            <w:t>8</w:t>
          </w:r>
        </w:p>
        <w:p w:rsidR="00A97631" w:rsidRPr="003B1A19" w:rsidRDefault="00CE433E" w:rsidP="001A03F9">
          <w:pPr>
            <w:pStyle w:val="Cuprins1"/>
            <w:spacing w:after="0"/>
            <w:rPr>
              <w:rFonts w:ascii="Trebuchet MS" w:hAnsi="Trebuchet MS" w:cs="Arial"/>
              <w:sz w:val="22"/>
              <w:szCs w:val="22"/>
              <w:lang w:val="es-ES"/>
            </w:rPr>
          </w:pPr>
          <w:r w:rsidRPr="003B1A19">
            <w:rPr>
              <w:rFonts w:ascii="Trebuchet MS" w:hAnsi="Trebuchet MS" w:cs="Arial"/>
              <w:bCs/>
              <w:sz w:val="22"/>
              <w:szCs w:val="22"/>
              <w:lang w:val="it-IT"/>
            </w:rPr>
            <w:t>1.3.</w:t>
          </w:r>
          <w:r w:rsidR="0046279E" w:rsidRPr="003B1A19">
            <w:rPr>
              <w:rFonts w:ascii="Trebuchet MS" w:hAnsi="Trebuchet MS" w:cs="Arial"/>
              <w:bCs/>
              <w:sz w:val="22"/>
              <w:szCs w:val="22"/>
              <w:lang w:val="it-IT"/>
            </w:rPr>
            <w:t xml:space="preserve"> </w:t>
          </w:r>
          <w:r w:rsidR="00A97631" w:rsidRPr="003B1A19">
            <w:rPr>
              <w:rFonts w:ascii="Trebuchet MS" w:hAnsi="Trebuchet MS" w:cs="Arial"/>
              <w:bCs/>
              <w:sz w:val="22"/>
              <w:szCs w:val="22"/>
              <w:lang w:val="it-IT"/>
            </w:rPr>
            <w:t>Structura organizatorică</w:t>
          </w:r>
          <w:r w:rsidR="00A97631" w:rsidRPr="003B1A19">
            <w:rPr>
              <w:rFonts w:ascii="Trebuchet MS" w:hAnsi="Trebuchet MS" w:cs="Arial"/>
              <w:sz w:val="22"/>
              <w:szCs w:val="22"/>
            </w:rPr>
            <w:ptab w:relativeTo="margin" w:alignment="right" w:leader="dot"/>
          </w:r>
          <w:r w:rsidR="00EE094D" w:rsidRPr="003B1A19">
            <w:rPr>
              <w:rFonts w:ascii="Trebuchet MS" w:hAnsi="Trebuchet MS" w:cs="Arial"/>
              <w:sz w:val="22"/>
              <w:szCs w:val="22"/>
              <w:lang w:val="es-ES"/>
            </w:rPr>
            <w:t>12</w:t>
          </w:r>
        </w:p>
        <w:p w:rsidR="00A97631" w:rsidRPr="003B1A19" w:rsidRDefault="00CE433E" w:rsidP="001A03F9">
          <w:pPr>
            <w:pStyle w:val="Cuprins1"/>
            <w:spacing w:after="0"/>
            <w:rPr>
              <w:rFonts w:ascii="Trebuchet MS" w:hAnsi="Trebuchet MS" w:cs="Arial"/>
              <w:sz w:val="22"/>
              <w:szCs w:val="22"/>
              <w:lang w:val="es-ES"/>
            </w:rPr>
          </w:pPr>
          <w:r w:rsidRPr="003B1A19">
            <w:rPr>
              <w:rFonts w:ascii="Trebuchet MS" w:hAnsi="Trebuchet MS" w:cs="Arial"/>
              <w:bCs/>
              <w:sz w:val="22"/>
              <w:szCs w:val="22"/>
              <w:lang w:val="it-IT"/>
            </w:rPr>
            <w:t>1.4.</w:t>
          </w:r>
          <w:r w:rsidR="0046279E" w:rsidRPr="003B1A19">
            <w:rPr>
              <w:rFonts w:ascii="Trebuchet MS" w:hAnsi="Trebuchet MS" w:cs="Arial"/>
              <w:bCs/>
              <w:sz w:val="22"/>
              <w:szCs w:val="22"/>
              <w:lang w:val="it-IT"/>
            </w:rPr>
            <w:t xml:space="preserve"> </w:t>
          </w:r>
          <w:r w:rsidR="00A97631" w:rsidRPr="003B1A19">
            <w:rPr>
              <w:rFonts w:ascii="Trebuchet MS" w:hAnsi="Trebuchet MS" w:cs="Arial"/>
              <w:bCs/>
              <w:sz w:val="22"/>
              <w:szCs w:val="22"/>
              <w:lang w:val="it-IT"/>
            </w:rPr>
            <w:t>Organele de conducere</w:t>
          </w:r>
          <w:r w:rsidR="00A97631" w:rsidRPr="003B1A19">
            <w:rPr>
              <w:rFonts w:ascii="Trebuchet MS" w:hAnsi="Trebuchet MS" w:cs="Arial"/>
              <w:sz w:val="22"/>
              <w:szCs w:val="22"/>
            </w:rPr>
            <w:ptab w:relativeTo="margin" w:alignment="right" w:leader="dot"/>
          </w:r>
          <w:r w:rsidR="008812E7" w:rsidRPr="003B1A19">
            <w:rPr>
              <w:rFonts w:ascii="Trebuchet MS" w:hAnsi="Trebuchet MS" w:cs="Arial"/>
              <w:sz w:val="22"/>
              <w:szCs w:val="22"/>
              <w:lang w:val="es-ES"/>
            </w:rPr>
            <w:t>1</w:t>
          </w:r>
          <w:r w:rsidR="00EE094D" w:rsidRPr="003B1A19">
            <w:rPr>
              <w:rFonts w:ascii="Trebuchet MS" w:hAnsi="Trebuchet MS" w:cs="Arial"/>
              <w:sz w:val="22"/>
              <w:szCs w:val="22"/>
              <w:lang w:val="es-ES"/>
            </w:rPr>
            <w:t>3</w:t>
          </w:r>
        </w:p>
        <w:p w:rsidR="001A03F9" w:rsidRPr="003B1A19" w:rsidRDefault="001A03F9" w:rsidP="00CE433E">
          <w:pPr>
            <w:pStyle w:val="Cuprins3"/>
            <w:spacing w:after="0" w:line="259" w:lineRule="auto"/>
            <w:ind w:left="0"/>
            <w:rPr>
              <w:rFonts w:ascii="Trebuchet MS" w:hAnsi="Trebuchet MS" w:cs="Arial"/>
              <w:b/>
              <w:bCs/>
              <w:lang w:val="it-IT"/>
            </w:rPr>
          </w:pPr>
        </w:p>
        <w:p w:rsidR="00CE433E" w:rsidRPr="003B1A19" w:rsidRDefault="00CE433E" w:rsidP="00CE433E">
          <w:pPr>
            <w:pStyle w:val="Cuprins3"/>
            <w:spacing w:after="0" w:line="259" w:lineRule="auto"/>
            <w:ind w:left="0"/>
            <w:rPr>
              <w:rFonts w:ascii="Trebuchet MS" w:hAnsi="Trebuchet MS" w:cs="Arial"/>
              <w:b/>
              <w:bCs/>
              <w:lang w:val="it-IT"/>
            </w:rPr>
          </w:pPr>
          <w:r w:rsidRPr="003B1A19">
            <w:rPr>
              <w:rFonts w:ascii="Trebuchet MS" w:hAnsi="Trebuchet MS" w:cs="Arial"/>
              <w:b/>
              <w:bCs/>
              <w:lang w:val="it-IT"/>
            </w:rPr>
            <w:t xml:space="preserve">Capitolul II. </w:t>
          </w:r>
        </w:p>
        <w:p w:rsidR="00CE433E" w:rsidRPr="003B1A19" w:rsidRDefault="00CE433E" w:rsidP="00CE433E">
          <w:pPr>
            <w:spacing w:line="259" w:lineRule="auto"/>
            <w:jc w:val="both"/>
            <w:rPr>
              <w:rFonts w:ascii="Trebuchet MS" w:hAnsi="Trebuchet MS" w:cs="Arial"/>
              <w:sz w:val="22"/>
              <w:szCs w:val="22"/>
              <w:lang w:val="fr-FR"/>
            </w:rPr>
          </w:pPr>
          <w:r w:rsidRPr="003B1A19">
            <w:rPr>
              <w:rFonts w:ascii="Trebuchet MS" w:hAnsi="Trebuchet MS" w:cs="Arial"/>
              <w:b/>
              <w:sz w:val="22"/>
              <w:szCs w:val="22"/>
              <w:lang w:val="it-IT"/>
            </w:rPr>
            <w:t>Servicii/Compartimente comune ale  Direcţiei Generale de Asistenţă Socială</w:t>
          </w:r>
          <w:r w:rsidR="009524DF" w:rsidRPr="003B1A19">
            <w:rPr>
              <w:rFonts w:ascii="Trebuchet MS" w:hAnsi="Trebuchet MS" w:cs="Arial"/>
              <w:b/>
              <w:sz w:val="22"/>
              <w:szCs w:val="22"/>
              <w:lang w:val="it-IT"/>
            </w:rPr>
            <w:t xml:space="preserve"> </w:t>
          </w:r>
          <w:r w:rsidRPr="003B1A19">
            <w:rPr>
              <w:rFonts w:ascii="Trebuchet MS" w:hAnsi="Trebuchet MS" w:cs="Arial"/>
              <w:b/>
              <w:sz w:val="22"/>
              <w:szCs w:val="22"/>
              <w:lang w:val="it-IT"/>
            </w:rPr>
            <w:t xml:space="preserve">şi Protecţia </w:t>
          </w:r>
          <w:r w:rsidRPr="003B1A19">
            <w:rPr>
              <w:rFonts w:ascii="Trebuchet MS" w:hAnsi="Trebuchet MS" w:cs="Arial"/>
              <w:b/>
              <w:sz w:val="22"/>
              <w:szCs w:val="22"/>
              <w:lang w:val="fr-FR"/>
            </w:rPr>
            <w:t>Copilului Mureş</w:t>
          </w:r>
          <w:r w:rsidRPr="003B1A19">
            <w:rPr>
              <w:rFonts w:ascii="Trebuchet MS" w:hAnsi="Trebuchet MS" w:cs="Arial"/>
              <w:sz w:val="22"/>
              <w:szCs w:val="22"/>
              <w:lang w:val="fr-FR"/>
            </w:rPr>
            <w:t xml:space="preserve"> </w:t>
          </w:r>
          <w:r w:rsidRPr="003B1A19">
            <w:rPr>
              <w:rFonts w:ascii="Trebuchet MS" w:hAnsi="Trebuchet MS"/>
              <w:sz w:val="22"/>
              <w:szCs w:val="22"/>
            </w:rPr>
            <w:ptab w:relativeTo="margin" w:alignment="right" w:leader="dot"/>
          </w:r>
          <w:r w:rsidR="00EE094D" w:rsidRPr="003B1A19">
            <w:rPr>
              <w:rFonts w:ascii="Trebuchet MS" w:hAnsi="Trebuchet MS"/>
              <w:sz w:val="22"/>
              <w:szCs w:val="22"/>
              <w:lang w:val="es-ES"/>
            </w:rPr>
            <w:t>28</w:t>
          </w:r>
        </w:p>
        <w:p w:rsidR="00CE433E" w:rsidRPr="003B1A19" w:rsidRDefault="0046279E" w:rsidP="00CE433E">
          <w:pPr>
            <w:spacing w:line="259" w:lineRule="auto"/>
            <w:rPr>
              <w:rFonts w:ascii="Trebuchet MS" w:hAnsi="Trebuchet MS"/>
              <w:sz w:val="22"/>
              <w:szCs w:val="22"/>
              <w:lang w:val="es-ES"/>
            </w:rPr>
          </w:pPr>
          <w:r w:rsidRPr="003B1A19">
            <w:rPr>
              <w:rFonts w:ascii="Trebuchet MS" w:hAnsi="Trebuchet MS" w:cs="Arial"/>
              <w:bCs/>
              <w:sz w:val="22"/>
              <w:szCs w:val="22"/>
              <w:lang w:val="fr-FR"/>
            </w:rPr>
            <w:t xml:space="preserve">2.1. </w:t>
          </w:r>
          <w:r w:rsidR="00CE433E" w:rsidRPr="003B1A19">
            <w:rPr>
              <w:rFonts w:ascii="Trebuchet MS" w:hAnsi="Trebuchet MS" w:cs="Arial"/>
              <w:bCs/>
              <w:sz w:val="22"/>
              <w:szCs w:val="22"/>
              <w:lang w:val="fr-FR"/>
            </w:rPr>
            <w:t xml:space="preserve">Serviciul Juridic – Contencios </w:t>
          </w:r>
          <w:r w:rsidR="00A97631" w:rsidRPr="003B1A19">
            <w:rPr>
              <w:rFonts w:ascii="Trebuchet MS" w:hAnsi="Trebuchet MS"/>
              <w:sz w:val="22"/>
              <w:szCs w:val="22"/>
            </w:rPr>
            <w:ptab w:relativeTo="margin" w:alignment="right" w:leader="dot"/>
          </w:r>
          <w:r w:rsidR="00EE094D" w:rsidRPr="003B1A19">
            <w:rPr>
              <w:rFonts w:ascii="Trebuchet MS" w:hAnsi="Trebuchet MS"/>
              <w:sz w:val="22"/>
              <w:szCs w:val="22"/>
              <w:lang w:val="es-ES"/>
            </w:rPr>
            <w:t>2</w:t>
          </w:r>
          <w:r w:rsidR="0082021D" w:rsidRPr="003B1A19">
            <w:rPr>
              <w:rFonts w:ascii="Trebuchet MS" w:hAnsi="Trebuchet MS"/>
              <w:sz w:val="22"/>
              <w:szCs w:val="22"/>
              <w:lang w:val="es-ES"/>
            </w:rPr>
            <w:t>9</w:t>
          </w:r>
        </w:p>
        <w:p w:rsidR="00CE433E" w:rsidRPr="003B1A19" w:rsidRDefault="0046279E" w:rsidP="00CE433E">
          <w:pPr>
            <w:spacing w:line="259" w:lineRule="auto"/>
            <w:rPr>
              <w:rFonts w:ascii="Trebuchet MS" w:hAnsi="Trebuchet MS"/>
              <w:sz w:val="22"/>
              <w:szCs w:val="22"/>
              <w:lang w:val="es-ES"/>
            </w:rPr>
          </w:pPr>
          <w:r w:rsidRPr="003B1A19">
            <w:rPr>
              <w:rFonts w:ascii="Trebuchet MS" w:hAnsi="Trebuchet MS" w:cs="Arial"/>
              <w:sz w:val="22"/>
              <w:szCs w:val="22"/>
              <w:lang w:val="it-IT"/>
            </w:rPr>
            <w:t xml:space="preserve">2.2. </w:t>
          </w:r>
          <w:r w:rsidR="00CE433E" w:rsidRPr="003B1A19">
            <w:rPr>
              <w:rFonts w:ascii="Trebuchet MS" w:hAnsi="Trebuchet MS" w:cs="Arial"/>
              <w:sz w:val="22"/>
              <w:szCs w:val="22"/>
              <w:lang w:val="it-IT"/>
            </w:rPr>
            <w:t>Serviciul Adopţii şi Postadopţii</w:t>
          </w:r>
          <w:r w:rsidR="00CE433E" w:rsidRPr="003B1A19">
            <w:rPr>
              <w:rFonts w:ascii="Trebuchet MS" w:hAnsi="Trebuchet MS"/>
              <w:sz w:val="22"/>
              <w:szCs w:val="22"/>
            </w:rPr>
            <w:ptab w:relativeTo="margin" w:alignment="right" w:leader="dot"/>
          </w:r>
          <w:r w:rsidR="008812E7" w:rsidRPr="003B1A19">
            <w:rPr>
              <w:rFonts w:ascii="Trebuchet MS" w:hAnsi="Trebuchet MS"/>
              <w:sz w:val="22"/>
              <w:szCs w:val="22"/>
              <w:lang w:val="es-ES"/>
            </w:rPr>
            <w:t>3</w:t>
          </w:r>
          <w:r w:rsidR="00EE094D" w:rsidRPr="003B1A19">
            <w:rPr>
              <w:rFonts w:ascii="Trebuchet MS" w:hAnsi="Trebuchet MS"/>
              <w:sz w:val="22"/>
              <w:szCs w:val="22"/>
              <w:lang w:val="es-ES"/>
            </w:rPr>
            <w:t>3</w:t>
          </w:r>
        </w:p>
        <w:p w:rsidR="00CE433E" w:rsidRPr="003B1A19" w:rsidRDefault="0046279E" w:rsidP="00CE433E">
          <w:pPr>
            <w:spacing w:line="259" w:lineRule="auto"/>
            <w:rPr>
              <w:rFonts w:ascii="Trebuchet MS" w:hAnsi="Trebuchet MS"/>
              <w:sz w:val="22"/>
              <w:szCs w:val="22"/>
            </w:rPr>
          </w:pPr>
          <w:r w:rsidRPr="003B1A19">
            <w:rPr>
              <w:rFonts w:ascii="Trebuchet MS" w:hAnsi="Trebuchet MS" w:cs="Arial"/>
              <w:bCs/>
              <w:sz w:val="22"/>
              <w:szCs w:val="22"/>
              <w:lang w:val="it-IT"/>
            </w:rPr>
            <w:t xml:space="preserve">2.3. </w:t>
          </w:r>
          <w:r w:rsidR="00510255" w:rsidRPr="003B1A19">
            <w:rPr>
              <w:rFonts w:ascii="Trebuchet MS" w:hAnsi="Trebuchet MS" w:cs="Arial"/>
              <w:bCs/>
              <w:sz w:val="22"/>
              <w:szCs w:val="22"/>
              <w:lang w:val="it-IT"/>
            </w:rPr>
            <w:t xml:space="preserve">Serviciul </w:t>
          </w:r>
          <w:r w:rsidR="00CE433E" w:rsidRPr="003B1A19">
            <w:rPr>
              <w:rFonts w:ascii="Trebuchet MS" w:hAnsi="Trebuchet MS" w:cs="Arial"/>
              <w:bCs/>
              <w:sz w:val="22"/>
              <w:szCs w:val="22"/>
              <w:lang w:val="it-IT"/>
            </w:rPr>
            <w:t>Resurse Umane</w:t>
          </w:r>
          <w:r w:rsidR="00CE433E" w:rsidRPr="003B1A19">
            <w:rPr>
              <w:rFonts w:ascii="Trebuchet MS" w:hAnsi="Trebuchet MS"/>
              <w:sz w:val="22"/>
              <w:szCs w:val="22"/>
            </w:rPr>
            <w:ptab w:relativeTo="margin" w:alignment="right" w:leader="dot"/>
          </w:r>
          <w:r w:rsidR="008812E7" w:rsidRPr="003B1A19">
            <w:rPr>
              <w:rFonts w:ascii="Trebuchet MS" w:hAnsi="Trebuchet MS"/>
              <w:sz w:val="22"/>
              <w:szCs w:val="22"/>
            </w:rPr>
            <w:t>3</w:t>
          </w:r>
          <w:r w:rsidR="00EE094D" w:rsidRPr="003B1A19">
            <w:rPr>
              <w:rFonts w:ascii="Trebuchet MS" w:hAnsi="Trebuchet MS"/>
              <w:sz w:val="22"/>
              <w:szCs w:val="22"/>
            </w:rPr>
            <w:t>5</w:t>
          </w:r>
        </w:p>
        <w:p w:rsidR="00CE433E" w:rsidRPr="003B1A19" w:rsidRDefault="0046279E" w:rsidP="00CE433E">
          <w:pPr>
            <w:spacing w:line="259" w:lineRule="auto"/>
            <w:rPr>
              <w:rFonts w:ascii="Trebuchet MS" w:hAnsi="Trebuchet MS"/>
              <w:sz w:val="22"/>
              <w:szCs w:val="22"/>
            </w:rPr>
          </w:pPr>
          <w:r w:rsidRPr="003B1A19">
            <w:rPr>
              <w:rFonts w:ascii="Trebuchet MS" w:hAnsi="Trebuchet MS" w:cs="Arial"/>
              <w:bCs/>
              <w:sz w:val="22"/>
              <w:szCs w:val="22"/>
              <w:lang w:val="it-IT"/>
            </w:rPr>
            <w:t xml:space="preserve">2.4. </w:t>
          </w:r>
          <w:r w:rsidR="00CE433E" w:rsidRPr="003B1A19">
            <w:rPr>
              <w:rFonts w:ascii="Trebuchet MS" w:hAnsi="Trebuchet MS" w:cs="Arial"/>
              <w:bCs/>
              <w:sz w:val="22"/>
              <w:szCs w:val="22"/>
              <w:lang w:val="it-IT"/>
            </w:rPr>
            <w:t>Compartimentul Audit Public Intern</w:t>
          </w:r>
          <w:r w:rsidR="00CE433E" w:rsidRPr="003B1A19">
            <w:rPr>
              <w:rFonts w:ascii="Trebuchet MS" w:hAnsi="Trebuchet MS"/>
              <w:sz w:val="22"/>
              <w:szCs w:val="22"/>
            </w:rPr>
            <w:ptab w:relativeTo="margin" w:alignment="right" w:leader="dot"/>
          </w:r>
          <w:r w:rsidR="00EE094D" w:rsidRPr="003B1A19">
            <w:rPr>
              <w:rFonts w:ascii="Trebuchet MS" w:hAnsi="Trebuchet MS"/>
              <w:sz w:val="22"/>
              <w:szCs w:val="22"/>
            </w:rPr>
            <w:t>39</w:t>
          </w:r>
        </w:p>
        <w:p w:rsidR="00BC2D04" w:rsidRPr="003B1A19" w:rsidRDefault="0046279E" w:rsidP="00B6030A">
          <w:pPr>
            <w:spacing w:line="259" w:lineRule="auto"/>
            <w:jc w:val="both"/>
            <w:rPr>
              <w:rFonts w:ascii="Trebuchet MS" w:hAnsi="Trebuchet MS"/>
              <w:sz w:val="22"/>
              <w:szCs w:val="22"/>
            </w:rPr>
          </w:pPr>
          <w:r w:rsidRPr="003B1A19">
            <w:rPr>
              <w:rFonts w:ascii="Trebuchet MS" w:hAnsi="Trebuchet MS" w:cs="Arial"/>
              <w:sz w:val="22"/>
              <w:szCs w:val="22"/>
              <w:lang w:val="ro-RO"/>
            </w:rPr>
            <w:t xml:space="preserve">2.5. </w:t>
          </w:r>
          <w:r w:rsidR="00CE433E" w:rsidRPr="003B1A19">
            <w:rPr>
              <w:rFonts w:ascii="Trebuchet MS" w:hAnsi="Trebuchet MS" w:cs="Arial"/>
              <w:sz w:val="22"/>
              <w:szCs w:val="22"/>
              <w:lang w:val="ro-RO"/>
            </w:rPr>
            <w:t>Serviciul monitorizare servicii sociale, strategii, proiecte, calitatea serviciilor sociale, control intern şi relaţii cu publicul</w:t>
          </w:r>
          <w:r w:rsidR="00CE433E" w:rsidRPr="003B1A19">
            <w:rPr>
              <w:rFonts w:ascii="Trebuchet MS" w:hAnsi="Trebuchet MS"/>
              <w:sz w:val="22"/>
              <w:szCs w:val="22"/>
            </w:rPr>
            <w:ptab w:relativeTo="margin" w:alignment="right" w:leader="dot"/>
          </w:r>
          <w:r w:rsidR="00EE094D" w:rsidRPr="003B1A19">
            <w:rPr>
              <w:rFonts w:ascii="Trebuchet MS" w:hAnsi="Trebuchet MS"/>
              <w:sz w:val="22"/>
              <w:szCs w:val="22"/>
            </w:rPr>
            <w:t>4</w:t>
          </w:r>
          <w:r w:rsidR="007729ED" w:rsidRPr="003B1A19">
            <w:rPr>
              <w:rFonts w:ascii="Trebuchet MS" w:hAnsi="Trebuchet MS"/>
              <w:sz w:val="22"/>
              <w:szCs w:val="22"/>
            </w:rPr>
            <w:t>0</w:t>
          </w:r>
        </w:p>
        <w:p w:rsidR="00EE094D" w:rsidRPr="003B1A19" w:rsidRDefault="00EE094D" w:rsidP="00B6030A">
          <w:pPr>
            <w:spacing w:line="259" w:lineRule="auto"/>
            <w:jc w:val="both"/>
            <w:rPr>
              <w:rFonts w:ascii="Trebuchet MS" w:hAnsi="Trebuchet MS"/>
              <w:sz w:val="22"/>
              <w:szCs w:val="22"/>
            </w:rPr>
          </w:pPr>
          <w:r w:rsidRPr="003B1A19">
            <w:rPr>
              <w:rFonts w:ascii="Trebuchet MS" w:hAnsi="Trebuchet MS"/>
              <w:sz w:val="22"/>
              <w:szCs w:val="22"/>
            </w:rPr>
            <w:t xml:space="preserve">2.6. Compartimentul PSI și Protecția Muncii </w:t>
          </w:r>
          <w:r w:rsidRPr="003B1A19">
            <w:rPr>
              <w:rFonts w:ascii="Trebuchet MS" w:hAnsi="Trebuchet MS"/>
              <w:sz w:val="22"/>
              <w:szCs w:val="22"/>
            </w:rPr>
            <w:ptab w:relativeTo="margin" w:alignment="right" w:leader="dot"/>
          </w:r>
          <w:r w:rsidRPr="003B1A19">
            <w:rPr>
              <w:rFonts w:ascii="Trebuchet MS" w:hAnsi="Trebuchet MS"/>
              <w:sz w:val="22"/>
              <w:szCs w:val="22"/>
            </w:rPr>
            <w:t>44</w:t>
          </w:r>
        </w:p>
        <w:p w:rsidR="001A03F9" w:rsidRPr="003B1A19" w:rsidRDefault="001A03F9" w:rsidP="009B5773">
          <w:pPr>
            <w:widowControl w:val="0"/>
            <w:autoSpaceDE w:val="0"/>
            <w:autoSpaceDN w:val="0"/>
            <w:adjustRightInd w:val="0"/>
            <w:spacing w:line="259" w:lineRule="auto"/>
            <w:jc w:val="both"/>
            <w:outlineLvl w:val="0"/>
            <w:rPr>
              <w:rFonts w:ascii="Trebuchet MS" w:hAnsi="Trebuchet MS" w:cs="Arial"/>
              <w:b/>
              <w:bCs/>
              <w:sz w:val="22"/>
              <w:szCs w:val="22"/>
              <w:lang w:val="it-IT"/>
            </w:rPr>
          </w:pPr>
        </w:p>
        <w:p w:rsidR="00BC2D04" w:rsidRPr="003B1A19" w:rsidRDefault="00BC2D04" w:rsidP="009B5773">
          <w:pPr>
            <w:widowControl w:val="0"/>
            <w:autoSpaceDE w:val="0"/>
            <w:autoSpaceDN w:val="0"/>
            <w:adjustRightInd w:val="0"/>
            <w:spacing w:line="259" w:lineRule="auto"/>
            <w:jc w:val="both"/>
            <w:outlineLvl w:val="0"/>
            <w:rPr>
              <w:rFonts w:ascii="Trebuchet MS" w:hAnsi="Trebuchet MS" w:cs="Arial"/>
              <w:b/>
              <w:bCs/>
              <w:sz w:val="22"/>
              <w:szCs w:val="22"/>
              <w:lang w:val="it-IT"/>
            </w:rPr>
          </w:pPr>
          <w:r w:rsidRPr="003B1A19">
            <w:rPr>
              <w:rFonts w:ascii="Trebuchet MS" w:hAnsi="Trebuchet MS" w:cs="Arial"/>
              <w:b/>
              <w:bCs/>
              <w:sz w:val="22"/>
              <w:szCs w:val="22"/>
              <w:lang w:val="it-IT"/>
            </w:rPr>
            <w:t>Capitolul III.</w:t>
          </w:r>
        </w:p>
        <w:p w:rsidR="009B5773" w:rsidRPr="003B1A19" w:rsidRDefault="00BC2D04" w:rsidP="009B5773">
          <w:pPr>
            <w:widowControl w:val="0"/>
            <w:autoSpaceDE w:val="0"/>
            <w:autoSpaceDN w:val="0"/>
            <w:adjustRightInd w:val="0"/>
            <w:spacing w:line="259" w:lineRule="auto"/>
            <w:jc w:val="both"/>
            <w:outlineLvl w:val="0"/>
            <w:rPr>
              <w:rFonts w:ascii="Trebuchet MS" w:hAnsi="Trebuchet MS"/>
              <w:sz w:val="22"/>
              <w:szCs w:val="22"/>
            </w:rPr>
          </w:pPr>
          <w:r w:rsidRPr="003B1A19">
            <w:rPr>
              <w:rFonts w:ascii="Trebuchet MS" w:hAnsi="Trebuchet MS" w:cs="Arial"/>
              <w:b/>
              <w:bCs/>
              <w:sz w:val="22"/>
              <w:szCs w:val="22"/>
              <w:lang w:val="it-IT"/>
            </w:rPr>
            <w:t>Servicii/compartimente ale Direcției de  Protecţia a Drepturilor Copilului</w:t>
          </w:r>
          <w:r w:rsidRPr="003B1A19">
            <w:rPr>
              <w:rFonts w:ascii="Trebuchet MS" w:hAnsi="Trebuchet MS" w:cs="Arial"/>
              <w:bCs/>
              <w:sz w:val="22"/>
              <w:szCs w:val="22"/>
              <w:lang w:val="it-IT"/>
            </w:rPr>
            <w:t xml:space="preserve"> </w:t>
          </w:r>
          <w:r w:rsidR="009B5773" w:rsidRPr="003B1A19">
            <w:rPr>
              <w:rFonts w:ascii="Trebuchet MS" w:hAnsi="Trebuchet MS"/>
              <w:sz w:val="22"/>
              <w:szCs w:val="22"/>
            </w:rPr>
            <w:ptab w:relativeTo="margin" w:alignment="right" w:leader="dot"/>
          </w:r>
          <w:r w:rsidR="008812E7" w:rsidRPr="003B1A19">
            <w:rPr>
              <w:rFonts w:ascii="Trebuchet MS" w:hAnsi="Trebuchet MS"/>
              <w:sz w:val="22"/>
              <w:szCs w:val="22"/>
            </w:rPr>
            <w:t>4</w:t>
          </w:r>
          <w:r w:rsidR="00E736A2" w:rsidRPr="003B1A19">
            <w:rPr>
              <w:rFonts w:ascii="Trebuchet MS" w:hAnsi="Trebuchet MS"/>
              <w:sz w:val="22"/>
              <w:szCs w:val="22"/>
            </w:rPr>
            <w:t>6</w:t>
          </w:r>
        </w:p>
        <w:p w:rsidR="00BC2D04" w:rsidRPr="003B1A19" w:rsidRDefault="00BC2D04" w:rsidP="009B5773">
          <w:pPr>
            <w:widowControl w:val="0"/>
            <w:autoSpaceDE w:val="0"/>
            <w:autoSpaceDN w:val="0"/>
            <w:adjustRightInd w:val="0"/>
            <w:spacing w:line="259" w:lineRule="auto"/>
            <w:jc w:val="both"/>
            <w:outlineLvl w:val="0"/>
            <w:rPr>
              <w:rFonts w:ascii="Trebuchet MS" w:hAnsi="Trebuchet MS"/>
              <w:sz w:val="22"/>
              <w:szCs w:val="22"/>
              <w:lang w:val="es-ES"/>
            </w:rPr>
          </w:pPr>
          <w:r w:rsidRPr="003B1A19">
            <w:rPr>
              <w:rFonts w:ascii="Trebuchet MS" w:hAnsi="Trebuchet MS" w:cs="Arial"/>
              <w:bCs/>
              <w:sz w:val="22"/>
              <w:szCs w:val="22"/>
              <w:lang w:val="it-IT"/>
            </w:rPr>
            <w:t xml:space="preserve">3.1. Serviciul Îngrijire de Tip Familial al Copilului </w:t>
          </w:r>
          <w:r w:rsidR="009B5773" w:rsidRPr="003B1A19">
            <w:rPr>
              <w:rFonts w:ascii="Trebuchet MS" w:hAnsi="Trebuchet MS"/>
              <w:sz w:val="22"/>
              <w:szCs w:val="22"/>
            </w:rPr>
            <w:ptab w:relativeTo="margin" w:alignment="right" w:leader="dot"/>
          </w:r>
          <w:r w:rsidR="008812E7" w:rsidRPr="003B1A19">
            <w:rPr>
              <w:rFonts w:ascii="Trebuchet MS" w:hAnsi="Trebuchet MS"/>
              <w:sz w:val="22"/>
              <w:szCs w:val="22"/>
              <w:lang w:val="es-ES"/>
            </w:rPr>
            <w:t>4</w:t>
          </w:r>
          <w:r w:rsidR="00E736A2" w:rsidRPr="003B1A19">
            <w:rPr>
              <w:rFonts w:ascii="Trebuchet MS" w:hAnsi="Trebuchet MS"/>
              <w:sz w:val="22"/>
              <w:szCs w:val="22"/>
              <w:lang w:val="es-ES"/>
            </w:rPr>
            <w:t>6</w:t>
          </w:r>
        </w:p>
        <w:p w:rsidR="0082021D" w:rsidRPr="003B1A19" w:rsidRDefault="001A03F9" w:rsidP="009B5773">
          <w:pPr>
            <w:widowControl w:val="0"/>
            <w:autoSpaceDE w:val="0"/>
            <w:autoSpaceDN w:val="0"/>
            <w:adjustRightInd w:val="0"/>
            <w:spacing w:line="259" w:lineRule="auto"/>
            <w:jc w:val="both"/>
            <w:outlineLvl w:val="0"/>
            <w:rPr>
              <w:rFonts w:ascii="Trebuchet MS" w:hAnsi="Trebuchet MS" w:cs="Arial"/>
              <w:sz w:val="22"/>
              <w:szCs w:val="22"/>
              <w:lang w:val="it-IT"/>
            </w:rPr>
          </w:pPr>
          <w:r w:rsidRPr="003B1A19">
            <w:rPr>
              <w:rFonts w:ascii="Trebuchet MS" w:hAnsi="Trebuchet MS" w:cs="Arial"/>
              <w:sz w:val="22"/>
              <w:szCs w:val="22"/>
              <w:lang w:val="it-IT"/>
            </w:rPr>
            <w:t xml:space="preserve">3.2. </w:t>
          </w:r>
          <w:r w:rsidR="0082021D" w:rsidRPr="003B1A19">
            <w:rPr>
              <w:rFonts w:ascii="Trebuchet MS" w:hAnsi="Trebuchet MS" w:cs="Arial"/>
              <w:sz w:val="22"/>
              <w:szCs w:val="22"/>
              <w:lang w:val="it-IT"/>
            </w:rPr>
            <w:t>Serviciul Management de Caz al Copilului ...............................................................46</w:t>
          </w:r>
        </w:p>
        <w:p w:rsidR="0082021D" w:rsidRPr="003B1A19" w:rsidRDefault="0082021D" w:rsidP="0082021D">
          <w:pPr>
            <w:widowControl w:val="0"/>
            <w:autoSpaceDE w:val="0"/>
            <w:autoSpaceDN w:val="0"/>
            <w:adjustRightInd w:val="0"/>
            <w:spacing w:line="259" w:lineRule="auto"/>
            <w:jc w:val="both"/>
            <w:outlineLvl w:val="0"/>
            <w:rPr>
              <w:rFonts w:ascii="Trebuchet MS" w:hAnsi="Trebuchet MS"/>
              <w:sz w:val="22"/>
              <w:szCs w:val="22"/>
              <w:lang w:val="es-ES"/>
            </w:rPr>
          </w:pPr>
          <w:r w:rsidRPr="003B1A19">
            <w:rPr>
              <w:rFonts w:ascii="Trebuchet MS" w:hAnsi="Trebuchet MS" w:cs="Arial"/>
              <w:bCs/>
              <w:sz w:val="22"/>
              <w:szCs w:val="22"/>
              <w:lang w:val="it-IT"/>
            </w:rPr>
            <w:t xml:space="preserve">3.3. Secretariatul Comisiei pentru Protecţia Copilului </w:t>
          </w:r>
          <w:r w:rsidRPr="003B1A19">
            <w:rPr>
              <w:rFonts w:ascii="Trebuchet MS" w:hAnsi="Trebuchet MS"/>
              <w:sz w:val="22"/>
              <w:szCs w:val="22"/>
            </w:rPr>
            <w:ptab w:relativeTo="margin" w:alignment="right" w:leader="dot"/>
          </w:r>
          <w:r w:rsidRPr="003B1A19">
            <w:rPr>
              <w:rFonts w:ascii="Trebuchet MS" w:hAnsi="Trebuchet MS"/>
              <w:sz w:val="22"/>
              <w:szCs w:val="22"/>
            </w:rPr>
            <w:t>49</w:t>
          </w:r>
        </w:p>
        <w:p w:rsidR="0082021D" w:rsidRPr="003B1A19" w:rsidRDefault="0082021D" w:rsidP="009B5773">
          <w:pPr>
            <w:widowControl w:val="0"/>
            <w:autoSpaceDE w:val="0"/>
            <w:autoSpaceDN w:val="0"/>
            <w:adjustRightInd w:val="0"/>
            <w:spacing w:line="259" w:lineRule="auto"/>
            <w:jc w:val="both"/>
            <w:outlineLvl w:val="0"/>
            <w:rPr>
              <w:rFonts w:ascii="Trebuchet MS" w:hAnsi="Trebuchet MS" w:cs="Arial"/>
              <w:sz w:val="22"/>
              <w:szCs w:val="22"/>
              <w:lang w:val="it-IT"/>
            </w:rPr>
          </w:pPr>
          <w:r w:rsidRPr="003B1A19">
            <w:rPr>
              <w:rFonts w:ascii="Trebuchet MS" w:hAnsi="Trebuchet MS" w:cs="Arial"/>
              <w:bCs/>
              <w:sz w:val="22"/>
              <w:szCs w:val="22"/>
              <w:lang w:val="it-IT"/>
            </w:rPr>
            <w:t xml:space="preserve">3.4. Serviciul de Evaluare Complexă al Copilului </w:t>
          </w:r>
          <w:r w:rsidRPr="003B1A19">
            <w:rPr>
              <w:rFonts w:ascii="Trebuchet MS" w:hAnsi="Trebuchet MS"/>
              <w:sz w:val="22"/>
              <w:szCs w:val="22"/>
            </w:rPr>
            <w:ptab w:relativeTo="margin" w:alignment="right" w:leader="dot"/>
          </w:r>
          <w:r w:rsidRPr="003B1A19">
            <w:rPr>
              <w:rFonts w:ascii="Trebuchet MS" w:hAnsi="Trebuchet MS"/>
              <w:sz w:val="22"/>
              <w:szCs w:val="22"/>
              <w:lang w:val="es-ES"/>
            </w:rPr>
            <w:t>51</w:t>
          </w:r>
        </w:p>
        <w:p w:rsidR="001A03F9" w:rsidRPr="003B1A19" w:rsidRDefault="0082021D" w:rsidP="009B5773">
          <w:pPr>
            <w:widowControl w:val="0"/>
            <w:autoSpaceDE w:val="0"/>
            <w:autoSpaceDN w:val="0"/>
            <w:adjustRightInd w:val="0"/>
            <w:spacing w:line="259" w:lineRule="auto"/>
            <w:jc w:val="both"/>
            <w:outlineLvl w:val="0"/>
            <w:rPr>
              <w:rFonts w:ascii="Trebuchet MS" w:hAnsi="Trebuchet MS"/>
              <w:sz w:val="22"/>
              <w:szCs w:val="22"/>
              <w:lang w:val="es-ES"/>
            </w:rPr>
          </w:pPr>
          <w:r w:rsidRPr="003B1A19">
            <w:rPr>
              <w:rFonts w:ascii="Trebuchet MS" w:hAnsi="Trebuchet MS" w:cs="Arial"/>
              <w:sz w:val="22"/>
              <w:szCs w:val="22"/>
              <w:lang w:val="it-IT"/>
            </w:rPr>
            <w:t xml:space="preserve">3.5. </w:t>
          </w:r>
          <w:r w:rsidR="001A03F9" w:rsidRPr="003B1A19">
            <w:rPr>
              <w:rFonts w:ascii="Trebuchet MS" w:hAnsi="Trebuchet MS" w:cs="Arial"/>
              <w:sz w:val="22"/>
              <w:szCs w:val="22"/>
              <w:lang w:val="it-IT"/>
            </w:rPr>
            <w:t xml:space="preserve">Serviciul  Asistenţă  Maternală  Profesionistă </w:t>
          </w:r>
          <w:r w:rsidR="001A03F9" w:rsidRPr="003B1A19">
            <w:rPr>
              <w:rFonts w:ascii="Trebuchet MS" w:hAnsi="Trebuchet MS"/>
              <w:sz w:val="22"/>
              <w:szCs w:val="22"/>
            </w:rPr>
            <w:ptab w:relativeTo="margin" w:alignment="right" w:leader="dot"/>
          </w:r>
          <w:r w:rsidR="001A03F9" w:rsidRPr="003B1A19">
            <w:rPr>
              <w:rFonts w:ascii="Trebuchet MS" w:hAnsi="Trebuchet MS"/>
              <w:sz w:val="22"/>
              <w:szCs w:val="22"/>
              <w:lang w:val="es-ES"/>
            </w:rPr>
            <w:t>5</w:t>
          </w:r>
          <w:r w:rsidRPr="003B1A19">
            <w:rPr>
              <w:rFonts w:ascii="Trebuchet MS" w:hAnsi="Trebuchet MS"/>
              <w:sz w:val="22"/>
              <w:szCs w:val="22"/>
              <w:lang w:val="es-ES"/>
            </w:rPr>
            <w:t>3</w:t>
          </w:r>
        </w:p>
        <w:p w:rsidR="00BC2D04" w:rsidRPr="003B1A19" w:rsidRDefault="00BC2D04" w:rsidP="009B5773">
          <w:pPr>
            <w:spacing w:line="259" w:lineRule="auto"/>
            <w:jc w:val="both"/>
            <w:rPr>
              <w:rFonts w:ascii="Trebuchet MS" w:hAnsi="Trebuchet MS"/>
              <w:sz w:val="22"/>
              <w:szCs w:val="22"/>
              <w:lang w:val="es-ES"/>
            </w:rPr>
          </w:pPr>
        </w:p>
        <w:p w:rsidR="009B5773" w:rsidRPr="003B1A19" w:rsidRDefault="009B5773" w:rsidP="009B5773">
          <w:pPr>
            <w:widowControl w:val="0"/>
            <w:autoSpaceDE w:val="0"/>
            <w:autoSpaceDN w:val="0"/>
            <w:adjustRightInd w:val="0"/>
            <w:spacing w:line="259" w:lineRule="auto"/>
            <w:jc w:val="both"/>
            <w:outlineLvl w:val="0"/>
            <w:rPr>
              <w:rFonts w:ascii="Trebuchet MS" w:hAnsi="Trebuchet MS" w:cs="Arial"/>
              <w:b/>
              <w:bCs/>
              <w:sz w:val="22"/>
              <w:szCs w:val="22"/>
              <w:lang w:val="it-IT"/>
            </w:rPr>
          </w:pPr>
          <w:r w:rsidRPr="003B1A19">
            <w:rPr>
              <w:rFonts w:ascii="Trebuchet MS" w:hAnsi="Trebuchet MS" w:cs="Arial"/>
              <w:b/>
              <w:bCs/>
              <w:sz w:val="22"/>
              <w:szCs w:val="22"/>
              <w:lang w:val="it-IT"/>
            </w:rPr>
            <w:t xml:space="preserve">Capitolul IV. </w:t>
          </w:r>
        </w:p>
        <w:p w:rsidR="009B5773" w:rsidRPr="003B1A19" w:rsidRDefault="009B5773" w:rsidP="009B5773">
          <w:pPr>
            <w:spacing w:line="259" w:lineRule="auto"/>
            <w:jc w:val="both"/>
            <w:rPr>
              <w:rFonts w:ascii="Trebuchet MS" w:hAnsi="Trebuchet MS"/>
              <w:sz w:val="22"/>
              <w:szCs w:val="22"/>
              <w:lang w:val="es-ES"/>
            </w:rPr>
          </w:pPr>
          <w:r w:rsidRPr="003B1A19">
            <w:rPr>
              <w:rFonts w:ascii="Trebuchet MS" w:hAnsi="Trebuchet MS" w:cs="Arial"/>
              <w:b/>
              <w:bCs/>
              <w:sz w:val="22"/>
              <w:szCs w:val="22"/>
              <w:lang w:val="it-IT"/>
            </w:rPr>
            <w:t>Servicii/compartimente ale Direcției de Asistență Socială pentru Persoanele Adulte</w:t>
          </w:r>
          <w:r w:rsidRPr="003B1A19">
            <w:rPr>
              <w:rFonts w:ascii="Trebuchet MS" w:hAnsi="Trebuchet MS" w:cs="Arial"/>
              <w:bCs/>
              <w:sz w:val="22"/>
              <w:szCs w:val="22"/>
              <w:lang w:val="it-IT"/>
            </w:rPr>
            <w:t xml:space="preserve"> </w:t>
          </w:r>
          <w:r w:rsidRPr="003B1A19">
            <w:rPr>
              <w:rFonts w:ascii="Trebuchet MS" w:hAnsi="Trebuchet MS"/>
              <w:sz w:val="22"/>
              <w:szCs w:val="22"/>
            </w:rPr>
            <w:ptab w:relativeTo="margin" w:alignment="right" w:leader="dot"/>
          </w:r>
          <w:r w:rsidR="008812E7" w:rsidRPr="003B1A19">
            <w:rPr>
              <w:rFonts w:ascii="Trebuchet MS" w:hAnsi="Trebuchet MS"/>
              <w:sz w:val="22"/>
              <w:szCs w:val="22"/>
              <w:lang w:val="es-ES"/>
            </w:rPr>
            <w:t>5</w:t>
          </w:r>
          <w:r w:rsidR="009B6E5F" w:rsidRPr="003B1A19">
            <w:rPr>
              <w:rFonts w:ascii="Trebuchet MS" w:hAnsi="Trebuchet MS"/>
              <w:sz w:val="22"/>
              <w:szCs w:val="22"/>
              <w:lang w:val="es-ES"/>
            </w:rPr>
            <w:t>4</w:t>
          </w:r>
        </w:p>
        <w:p w:rsidR="0042218D" w:rsidRPr="003B1A19" w:rsidRDefault="0042218D" w:rsidP="0042218D">
          <w:pPr>
            <w:widowControl w:val="0"/>
            <w:autoSpaceDE w:val="0"/>
            <w:autoSpaceDN w:val="0"/>
            <w:adjustRightInd w:val="0"/>
            <w:jc w:val="both"/>
            <w:rPr>
              <w:rFonts w:ascii="Trebuchet MS" w:hAnsi="Trebuchet MS" w:cs="Arial"/>
              <w:b/>
              <w:bCs/>
              <w:sz w:val="22"/>
              <w:szCs w:val="22"/>
              <w:lang w:val="ro-RO"/>
            </w:rPr>
          </w:pPr>
          <w:r w:rsidRPr="003B1A19">
            <w:rPr>
              <w:rFonts w:ascii="Trebuchet MS" w:hAnsi="Trebuchet MS"/>
              <w:sz w:val="22"/>
              <w:szCs w:val="22"/>
              <w:lang w:val="es-ES"/>
            </w:rPr>
            <w:t>4.1.</w:t>
          </w:r>
          <w:r w:rsidRPr="003B1A19">
            <w:rPr>
              <w:rFonts w:ascii="Trebuchet MS" w:hAnsi="Trebuchet MS" w:cs="Arial"/>
              <w:b/>
              <w:sz w:val="22"/>
              <w:szCs w:val="22"/>
              <w:lang w:val="ro-RO"/>
            </w:rPr>
            <w:t xml:space="preserve"> </w:t>
          </w:r>
          <w:r w:rsidRPr="003B1A19">
            <w:rPr>
              <w:rFonts w:ascii="Trebuchet MS" w:hAnsi="Trebuchet MS" w:cs="Arial"/>
              <w:sz w:val="22"/>
              <w:szCs w:val="22"/>
              <w:lang w:val="ro-RO"/>
            </w:rPr>
            <w:t>Serviciul de Evidență, Plată și Beneficii de Asistență Socială (SEPBAS)</w:t>
          </w:r>
          <w:r w:rsidR="0032202A" w:rsidRPr="003B1A19">
            <w:rPr>
              <w:rFonts w:ascii="Trebuchet MS" w:hAnsi="Trebuchet MS"/>
              <w:sz w:val="22"/>
              <w:szCs w:val="22"/>
            </w:rPr>
            <w:t xml:space="preserve"> </w:t>
          </w:r>
          <w:r w:rsidR="0032202A" w:rsidRPr="003B1A19">
            <w:rPr>
              <w:rFonts w:ascii="Trebuchet MS" w:hAnsi="Trebuchet MS"/>
              <w:sz w:val="22"/>
              <w:szCs w:val="22"/>
            </w:rPr>
            <w:ptab w:relativeTo="margin" w:alignment="right" w:leader="dot"/>
          </w:r>
          <w:r w:rsidRPr="003B1A19">
            <w:rPr>
              <w:rFonts w:ascii="Trebuchet MS" w:hAnsi="Trebuchet MS" w:cs="Arial"/>
              <w:sz w:val="22"/>
              <w:szCs w:val="22"/>
              <w:lang w:val="ro-RO"/>
            </w:rPr>
            <w:t>5</w:t>
          </w:r>
          <w:r w:rsidR="009B6E5F" w:rsidRPr="003B1A19">
            <w:rPr>
              <w:rFonts w:ascii="Trebuchet MS" w:hAnsi="Trebuchet MS" w:cs="Arial"/>
              <w:sz w:val="22"/>
              <w:szCs w:val="22"/>
              <w:lang w:val="ro-RO"/>
            </w:rPr>
            <w:t>4</w:t>
          </w:r>
        </w:p>
        <w:p w:rsidR="0042218D" w:rsidRPr="003B1A19" w:rsidRDefault="0042218D" w:rsidP="0042218D">
          <w:pPr>
            <w:spacing w:line="259" w:lineRule="auto"/>
            <w:jc w:val="both"/>
            <w:rPr>
              <w:rFonts w:ascii="Trebuchet MS" w:hAnsi="Trebuchet MS"/>
              <w:sz w:val="22"/>
              <w:szCs w:val="22"/>
              <w:lang w:val="es-ES"/>
            </w:rPr>
          </w:pPr>
          <w:r w:rsidRPr="003B1A19">
            <w:rPr>
              <w:rFonts w:ascii="Trebuchet MS" w:hAnsi="Trebuchet MS" w:cs="Arial"/>
              <w:bCs/>
              <w:sz w:val="22"/>
              <w:szCs w:val="22"/>
              <w:lang w:val="ro-RO"/>
            </w:rPr>
            <w:t>4.2. Serviciul Evaluare Complexă a Persoanelor Adulte cu handicap</w:t>
          </w:r>
          <w:r w:rsidRPr="003B1A19">
            <w:rPr>
              <w:rFonts w:ascii="Trebuchet MS" w:hAnsi="Trebuchet MS"/>
              <w:sz w:val="22"/>
              <w:szCs w:val="22"/>
            </w:rPr>
            <w:t xml:space="preserve"> </w:t>
          </w:r>
          <w:r w:rsidRPr="003B1A19">
            <w:rPr>
              <w:rFonts w:ascii="Trebuchet MS" w:hAnsi="Trebuchet MS"/>
              <w:sz w:val="22"/>
              <w:szCs w:val="22"/>
            </w:rPr>
            <w:ptab w:relativeTo="margin" w:alignment="right" w:leader="dot"/>
          </w:r>
          <w:r w:rsidR="0032202A" w:rsidRPr="003B1A19">
            <w:rPr>
              <w:rFonts w:ascii="Trebuchet MS" w:hAnsi="Trebuchet MS"/>
              <w:sz w:val="22"/>
              <w:szCs w:val="22"/>
              <w:lang w:val="es-ES"/>
            </w:rPr>
            <w:t>5</w:t>
          </w:r>
          <w:r w:rsidR="009B6E5F" w:rsidRPr="003B1A19">
            <w:rPr>
              <w:rFonts w:ascii="Trebuchet MS" w:hAnsi="Trebuchet MS"/>
              <w:sz w:val="22"/>
              <w:szCs w:val="22"/>
              <w:lang w:val="es-ES"/>
            </w:rPr>
            <w:t>6</w:t>
          </w:r>
        </w:p>
        <w:p w:rsidR="0042218D" w:rsidRPr="003B1A19" w:rsidRDefault="0042218D" w:rsidP="0042218D">
          <w:pPr>
            <w:spacing w:line="259" w:lineRule="auto"/>
            <w:jc w:val="both"/>
            <w:rPr>
              <w:rFonts w:ascii="Trebuchet MS" w:hAnsi="Trebuchet MS"/>
              <w:sz w:val="22"/>
              <w:szCs w:val="22"/>
              <w:lang w:val="es-ES"/>
            </w:rPr>
          </w:pPr>
          <w:r w:rsidRPr="003B1A19">
            <w:rPr>
              <w:rFonts w:ascii="Trebuchet MS" w:hAnsi="Trebuchet MS" w:cs="Arial"/>
              <w:sz w:val="22"/>
              <w:szCs w:val="22"/>
              <w:lang w:val="ro-RO"/>
            </w:rPr>
            <w:t>4.3.</w:t>
          </w:r>
          <w:r w:rsidRPr="003B1A19">
            <w:rPr>
              <w:rFonts w:ascii="Trebuchet MS" w:hAnsi="Trebuchet MS" w:cs="Arial"/>
              <w:bCs/>
              <w:sz w:val="22"/>
              <w:szCs w:val="22"/>
              <w:lang w:val="ro-RO"/>
            </w:rPr>
            <w:t xml:space="preserve"> Secretariatul Comisiei de Evaluare a Persoanelor Adulte cu handicap</w:t>
          </w:r>
          <w:r w:rsidRPr="003B1A19">
            <w:rPr>
              <w:rFonts w:ascii="Trebuchet MS" w:hAnsi="Trebuchet MS"/>
              <w:sz w:val="22"/>
              <w:szCs w:val="22"/>
            </w:rPr>
            <w:ptab w:relativeTo="margin" w:alignment="right" w:leader="dot"/>
          </w:r>
          <w:r w:rsidR="0032202A" w:rsidRPr="003B1A19">
            <w:rPr>
              <w:rFonts w:ascii="Trebuchet MS" w:hAnsi="Trebuchet MS"/>
              <w:sz w:val="22"/>
              <w:szCs w:val="22"/>
              <w:lang w:val="es-ES"/>
            </w:rPr>
            <w:t>5</w:t>
          </w:r>
          <w:r w:rsidR="00925420" w:rsidRPr="003B1A19">
            <w:rPr>
              <w:rFonts w:ascii="Trebuchet MS" w:hAnsi="Trebuchet MS"/>
              <w:sz w:val="22"/>
              <w:szCs w:val="22"/>
              <w:lang w:val="es-ES"/>
            </w:rPr>
            <w:t>8</w:t>
          </w:r>
        </w:p>
        <w:p w:rsidR="009B5773" w:rsidRPr="003B1A19" w:rsidRDefault="00500118" w:rsidP="009B5773">
          <w:pPr>
            <w:spacing w:line="259" w:lineRule="auto"/>
            <w:jc w:val="both"/>
            <w:rPr>
              <w:rFonts w:ascii="Trebuchet MS" w:hAnsi="Trebuchet MS"/>
              <w:sz w:val="22"/>
              <w:szCs w:val="22"/>
              <w:lang w:val="es-ES"/>
            </w:rPr>
          </w:pPr>
          <w:r w:rsidRPr="003B1A19">
            <w:rPr>
              <w:rFonts w:ascii="Trebuchet MS" w:hAnsi="Trebuchet MS" w:cs="Arial"/>
              <w:bCs/>
              <w:sz w:val="22"/>
              <w:szCs w:val="22"/>
              <w:lang w:val="fr-FR"/>
            </w:rPr>
            <w:t>4</w:t>
          </w:r>
          <w:r w:rsidR="009B5773" w:rsidRPr="003B1A19">
            <w:rPr>
              <w:rFonts w:ascii="Trebuchet MS" w:hAnsi="Trebuchet MS" w:cs="Arial"/>
              <w:bCs/>
              <w:sz w:val="22"/>
              <w:szCs w:val="22"/>
              <w:lang w:val="fr-FR"/>
            </w:rPr>
            <w:t>.</w:t>
          </w:r>
          <w:r w:rsidR="0042218D" w:rsidRPr="003B1A19">
            <w:rPr>
              <w:rFonts w:ascii="Trebuchet MS" w:hAnsi="Trebuchet MS" w:cs="Arial"/>
              <w:bCs/>
              <w:sz w:val="22"/>
              <w:szCs w:val="22"/>
              <w:lang w:val="fr-FR"/>
            </w:rPr>
            <w:t>4</w:t>
          </w:r>
          <w:r w:rsidR="009B5773" w:rsidRPr="003B1A19">
            <w:rPr>
              <w:rFonts w:ascii="Trebuchet MS" w:hAnsi="Trebuchet MS" w:cs="Arial"/>
              <w:bCs/>
              <w:sz w:val="22"/>
              <w:szCs w:val="22"/>
              <w:lang w:val="fr-FR"/>
            </w:rPr>
            <w:t xml:space="preserve">. </w:t>
          </w:r>
          <w:r w:rsidR="001A03F9" w:rsidRPr="003B1A19">
            <w:rPr>
              <w:rFonts w:ascii="Trebuchet MS" w:hAnsi="Trebuchet MS" w:cs="Arial"/>
              <w:sz w:val="22"/>
              <w:szCs w:val="22"/>
              <w:lang w:val="fr-FR"/>
            </w:rPr>
            <w:t xml:space="preserve">Serviciul Management </w:t>
          </w:r>
          <w:r w:rsidR="00194320" w:rsidRPr="003B1A19">
            <w:rPr>
              <w:rFonts w:ascii="Trebuchet MS" w:hAnsi="Trebuchet MS" w:cs="Arial"/>
              <w:sz w:val="22"/>
              <w:szCs w:val="22"/>
              <w:lang w:val="fr-FR"/>
            </w:rPr>
            <w:t>d</w:t>
          </w:r>
          <w:r w:rsidR="001A03F9" w:rsidRPr="003B1A19">
            <w:rPr>
              <w:rFonts w:ascii="Trebuchet MS" w:hAnsi="Trebuchet MS" w:cs="Arial"/>
              <w:sz w:val="22"/>
              <w:szCs w:val="22"/>
              <w:lang w:val="fr-FR"/>
            </w:rPr>
            <w:t xml:space="preserve">e Caz </w:t>
          </w:r>
          <w:r w:rsidR="00194320" w:rsidRPr="003B1A19">
            <w:rPr>
              <w:rFonts w:ascii="Trebuchet MS" w:hAnsi="Trebuchet MS" w:cs="Arial"/>
              <w:sz w:val="22"/>
              <w:szCs w:val="22"/>
              <w:lang w:val="fr-FR"/>
            </w:rPr>
            <w:t>p</w:t>
          </w:r>
          <w:r w:rsidR="001A03F9" w:rsidRPr="003B1A19">
            <w:rPr>
              <w:rFonts w:ascii="Trebuchet MS" w:hAnsi="Trebuchet MS" w:cs="Arial"/>
              <w:sz w:val="22"/>
              <w:szCs w:val="22"/>
              <w:lang w:val="fr-FR"/>
            </w:rPr>
            <w:t>entru Adulți</w:t>
          </w:r>
          <w:r w:rsidR="009B5773" w:rsidRPr="003B1A19">
            <w:rPr>
              <w:rFonts w:ascii="Trebuchet MS" w:hAnsi="Trebuchet MS"/>
              <w:sz w:val="22"/>
              <w:szCs w:val="22"/>
            </w:rPr>
            <w:ptab w:relativeTo="margin" w:alignment="right" w:leader="dot"/>
          </w:r>
          <w:r w:rsidR="0032202A" w:rsidRPr="003B1A19">
            <w:rPr>
              <w:rFonts w:ascii="Trebuchet MS" w:hAnsi="Trebuchet MS"/>
              <w:sz w:val="22"/>
              <w:szCs w:val="22"/>
              <w:lang w:val="es-ES"/>
            </w:rPr>
            <w:t>6</w:t>
          </w:r>
          <w:r w:rsidR="00925420" w:rsidRPr="003B1A19">
            <w:rPr>
              <w:rFonts w:ascii="Trebuchet MS" w:hAnsi="Trebuchet MS"/>
              <w:sz w:val="22"/>
              <w:szCs w:val="22"/>
              <w:lang w:val="es-ES"/>
            </w:rPr>
            <w:t>0</w:t>
          </w:r>
        </w:p>
        <w:p w:rsidR="003656FD" w:rsidRPr="003B1A19" w:rsidRDefault="00500118" w:rsidP="00D44995">
          <w:pPr>
            <w:spacing w:line="259" w:lineRule="auto"/>
            <w:ind w:firstLine="720"/>
            <w:jc w:val="both"/>
            <w:rPr>
              <w:rFonts w:ascii="Trebuchet MS" w:hAnsi="Trebuchet MS"/>
              <w:sz w:val="22"/>
              <w:szCs w:val="22"/>
              <w:lang w:val="es-ES"/>
            </w:rPr>
          </w:pPr>
          <w:r w:rsidRPr="003B1A19">
            <w:rPr>
              <w:rFonts w:ascii="Trebuchet MS" w:hAnsi="Trebuchet MS" w:cs="Arial"/>
              <w:sz w:val="22"/>
              <w:szCs w:val="22"/>
              <w:lang w:val="ro-RO"/>
            </w:rPr>
            <w:t>4</w:t>
          </w:r>
          <w:r w:rsidR="009B5773" w:rsidRPr="003B1A19">
            <w:rPr>
              <w:rFonts w:ascii="Trebuchet MS" w:hAnsi="Trebuchet MS" w:cs="Arial"/>
              <w:sz w:val="22"/>
              <w:szCs w:val="22"/>
              <w:lang w:val="ro-RO"/>
            </w:rPr>
            <w:t>.</w:t>
          </w:r>
          <w:r w:rsidR="0042218D" w:rsidRPr="003B1A19">
            <w:rPr>
              <w:rFonts w:ascii="Trebuchet MS" w:hAnsi="Trebuchet MS" w:cs="Arial"/>
              <w:sz w:val="22"/>
              <w:szCs w:val="22"/>
              <w:lang w:val="ro-RO"/>
            </w:rPr>
            <w:t>4</w:t>
          </w:r>
          <w:r w:rsidR="009B5773" w:rsidRPr="003B1A19">
            <w:rPr>
              <w:rFonts w:ascii="Trebuchet MS" w:hAnsi="Trebuchet MS" w:cs="Arial"/>
              <w:sz w:val="22"/>
              <w:szCs w:val="22"/>
              <w:lang w:val="ro-RO"/>
            </w:rPr>
            <w:t xml:space="preserve">.1. </w:t>
          </w:r>
          <w:r w:rsidR="003656FD" w:rsidRPr="003B1A19">
            <w:rPr>
              <w:rFonts w:ascii="Trebuchet MS" w:hAnsi="Trebuchet MS"/>
              <w:sz w:val="22"/>
              <w:szCs w:val="22"/>
              <w:lang w:val="es-ES"/>
            </w:rPr>
            <w:t>Compartimentul locuire incluzivă</w:t>
          </w:r>
          <w:r w:rsidR="003656FD" w:rsidRPr="003B1A19">
            <w:rPr>
              <w:rFonts w:ascii="Trebuchet MS" w:hAnsi="Trebuchet MS"/>
              <w:sz w:val="22"/>
              <w:szCs w:val="22"/>
            </w:rPr>
            <w:ptab w:relativeTo="margin" w:alignment="right" w:leader="dot"/>
          </w:r>
          <w:r w:rsidR="003656FD" w:rsidRPr="003B1A19">
            <w:rPr>
              <w:rFonts w:ascii="Trebuchet MS" w:hAnsi="Trebuchet MS"/>
              <w:sz w:val="22"/>
              <w:szCs w:val="22"/>
              <w:lang w:val="es-ES"/>
            </w:rPr>
            <w:t>6</w:t>
          </w:r>
          <w:r w:rsidR="00925420" w:rsidRPr="003B1A19">
            <w:rPr>
              <w:rFonts w:ascii="Trebuchet MS" w:hAnsi="Trebuchet MS"/>
              <w:sz w:val="22"/>
              <w:szCs w:val="22"/>
              <w:lang w:val="es-ES"/>
            </w:rPr>
            <w:t>4</w:t>
          </w:r>
        </w:p>
        <w:p w:rsidR="009B5773" w:rsidRPr="003B1A19" w:rsidRDefault="00500118" w:rsidP="009B5773">
          <w:pPr>
            <w:spacing w:line="259" w:lineRule="auto"/>
            <w:jc w:val="both"/>
            <w:rPr>
              <w:rFonts w:ascii="Trebuchet MS" w:hAnsi="Trebuchet MS"/>
              <w:sz w:val="22"/>
              <w:szCs w:val="22"/>
              <w:lang w:val="es-ES"/>
            </w:rPr>
          </w:pPr>
          <w:r w:rsidRPr="003B1A19">
            <w:rPr>
              <w:rFonts w:ascii="Trebuchet MS" w:hAnsi="Trebuchet MS" w:cs="Arial"/>
              <w:bCs/>
              <w:sz w:val="22"/>
              <w:szCs w:val="22"/>
              <w:lang w:val="ro-RO"/>
            </w:rPr>
            <w:t>4</w:t>
          </w:r>
          <w:r w:rsidR="009B5773" w:rsidRPr="003B1A19">
            <w:rPr>
              <w:rFonts w:ascii="Trebuchet MS" w:hAnsi="Trebuchet MS" w:cs="Arial"/>
              <w:bCs/>
              <w:sz w:val="22"/>
              <w:szCs w:val="22"/>
              <w:lang w:val="ro-RO"/>
            </w:rPr>
            <w:t>.</w:t>
          </w:r>
          <w:r w:rsidR="0042218D" w:rsidRPr="003B1A19">
            <w:rPr>
              <w:rFonts w:ascii="Trebuchet MS" w:hAnsi="Trebuchet MS" w:cs="Arial"/>
              <w:bCs/>
              <w:sz w:val="22"/>
              <w:szCs w:val="22"/>
              <w:lang w:val="ro-RO"/>
            </w:rPr>
            <w:t>5</w:t>
          </w:r>
          <w:r w:rsidR="00883AFC" w:rsidRPr="003B1A19">
            <w:rPr>
              <w:rFonts w:ascii="Trebuchet MS" w:hAnsi="Trebuchet MS" w:cs="Arial"/>
              <w:bCs/>
              <w:sz w:val="22"/>
              <w:szCs w:val="22"/>
              <w:lang w:val="ro-RO"/>
            </w:rPr>
            <w:t>.</w:t>
          </w:r>
          <w:r w:rsidR="009B5773" w:rsidRPr="003B1A19">
            <w:rPr>
              <w:rFonts w:ascii="Trebuchet MS" w:hAnsi="Trebuchet MS" w:cs="Arial"/>
              <w:bCs/>
              <w:sz w:val="22"/>
              <w:szCs w:val="22"/>
              <w:lang w:val="ro-RO"/>
            </w:rPr>
            <w:t xml:space="preserve"> </w:t>
          </w:r>
          <w:r w:rsidR="00883AFC" w:rsidRPr="003B1A19">
            <w:rPr>
              <w:rFonts w:ascii="Trebuchet MS" w:hAnsi="Trebuchet MS" w:cs="Arial"/>
              <w:bCs/>
              <w:sz w:val="22"/>
              <w:szCs w:val="22"/>
              <w:lang w:val="ro-RO"/>
            </w:rPr>
            <w:t xml:space="preserve">Compartimentul </w:t>
          </w:r>
          <w:r w:rsidR="003656FD" w:rsidRPr="003B1A19">
            <w:rPr>
              <w:rFonts w:ascii="Trebuchet MS" w:hAnsi="Trebuchet MS" w:cs="Arial"/>
              <w:bCs/>
              <w:sz w:val="22"/>
              <w:szCs w:val="22"/>
              <w:lang w:val="ro-RO"/>
            </w:rPr>
            <w:t>pentru Sprijinirea</w:t>
          </w:r>
          <w:r w:rsidR="00883AFC" w:rsidRPr="003B1A19">
            <w:rPr>
              <w:rFonts w:ascii="Trebuchet MS" w:hAnsi="Trebuchet MS" w:cs="Arial"/>
              <w:bCs/>
              <w:sz w:val="22"/>
              <w:szCs w:val="22"/>
              <w:lang w:val="ro-RO"/>
            </w:rPr>
            <w:t xml:space="preserve"> Victimelor Infracțiunilor</w:t>
          </w:r>
          <w:r w:rsidR="009B5773" w:rsidRPr="003B1A19">
            <w:rPr>
              <w:rFonts w:ascii="Trebuchet MS" w:hAnsi="Trebuchet MS" w:cs="Arial"/>
              <w:bCs/>
              <w:sz w:val="22"/>
              <w:szCs w:val="22"/>
              <w:lang w:val="ro-RO"/>
            </w:rPr>
            <w:t xml:space="preserve"> </w:t>
          </w:r>
          <w:r w:rsidR="009B5773" w:rsidRPr="003B1A19">
            <w:rPr>
              <w:rFonts w:ascii="Trebuchet MS" w:hAnsi="Trebuchet MS"/>
              <w:sz w:val="22"/>
              <w:szCs w:val="22"/>
            </w:rPr>
            <w:ptab w:relativeTo="margin" w:alignment="right" w:leader="dot"/>
          </w:r>
          <w:r w:rsidR="008812E7" w:rsidRPr="003B1A19">
            <w:rPr>
              <w:rFonts w:ascii="Trebuchet MS" w:hAnsi="Trebuchet MS"/>
              <w:sz w:val="22"/>
              <w:szCs w:val="22"/>
              <w:lang w:val="es-ES"/>
            </w:rPr>
            <w:t>6</w:t>
          </w:r>
          <w:r w:rsidR="00925420" w:rsidRPr="003B1A19">
            <w:rPr>
              <w:rFonts w:ascii="Trebuchet MS" w:hAnsi="Trebuchet MS"/>
              <w:sz w:val="22"/>
              <w:szCs w:val="22"/>
              <w:lang w:val="es-ES"/>
            </w:rPr>
            <w:t>4</w:t>
          </w:r>
        </w:p>
        <w:p w:rsidR="00194320" w:rsidRPr="003B1A19" w:rsidRDefault="00194320" w:rsidP="001B5E69">
          <w:pPr>
            <w:widowControl w:val="0"/>
            <w:autoSpaceDE w:val="0"/>
            <w:autoSpaceDN w:val="0"/>
            <w:adjustRightInd w:val="0"/>
            <w:spacing w:line="259" w:lineRule="auto"/>
            <w:jc w:val="both"/>
            <w:outlineLvl w:val="0"/>
            <w:rPr>
              <w:rFonts w:ascii="Trebuchet MS" w:hAnsi="Trebuchet MS" w:cs="Arial"/>
              <w:b/>
              <w:bCs/>
              <w:sz w:val="22"/>
              <w:szCs w:val="22"/>
              <w:lang w:val="it-IT"/>
            </w:rPr>
          </w:pPr>
        </w:p>
        <w:p w:rsidR="001B5E69" w:rsidRPr="003B1A19" w:rsidRDefault="001B5E69" w:rsidP="001B5E69">
          <w:pPr>
            <w:widowControl w:val="0"/>
            <w:autoSpaceDE w:val="0"/>
            <w:autoSpaceDN w:val="0"/>
            <w:adjustRightInd w:val="0"/>
            <w:spacing w:line="259" w:lineRule="auto"/>
            <w:jc w:val="both"/>
            <w:outlineLvl w:val="0"/>
            <w:rPr>
              <w:rFonts w:ascii="Trebuchet MS" w:hAnsi="Trebuchet MS" w:cs="Arial"/>
              <w:b/>
              <w:bCs/>
              <w:sz w:val="22"/>
              <w:szCs w:val="22"/>
              <w:lang w:val="it-IT"/>
            </w:rPr>
          </w:pPr>
          <w:r w:rsidRPr="003B1A19">
            <w:rPr>
              <w:rFonts w:ascii="Trebuchet MS" w:hAnsi="Trebuchet MS" w:cs="Arial"/>
              <w:b/>
              <w:bCs/>
              <w:sz w:val="22"/>
              <w:szCs w:val="22"/>
              <w:lang w:val="it-IT"/>
            </w:rPr>
            <w:t>Capitolul V.</w:t>
          </w:r>
        </w:p>
        <w:p w:rsidR="001B5E69" w:rsidRPr="003B1A19" w:rsidRDefault="001B5E69" w:rsidP="001B5E69">
          <w:pPr>
            <w:widowControl w:val="0"/>
            <w:autoSpaceDE w:val="0"/>
            <w:autoSpaceDN w:val="0"/>
            <w:adjustRightInd w:val="0"/>
            <w:spacing w:line="259" w:lineRule="auto"/>
            <w:jc w:val="both"/>
            <w:outlineLvl w:val="0"/>
            <w:rPr>
              <w:rFonts w:ascii="Trebuchet MS" w:hAnsi="Trebuchet MS"/>
              <w:sz w:val="22"/>
              <w:szCs w:val="22"/>
              <w:lang w:val="es-ES"/>
            </w:rPr>
          </w:pPr>
          <w:r w:rsidRPr="003B1A19">
            <w:rPr>
              <w:rFonts w:ascii="Trebuchet MS" w:hAnsi="Trebuchet MS" w:cs="Arial"/>
              <w:b/>
              <w:bCs/>
              <w:sz w:val="22"/>
              <w:szCs w:val="22"/>
              <w:lang w:val="it-IT"/>
            </w:rPr>
            <w:t>Serviciile/Compartimentele Direcţiei Economice</w:t>
          </w:r>
          <w:r w:rsidRPr="003B1A19">
            <w:rPr>
              <w:rFonts w:ascii="Trebuchet MS" w:hAnsi="Trebuchet MS" w:cs="Arial"/>
              <w:bCs/>
              <w:sz w:val="22"/>
              <w:szCs w:val="22"/>
              <w:lang w:val="it-IT"/>
            </w:rPr>
            <w:t xml:space="preserve"> </w:t>
          </w:r>
          <w:r w:rsidRPr="003B1A19">
            <w:rPr>
              <w:rFonts w:ascii="Trebuchet MS" w:hAnsi="Trebuchet MS"/>
              <w:sz w:val="22"/>
              <w:szCs w:val="22"/>
            </w:rPr>
            <w:ptab w:relativeTo="margin" w:alignment="right" w:leader="dot"/>
          </w:r>
          <w:r w:rsidRPr="003B1A19">
            <w:rPr>
              <w:rFonts w:ascii="Trebuchet MS" w:hAnsi="Trebuchet MS"/>
              <w:sz w:val="22"/>
              <w:szCs w:val="22"/>
              <w:lang w:val="es-ES"/>
            </w:rPr>
            <w:t>6</w:t>
          </w:r>
          <w:r w:rsidR="004349DA" w:rsidRPr="003B1A19">
            <w:rPr>
              <w:rFonts w:ascii="Trebuchet MS" w:hAnsi="Trebuchet MS"/>
              <w:sz w:val="22"/>
              <w:szCs w:val="22"/>
              <w:lang w:val="es-ES"/>
            </w:rPr>
            <w:t>6</w:t>
          </w:r>
        </w:p>
        <w:p w:rsidR="001B5E69" w:rsidRPr="003B1A19" w:rsidRDefault="00500118" w:rsidP="001B5E69">
          <w:pPr>
            <w:widowControl w:val="0"/>
            <w:autoSpaceDE w:val="0"/>
            <w:autoSpaceDN w:val="0"/>
            <w:adjustRightInd w:val="0"/>
            <w:spacing w:line="259" w:lineRule="auto"/>
            <w:jc w:val="both"/>
            <w:outlineLvl w:val="0"/>
            <w:rPr>
              <w:rFonts w:ascii="Trebuchet MS" w:hAnsi="Trebuchet MS"/>
              <w:sz w:val="22"/>
              <w:szCs w:val="22"/>
              <w:lang w:val="es-ES"/>
            </w:rPr>
          </w:pPr>
          <w:r w:rsidRPr="003B1A19">
            <w:rPr>
              <w:rFonts w:ascii="Trebuchet MS" w:hAnsi="Trebuchet MS" w:cs="Arial"/>
              <w:bCs/>
              <w:sz w:val="22"/>
              <w:szCs w:val="22"/>
              <w:lang w:val="it-IT"/>
            </w:rPr>
            <w:t>5</w:t>
          </w:r>
          <w:r w:rsidR="001B5E69" w:rsidRPr="003B1A19">
            <w:rPr>
              <w:rFonts w:ascii="Trebuchet MS" w:hAnsi="Trebuchet MS" w:cs="Arial"/>
              <w:bCs/>
              <w:sz w:val="22"/>
              <w:szCs w:val="22"/>
              <w:lang w:val="it-IT"/>
            </w:rPr>
            <w:t>.1.</w:t>
          </w:r>
          <w:r w:rsidR="00D44995" w:rsidRPr="003B1A19">
            <w:rPr>
              <w:rFonts w:ascii="Trebuchet MS" w:hAnsi="Trebuchet MS" w:cs="Arial"/>
              <w:bCs/>
              <w:sz w:val="22"/>
              <w:szCs w:val="22"/>
              <w:lang w:val="it-IT"/>
            </w:rPr>
            <w:t xml:space="preserve"> </w:t>
          </w:r>
          <w:r w:rsidR="001B5E69" w:rsidRPr="003B1A19">
            <w:rPr>
              <w:rFonts w:ascii="Trebuchet MS" w:hAnsi="Trebuchet MS" w:cs="Arial"/>
              <w:bCs/>
              <w:sz w:val="22"/>
              <w:szCs w:val="22"/>
              <w:lang w:val="it-IT"/>
            </w:rPr>
            <w:t xml:space="preserve">Serviciul Financiar Contabilitate </w:t>
          </w:r>
          <w:r w:rsidR="001B5E69" w:rsidRPr="003B1A19">
            <w:rPr>
              <w:rFonts w:ascii="Trebuchet MS" w:hAnsi="Trebuchet MS"/>
              <w:sz w:val="22"/>
              <w:szCs w:val="22"/>
            </w:rPr>
            <w:ptab w:relativeTo="margin" w:alignment="right" w:leader="dot"/>
          </w:r>
          <w:r w:rsidR="001B5E69" w:rsidRPr="003B1A19">
            <w:rPr>
              <w:rFonts w:ascii="Trebuchet MS" w:hAnsi="Trebuchet MS"/>
              <w:sz w:val="22"/>
              <w:szCs w:val="22"/>
              <w:lang w:val="es-ES"/>
            </w:rPr>
            <w:t>6</w:t>
          </w:r>
          <w:r w:rsidR="004349DA" w:rsidRPr="003B1A19">
            <w:rPr>
              <w:rFonts w:ascii="Trebuchet MS" w:hAnsi="Trebuchet MS"/>
              <w:sz w:val="22"/>
              <w:szCs w:val="22"/>
              <w:lang w:val="es-ES"/>
            </w:rPr>
            <w:t>6</w:t>
          </w:r>
        </w:p>
        <w:p w:rsidR="001B5E69" w:rsidRPr="003B1A19" w:rsidRDefault="00500118" w:rsidP="00D44995">
          <w:pPr>
            <w:widowControl w:val="0"/>
            <w:autoSpaceDE w:val="0"/>
            <w:autoSpaceDN w:val="0"/>
            <w:adjustRightInd w:val="0"/>
            <w:spacing w:line="259" w:lineRule="auto"/>
            <w:ind w:firstLine="720"/>
            <w:jc w:val="both"/>
            <w:outlineLvl w:val="0"/>
            <w:rPr>
              <w:rFonts w:ascii="Trebuchet MS" w:hAnsi="Trebuchet MS"/>
              <w:sz w:val="22"/>
              <w:szCs w:val="22"/>
              <w:lang w:val="it-IT"/>
            </w:rPr>
          </w:pPr>
          <w:r w:rsidRPr="003B1A19">
            <w:rPr>
              <w:rFonts w:ascii="Trebuchet MS" w:hAnsi="Trebuchet MS" w:cs="Arial"/>
              <w:bCs/>
              <w:sz w:val="22"/>
              <w:szCs w:val="22"/>
              <w:lang w:val="it-IT"/>
            </w:rPr>
            <w:t>5</w:t>
          </w:r>
          <w:r w:rsidR="001B5E69" w:rsidRPr="003B1A19">
            <w:rPr>
              <w:rFonts w:ascii="Trebuchet MS" w:hAnsi="Trebuchet MS" w:cs="Arial"/>
              <w:bCs/>
              <w:sz w:val="22"/>
              <w:szCs w:val="22"/>
              <w:lang w:val="it-IT"/>
            </w:rPr>
            <w:t xml:space="preserve">.1.1. Compartimentul Salarizare </w:t>
          </w:r>
          <w:r w:rsidR="001B5E69" w:rsidRPr="003B1A19">
            <w:rPr>
              <w:rFonts w:ascii="Trebuchet MS" w:hAnsi="Trebuchet MS"/>
              <w:sz w:val="22"/>
              <w:szCs w:val="22"/>
            </w:rPr>
            <w:ptab w:relativeTo="margin" w:alignment="right" w:leader="dot"/>
          </w:r>
          <w:r w:rsidR="00573DBC" w:rsidRPr="003B1A19">
            <w:rPr>
              <w:rFonts w:ascii="Trebuchet MS" w:hAnsi="Trebuchet MS"/>
              <w:sz w:val="22"/>
              <w:szCs w:val="22"/>
              <w:lang w:val="it-IT"/>
            </w:rPr>
            <w:t>7</w:t>
          </w:r>
          <w:r w:rsidR="004349DA" w:rsidRPr="003B1A19">
            <w:rPr>
              <w:rFonts w:ascii="Trebuchet MS" w:hAnsi="Trebuchet MS"/>
              <w:sz w:val="22"/>
              <w:szCs w:val="22"/>
              <w:lang w:val="it-IT"/>
            </w:rPr>
            <w:t>2</w:t>
          </w:r>
        </w:p>
        <w:p w:rsidR="001B5E69" w:rsidRPr="003B1A19" w:rsidRDefault="00500118" w:rsidP="001B5E69">
          <w:pPr>
            <w:widowControl w:val="0"/>
            <w:autoSpaceDE w:val="0"/>
            <w:autoSpaceDN w:val="0"/>
            <w:adjustRightInd w:val="0"/>
            <w:spacing w:line="259" w:lineRule="auto"/>
            <w:jc w:val="both"/>
            <w:outlineLvl w:val="0"/>
            <w:rPr>
              <w:rFonts w:ascii="Trebuchet MS" w:hAnsi="Trebuchet MS"/>
              <w:sz w:val="22"/>
              <w:szCs w:val="22"/>
              <w:lang w:val="it-IT"/>
            </w:rPr>
          </w:pPr>
          <w:r w:rsidRPr="003B1A19">
            <w:rPr>
              <w:rFonts w:ascii="Trebuchet MS" w:hAnsi="Trebuchet MS" w:cs="Arial"/>
              <w:bCs/>
              <w:sz w:val="22"/>
              <w:szCs w:val="22"/>
              <w:lang w:val="it-IT"/>
            </w:rPr>
            <w:t>5</w:t>
          </w:r>
          <w:r w:rsidR="001B5E69" w:rsidRPr="003B1A19">
            <w:rPr>
              <w:rFonts w:ascii="Trebuchet MS" w:hAnsi="Trebuchet MS" w:cs="Arial"/>
              <w:bCs/>
              <w:sz w:val="22"/>
              <w:szCs w:val="22"/>
              <w:lang w:val="it-IT"/>
            </w:rPr>
            <w:t xml:space="preserve">.2. Serviciul Investiţii, Achiziţii Publice </w:t>
          </w:r>
          <w:r w:rsidR="001B5E69" w:rsidRPr="003B1A19">
            <w:rPr>
              <w:rFonts w:ascii="Trebuchet MS" w:hAnsi="Trebuchet MS"/>
              <w:sz w:val="22"/>
              <w:szCs w:val="22"/>
            </w:rPr>
            <w:ptab w:relativeTo="margin" w:alignment="right" w:leader="dot"/>
          </w:r>
          <w:r w:rsidR="00573DBC" w:rsidRPr="003B1A19">
            <w:rPr>
              <w:rFonts w:ascii="Trebuchet MS" w:hAnsi="Trebuchet MS"/>
              <w:sz w:val="22"/>
              <w:szCs w:val="22"/>
              <w:lang w:val="it-IT"/>
            </w:rPr>
            <w:t>7</w:t>
          </w:r>
          <w:r w:rsidR="004349DA" w:rsidRPr="003B1A19">
            <w:rPr>
              <w:rFonts w:ascii="Trebuchet MS" w:hAnsi="Trebuchet MS"/>
              <w:sz w:val="22"/>
              <w:szCs w:val="22"/>
              <w:lang w:val="it-IT"/>
            </w:rPr>
            <w:t>2</w:t>
          </w:r>
        </w:p>
        <w:p w:rsidR="001B5E69" w:rsidRPr="003B1A19" w:rsidRDefault="00500118" w:rsidP="001B5E69">
          <w:pPr>
            <w:widowControl w:val="0"/>
            <w:autoSpaceDE w:val="0"/>
            <w:autoSpaceDN w:val="0"/>
            <w:adjustRightInd w:val="0"/>
            <w:spacing w:line="259" w:lineRule="auto"/>
            <w:jc w:val="both"/>
            <w:outlineLvl w:val="0"/>
            <w:rPr>
              <w:rFonts w:ascii="Trebuchet MS" w:hAnsi="Trebuchet MS"/>
              <w:sz w:val="22"/>
              <w:szCs w:val="22"/>
              <w:lang w:val="it-IT"/>
            </w:rPr>
          </w:pPr>
          <w:r w:rsidRPr="003B1A19">
            <w:rPr>
              <w:rFonts w:ascii="Trebuchet MS" w:hAnsi="Trebuchet MS" w:cs="Arial"/>
              <w:bCs/>
              <w:sz w:val="22"/>
              <w:szCs w:val="22"/>
              <w:lang w:val="it-IT"/>
            </w:rPr>
            <w:t>5</w:t>
          </w:r>
          <w:r w:rsidR="001B5E69" w:rsidRPr="003B1A19">
            <w:rPr>
              <w:rFonts w:ascii="Trebuchet MS" w:hAnsi="Trebuchet MS" w:cs="Arial"/>
              <w:bCs/>
              <w:sz w:val="22"/>
              <w:szCs w:val="22"/>
              <w:lang w:val="it-IT"/>
            </w:rPr>
            <w:t xml:space="preserve">.3. Serviciul Tehnic şi Administrarea Patrimoniului </w:t>
          </w:r>
          <w:r w:rsidR="001B5E69" w:rsidRPr="003B1A19">
            <w:rPr>
              <w:rFonts w:ascii="Trebuchet MS" w:hAnsi="Trebuchet MS"/>
              <w:sz w:val="22"/>
              <w:szCs w:val="22"/>
            </w:rPr>
            <w:ptab w:relativeTo="margin" w:alignment="right" w:leader="dot"/>
          </w:r>
          <w:r w:rsidR="00573DBC" w:rsidRPr="003B1A19">
            <w:rPr>
              <w:rFonts w:ascii="Trebuchet MS" w:hAnsi="Trebuchet MS"/>
              <w:sz w:val="22"/>
              <w:szCs w:val="22"/>
              <w:lang w:val="it-IT"/>
            </w:rPr>
            <w:t>7</w:t>
          </w:r>
          <w:r w:rsidR="004349DA" w:rsidRPr="003B1A19">
            <w:rPr>
              <w:rFonts w:ascii="Trebuchet MS" w:hAnsi="Trebuchet MS"/>
              <w:sz w:val="22"/>
              <w:szCs w:val="22"/>
              <w:lang w:val="it-IT"/>
            </w:rPr>
            <w:t>4</w:t>
          </w:r>
        </w:p>
        <w:p w:rsidR="001B5E69" w:rsidRPr="003B1A19" w:rsidRDefault="00500118" w:rsidP="001B5E69">
          <w:pPr>
            <w:widowControl w:val="0"/>
            <w:autoSpaceDE w:val="0"/>
            <w:autoSpaceDN w:val="0"/>
            <w:adjustRightInd w:val="0"/>
            <w:spacing w:line="259" w:lineRule="auto"/>
            <w:jc w:val="both"/>
            <w:outlineLvl w:val="0"/>
            <w:rPr>
              <w:rFonts w:ascii="Trebuchet MS" w:hAnsi="Trebuchet MS"/>
              <w:sz w:val="22"/>
              <w:szCs w:val="22"/>
              <w:lang w:val="it-IT"/>
            </w:rPr>
          </w:pPr>
          <w:r w:rsidRPr="003B1A19">
            <w:rPr>
              <w:rFonts w:ascii="Trebuchet MS" w:hAnsi="Trebuchet MS" w:cs="Arial"/>
              <w:bCs/>
              <w:sz w:val="22"/>
              <w:szCs w:val="22"/>
              <w:lang w:val="it-IT"/>
            </w:rPr>
            <w:t>5</w:t>
          </w:r>
          <w:r w:rsidR="001B5E69" w:rsidRPr="003B1A19">
            <w:rPr>
              <w:rFonts w:ascii="Trebuchet MS" w:hAnsi="Trebuchet MS" w:cs="Arial"/>
              <w:bCs/>
              <w:sz w:val="22"/>
              <w:szCs w:val="22"/>
              <w:lang w:val="it-IT"/>
            </w:rPr>
            <w:t>.4.</w:t>
          </w:r>
          <w:r w:rsidR="00D44995" w:rsidRPr="003B1A19">
            <w:rPr>
              <w:rFonts w:ascii="Trebuchet MS" w:hAnsi="Trebuchet MS" w:cs="Arial"/>
              <w:bCs/>
              <w:sz w:val="22"/>
              <w:szCs w:val="22"/>
              <w:lang w:val="it-IT"/>
            </w:rPr>
            <w:t xml:space="preserve"> </w:t>
          </w:r>
          <w:r w:rsidR="001B5E69" w:rsidRPr="003B1A19">
            <w:rPr>
              <w:rFonts w:ascii="Trebuchet MS" w:hAnsi="Trebuchet MS" w:cs="Arial"/>
              <w:bCs/>
              <w:sz w:val="22"/>
              <w:szCs w:val="22"/>
              <w:lang w:val="it-IT"/>
            </w:rPr>
            <w:t>Compartimentul Informatică</w:t>
          </w:r>
          <w:r w:rsidR="001B5E69" w:rsidRPr="003B1A19">
            <w:rPr>
              <w:rFonts w:ascii="Trebuchet MS" w:hAnsi="Trebuchet MS"/>
              <w:sz w:val="22"/>
              <w:szCs w:val="22"/>
            </w:rPr>
            <w:ptab w:relativeTo="margin" w:alignment="right" w:leader="dot"/>
          </w:r>
          <w:r w:rsidR="004349DA" w:rsidRPr="003B1A19">
            <w:rPr>
              <w:rFonts w:ascii="Trebuchet MS" w:hAnsi="Trebuchet MS"/>
              <w:sz w:val="22"/>
              <w:szCs w:val="22"/>
              <w:lang w:val="it-IT"/>
            </w:rPr>
            <w:t>77</w:t>
          </w:r>
        </w:p>
        <w:p w:rsidR="00E746E7" w:rsidRPr="003B1A19" w:rsidRDefault="00500118" w:rsidP="001B5E69">
          <w:pPr>
            <w:widowControl w:val="0"/>
            <w:autoSpaceDE w:val="0"/>
            <w:autoSpaceDN w:val="0"/>
            <w:adjustRightInd w:val="0"/>
            <w:spacing w:line="259" w:lineRule="auto"/>
            <w:jc w:val="both"/>
            <w:outlineLvl w:val="0"/>
            <w:rPr>
              <w:rFonts w:ascii="Trebuchet MS" w:hAnsi="Trebuchet MS"/>
              <w:sz w:val="22"/>
              <w:szCs w:val="22"/>
              <w:lang w:val="it-IT"/>
            </w:rPr>
          </w:pPr>
          <w:r w:rsidRPr="003B1A19">
            <w:rPr>
              <w:rFonts w:ascii="Trebuchet MS" w:hAnsi="Trebuchet MS" w:cs="Arial"/>
              <w:bCs/>
              <w:sz w:val="22"/>
              <w:szCs w:val="22"/>
              <w:lang w:val="it-IT"/>
            </w:rPr>
            <w:t>5</w:t>
          </w:r>
          <w:r w:rsidR="001B5E69" w:rsidRPr="003B1A19">
            <w:rPr>
              <w:rFonts w:ascii="Trebuchet MS" w:hAnsi="Trebuchet MS" w:cs="Arial"/>
              <w:bCs/>
              <w:sz w:val="22"/>
              <w:szCs w:val="22"/>
              <w:lang w:val="it-IT"/>
            </w:rPr>
            <w:t xml:space="preserve">.5. Serviciul Administrativ </w:t>
          </w:r>
          <w:r w:rsidR="001B5E69" w:rsidRPr="003B1A19">
            <w:rPr>
              <w:rFonts w:ascii="Trebuchet MS" w:hAnsi="Trebuchet MS"/>
              <w:sz w:val="22"/>
              <w:szCs w:val="22"/>
            </w:rPr>
            <w:ptab w:relativeTo="margin" w:alignment="right" w:leader="dot"/>
          </w:r>
          <w:r w:rsidR="004349DA" w:rsidRPr="003B1A19">
            <w:rPr>
              <w:rFonts w:ascii="Trebuchet MS" w:hAnsi="Trebuchet MS"/>
              <w:sz w:val="22"/>
              <w:szCs w:val="22"/>
              <w:lang w:val="it-IT"/>
            </w:rPr>
            <w:t>78</w:t>
          </w:r>
        </w:p>
        <w:p w:rsidR="00E746E7" w:rsidRPr="003B1A19" w:rsidRDefault="00E746E7" w:rsidP="00E746E7">
          <w:pPr>
            <w:widowControl w:val="0"/>
            <w:autoSpaceDE w:val="0"/>
            <w:autoSpaceDN w:val="0"/>
            <w:adjustRightInd w:val="0"/>
            <w:spacing w:line="259" w:lineRule="auto"/>
            <w:jc w:val="both"/>
            <w:outlineLvl w:val="0"/>
            <w:rPr>
              <w:rFonts w:ascii="Trebuchet MS" w:hAnsi="Trebuchet MS" w:cs="Arial"/>
              <w:b/>
              <w:bCs/>
              <w:sz w:val="22"/>
              <w:szCs w:val="22"/>
              <w:lang w:val="it-IT"/>
            </w:rPr>
          </w:pPr>
          <w:r w:rsidRPr="003B1A19">
            <w:rPr>
              <w:rFonts w:ascii="Trebuchet MS" w:hAnsi="Trebuchet MS" w:cs="Arial"/>
              <w:b/>
              <w:bCs/>
              <w:sz w:val="22"/>
              <w:szCs w:val="22"/>
              <w:lang w:val="it-IT"/>
            </w:rPr>
            <w:t>Capitolul VI.</w:t>
          </w:r>
        </w:p>
        <w:p w:rsidR="00E746E7" w:rsidRPr="003B1A19" w:rsidRDefault="00E746E7" w:rsidP="00E746E7">
          <w:pPr>
            <w:widowControl w:val="0"/>
            <w:autoSpaceDE w:val="0"/>
            <w:autoSpaceDN w:val="0"/>
            <w:adjustRightInd w:val="0"/>
            <w:spacing w:line="259" w:lineRule="auto"/>
            <w:jc w:val="both"/>
            <w:outlineLvl w:val="0"/>
            <w:rPr>
              <w:rFonts w:ascii="Trebuchet MS" w:hAnsi="Trebuchet MS"/>
              <w:sz w:val="22"/>
              <w:szCs w:val="22"/>
              <w:lang w:val="es-ES"/>
            </w:rPr>
          </w:pPr>
          <w:r w:rsidRPr="003B1A19">
            <w:rPr>
              <w:rFonts w:ascii="Trebuchet MS" w:hAnsi="Trebuchet MS" w:cs="Arial"/>
              <w:bCs/>
              <w:sz w:val="22"/>
              <w:szCs w:val="22"/>
              <w:lang w:val="it-IT"/>
            </w:rPr>
            <w:t>Statutul Personalului</w:t>
          </w:r>
          <w:r w:rsidRPr="003B1A19">
            <w:rPr>
              <w:rFonts w:ascii="Trebuchet MS" w:hAnsi="Trebuchet MS"/>
              <w:sz w:val="22"/>
              <w:szCs w:val="22"/>
            </w:rPr>
            <w:ptab w:relativeTo="margin" w:alignment="right" w:leader="dot"/>
          </w:r>
          <w:r w:rsidR="00573DBC" w:rsidRPr="003B1A19">
            <w:rPr>
              <w:rFonts w:ascii="Trebuchet MS" w:hAnsi="Trebuchet MS"/>
              <w:sz w:val="22"/>
              <w:szCs w:val="22"/>
              <w:lang w:val="es-ES"/>
            </w:rPr>
            <w:t>8</w:t>
          </w:r>
          <w:r w:rsidR="004349DA" w:rsidRPr="003B1A19">
            <w:rPr>
              <w:rFonts w:ascii="Trebuchet MS" w:hAnsi="Trebuchet MS"/>
              <w:sz w:val="22"/>
              <w:szCs w:val="22"/>
              <w:lang w:val="es-ES"/>
            </w:rPr>
            <w:t>0</w:t>
          </w:r>
        </w:p>
        <w:p w:rsidR="00E746E7" w:rsidRPr="003B1A19" w:rsidRDefault="00E746E7" w:rsidP="00E746E7">
          <w:pPr>
            <w:widowControl w:val="0"/>
            <w:autoSpaceDE w:val="0"/>
            <w:autoSpaceDN w:val="0"/>
            <w:adjustRightInd w:val="0"/>
            <w:spacing w:line="259" w:lineRule="auto"/>
            <w:jc w:val="both"/>
            <w:outlineLvl w:val="0"/>
            <w:rPr>
              <w:rFonts w:ascii="Trebuchet MS" w:hAnsi="Trebuchet MS" w:cs="Arial"/>
              <w:b/>
              <w:bCs/>
              <w:sz w:val="22"/>
              <w:szCs w:val="22"/>
              <w:lang w:val="it-IT"/>
            </w:rPr>
          </w:pPr>
          <w:r w:rsidRPr="003B1A19">
            <w:rPr>
              <w:rFonts w:ascii="Trebuchet MS" w:hAnsi="Trebuchet MS" w:cs="Arial"/>
              <w:b/>
              <w:bCs/>
              <w:sz w:val="22"/>
              <w:szCs w:val="22"/>
              <w:lang w:val="it-IT"/>
            </w:rPr>
            <w:t>Capitolul VII.</w:t>
          </w:r>
        </w:p>
        <w:p w:rsidR="00A97631" w:rsidRPr="003B1A19" w:rsidRDefault="00E746E7" w:rsidP="00E746E7">
          <w:pPr>
            <w:widowControl w:val="0"/>
            <w:autoSpaceDE w:val="0"/>
            <w:autoSpaceDN w:val="0"/>
            <w:adjustRightInd w:val="0"/>
            <w:spacing w:line="259" w:lineRule="auto"/>
            <w:jc w:val="both"/>
            <w:outlineLvl w:val="0"/>
            <w:rPr>
              <w:lang w:val="es-ES"/>
            </w:rPr>
          </w:pPr>
          <w:r w:rsidRPr="003B1A19">
            <w:rPr>
              <w:rFonts w:ascii="Trebuchet MS" w:hAnsi="Trebuchet MS" w:cs="Arial"/>
              <w:bCs/>
              <w:sz w:val="22"/>
              <w:szCs w:val="22"/>
              <w:lang w:val="it-IT"/>
            </w:rPr>
            <w:t>Dispoziţii Finale</w:t>
          </w:r>
          <w:r w:rsidRPr="003B1A19">
            <w:rPr>
              <w:rFonts w:ascii="Trebuchet MS" w:hAnsi="Trebuchet MS"/>
              <w:sz w:val="22"/>
              <w:szCs w:val="22"/>
            </w:rPr>
            <w:ptab w:relativeTo="margin" w:alignment="right" w:leader="dot"/>
          </w:r>
          <w:r w:rsidR="00573DBC" w:rsidRPr="003B1A19">
            <w:rPr>
              <w:rFonts w:ascii="Trebuchet MS" w:hAnsi="Trebuchet MS"/>
              <w:sz w:val="22"/>
              <w:szCs w:val="22"/>
              <w:lang w:val="es-ES"/>
            </w:rPr>
            <w:t>8</w:t>
          </w:r>
          <w:r w:rsidR="004349DA" w:rsidRPr="003B1A19">
            <w:rPr>
              <w:rFonts w:ascii="Trebuchet MS" w:hAnsi="Trebuchet MS"/>
              <w:sz w:val="22"/>
              <w:szCs w:val="22"/>
              <w:lang w:val="es-ES"/>
            </w:rPr>
            <w:t>1</w:t>
          </w:r>
        </w:p>
      </w:sdtContent>
    </w:sdt>
    <w:p w:rsidR="00554721" w:rsidRPr="003B1A19" w:rsidRDefault="00554721" w:rsidP="00BB6494">
      <w:pPr>
        <w:widowControl w:val="0"/>
        <w:autoSpaceDE w:val="0"/>
        <w:autoSpaceDN w:val="0"/>
        <w:adjustRightInd w:val="0"/>
        <w:jc w:val="both"/>
        <w:outlineLvl w:val="0"/>
        <w:rPr>
          <w:rFonts w:ascii="Trebuchet MS" w:hAnsi="Trebuchet MS" w:cs="Arial"/>
          <w:b/>
          <w:bCs/>
          <w:sz w:val="22"/>
          <w:szCs w:val="22"/>
          <w:lang w:val="ro-RO"/>
        </w:rPr>
      </w:pPr>
    </w:p>
    <w:p w:rsidR="0097465B" w:rsidRPr="003B1A19" w:rsidRDefault="0097465B" w:rsidP="00BB6494">
      <w:pPr>
        <w:widowControl w:val="0"/>
        <w:autoSpaceDE w:val="0"/>
        <w:autoSpaceDN w:val="0"/>
        <w:adjustRightInd w:val="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lastRenderedPageBreak/>
        <w:t>Cap</w:t>
      </w:r>
      <w:r w:rsidR="00BB6494" w:rsidRPr="003B1A19">
        <w:rPr>
          <w:rFonts w:ascii="Trebuchet MS" w:hAnsi="Trebuchet MS" w:cs="Arial"/>
          <w:b/>
          <w:bCs/>
          <w:sz w:val="22"/>
          <w:szCs w:val="22"/>
          <w:lang w:val="ro-RO"/>
        </w:rPr>
        <w:t xml:space="preserve">itolul </w:t>
      </w:r>
      <w:r w:rsidRPr="003B1A19">
        <w:rPr>
          <w:rFonts w:ascii="Trebuchet MS" w:hAnsi="Trebuchet MS" w:cs="Arial"/>
          <w:b/>
          <w:bCs/>
          <w:sz w:val="22"/>
          <w:szCs w:val="22"/>
          <w:lang w:val="ro-RO"/>
        </w:rPr>
        <w:t>I.</w:t>
      </w: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97465B" w:rsidP="00BB6494">
      <w:pPr>
        <w:widowControl w:val="0"/>
        <w:autoSpaceDE w:val="0"/>
        <w:autoSpaceDN w:val="0"/>
        <w:adjustRightInd w:val="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DISPOZIŢII GENERALE</w:t>
      </w:r>
    </w:p>
    <w:p w:rsidR="0097465B" w:rsidRPr="003B1A19"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3B1A19" w:rsidRDefault="0097465B" w:rsidP="00A54344">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Art.1</w:t>
      </w:r>
      <w:r w:rsidRPr="003B1A19">
        <w:rPr>
          <w:rFonts w:ascii="Trebuchet MS" w:hAnsi="Trebuchet MS" w:cs="Arial"/>
          <w:sz w:val="22"/>
          <w:szCs w:val="22"/>
          <w:lang w:val="ro-RO"/>
        </w:rPr>
        <w:t xml:space="preserve"> Direcţia Generală de Asistenţă Socială şi Protecţia Copilului Mureş denumită în continuare Direcția Generală este o instituţie publică de interes judeţean, cu personalitate juridică înfiinţată în subordinea Consiliului Judeţean Mureş, prin Hotărârea Consiliului Judeţean Mureş nr. 56 din 16 decembrie 2004 prin comasarea serviciului public de asistenţă socială şi a serviciului public specializat pentru protecţia copilului de la nivelul judeţului, prin preluarea în mod corespunzător a atribuţiilor acestora.</w:t>
      </w:r>
    </w:p>
    <w:p w:rsidR="0097465B" w:rsidRPr="003B1A19" w:rsidRDefault="0097465B" w:rsidP="00A54344">
      <w:pPr>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Art.2 Scopul Direcției Generale este de a asigura realizarea la nivelul judeţului a politicilor sociale în domeniul protecţiei copilului, familiei, persoanelor vârstnice, persoanelor cu dizabilități, precum și altor persoane, grupuri sau comunități aflate în nevoie socială, cu rol în administrarea și acordarea beneficiilor de asistență socială și a serviciilor sociale în temeiul următoarelor acte normative:</w:t>
      </w:r>
    </w:p>
    <w:p w:rsidR="0097465B" w:rsidRPr="003B1A19" w:rsidRDefault="0097465B" w:rsidP="009110F3">
      <w:pPr>
        <w:pStyle w:val="Listparagraf"/>
        <w:numPr>
          <w:ilvl w:val="0"/>
          <w:numId w:val="4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shd w:val="clear" w:color="auto" w:fill="FFFFFF"/>
          <w:lang w:val="ro-RO"/>
        </w:rPr>
        <w:t>Legea asistenței sociale</w:t>
      </w:r>
      <w:r w:rsidRPr="003B1A19">
        <w:rPr>
          <w:rFonts w:ascii="Trebuchet MS" w:hAnsi="Trebuchet MS" w:cs="Arial"/>
          <w:lang w:val="ro-RO"/>
        </w:rPr>
        <w:t xml:space="preserve"> nr. 292/2011 </w:t>
      </w:r>
    </w:p>
    <w:p w:rsidR="0097465B" w:rsidRPr="003B1A19" w:rsidRDefault="0097465B" w:rsidP="009110F3">
      <w:pPr>
        <w:pStyle w:val="Listparagraf"/>
        <w:numPr>
          <w:ilvl w:val="0"/>
          <w:numId w:val="4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Hotărârea Guvernului nr. 797/2017 pentru aprobarea regulamentelor-cadru de organizare și funcționare ale serviciilor publice de asistență socială și a structurii orientative de personal</w:t>
      </w:r>
    </w:p>
    <w:p w:rsidR="0097465B" w:rsidRPr="003B1A19" w:rsidRDefault="0097465B" w:rsidP="009110F3">
      <w:pPr>
        <w:pStyle w:val="Listparagraf"/>
        <w:numPr>
          <w:ilvl w:val="0"/>
          <w:numId w:val="4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 xml:space="preserve">Ordonanţa Guvernului nr. 68/2003 privind serviciile sociale, cu modificările şi completările ulterioare; </w:t>
      </w:r>
      <w:r w:rsidR="00B5338B" w:rsidRPr="003B1A19">
        <w:rPr>
          <w:rFonts w:ascii="Trebuchet MS" w:hAnsi="Trebuchet MS" w:cs="Arial"/>
          <w:lang w:val="ro-RO"/>
        </w:rPr>
        <w:fldChar w:fldCharType="begin"/>
      </w:r>
      <w:r w:rsidRPr="003B1A19">
        <w:rPr>
          <w:rFonts w:ascii="Trebuchet MS" w:hAnsi="Trebuchet MS" w:cs="Arial"/>
          <w:lang w:val="ro-RO"/>
        </w:rPr>
        <w:instrText xml:space="preserve"> PAGE   \* MERGEFORMAT </w:instrText>
      </w:r>
      <w:r w:rsidR="00B5338B" w:rsidRPr="003B1A19">
        <w:rPr>
          <w:rFonts w:ascii="Trebuchet MS" w:hAnsi="Trebuchet MS" w:cs="Arial"/>
          <w:lang w:val="ro-RO"/>
        </w:rPr>
        <w:fldChar w:fldCharType="separate"/>
      </w:r>
      <w:r w:rsidR="00974CC9" w:rsidRPr="003B1A19">
        <w:rPr>
          <w:rFonts w:ascii="Trebuchet MS" w:hAnsi="Trebuchet MS" w:cs="Arial"/>
          <w:noProof/>
          <w:lang w:val="ro-RO"/>
        </w:rPr>
        <w:t>2</w:t>
      </w:r>
      <w:r w:rsidR="00B5338B" w:rsidRPr="003B1A19">
        <w:rPr>
          <w:rFonts w:ascii="Trebuchet MS" w:hAnsi="Trebuchet MS" w:cs="Arial"/>
          <w:lang w:val="ro-RO"/>
        </w:rPr>
        <w:fldChar w:fldCharType="end"/>
      </w:r>
    </w:p>
    <w:p w:rsidR="0097465B" w:rsidRPr="003B1A19" w:rsidRDefault="0097465B" w:rsidP="009110F3">
      <w:pPr>
        <w:pStyle w:val="Listparagraf"/>
        <w:numPr>
          <w:ilvl w:val="0"/>
          <w:numId w:val="4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Legea nr.272/2004 privind protecţia şi promovarea drepturilor copilului, cu modificările şi competările ulterioare;</w:t>
      </w:r>
    </w:p>
    <w:p w:rsidR="0097465B" w:rsidRPr="003B1A19" w:rsidRDefault="0097465B" w:rsidP="009110F3">
      <w:pPr>
        <w:pStyle w:val="Listparagraf"/>
        <w:numPr>
          <w:ilvl w:val="0"/>
          <w:numId w:val="4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Hotărârea Guvernului nr.502/2017 privind organizarea şi metodologia de funcţionare a comisiei pentru protecţia copilului;</w:t>
      </w:r>
    </w:p>
    <w:p w:rsidR="0097465B" w:rsidRPr="003B1A19" w:rsidRDefault="0097465B" w:rsidP="009110F3">
      <w:pPr>
        <w:pStyle w:val="Listparagraf"/>
        <w:numPr>
          <w:ilvl w:val="0"/>
          <w:numId w:val="4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 xml:space="preserve">Legea nr.273/2004 privind regimul juridic al adopţiei, republicată, cu modificările şi competările ulterioare; </w:t>
      </w:r>
    </w:p>
    <w:p w:rsidR="0097465B" w:rsidRPr="003B1A19" w:rsidRDefault="0097465B" w:rsidP="009110F3">
      <w:pPr>
        <w:pStyle w:val="Listparagraf"/>
        <w:numPr>
          <w:ilvl w:val="0"/>
          <w:numId w:val="4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 xml:space="preserve">Legea nr. 49/2009 privind aprobarea Ordonantei de urgenta a Guvernului nr. 102/2008 pentru modificarea si completarea Legii nr. 273/2004 privind regimul juridic al adoptiei. </w:t>
      </w:r>
    </w:p>
    <w:p w:rsidR="0097465B" w:rsidRPr="003B1A19" w:rsidRDefault="0097465B" w:rsidP="009110F3">
      <w:pPr>
        <w:pStyle w:val="Listparagraf"/>
        <w:numPr>
          <w:ilvl w:val="0"/>
          <w:numId w:val="4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bCs/>
          <w:lang w:val="ro-RO"/>
        </w:rPr>
        <w:t>Hotărârea Guvernului nr.579/2016 pentru aprobarea Normelor metodologice de aplicare a</w:t>
      </w:r>
      <w:r w:rsidRPr="003B1A19">
        <w:rPr>
          <w:rStyle w:val="apple-converted-space"/>
          <w:rFonts w:ascii="Trebuchet MS" w:hAnsi="Trebuchet MS" w:cs="Arial"/>
          <w:bCs/>
          <w:lang w:val="ro-RO"/>
        </w:rPr>
        <w:t> </w:t>
      </w:r>
      <w:bookmarkStart w:id="0" w:name="REFsp23rtd4"/>
      <w:r w:rsidRPr="003B1A19">
        <w:rPr>
          <w:rStyle w:val="panchor"/>
          <w:rFonts w:ascii="Trebuchet MS" w:hAnsi="Trebuchet MS" w:cs="Arial"/>
          <w:bCs/>
          <w:lang w:val="ro-RO"/>
        </w:rPr>
        <w:t>Legii nr. 273/2004</w:t>
      </w:r>
      <w:r w:rsidRPr="003B1A19">
        <w:rPr>
          <w:rStyle w:val="apple-converted-space"/>
          <w:rFonts w:ascii="Trebuchet MS" w:hAnsi="Trebuchet MS" w:cs="Arial"/>
          <w:bCs/>
          <w:lang w:val="ro-RO"/>
        </w:rPr>
        <w:t> </w:t>
      </w:r>
      <w:r w:rsidRPr="003B1A19">
        <w:rPr>
          <w:rFonts w:ascii="Trebuchet MS" w:hAnsi="Trebuchet MS" w:cs="Arial"/>
          <w:bCs/>
          <w:lang w:val="ro-RO"/>
        </w:rPr>
        <w:t>privind procedura adopţiei, pentru modificarea şi completarea</w:t>
      </w:r>
      <w:r w:rsidRPr="003B1A19">
        <w:rPr>
          <w:rStyle w:val="apple-converted-space"/>
          <w:rFonts w:ascii="Trebuchet MS" w:hAnsi="Trebuchet MS" w:cs="Arial"/>
          <w:bCs/>
          <w:lang w:val="ro-RO"/>
        </w:rPr>
        <w:t> </w:t>
      </w:r>
      <w:r w:rsidRPr="003B1A19">
        <w:rPr>
          <w:rStyle w:val="panchor"/>
          <w:rFonts w:ascii="Trebuchet MS" w:hAnsi="Trebuchet MS" w:cs="Arial"/>
          <w:bCs/>
          <w:lang w:val="ro-RO"/>
        </w:rPr>
        <w:t>Hotărârii Guvernului nr. 233/2012</w:t>
      </w:r>
      <w:r w:rsidRPr="003B1A19">
        <w:rPr>
          <w:rStyle w:val="apple-converted-space"/>
          <w:rFonts w:ascii="Trebuchet MS" w:hAnsi="Trebuchet MS" w:cs="Arial"/>
          <w:bCs/>
          <w:lang w:val="ro-RO"/>
        </w:rPr>
        <w:t> </w:t>
      </w:r>
      <w:r w:rsidRPr="003B1A19">
        <w:rPr>
          <w:rFonts w:ascii="Trebuchet MS" w:hAnsi="Trebuchet MS" w:cs="Arial"/>
          <w:bCs/>
          <w:lang w:val="ro-RO"/>
        </w:rPr>
        <w:t>privind serviciile şi activităţile ce pot fi desfăşurate de către organismele private române în cadrul procedurii adopţiei interne, precum şi metodologia de autorizare a acestora şi pentru modificarea</w:t>
      </w:r>
      <w:r w:rsidRPr="003B1A19">
        <w:rPr>
          <w:rStyle w:val="apple-converted-space"/>
          <w:rFonts w:ascii="Trebuchet MS" w:hAnsi="Trebuchet MS" w:cs="Arial"/>
          <w:bCs/>
          <w:lang w:val="ro-RO"/>
        </w:rPr>
        <w:t> </w:t>
      </w:r>
      <w:bookmarkEnd w:id="0"/>
      <w:r w:rsidRPr="003B1A19">
        <w:rPr>
          <w:rStyle w:val="panchor"/>
          <w:rFonts w:ascii="Trebuchet MS" w:hAnsi="Trebuchet MS" w:cs="Arial"/>
          <w:bCs/>
          <w:lang w:val="ro-RO"/>
        </w:rPr>
        <w:t>Hotărârii Guvernului nr. 1.441/2004</w:t>
      </w:r>
      <w:r w:rsidRPr="003B1A19">
        <w:rPr>
          <w:rStyle w:val="apple-converted-space"/>
          <w:rFonts w:ascii="Trebuchet MS" w:hAnsi="Trebuchet MS" w:cs="Arial"/>
          <w:bCs/>
          <w:lang w:val="ro-RO"/>
        </w:rPr>
        <w:t> </w:t>
      </w:r>
      <w:r w:rsidRPr="003B1A19">
        <w:rPr>
          <w:rFonts w:ascii="Trebuchet MS" w:hAnsi="Trebuchet MS" w:cs="Arial"/>
          <w:bCs/>
          <w:lang w:val="ro-RO"/>
        </w:rPr>
        <w:t>cu privire la autorizarea organizaţiilor private străine de a desfăşura activităţi în domeniul adopţiei internaţionale.</w:t>
      </w:r>
    </w:p>
    <w:p w:rsidR="0097465B" w:rsidRPr="003B1A19" w:rsidRDefault="0097465B" w:rsidP="009110F3">
      <w:pPr>
        <w:pStyle w:val="Listparagraf"/>
        <w:numPr>
          <w:ilvl w:val="0"/>
          <w:numId w:val="4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bCs/>
          <w:shd w:val="clear" w:color="auto" w:fill="FFFFFF"/>
          <w:lang w:val="ro-RO"/>
        </w:rPr>
        <w:t>Decizia Autorității Naționale pentru Protecția copilului și adopție nr. 661/2016 privind aprobarea modelului şi conţinutului unor formulare, instrumente şi documente utilizate în procedura adopţiei.</w:t>
      </w:r>
    </w:p>
    <w:p w:rsidR="0097465B" w:rsidRPr="003B1A19" w:rsidRDefault="0097465B" w:rsidP="009110F3">
      <w:pPr>
        <w:pStyle w:val="Listparagraf"/>
        <w:numPr>
          <w:ilvl w:val="0"/>
          <w:numId w:val="4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bCs/>
          <w:lang w:val="ro-RO"/>
        </w:rPr>
        <w:t xml:space="preserve">Hotărârea Guvernului </w:t>
      </w:r>
      <w:r w:rsidRPr="003B1A19">
        <w:rPr>
          <w:rFonts w:ascii="Trebuchet MS" w:hAnsi="Trebuchet MS" w:cs="Arial"/>
          <w:lang w:val="ro-RO"/>
        </w:rPr>
        <w:t>nr.679/2003 privind condiţiile de obţinere a atestatului, procedurile de atestare şi statutul asistentului maternal profesionist, cu modificările şi competările ulterioare</w:t>
      </w:r>
      <w:r w:rsidRPr="003B1A19">
        <w:rPr>
          <w:rFonts w:ascii="Trebuchet MS" w:hAnsi="Trebuchet MS" w:cs="Arial"/>
          <w:iCs/>
          <w:lang w:val="ro-RO"/>
        </w:rPr>
        <w:t>,</w:t>
      </w:r>
      <w:r w:rsidRPr="003B1A19">
        <w:rPr>
          <w:rFonts w:ascii="Trebuchet MS" w:hAnsi="Trebuchet MS" w:cs="Arial"/>
          <w:lang w:val="ro-RO"/>
        </w:rPr>
        <w:t xml:space="preserve"> </w:t>
      </w:r>
    </w:p>
    <w:p w:rsidR="0097465B" w:rsidRPr="003B1A19" w:rsidRDefault="0097465B" w:rsidP="009110F3">
      <w:pPr>
        <w:pStyle w:val="Listparagraf"/>
        <w:numPr>
          <w:ilvl w:val="0"/>
          <w:numId w:val="4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 xml:space="preserve">Ordinul 1985/2016 </w:t>
      </w:r>
      <w:r w:rsidRPr="003B1A19">
        <w:rPr>
          <w:rFonts w:ascii="Trebuchet MS" w:hAnsi="Trebuchet MS" w:cs="Arial"/>
          <w:bCs/>
          <w:lang w:val="ro-RO"/>
        </w:rPr>
        <w:t>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w:t>
      </w:r>
    </w:p>
    <w:p w:rsidR="0097465B" w:rsidRPr="003B1A19" w:rsidRDefault="0097465B" w:rsidP="009110F3">
      <w:pPr>
        <w:pStyle w:val="Listparagraf"/>
        <w:numPr>
          <w:ilvl w:val="0"/>
          <w:numId w:val="4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bCs/>
          <w:lang w:val="ro-RO"/>
        </w:rPr>
        <w:t xml:space="preserve">Hotărârea Guvernului </w:t>
      </w:r>
      <w:r w:rsidRPr="003B1A19">
        <w:rPr>
          <w:rFonts w:ascii="Trebuchet MS" w:hAnsi="Trebuchet MS" w:cs="Arial"/>
          <w:lang w:val="ro-RO"/>
        </w:rPr>
        <w:t>nr.867/2015 pentu aprobarea Nomenclatorului serviciilor sociale precum şi a regulamentelor cadru de organizare şi funcţionare a serviciilor sociale;</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lastRenderedPageBreak/>
        <w:t xml:space="preserve">Hotărârea Guvernului nr. </w:t>
      </w:r>
      <w:r w:rsidRPr="003B1A19">
        <w:rPr>
          <w:rFonts w:ascii="Trebuchet MS" w:hAnsi="Trebuchet MS" w:cs="Courier New"/>
          <w:sz w:val="22"/>
          <w:szCs w:val="22"/>
          <w:shd w:val="clear" w:color="auto" w:fill="FFFFFF"/>
          <w:lang w:val="ro-RO"/>
        </w:rPr>
        <w:t>426/2020</w:t>
      </w:r>
      <w:r w:rsidRPr="003B1A19">
        <w:rPr>
          <w:rFonts w:ascii="Trebuchet MS" w:hAnsi="Trebuchet MS"/>
          <w:sz w:val="22"/>
          <w:szCs w:val="22"/>
          <w:shd w:val="clear" w:color="auto" w:fill="FFFFFF"/>
          <w:lang w:val="ro-RO"/>
        </w:rPr>
        <w:t xml:space="preserve"> </w:t>
      </w:r>
      <w:r w:rsidRPr="003B1A19">
        <w:rPr>
          <w:rFonts w:ascii="Trebuchet MS" w:hAnsi="Trebuchet MS" w:cs="Courier New"/>
          <w:sz w:val="22"/>
          <w:szCs w:val="22"/>
          <w:shd w:val="clear" w:color="auto" w:fill="FFFFFF"/>
          <w:lang w:val="ro-RO"/>
        </w:rPr>
        <w:t>privind aprobarea standardelor de cost pentru serviciile sociale</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Ordinul  nr.288/2006 privind Standardele minime obligatorii privind managementul de caz in domeniul protecţiei drepturilor copilului; </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Ordinul nr.286/2006 pentru aprobarea Normelor metodologice privind întocmirea planului de servicii şi a Normelor metodologice privind întocmirea planului individualizat de protecţie; </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Legea nr.448/2006 privind protecţia şi promovarea drepturilor persoanelor cu handicap, republicată, cu modificările şi competările ulterioare; </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Hotărârea Guvernului nr. 430/2008 pentru aprobarea Metodologiei privind organizarea şi funcţionarea comisiei de evaluare a persoanelor adulte cu handicap.</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Legea nr.17/2000 privind asistenta sociala a persoanelor vârstnice cu modificările ulterioare; </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Legea 217/2003 pentru prevenirea și combaterea violenței în familie, republicată</w:t>
      </w:r>
    </w:p>
    <w:p w:rsidR="0097465B" w:rsidRPr="003B1A19" w:rsidRDefault="0001265E"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shd w:val="clear" w:color="auto" w:fill="FFFFFF"/>
          <w:lang w:val="it-IT"/>
        </w:rPr>
        <w:t>ORDINUL MMJS nr.</w:t>
      </w:r>
      <w:r w:rsidR="0097465B" w:rsidRPr="003B1A19">
        <w:rPr>
          <w:rFonts w:ascii="Trebuchet MS" w:hAnsi="Trebuchet MS" w:cs="Courier New"/>
          <w:sz w:val="22"/>
          <w:szCs w:val="22"/>
          <w:shd w:val="clear" w:color="auto" w:fill="FFFFFF"/>
          <w:lang w:val="it-IT"/>
        </w:rPr>
        <w:t>28/2019</w:t>
      </w:r>
      <w:r w:rsidR="00F62933" w:rsidRPr="003B1A19">
        <w:rPr>
          <w:rFonts w:ascii="Trebuchet MS" w:hAnsi="Trebuchet MS" w:cs="Courier New"/>
          <w:sz w:val="22"/>
          <w:szCs w:val="22"/>
          <w:shd w:val="clear" w:color="auto" w:fill="FFFFFF"/>
          <w:lang w:val="it-IT"/>
        </w:rPr>
        <w:t xml:space="preserve"> </w:t>
      </w:r>
      <w:r w:rsidR="0097465B" w:rsidRPr="003B1A19">
        <w:rPr>
          <w:rFonts w:ascii="Trebuchet MS" w:hAnsi="Trebuchet MS" w:cs="Courier New"/>
          <w:sz w:val="22"/>
          <w:szCs w:val="22"/>
          <w:shd w:val="clear" w:color="auto" w:fill="FFFFFF"/>
          <w:lang w:val="it-IT"/>
        </w:rPr>
        <w:t>privind aprobarea standardelor minime de calitate pentru acreditarea serviciilor sociale destinate prevenirii şi combaterii violenţei domestice</w:t>
      </w:r>
      <w:r w:rsidR="00F62933" w:rsidRPr="003B1A19">
        <w:rPr>
          <w:rFonts w:ascii="Trebuchet MS" w:hAnsi="Trebuchet MS" w:cs="Courier New"/>
          <w:sz w:val="22"/>
          <w:szCs w:val="22"/>
          <w:shd w:val="clear" w:color="auto" w:fill="FFFFFF"/>
          <w:lang w:val="it-IT"/>
        </w:rPr>
        <w:t>;</w:t>
      </w:r>
    </w:p>
    <w:p w:rsidR="0097465B" w:rsidRPr="003B1A19" w:rsidRDefault="0001265E"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shd w:val="clear" w:color="auto" w:fill="FFFFFF"/>
          <w:lang w:val="ro-RO"/>
        </w:rPr>
        <w:t>ORDINUL MMJS nr.</w:t>
      </w:r>
      <w:r w:rsidR="0097465B" w:rsidRPr="003B1A19">
        <w:rPr>
          <w:rFonts w:ascii="Trebuchet MS" w:hAnsi="Trebuchet MS" w:cs="Courier New"/>
          <w:sz w:val="22"/>
          <w:szCs w:val="22"/>
          <w:shd w:val="clear" w:color="auto" w:fill="FFFFFF"/>
          <w:lang w:val="ro-RO"/>
        </w:rPr>
        <w:t>29/2019</w:t>
      </w:r>
      <w:r w:rsidR="00F62933" w:rsidRPr="003B1A19">
        <w:rPr>
          <w:rFonts w:ascii="Trebuchet MS" w:hAnsi="Trebuchet MS" w:cs="Courier New"/>
          <w:sz w:val="22"/>
          <w:szCs w:val="22"/>
          <w:shd w:val="clear" w:color="auto" w:fill="FFFFFF"/>
          <w:lang w:val="ro-RO"/>
        </w:rPr>
        <w:t xml:space="preserve"> </w:t>
      </w:r>
      <w:r w:rsidR="0097465B" w:rsidRPr="003B1A19">
        <w:rPr>
          <w:rFonts w:ascii="Trebuchet MS" w:hAnsi="Trebuchet MS" w:cs="Courier New"/>
          <w:sz w:val="22"/>
          <w:szCs w:val="22"/>
          <w:shd w:val="clear" w:color="auto" w:fill="FFFFFF"/>
          <w:lang w:val="ro-RO"/>
        </w:rPr>
        <w:t>pentru aprobarea standardelor minime de calitate pentru acreditarea serviciilor sociale destinate persoanelor vârstnice, persoanelor fără adăpost, tinerilor care au părăsit sistemul de protecţie a copilului şi altor categorii de persoane adulte aflate în dificultate, precum şi a serviciilor acordate în comunitate, serviciilor acordate în sistem integrat şi cantinele sociale</w:t>
      </w:r>
      <w:r w:rsidR="00F62933" w:rsidRPr="003B1A19">
        <w:rPr>
          <w:rFonts w:ascii="Trebuchet MS" w:hAnsi="Trebuchet MS" w:cs="Courier New"/>
          <w:sz w:val="22"/>
          <w:szCs w:val="22"/>
          <w:shd w:val="clear" w:color="auto" w:fill="FFFFFF"/>
          <w:lang w:val="ro-RO"/>
        </w:rPr>
        <w:t>;</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shd w:val="clear" w:color="auto" w:fill="FFFFFF"/>
          <w:lang w:val="ro-RO"/>
        </w:rPr>
        <w:t>ORDINUL MMJS nr.</w:t>
      </w:r>
      <w:r w:rsidRPr="003B1A19">
        <w:rPr>
          <w:rFonts w:ascii="Trebuchet MS" w:hAnsi="Trebuchet MS" w:cs="Arial"/>
          <w:sz w:val="22"/>
          <w:szCs w:val="22"/>
          <w:lang w:val="ro-RO"/>
        </w:rPr>
        <w:t xml:space="preserve">82/2019 </w:t>
      </w:r>
      <w:r w:rsidRPr="003B1A19">
        <w:rPr>
          <w:rFonts w:ascii="Trebuchet MS" w:hAnsi="Trebuchet MS" w:cs="Courier New"/>
          <w:sz w:val="22"/>
          <w:szCs w:val="22"/>
          <w:shd w:val="clear" w:color="auto" w:fill="FFFFFF"/>
        </w:rPr>
        <w:t>privind aprobarea standardelor specifice minime de calitate obligatorii pentru serviciile sociale destinate persoanelor adulte cu dizabilităţi</w:t>
      </w:r>
      <w:r w:rsidR="00F62933" w:rsidRPr="003B1A19">
        <w:rPr>
          <w:rFonts w:ascii="Trebuchet MS" w:hAnsi="Trebuchet MS" w:cs="Courier New"/>
          <w:sz w:val="22"/>
          <w:szCs w:val="22"/>
          <w:shd w:val="clear" w:color="auto" w:fill="FFFFFF"/>
        </w:rPr>
        <w:t>;</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shd w:val="clear" w:color="auto" w:fill="FFFFFF"/>
          <w:lang w:val="ro-RO"/>
        </w:rPr>
        <w:t> HOTĂRÂREA DE GUVERN nr.1019 din 20 decembrie 2018</w:t>
      </w:r>
      <w:r w:rsidR="00F62933" w:rsidRPr="003B1A19">
        <w:rPr>
          <w:rFonts w:ascii="Trebuchet MS" w:hAnsi="Trebuchet MS" w:cs="Courier New"/>
          <w:sz w:val="22"/>
          <w:szCs w:val="22"/>
          <w:shd w:val="clear" w:color="auto" w:fill="FFFFFF"/>
          <w:lang w:val="ro-RO"/>
        </w:rPr>
        <w:t xml:space="preserve"> </w:t>
      </w:r>
      <w:r w:rsidRPr="003B1A19">
        <w:rPr>
          <w:rFonts w:ascii="Trebuchet MS" w:hAnsi="Trebuchet MS" w:cs="Courier New"/>
          <w:sz w:val="22"/>
          <w:szCs w:val="22"/>
          <w:shd w:val="clear" w:color="auto" w:fill="FFFFFF"/>
          <w:lang w:val="ro-RO"/>
        </w:rPr>
        <w:t>privind aprobarea Procedurii de preluare de către agenţiile judeţene pentru plăţi şi inspecţie socială, respectiv a municipiului Bucureşti, a personalului cu atribuţii în efectuarea plăţilor prestaţiilor sociale pentru persoanele cu handicap de la direcţiile generale de asistenţă socială şi protecţia copilului judeţene, respectiv ale sectoarelor municipiului Bucureşti, a Procedurii de acordare a plăţilor, precum şi situaţiile de suspendare, modificare, încetare a dreptului la prestaţiile sociale pentru persoanele cu handicap, precum şi pentru modificarea </w:t>
      </w:r>
      <w:r w:rsidRPr="003B1A19">
        <w:rPr>
          <w:rFonts w:ascii="Trebuchet MS" w:hAnsi="Trebuchet MS" w:cs="Courier New"/>
          <w:sz w:val="22"/>
          <w:szCs w:val="22"/>
          <w:u w:val="single"/>
          <w:lang w:val="ro-RO"/>
        </w:rPr>
        <w:t>Statutului propriu</w:t>
      </w:r>
      <w:r w:rsidRPr="003B1A19">
        <w:rPr>
          <w:rFonts w:ascii="Trebuchet MS" w:hAnsi="Trebuchet MS" w:cs="Courier New"/>
          <w:sz w:val="22"/>
          <w:szCs w:val="22"/>
          <w:shd w:val="clear" w:color="auto" w:fill="FFFFFF"/>
          <w:lang w:val="ro-RO"/>
        </w:rPr>
        <w:t> de organizare şi funcţionare al Agenţiei Naţionale pentru Plăţi şi Inspecţie Socială, aprobat prin </w:t>
      </w:r>
      <w:r w:rsidRPr="003B1A19">
        <w:rPr>
          <w:rFonts w:ascii="Trebuchet MS" w:hAnsi="Trebuchet MS" w:cs="Courier New"/>
          <w:sz w:val="22"/>
          <w:szCs w:val="22"/>
          <w:u w:val="single"/>
          <w:lang w:val="ro-RO"/>
        </w:rPr>
        <w:t>Hotărârea Guvernului nr. 151/2012</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Legea nr.53/2003 republicată – Codul Muncii (r), cu modificările şi competările ulterioare;</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Legea nr.477/2004 privind Codul de conduită a personalului contractual din autorităţile şi entităţile publice; </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Hotărârea Guvernului nr. 611/2008 pentru aprobarea normelor privind organizarea şi dezvoltarea carierei funcţionarilor publici, cu modificările şi competările ulterioare; </w:t>
      </w:r>
    </w:p>
    <w:p w:rsidR="0097465B" w:rsidRPr="003B1A19" w:rsidRDefault="0097465B"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Legea nr.571/2004 privind protecţia personalului din autorităţile publice, institutiile publice şi din alte unităţi care semnalează încălcări ale legii.</w:t>
      </w:r>
    </w:p>
    <w:p w:rsidR="00C169EB" w:rsidRPr="003B1A19" w:rsidRDefault="0001265E" w:rsidP="009110F3">
      <w:pPr>
        <w:numPr>
          <w:ilvl w:val="0"/>
          <w:numId w:val="43"/>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bCs/>
          <w:sz w:val="22"/>
          <w:szCs w:val="22"/>
        </w:rPr>
        <w:t>Legea nr.</w:t>
      </w:r>
      <w:r w:rsidR="0097465B" w:rsidRPr="003B1A19">
        <w:rPr>
          <w:rFonts w:ascii="Trebuchet MS" w:hAnsi="Trebuchet MS" w:cs="Arial"/>
          <w:bCs/>
          <w:sz w:val="22"/>
          <w:szCs w:val="22"/>
        </w:rPr>
        <w:t>287 din 17 iulie 2009 (republicată)</w:t>
      </w:r>
      <w:r w:rsidR="0097465B" w:rsidRPr="003B1A19">
        <w:rPr>
          <w:rFonts w:ascii="Trebuchet MS" w:hAnsi="Trebuchet MS" w:cs="Arial"/>
          <w:sz w:val="22"/>
          <w:szCs w:val="22"/>
          <w:lang w:val="ro-RO"/>
        </w:rPr>
        <w:t xml:space="preserve"> </w:t>
      </w:r>
      <w:r w:rsidR="0097465B" w:rsidRPr="003B1A19">
        <w:rPr>
          <w:rFonts w:ascii="Trebuchet MS" w:hAnsi="Trebuchet MS" w:cs="Arial"/>
          <w:sz w:val="22"/>
          <w:szCs w:val="22"/>
        </w:rPr>
        <w:t>privind Codul civil.</w:t>
      </w:r>
    </w:p>
    <w:p w:rsidR="00C169EB" w:rsidRPr="003B1A19" w:rsidRDefault="00C169EB" w:rsidP="009110F3">
      <w:pPr>
        <w:numPr>
          <w:ilvl w:val="0"/>
          <w:numId w:val="43"/>
        </w:numPr>
        <w:autoSpaceDE w:val="0"/>
        <w:autoSpaceDN w:val="0"/>
        <w:adjustRightInd w:val="0"/>
        <w:spacing w:after="120" w:line="276" w:lineRule="auto"/>
        <w:ind w:left="0" w:firstLine="360"/>
        <w:jc w:val="both"/>
        <w:rPr>
          <w:rFonts w:ascii="Trebuchet MS" w:hAnsi="Trebuchet MS"/>
          <w:sz w:val="22"/>
          <w:szCs w:val="22"/>
          <w:lang w:val="es-ES"/>
        </w:rPr>
      </w:pPr>
      <w:r w:rsidRPr="003B1A19">
        <w:rPr>
          <w:rFonts w:ascii="Trebuchet MS" w:hAnsi="Trebuchet MS"/>
          <w:sz w:val="22"/>
          <w:szCs w:val="22"/>
        </w:rPr>
        <w:lastRenderedPageBreak/>
        <w:t xml:space="preserve">  </w:t>
      </w:r>
      <w:r w:rsidRPr="003B1A19">
        <w:rPr>
          <w:rFonts w:ascii="Trebuchet MS" w:hAnsi="Trebuchet MS"/>
          <w:sz w:val="22"/>
          <w:szCs w:val="22"/>
          <w:lang w:val="es-ES"/>
        </w:rPr>
        <w:t>Hotărârea Guvernului Nr.75/2015 privind reglementarea prestării de către copii de activităţi remunerate în domeniile cultural, artistic, sportiv, publicitar şi de modeling</w:t>
      </w:r>
    </w:p>
    <w:p w:rsidR="00C169EB" w:rsidRPr="003B1A19" w:rsidRDefault="00C169EB" w:rsidP="009110F3">
      <w:pPr>
        <w:pStyle w:val="Listparagraf"/>
        <w:numPr>
          <w:ilvl w:val="0"/>
          <w:numId w:val="43"/>
        </w:numPr>
        <w:autoSpaceDE w:val="0"/>
        <w:autoSpaceDN w:val="0"/>
        <w:adjustRightInd w:val="0"/>
        <w:ind w:left="0" w:firstLine="360"/>
        <w:jc w:val="both"/>
        <w:rPr>
          <w:rFonts w:ascii="Trebuchet MS" w:hAnsi="Trebuchet MS"/>
          <w:lang w:val="it-IT"/>
        </w:rPr>
      </w:pPr>
      <w:r w:rsidRPr="003B1A19">
        <w:rPr>
          <w:rFonts w:ascii="Trebuchet MS" w:hAnsi="Trebuchet MS"/>
          <w:lang w:val="it-IT"/>
        </w:rPr>
        <w:t xml:space="preserve"> </w:t>
      </w:r>
      <w:r w:rsidRPr="003B1A19">
        <w:rPr>
          <w:rFonts w:ascii="Trebuchet MS" w:hAnsi="Trebuchet MS" w:cs="Arial"/>
          <w:lang w:val="ro-RO"/>
        </w:rPr>
        <w:t xml:space="preserve">Hotărârea Guvernului </w:t>
      </w:r>
      <w:r w:rsidRPr="003B1A19">
        <w:rPr>
          <w:rFonts w:ascii="Trebuchet MS" w:hAnsi="Trebuchet MS"/>
          <w:lang w:val="it-IT"/>
        </w:rPr>
        <w:t xml:space="preserve"> Nr.691 din 19 august 2015 pentru aprobarea Procedurii de monitorizare a modului de creştere şi îngrijire a copilului cu părinţi plecaţi la muncă în străinătate şi a serviciilor de care aceştia pot beneficia, precum şi pentru aprobarea Metodologiei de lucru privind colaborarea dintre direcţiile generale de asistenţă socială şi protecţia copilului şi serviciile publice de asistenţă socială şi a modelului standard al documentelor elaborate de către acestea</w:t>
      </w:r>
    </w:p>
    <w:p w:rsidR="00C169EB" w:rsidRPr="003B1A19" w:rsidRDefault="00C169EB" w:rsidP="009110F3">
      <w:pPr>
        <w:pStyle w:val="Listparagraf"/>
        <w:numPr>
          <w:ilvl w:val="0"/>
          <w:numId w:val="43"/>
        </w:numPr>
        <w:autoSpaceDE w:val="0"/>
        <w:autoSpaceDN w:val="0"/>
        <w:adjustRightInd w:val="0"/>
        <w:ind w:left="0" w:firstLine="360"/>
        <w:jc w:val="both"/>
        <w:rPr>
          <w:rFonts w:ascii="Trebuchet MS" w:hAnsi="Trebuchet MS"/>
          <w:lang w:val="es-ES"/>
        </w:rPr>
      </w:pPr>
      <w:r w:rsidRPr="003B1A19">
        <w:rPr>
          <w:rFonts w:ascii="Trebuchet MS" w:hAnsi="Trebuchet MS"/>
          <w:lang w:val="es-ES"/>
        </w:rPr>
        <w:t xml:space="preserve"> </w:t>
      </w:r>
      <w:r w:rsidRPr="003B1A19">
        <w:rPr>
          <w:rFonts w:ascii="Trebuchet MS" w:hAnsi="Trebuchet MS" w:cs="Arial"/>
          <w:lang w:val="ro-RO"/>
        </w:rPr>
        <w:t>Hotărârea Guvernului</w:t>
      </w:r>
      <w:r w:rsidRPr="003B1A19">
        <w:rPr>
          <w:rFonts w:ascii="Trebuchet MS" w:hAnsi="Trebuchet MS"/>
          <w:lang w:val="es-ES"/>
        </w:rPr>
        <w:t xml:space="preserve">  Nr. 1103/ 2014 pentru aprobarea metodologiei privind realizarea obligaţiilor ce revin autorităţilor administraţiei publice locale, instituţiilor şi profesioniştilor implicaţi în prevenirea şi intervenţia în cazurile de copii aflaţi în situaţie de risc de părăsire sau părăsiţi în unităţi sanitare</w:t>
      </w:r>
    </w:p>
    <w:p w:rsidR="00C169EB" w:rsidRPr="003B1A19" w:rsidRDefault="00C169EB" w:rsidP="009110F3">
      <w:pPr>
        <w:pStyle w:val="Listparagraf"/>
        <w:numPr>
          <w:ilvl w:val="0"/>
          <w:numId w:val="43"/>
        </w:numPr>
        <w:autoSpaceDE w:val="0"/>
        <w:autoSpaceDN w:val="0"/>
        <w:adjustRightInd w:val="0"/>
        <w:ind w:left="0" w:firstLine="360"/>
        <w:jc w:val="both"/>
        <w:rPr>
          <w:rFonts w:ascii="Trebuchet MS" w:hAnsi="Trebuchet MS"/>
          <w:lang w:val="it-IT"/>
        </w:rPr>
      </w:pPr>
      <w:r w:rsidRPr="003B1A19">
        <w:rPr>
          <w:rFonts w:ascii="Trebuchet MS" w:hAnsi="Trebuchet MS"/>
          <w:lang w:val="es-ES"/>
        </w:rPr>
        <w:t>Ordinul nr. 25/2019 privind aprobarea standardelor minime de calitate pentru serviciile sociale de tip rezidențial destinate copiilor din sistemul de protecție special</w:t>
      </w:r>
    </w:p>
    <w:p w:rsidR="00C169EB" w:rsidRPr="003B1A19" w:rsidRDefault="00C169EB" w:rsidP="009110F3">
      <w:pPr>
        <w:pStyle w:val="Listparagraf"/>
        <w:numPr>
          <w:ilvl w:val="0"/>
          <w:numId w:val="43"/>
        </w:numPr>
        <w:autoSpaceDE w:val="0"/>
        <w:autoSpaceDN w:val="0"/>
        <w:adjustRightInd w:val="0"/>
        <w:ind w:left="0" w:firstLine="360"/>
        <w:jc w:val="both"/>
        <w:rPr>
          <w:rFonts w:ascii="Trebuchet MS" w:hAnsi="Trebuchet MS"/>
          <w:lang w:val="it-IT"/>
        </w:rPr>
      </w:pPr>
      <w:r w:rsidRPr="003B1A19">
        <w:rPr>
          <w:rFonts w:ascii="Trebuchet MS" w:hAnsi="Trebuchet MS"/>
          <w:lang w:val="es-ES"/>
        </w:rPr>
        <w:t>Ordinul nr. 26/2019 privind aprobarea Standardelor minime de calitate pentru serviciile sociale de tip familial destinate copiilor din sistemul de protecție special</w:t>
      </w:r>
    </w:p>
    <w:p w:rsidR="00C169EB" w:rsidRPr="003B1A19" w:rsidRDefault="00C169EB" w:rsidP="009110F3">
      <w:pPr>
        <w:pStyle w:val="Listparagraf"/>
        <w:numPr>
          <w:ilvl w:val="0"/>
          <w:numId w:val="43"/>
        </w:numPr>
        <w:autoSpaceDE w:val="0"/>
        <w:autoSpaceDN w:val="0"/>
        <w:adjustRightInd w:val="0"/>
        <w:ind w:left="0" w:firstLine="360"/>
        <w:jc w:val="both"/>
        <w:rPr>
          <w:rFonts w:ascii="Trebuchet MS" w:hAnsi="Trebuchet MS"/>
          <w:lang w:val="it-IT"/>
        </w:rPr>
      </w:pPr>
      <w:r w:rsidRPr="003B1A19">
        <w:rPr>
          <w:rFonts w:ascii="Trebuchet MS" w:hAnsi="Trebuchet MS"/>
        </w:rPr>
        <w:t>Ordinul nr. 81/2019 privind aprobarea standardelor minime de calitate pentru serviciile sociale organizate ca centre maternal</w:t>
      </w:r>
    </w:p>
    <w:p w:rsidR="00C169EB" w:rsidRPr="003B1A19" w:rsidRDefault="00C169EB" w:rsidP="009110F3">
      <w:pPr>
        <w:pStyle w:val="Listparagraf"/>
        <w:numPr>
          <w:ilvl w:val="0"/>
          <w:numId w:val="43"/>
        </w:numPr>
        <w:autoSpaceDE w:val="0"/>
        <w:autoSpaceDN w:val="0"/>
        <w:adjustRightInd w:val="0"/>
        <w:ind w:left="0" w:firstLine="360"/>
        <w:jc w:val="both"/>
        <w:rPr>
          <w:rFonts w:ascii="Trebuchet MS" w:hAnsi="Trebuchet MS"/>
          <w:lang w:val="it-IT"/>
        </w:rPr>
      </w:pPr>
      <w:r w:rsidRPr="003B1A19">
        <w:rPr>
          <w:rFonts w:ascii="Trebuchet MS" w:hAnsi="Trebuchet MS"/>
          <w:lang w:val="es-ES"/>
        </w:rPr>
        <w:t>Ordinul nr. 27/2019 privind aprobarea standardelor minime de calitate pentru serviciile sociale de zi destinate copiilor</w:t>
      </w:r>
    </w:p>
    <w:p w:rsidR="00C169EB" w:rsidRPr="003B1A19" w:rsidRDefault="00C169EB" w:rsidP="009110F3">
      <w:pPr>
        <w:pStyle w:val="Listparagraf"/>
        <w:numPr>
          <w:ilvl w:val="0"/>
          <w:numId w:val="43"/>
        </w:numPr>
        <w:autoSpaceDE w:val="0"/>
        <w:autoSpaceDN w:val="0"/>
        <w:adjustRightInd w:val="0"/>
        <w:ind w:left="0" w:firstLine="360"/>
        <w:jc w:val="both"/>
        <w:rPr>
          <w:rFonts w:ascii="Trebuchet MS" w:hAnsi="Trebuchet MS"/>
          <w:lang w:val="it-IT"/>
        </w:rPr>
      </w:pPr>
      <w:r w:rsidRPr="003B1A19">
        <w:rPr>
          <w:rFonts w:ascii="Trebuchet MS" w:hAnsi="Trebuchet MS"/>
          <w:lang w:val="es-ES"/>
        </w:rPr>
        <w:t>Ordinul nr. 1306/1883/2016 pentru aprobarea criteriilor biopsihosociale de încadrare a copiilor cu dizabilităţi în grad de handicap şi a modalităţilor de aplicare a acestora</w:t>
      </w:r>
    </w:p>
    <w:p w:rsidR="002433ED" w:rsidRPr="003B1A19" w:rsidRDefault="009803E0" w:rsidP="009110F3">
      <w:pPr>
        <w:pStyle w:val="Listparagraf"/>
        <w:numPr>
          <w:ilvl w:val="0"/>
          <w:numId w:val="43"/>
        </w:numPr>
        <w:autoSpaceDE w:val="0"/>
        <w:autoSpaceDN w:val="0"/>
        <w:adjustRightInd w:val="0"/>
        <w:ind w:left="0" w:firstLine="360"/>
        <w:jc w:val="both"/>
        <w:rPr>
          <w:rFonts w:ascii="Trebuchet MS" w:hAnsi="Trebuchet MS"/>
          <w:lang w:val="it-IT"/>
        </w:rPr>
      </w:pPr>
      <w:r w:rsidRPr="003B1A19">
        <w:rPr>
          <w:rFonts w:ascii="Trebuchet MS" w:hAnsi="Trebuchet MS" w:cs="Arial"/>
          <w:lang w:val="ro-RO"/>
        </w:rPr>
        <w:t>Hotărârea Guvernului</w:t>
      </w:r>
      <w:r w:rsidRPr="003B1A19">
        <w:rPr>
          <w:rFonts w:ascii="Trebuchet MS" w:hAnsi="Trebuchet MS"/>
          <w:lang w:val="it-IT"/>
        </w:rPr>
        <w:t xml:space="preserve">  </w:t>
      </w:r>
      <w:r w:rsidR="002433ED" w:rsidRPr="003B1A19">
        <w:rPr>
          <w:rFonts w:ascii="Trebuchet MS" w:hAnsi="Trebuchet MS"/>
          <w:lang w:val="it-IT"/>
        </w:rPr>
        <w:t>Nr. 49 din 19 ianuarie 2011 pentru aprobarea Metodologiei-cadru privind prevenirea şi intervenţia în echipă multidisciplinară şi în reţea în situaţiile de violenţă asupra copilului şi de violenţă în familie şi a Metodologiei de intervenţie multidisciplinară şi interinstituţională privind copiii exploataţi şi aflaţi în situaţii de risc de exploatare prin muncă, copiii victime ale traficului de persoane, precum şi copiii români migranţi victime ale altor forme de violenţă pe teritoriul altor state</w:t>
      </w:r>
    </w:p>
    <w:p w:rsidR="007E769F" w:rsidRPr="003B1A19" w:rsidRDefault="007E769F" w:rsidP="009110F3">
      <w:pPr>
        <w:pStyle w:val="Listparagraf"/>
        <w:numPr>
          <w:ilvl w:val="0"/>
          <w:numId w:val="43"/>
        </w:numPr>
        <w:autoSpaceDE w:val="0"/>
        <w:autoSpaceDN w:val="0"/>
        <w:adjustRightInd w:val="0"/>
        <w:ind w:left="0" w:firstLine="360"/>
        <w:jc w:val="both"/>
        <w:rPr>
          <w:rFonts w:ascii="Trebuchet MS" w:hAnsi="Trebuchet MS"/>
          <w:lang w:val="it-IT"/>
        </w:rPr>
      </w:pPr>
      <w:r w:rsidRPr="003B1A19">
        <w:rPr>
          <w:rFonts w:ascii="Trebuchet MS" w:hAnsi="Trebuchet MS"/>
          <w:lang w:val="it-IT"/>
        </w:rPr>
        <w:t>Legea securității și sănătății în muncă</w:t>
      </w:r>
      <w:r w:rsidRPr="003B1A19">
        <w:rPr>
          <w:rFonts w:ascii="Trebuchet MS" w:hAnsi="Trebuchet MS"/>
          <w:lang w:val="ro-RO"/>
        </w:rPr>
        <w:t xml:space="preserve"> </w:t>
      </w:r>
      <w:r w:rsidRPr="003B1A19">
        <w:rPr>
          <w:rFonts w:ascii="Trebuchet MS" w:hAnsi="Trebuchet MS"/>
          <w:lang w:val="it-IT"/>
        </w:rPr>
        <w:t>319/2006, cu modificările ultrioare</w:t>
      </w:r>
    </w:p>
    <w:p w:rsidR="007E769F" w:rsidRPr="003B1A19" w:rsidRDefault="007E769F" w:rsidP="009110F3">
      <w:pPr>
        <w:pStyle w:val="Listparagraf"/>
        <w:numPr>
          <w:ilvl w:val="0"/>
          <w:numId w:val="43"/>
        </w:numPr>
        <w:autoSpaceDE w:val="0"/>
        <w:autoSpaceDN w:val="0"/>
        <w:adjustRightInd w:val="0"/>
        <w:ind w:left="0" w:firstLine="360"/>
        <w:jc w:val="both"/>
        <w:rPr>
          <w:rFonts w:ascii="Trebuchet MS" w:hAnsi="Trebuchet MS"/>
          <w:lang w:val="it-IT"/>
        </w:rPr>
      </w:pPr>
      <w:r w:rsidRPr="003B1A19">
        <w:rPr>
          <w:rFonts w:ascii="Trebuchet MS" w:hAnsi="Trebuchet MS"/>
          <w:lang w:val="it-IT"/>
        </w:rPr>
        <w:t>Hotărârea Guvernului nr. 1425/2006 pentru aprobarea Normelor metodologice de aplicare a prevederilor Legii securităţii si sănătăţii în muncă nr.319/2006, cu modificările şi completările ulterioare</w:t>
      </w:r>
    </w:p>
    <w:p w:rsidR="007E769F" w:rsidRPr="003B1A19" w:rsidRDefault="007E769F" w:rsidP="009110F3">
      <w:pPr>
        <w:pStyle w:val="Listparagraf"/>
        <w:numPr>
          <w:ilvl w:val="0"/>
          <w:numId w:val="43"/>
        </w:numPr>
        <w:autoSpaceDE w:val="0"/>
        <w:autoSpaceDN w:val="0"/>
        <w:adjustRightInd w:val="0"/>
        <w:ind w:left="0" w:firstLine="360"/>
        <w:jc w:val="both"/>
        <w:rPr>
          <w:rFonts w:ascii="Trebuchet MS" w:hAnsi="Trebuchet MS"/>
          <w:lang w:val="it-IT"/>
        </w:rPr>
      </w:pPr>
      <w:r w:rsidRPr="003B1A19">
        <w:rPr>
          <w:rFonts w:ascii="Trebuchet MS" w:hAnsi="Trebuchet MS"/>
          <w:lang w:val="it-IT"/>
        </w:rPr>
        <w:t>Legea 307 privind apărarea mpotriva incendiilor, republicată, cu modificările ulterioare</w:t>
      </w:r>
    </w:p>
    <w:p w:rsidR="0097465B" w:rsidRPr="003B1A19" w:rsidRDefault="0097465B" w:rsidP="00A54344">
      <w:pPr>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Art.3</w:t>
      </w:r>
      <w:r w:rsidRPr="003B1A19">
        <w:rPr>
          <w:rFonts w:ascii="Trebuchet MS" w:hAnsi="Trebuchet MS" w:cs="Arial"/>
          <w:sz w:val="22"/>
          <w:szCs w:val="22"/>
          <w:lang w:val="ro-RO"/>
        </w:rPr>
        <w:t xml:space="preserve"> </w:t>
      </w:r>
      <w:r w:rsidRPr="003B1A19">
        <w:rPr>
          <w:rFonts w:ascii="Trebuchet MS" w:hAnsi="Trebuchet MS" w:cs="Arial"/>
          <w:sz w:val="22"/>
          <w:szCs w:val="22"/>
          <w:u w:val="single"/>
          <w:lang w:val="ro-RO"/>
        </w:rPr>
        <w:t>Coordonarea şi controlul</w:t>
      </w:r>
      <w:r w:rsidRPr="003B1A19">
        <w:rPr>
          <w:rFonts w:ascii="Trebuchet MS" w:hAnsi="Trebuchet MS" w:cs="Arial"/>
          <w:sz w:val="22"/>
          <w:szCs w:val="22"/>
          <w:lang w:val="ro-RO"/>
        </w:rPr>
        <w:t xml:space="preserve"> activităţii Direcţiei Generale de Asistenţă Socială şi Protecţia Copilului Mureş sunt asigurate de preşedintele Consiliului Judeţean Mureş.</w:t>
      </w:r>
    </w:p>
    <w:p w:rsidR="0097465B" w:rsidRPr="003B1A19" w:rsidRDefault="0097465B" w:rsidP="00A54344">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Finanţarea Direcţiei generale se asigură din bugetul judeţean.</w:t>
      </w:r>
    </w:p>
    <w:p w:rsidR="0097465B" w:rsidRPr="003B1A19" w:rsidRDefault="0097465B" w:rsidP="00A54344">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Finanţarea serviciilor sociale şi beneficiilor de asistenţă socială se asigură din bugetul local al judeţului, bugetul de stat, fonduri nerambursabile, din donaţii, sponsorizări şi alte forme private de contribuţii băneşti, potrivit legii.</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 xml:space="preserve">Art.4 </w:t>
      </w:r>
      <w:r w:rsidRPr="003B1A19">
        <w:rPr>
          <w:rFonts w:ascii="Trebuchet MS" w:hAnsi="Trebuchet MS" w:cs="Arial"/>
          <w:sz w:val="22"/>
          <w:szCs w:val="22"/>
          <w:lang w:val="ro-RO"/>
        </w:rPr>
        <w:t>Direcţia Generală de Asistenţă Socială şi Protecţia Copilului Mureş are sediul în judeţul Mureş, Municipiul Târgu Mureş, str. Trebely nr. 7, Județul Mureș.</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 xml:space="preserve">Art.5 </w:t>
      </w:r>
      <w:r w:rsidRPr="003B1A19">
        <w:rPr>
          <w:rFonts w:ascii="Trebuchet MS" w:hAnsi="Trebuchet MS" w:cs="Arial"/>
          <w:sz w:val="22"/>
          <w:szCs w:val="22"/>
          <w:lang w:val="ro-RO"/>
        </w:rPr>
        <w:t xml:space="preserve">Prevederile prezentului regulament produce efecte faţă de toţi angajaţii Direcţiei Generale de Asistenţă Socială şi Protecţia Copilului Mureş, angajatii centrelor din structura DGASPC Mureş şi faţă de toţi terţii care se adresează instituţiei pentru exercitarea uneia din atribuţiile prevăzute de </w:t>
      </w:r>
      <w:r w:rsidRPr="003B1A19">
        <w:rPr>
          <w:rFonts w:ascii="Trebuchet MS" w:hAnsi="Trebuchet MS" w:cs="Arial"/>
          <w:sz w:val="22"/>
          <w:szCs w:val="22"/>
          <w:lang w:val="ro-RO"/>
        </w:rPr>
        <w:lastRenderedPageBreak/>
        <w:t>lege în sarcina acesteia.</w:t>
      </w: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1.1. OBIECTUL DE ACTIVITATE</w:t>
      </w:r>
    </w:p>
    <w:p w:rsidR="0097465B" w:rsidRPr="003B1A19"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 xml:space="preserve">Art.6  Activitatea </w:t>
      </w:r>
      <w:r w:rsidRPr="003B1A19">
        <w:rPr>
          <w:rFonts w:ascii="Trebuchet MS" w:hAnsi="Trebuchet MS" w:cs="Arial"/>
          <w:sz w:val="22"/>
          <w:szCs w:val="22"/>
          <w:lang w:val="ro-RO"/>
        </w:rPr>
        <w:t>Direcţiei Generale de Asistenţă Socială şi Protecţia Copilului Mureş privește domeniul protecției și promovării drepturilor copilului, domeniul prevenirii și combaterii violenței domestice, domeniul persoanelor adulte cu dizabilități, domeniul protecției persoanelor vârstnice și a altor persoane adulte aflate în situații de dificultate.</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b/>
          <w:sz w:val="22"/>
          <w:szCs w:val="22"/>
          <w:lang w:val="ro-RO"/>
        </w:rPr>
        <w:t xml:space="preserve">(1) </w:t>
      </w:r>
      <w:r w:rsidRPr="003B1A19">
        <w:rPr>
          <w:rFonts w:ascii="Trebuchet MS" w:hAnsi="Trebuchet MS" w:cs="Arial"/>
          <w:sz w:val="22"/>
          <w:szCs w:val="22"/>
          <w:lang w:val="ro-RO"/>
        </w:rPr>
        <w:t xml:space="preserve">In vederea realizării atribuţiilor prevăzute de lege, Direcţia generala îndeplineşte in principal, următoarele </w:t>
      </w:r>
      <w:r w:rsidRPr="003B1A19">
        <w:rPr>
          <w:rFonts w:ascii="Trebuchet MS" w:hAnsi="Trebuchet MS" w:cs="Arial"/>
          <w:bCs/>
          <w:sz w:val="22"/>
          <w:szCs w:val="22"/>
          <w:lang w:val="ro-RO"/>
        </w:rPr>
        <w:t>funcţii</w:t>
      </w:r>
      <w:r w:rsidRPr="003B1A19">
        <w:rPr>
          <w:rFonts w:ascii="Trebuchet MS" w:hAnsi="Trebuchet MS" w:cs="Arial"/>
          <w:sz w:val="22"/>
          <w:szCs w:val="22"/>
          <w:lang w:val="ro-RO"/>
        </w:rPr>
        <w:t xml:space="preserve">: </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a) de strategie, prin care asigură elaborarea strategiei şi planului anual de dezvoltare a serviciilor sociale, pe care le supune spre aprobare Consiliului Judeţean Mureș,</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b) de coordonare a activităţilor de asistenţă socială şi de protecţie a familiei şi a drepturilor copilului, a persoanelor cu dizabilităţi, victimelor violenţei în familie, persoanelor vârstnice etc., precum şi a măsurilor de prevenire şi combatere a situaţiilor de marginalizare şi excludere socială în care se pot afla anumite grupuri sau comunităţi la nivelul judeţului,</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c) de administrare a fondurilor pe care le are la dispoziţie;</w:t>
      </w:r>
      <w:r w:rsidRPr="003B1A19">
        <w:rPr>
          <w:rFonts w:ascii="Trebuchet MS" w:hAnsi="Trebuchet MS" w:cs="Arial"/>
          <w:sz w:val="22"/>
          <w:szCs w:val="22"/>
          <w:lang w:val="ro-RO"/>
        </w:rPr>
        <w:br/>
        <w:t>d) de comunicare şi colaborare cu serviciile publice deconcentrate ale ministerelor şi instituţiilor care au responsabilităţi în domeniul asistenţei sociale, cu serviciile publice locale de asistenţă socială, precum şi cu reprezentanţii societăţii civile care desfăşoară activităţi în domeniu, cu reprezentanţii furnizorilor privaţi de servicii sociale, precum şi cu persoanele beneficiare;</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e) de execuţie, prin asigurarea mijloacelor umane, materiale şi financiare necesare pentru implementarea strategiilor cu privire la acţiunile antisărăcie, prevenirea şi combaterea marginalizării sociale, precum şi pentru soluţionarea urgenţelor sociale individuale şi colective la nivelul judeţului,;</w:t>
      </w:r>
      <w:r w:rsidRPr="003B1A19">
        <w:rPr>
          <w:rFonts w:ascii="Trebuchet MS" w:hAnsi="Trebuchet MS" w:cs="Arial"/>
          <w:sz w:val="22"/>
          <w:szCs w:val="22"/>
          <w:lang w:val="ro-RO"/>
        </w:rPr>
        <w:br/>
        <w:t>f) de reprezentare a consiliului judeţean, pe plan intern şi extern, în domeniul asistenţei sociale şi protecţiei copilului;</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g) de promovare a drepturilor omului, a unei imagini pozitive a persoanelor, fam</w:t>
      </w:r>
      <w:r w:rsidR="004D0E1C" w:rsidRPr="003B1A19">
        <w:rPr>
          <w:rFonts w:ascii="Trebuchet MS" w:hAnsi="Trebuchet MS" w:cs="Arial"/>
          <w:sz w:val="22"/>
          <w:szCs w:val="22"/>
          <w:lang w:val="ro-RO"/>
        </w:rPr>
        <w:t>iliilor, grupurilor vulnerabile&lt;</w:t>
      </w:r>
    </w:p>
    <w:p w:rsidR="0097465B" w:rsidRPr="003B1A19" w:rsidRDefault="0097465B" w:rsidP="00A54344">
      <w:pPr>
        <w:widowControl w:val="0"/>
        <w:tabs>
          <w:tab w:val="num" w:pos="0"/>
        </w:tabs>
        <w:autoSpaceDE w:val="0"/>
        <w:autoSpaceDN w:val="0"/>
        <w:adjustRightInd w:val="0"/>
        <w:jc w:val="both"/>
        <w:rPr>
          <w:rFonts w:ascii="Trebuchet MS" w:hAnsi="Trebuchet MS" w:cs="Arial"/>
          <w:sz w:val="22"/>
          <w:szCs w:val="22"/>
          <w:lang w:val="ro-RO"/>
        </w:rPr>
      </w:pPr>
      <w:r w:rsidRPr="003B1A19">
        <w:rPr>
          <w:rFonts w:ascii="Trebuchet MS" w:hAnsi="Trebuchet MS" w:cs="Arial"/>
          <w:b/>
          <w:sz w:val="22"/>
          <w:szCs w:val="22"/>
          <w:lang w:val="ro-RO"/>
        </w:rPr>
        <w:t>(2) Atribuţiile Direcţiei generale în domeniul beneficiilor de asistenţă socială</w:t>
      </w:r>
      <w:r w:rsidRPr="003B1A19">
        <w:rPr>
          <w:rFonts w:ascii="Trebuchet MS" w:hAnsi="Trebuchet MS" w:cs="Arial"/>
          <w:sz w:val="22"/>
          <w:szCs w:val="22"/>
          <w:lang w:val="ro-RO"/>
        </w:rPr>
        <w:t xml:space="preserve"> sunt următoarele:</w:t>
      </w:r>
    </w:p>
    <w:p w:rsidR="0097465B" w:rsidRPr="003B1A19" w:rsidRDefault="0097465B" w:rsidP="009110F3">
      <w:pPr>
        <w:pStyle w:val="Listparagraf"/>
        <w:widowControl w:val="0"/>
        <w:numPr>
          <w:ilvl w:val="0"/>
          <w:numId w:val="11"/>
        </w:numPr>
        <w:tabs>
          <w:tab w:val="clear" w:pos="1080"/>
          <w:tab w:val="num"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asigură şi organizează activitatea de primire a solicitărilor privind beneficiile de asistenţă socială;</w:t>
      </w:r>
    </w:p>
    <w:p w:rsidR="0097465B" w:rsidRPr="003B1A19" w:rsidRDefault="0097465B" w:rsidP="009110F3">
      <w:pPr>
        <w:pStyle w:val="Listparagraf"/>
        <w:widowControl w:val="0"/>
        <w:numPr>
          <w:ilvl w:val="0"/>
          <w:numId w:val="11"/>
        </w:numPr>
        <w:tabs>
          <w:tab w:val="clear" w:pos="1080"/>
          <w:tab w:val="num"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urmăreşte şi răspunde de îndeplinirea condiţiilor legale de către titularii şi persoanele îndreptăţite la beneficiile de asistenţă socială;</w:t>
      </w:r>
    </w:p>
    <w:p w:rsidR="0097465B" w:rsidRPr="003B1A19" w:rsidRDefault="0097465B" w:rsidP="009110F3">
      <w:pPr>
        <w:pStyle w:val="Listparagraf"/>
        <w:widowControl w:val="0"/>
        <w:numPr>
          <w:ilvl w:val="0"/>
          <w:numId w:val="11"/>
        </w:numPr>
        <w:tabs>
          <w:tab w:val="clear" w:pos="1080"/>
          <w:tab w:val="num"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realizează activitatea financiar-contabilă privind beneficiile de asistenţă socială administrate;</w:t>
      </w:r>
    </w:p>
    <w:p w:rsidR="0097465B" w:rsidRPr="003B1A19" w:rsidRDefault="0097465B" w:rsidP="009110F3">
      <w:pPr>
        <w:pStyle w:val="Listparagraf"/>
        <w:widowControl w:val="0"/>
        <w:numPr>
          <w:ilvl w:val="0"/>
          <w:numId w:val="11"/>
        </w:numPr>
        <w:tabs>
          <w:tab w:val="clear" w:pos="1080"/>
          <w:tab w:val="num"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elaborează şi fundamentează propunerea de buget pentru finanţarea beneficiilor de asistenţă socială;</w:t>
      </w:r>
    </w:p>
    <w:p w:rsidR="0097465B" w:rsidRPr="003B1A19" w:rsidRDefault="0097465B" w:rsidP="009110F3">
      <w:pPr>
        <w:pStyle w:val="Listparagraf"/>
        <w:widowControl w:val="0"/>
        <w:numPr>
          <w:ilvl w:val="0"/>
          <w:numId w:val="11"/>
        </w:numPr>
        <w:tabs>
          <w:tab w:val="clear" w:pos="1080"/>
          <w:tab w:val="num"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îndeplineşte orice alte atribuţii prevăzute de legi speciale.</w:t>
      </w:r>
    </w:p>
    <w:p w:rsidR="0097465B" w:rsidRPr="003B1A19" w:rsidRDefault="0097465B" w:rsidP="00A54344">
      <w:pPr>
        <w:widowControl w:val="0"/>
        <w:autoSpaceDE w:val="0"/>
        <w:autoSpaceDN w:val="0"/>
        <w:adjustRightInd w:val="0"/>
        <w:jc w:val="both"/>
        <w:rPr>
          <w:rFonts w:ascii="Trebuchet MS" w:hAnsi="Trebuchet MS" w:cs="Arial"/>
          <w:sz w:val="22"/>
          <w:szCs w:val="22"/>
          <w:lang w:val="ro-RO"/>
        </w:rPr>
      </w:pPr>
      <w:r w:rsidRPr="003B1A19">
        <w:rPr>
          <w:rFonts w:ascii="Trebuchet MS" w:hAnsi="Trebuchet MS" w:cs="Arial"/>
          <w:b/>
          <w:sz w:val="22"/>
          <w:szCs w:val="22"/>
          <w:lang w:val="ro-RO"/>
        </w:rPr>
        <w:t>(3) Atribuţiile Direcţiei generale în domeniul organizării, administrării şi acordării serviciilor sociale</w:t>
      </w:r>
      <w:r w:rsidRPr="003B1A19">
        <w:rPr>
          <w:rFonts w:ascii="Trebuchet MS" w:hAnsi="Trebuchet MS" w:cs="Arial"/>
          <w:sz w:val="22"/>
          <w:szCs w:val="22"/>
          <w:lang w:val="ro-RO"/>
        </w:rPr>
        <w:t xml:space="preserve"> sunt următoarele:</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a) elaborează, în concordanţă cu strategiile naţionale şi locale şi cu nevoile identificate, strategia judeţeană de dezvoltare a serviciilor sociale, pe termen mediu şi lung, pentru o perioadă de 5 ani, respectiv de 10 ani, pe care o transmite spre dezbatere şi avizare comisiei judeţene de </w:t>
      </w:r>
      <w:r w:rsidRPr="003B1A19">
        <w:rPr>
          <w:rFonts w:ascii="Trebuchet MS" w:hAnsi="Trebuchet MS" w:cs="Arial"/>
          <w:sz w:val="22"/>
          <w:szCs w:val="22"/>
          <w:lang w:val="ro-RO"/>
        </w:rPr>
        <w:lastRenderedPageBreak/>
        <w:t>incluziune socială, o propune spre aprobare Consiliului Judeţean Mureș şi răspunde de aplicarea acesteia;</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b) elaborează planurile anuale de acţiune privind serviciile sociale administrate şi finanţate din bugetul judeţean şi le propune spre aprobare consiliului judeţean care cuprind date detaliate privind numărul şi categoriile de beneficiari, serviciile sociale existente, serviciile sociale propuse pentru a fi înfiinţate, programul de contractare a serviciilor din fonduri publice, bugetul estimat şi sursele de finanţare;</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c) iniţiază, coordonează şi aplică măsurile de prevenire şi combatere a situaţiilor de marginalizare şi excludere socială în care se pot afla anumite persoane, grupuri sau comunităţi;</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d) identifică familiile şi persoanele aflate în dificultate, precum şi cauzele care au generat situaţiile de risc de excluziune socială;</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e) identifică barierele şi acţionează în vederea realizării accesului deplin al persoanelor cu dizabilităţi în societate;</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f) asigură, pentru relaţiile directe cu persoanele cu handicap auditiv ori cu surdocecitate, interpreţi autorizaţi ai limbajului mimico-gestual sau ai limbajului specific al persoanei cu surdocecitate;</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g) realizează atribuţiile prevăzute de lege în procesul de acordare a serviciilor sociale;</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h) încheie, în condiţiile legii, contracte de parteneriat public-public şi public-privat pentru sprijinirea financiară şi tehnică a autorităţilor administraţiei publice locale de la nivelul judeţului pentru susţinerea dezvoltării serviciilor sociale;</w:t>
      </w:r>
    </w:p>
    <w:p w:rsidR="0097465B" w:rsidRPr="003B1A19" w:rsidRDefault="0097465B" w:rsidP="009110F3">
      <w:pPr>
        <w:widowControl w:val="0"/>
        <w:numPr>
          <w:ilvl w:val="0"/>
          <w:numId w:val="7"/>
        </w:numPr>
        <w:tabs>
          <w:tab w:val="clear" w:pos="975"/>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propune înfiinţarea serviciilor sociale de interes judeţean sau local;</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j) colectează, prelucrează şi administrează datele şi informaţiile privind beneficiarii, furnizorii publici şi privaţi şi serviciile administrate de aceştia; </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k) realizează registre electronice pentru toţi beneficiarii de servicii sociale prevăzuţi de lege, care sunt transmise către Ministerul Muncii şi Justiţiei Sociale sau, după caz, autorităţilor administraţiei publice centrale cu atribuţii în domeniul serviciilor sociale aflate în subordinea acestuia;</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l) monitorizează şi evaluează serviciile sociale aflate în administrare proprie;</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m) elaborează şi implementează proiecte cu finanţare naţională şi internaţională în domeniul serviciilor sociale; </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n) elaborează proiectul de buget anual pentru susţinerea serviciilor sociale în conformitate cu planul anual de acţiune şi asigură finanţarea/cofinanţarea acestora;</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o) asigură informarea şi consilierea beneficiarilor, precum şi informarea populaţiei privind drepturile sociale şi serviciile sociale disponibile; </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p) furnizează şi administrează serviciile sociale adresate copilului, familiei, persoanelor cu dizabilităţi, persoanelor vârstnice, precum şi tuturor categoriilor de beneficiari prevăzute de lege, fiind responsabilă de calitatea serviciilor prestate;</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q) sprijină compartimentul responsabil cu contractarea serviciilor sociale, înfiinţat potrivit prevederilor </w:t>
      </w:r>
      <w:r w:rsidRPr="003B1A19">
        <w:rPr>
          <w:rStyle w:val="panchor"/>
          <w:rFonts w:ascii="Trebuchet MS" w:hAnsi="Trebuchet MS" w:cs="Arial"/>
          <w:sz w:val="22"/>
          <w:szCs w:val="22"/>
          <w:lang w:val="ro-RO"/>
        </w:rPr>
        <w:t>art. 113 alin. (1) din Legea asistenţei sociale nr. 292/2011</w:t>
      </w:r>
      <w:r w:rsidRPr="003B1A19">
        <w:rPr>
          <w:rFonts w:ascii="Trebuchet MS" w:hAnsi="Trebuchet MS" w:cs="Arial"/>
          <w:sz w:val="22"/>
          <w:szCs w:val="22"/>
          <w:lang w:val="ro-RO"/>
        </w:rPr>
        <w:t xml:space="preserve">, cu modificările şi </w:t>
      </w:r>
      <w:r w:rsidRPr="003B1A19">
        <w:rPr>
          <w:rFonts w:ascii="Trebuchet MS" w:hAnsi="Trebuchet MS" w:cs="Arial"/>
          <w:sz w:val="22"/>
          <w:szCs w:val="22"/>
          <w:lang w:val="ro-RO"/>
        </w:rPr>
        <w:lastRenderedPageBreak/>
        <w:t>completările ulterioare, în elaborarea documentaţiei de atribuire şi în aplicarea procedurii de atribuire, potrivit legii;</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r) planifică şi realizează activităţile de informare, formare şi îndrumare metodologică, în vederea creşterii performanţei personalului care administrează şi acordă servicii sociale aflate în administrare proprie;</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s) colaborează permanent cu organizaţiile societăţii civile care reprezintă interesele diferitelor categorii de beneficiari;</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ş) îndeplineşte orice alte atribuţii prevăzute de reglementările legale în vigoare.</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it-IT"/>
        </w:rPr>
      </w:pPr>
      <w:r w:rsidRPr="003B1A19">
        <w:rPr>
          <w:rFonts w:ascii="Trebuchet MS" w:hAnsi="Trebuchet MS" w:cs="Arial"/>
          <w:b/>
          <w:sz w:val="22"/>
          <w:szCs w:val="22"/>
          <w:lang w:val="it-IT"/>
        </w:rPr>
        <w:t>(4) În vederea asigurării eficienţei şi transparenţei în planificarea, finanţarea şi acordarea serviciilor sociale</w:t>
      </w:r>
      <w:r w:rsidRPr="003B1A19">
        <w:rPr>
          <w:rFonts w:ascii="Trebuchet MS" w:hAnsi="Trebuchet MS" w:cs="Arial"/>
          <w:sz w:val="22"/>
          <w:szCs w:val="22"/>
          <w:lang w:val="it-IT"/>
        </w:rPr>
        <w:t>, Direcţia generală are următoarele obligaţii principale:</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a) să asigure informarea comunităţii;</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t>b) să transmită către Ministerul Muncii şi Justiţiei Sociale strategia de dezvoltare a serviciilor sociale de la nivel judeţean precum şi planul anual de acţiune, în termen de 30 de zile de la aprobarea acestora;</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t>c) să organizeze sesiuni de consultări cu reprezentanţi ai organizaţiilor beneficiarilor şi ai furnizorilor de servicii sociale în scopul fundamentării strategiei de dezvoltare a serviciilor sociale şi a planului anual de acţiune;</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t>d) să comunice sau, după caz, să pună la dispoziţia instituţiilor/structurilor cu atribuţii în monitorizarea şi controlul respectării drepturilor omului, în monitorizarea utilizării procedurilor de prevenire şi combatere a oricăror forme de tratament abuziv, neglijent, degradant asupra beneficiarilor serviciilor sociale şi, după caz, instituţiilor/structurilor cu atribuţii privind prevenirea torturii informaţiile solicitate, acordându-le sprijin în realizarea vizitelor de monitorizare, în condiţiile legii;</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t>e) să transmită către Ministerul Muncii şi Justiţiei Sociale sau, după caz, autorităţilor administraţiei publice centrale cu atribuţii în domeniul serviciilor sociale aflate în subordinea acestuia, trimestrial, în format electronic, situaţii statistice care privesc serviciile sociale organizate şi acordate la nivelul;</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t>f) să publice pe pagina de internet proprie, precum şi să afişeze la sediul instituţiei informaţiile privind costurile serviciilor sociale acordate, pentru fiecare serviciu furnizat;</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t>g) să transmită către Ministerul Muncii şi Justiţiei Sociale sau, după caz, autorităţilor administraţiei publice centrale cu atribuţii în domeniul serviciilor sociale aflate în subordinea acestuia, până la data de 30 aprilie a fiecărui an, datele privind beneficiarii, costurile şi personalul/tipul de serviciu, înregistrate în anul anterior raportării.</w:t>
      </w:r>
    </w:p>
    <w:p w:rsidR="0097465B" w:rsidRPr="003B1A19" w:rsidRDefault="0097465B" w:rsidP="0092297B">
      <w:pPr>
        <w:widowControl w:val="0"/>
        <w:tabs>
          <w:tab w:val="left" w:pos="-360"/>
          <w:tab w:val="left" w:pos="0"/>
        </w:tabs>
        <w:autoSpaceDE w:val="0"/>
        <w:autoSpaceDN w:val="0"/>
        <w:adjustRightInd w:val="0"/>
        <w:ind w:firstLine="360"/>
        <w:jc w:val="both"/>
        <w:rPr>
          <w:rFonts w:ascii="Trebuchet MS" w:hAnsi="Trebuchet MS" w:cs="Arial"/>
          <w:sz w:val="22"/>
          <w:szCs w:val="22"/>
          <w:lang w:val="es-ES"/>
        </w:rPr>
      </w:pPr>
      <w:r w:rsidRPr="003B1A19">
        <w:rPr>
          <w:rFonts w:ascii="Trebuchet MS" w:hAnsi="Trebuchet MS" w:cs="Arial"/>
          <w:sz w:val="22"/>
          <w:szCs w:val="22"/>
          <w:lang w:val="es-ES"/>
        </w:rPr>
        <w:t>Obligaţia prevăzută se realizează prin publicarea pe pagina de internet proprie sau, atunci când acest lucru nu este posibil, prin afişare la sediul instituţiei a informaţiilor privind:</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t>a) activitatea proprie şi serviciile aflate în proprie administrare - formulare/modele de cereri în format editabil, programul instituţiei, condiţii de eligibilitate etc.;</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t>b) informaţii privind serviciile sociale disponibile la nivelul unităţii administrativ-teritoriale/subdiviziunii administrativ-teritoriale, acordate de furnizori publici ori privaţi;</w:t>
      </w:r>
      <w:r w:rsidRPr="003B1A19">
        <w:rPr>
          <w:rFonts w:ascii="Trebuchet MS" w:hAnsi="Trebuchet MS" w:cs="Arial"/>
          <w:sz w:val="22"/>
          <w:szCs w:val="22"/>
          <w:lang w:val="es-ES"/>
        </w:rPr>
        <w:br/>
        <w:t>c) informaţii privind alte servicii de interes public care nu au organizate compartimente deconcentrate la nivelul unităţii administrativ-teritoriale.</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lastRenderedPageBreak/>
        <w:t>În vederea îndeplinirii acestor atribuţii Direcţia generală realizează în principal următoarele:</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t>a) solicită acreditarea ca furnizor de servicii sociale şi acreditarea pentru serviciile sociale aflate în structura/ subordinea sa;</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t>b) primeşte şi înregistrează solicitările de servicii sociale formulate de persoanele beneficiare, reprezentanţii legali ai acestora, precum şi sesizările altor persoane/instituţii/furnizori privaţi de servicii sociale privind persoane/familii/grupuri de persoane aflate în dificultate;</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t>c) elaborează, în baza evaluărilor iniţiale, planurile de intervenţie care cuprind măsuri de asistenţă socială, respectiv serviciile recomandate şi beneficiile de asistenţă socială la care persoana are dreptul; </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3B1A19">
        <w:rPr>
          <w:rFonts w:ascii="Trebuchet MS" w:hAnsi="Trebuchet MS" w:cs="Arial"/>
          <w:sz w:val="22"/>
          <w:szCs w:val="22"/>
          <w:lang w:val="es-ES"/>
        </w:rPr>
        <w:t>d) realizează diagnoza socială la nivelul grupului şi comunităţii şi elaborează planul de servicii comunitare;</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e) realizează evaluarea complexă şi facilitează accesul persoanelor beneficiare la servicii sociale;</w:t>
      </w:r>
    </w:p>
    <w:p w:rsidR="0097465B" w:rsidRPr="003B1A19"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it-IT"/>
        </w:rPr>
        <w:t>f) furnizează direct sau prin centrele proprii serviciile sociale pentru care deţine licenţa de funcţionare, cu respectarea etapelor obligatorii prevăzute la </w:t>
      </w:r>
      <w:r w:rsidRPr="003B1A19">
        <w:rPr>
          <w:rStyle w:val="panchor"/>
          <w:rFonts w:ascii="Trebuchet MS" w:hAnsi="Trebuchet MS" w:cs="Arial"/>
          <w:sz w:val="22"/>
          <w:szCs w:val="22"/>
          <w:lang w:val="it-IT"/>
        </w:rPr>
        <w:t>art. 46 din Legea asistenţei sociale nr. 292/2011</w:t>
      </w:r>
      <w:r w:rsidRPr="003B1A19">
        <w:rPr>
          <w:rFonts w:ascii="Trebuchet MS" w:hAnsi="Trebuchet MS" w:cs="Arial"/>
          <w:sz w:val="22"/>
          <w:szCs w:val="22"/>
          <w:lang w:val="it-IT"/>
        </w:rPr>
        <w:t>, cu modificările şi completările ulterioare, a standardelor minime de calitate şi a standardelor de cost.</w:t>
      </w:r>
    </w:p>
    <w:p w:rsidR="0097465B" w:rsidRPr="003B1A19" w:rsidRDefault="0097465B" w:rsidP="0092297B">
      <w:pPr>
        <w:widowControl w:val="0"/>
        <w:autoSpaceDE w:val="0"/>
        <w:autoSpaceDN w:val="0"/>
        <w:adjustRightInd w:val="0"/>
        <w:ind w:firstLine="360"/>
        <w:jc w:val="both"/>
        <w:outlineLvl w:val="0"/>
        <w:rPr>
          <w:rFonts w:ascii="Trebuchet MS" w:hAnsi="Trebuchet MS" w:cs="Arial"/>
          <w:bCs/>
          <w:sz w:val="22"/>
          <w:szCs w:val="22"/>
          <w:lang w:val="ro-RO"/>
        </w:rPr>
      </w:pP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1.2. PRINCIPII:</w:t>
      </w:r>
    </w:p>
    <w:p w:rsidR="0097465B" w:rsidRPr="003B1A19" w:rsidRDefault="0001265E"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Art.7</w:t>
      </w:r>
      <w:r w:rsidR="0097465B" w:rsidRPr="003B1A19">
        <w:rPr>
          <w:rFonts w:ascii="Trebuchet MS" w:hAnsi="Trebuchet MS" w:cs="Arial"/>
          <w:bCs/>
          <w:sz w:val="22"/>
          <w:szCs w:val="22"/>
          <w:lang w:val="ro-RO"/>
        </w:rPr>
        <w:t xml:space="preserve"> Principiile </w:t>
      </w:r>
      <w:r w:rsidR="0097465B" w:rsidRPr="003B1A19">
        <w:rPr>
          <w:rFonts w:ascii="Trebuchet MS" w:hAnsi="Trebuchet MS" w:cs="Arial"/>
          <w:sz w:val="22"/>
          <w:szCs w:val="22"/>
          <w:lang w:val="ro-RO"/>
        </w:rPr>
        <w:t>care stau la baza furnizării serviciilor sociale de către DGASPC Mureş sunt următoarele:</w:t>
      </w:r>
    </w:p>
    <w:p w:rsidR="0097465B" w:rsidRPr="003B1A19"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respectarea drepturilor şi a demnităţii omului;</w:t>
      </w:r>
    </w:p>
    <w:p w:rsidR="0097465B" w:rsidRPr="003B1A19"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asigurarea autodeterminării şi a intimităţii persoanelor beneficiare;</w:t>
      </w:r>
    </w:p>
    <w:p w:rsidR="0097465B" w:rsidRPr="003B1A19"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asigurarea dreptului de a alege;</w:t>
      </w:r>
    </w:p>
    <w:p w:rsidR="0097465B" w:rsidRPr="003B1A19"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abordarea individualizată şi centrarea pe persoane;</w:t>
      </w:r>
    </w:p>
    <w:p w:rsidR="0097465B" w:rsidRPr="003B1A19"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participarea persoanelor beneficiare;</w:t>
      </w:r>
    </w:p>
    <w:p w:rsidR="0097465B" w:rsidRPr="003B1A19"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cooperarea şi parteneriatul;</w:t>
      </w:r>
    </w:p>
    <w:p w:rsidR="0097465B" w:rsidRPr="003B1A19"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recunoaşterea valorii fiecărei persoane;</w:t>
      </w:r>
    </w:p>
    <w:p w:rsidR="0097465B" w:rsidRPr="003B1A19"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abordarea comprehensivă, globală şi integrată;</w:t>
      </w:r>
    </w:p>
    <w:p w:rsidR="0097465B" w:rsidRPr="003B1A19"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orientarea pe rezultate;</w:t>
      </w:r>
    </w:p>
    <w:p w:rsidR="0097465B" w:rsidRPr="003B1A19"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îmbunătăţirea continuă a calităţii;</w:t>
      </w:r>
    </w:p>
    <w:p w:rsidR="0097465B" w:rsidRPr="003B1A19"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combaterea abuzului asupra persoanelor beneficiare, în cadrul instituţiilor.</w:t>
      </w:r>
    </w:p>
    <w:p w:rsidR="0097465B" w:rsidRPr="003B1A19" w:rsidRDefault="0001265E" w:rsidP="0001265E">
      <w:pPr>
        <w:widowControl w:val="0"/>
        <w:autoSpaceDE w:val="0"/>
        <w:autoSpaceDN w:val="0"/>
        <w:adjustRightInd w:val="0"/>
        <w:spacing w:after="120" w:line="276" w:lineRule="auto"/>
        <w:jc w:val="both"/>
        <w:rPr>
          <w:rFonts w:ascii="Trebuchet MS" w:hAnsi="Trebuchet MS" w:cs="Arial"/>
          <w:bCs/>
          <w:sz w:val="22"/>
          <w:szCs w:val="22"/>
          <w:lang w:val="ro-RO"/>
        </w:rPr>
      </w:pPr>
      <w:r w:rsidRPr="003B1A19">
        <w:rPr>
          <w:rFonts w:ascii="Trebuchet MS" w:hAnsi="Trebuchet MS" w:cs="Arial"/>
          <w:bCs/>
          <w:sz w:val="22"/>
          <w:szCs w:val="22"/>
          <w:lang w:val="ro-RO"/>
        </w:rPr>
        <w:t>Art.8</w:t>
      </w:r>
      <w:r w:rsidR="0097465B" w:rsidRPr="003B1A19">
        <w:rPr>
          <w:rFonts w:ascii="Trebuchet MS" w:hAnsi="Trebuchet MS" w:cs="Arial"/>
          <w:bCs/>
          <w:sz w:val="22"/>
          <w:szCs w:val="22"/>
          <w:lang w:val="ro-RO"/>
        </w:rPr>
        <w:t xml:space="preserve"> </w:t>
      </w:r>
      <w:r w:rsidR="0097465B" w:rsidRPr="003B1A19">
        <w:rPr>
          <w:rFonts w:ascii="Trebuchet MS" w:hAnsi="Trebuchet MS" w:cs="Arial"/>
          <w:sz w:val="22"/>
          <w:szCs w:val="22"/>
          <w:lang w:val="ro-RO"/>
        </w:rPr>
        <w:t xml:space="preserve">Pentru realizarea obiectului său de activitate, Direcţia Generală de Asistenţă Socială şi Protecţia Copilului Mureş îndeplineşte următoarele </w:t>
      </w:r>
      <w:r w:rsidR="0097465B" w:rsidRPr="003B1A19">
        <w:rPr>
          <w:rFonts w:ascii="Trebuchet MS" w:hAnsi="Trebuchet MS" w:cs="Arial"/>
          <w:bCs/>
          <w:sz w:val="22"/>
          <w:szCs w:val="22"/>
          <w:lang w:val="ro-RO"/>
        </w:rPr>
        <w:t>atribuţii principale:</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b/>
          <w:sz w:val="22"/>
          <w:szCs w:val="22"/>
          <w:lang w:val="ro-RO"/>
        </w:rPr>
      </w:pPr>
      <w:r w:rsidRPr="003B1A19">
        <w:rPr>
          <w:rFonts w:ascii="Trebuchet MS" w:hAnsi="Trebuchet MS" w:cs="Arial"/>
          <w:b/>
          <w:sz w:val="22"/>
          <w:szCs w:val="22"/>
          <w:lang w:val="ro-RO"/>
        </w:rPr>
        <w:t>a) în domeniul protecţiei şi promovării drepturilor copilului:</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întocmeşte raportul de evaluare iniţială a copilului şi familiei acestuia şi propune stabilirea unei măsuri de protecţie specială;</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 xml:space="preserve">monitorizează trimestrial activităţile de aplicare a hotărârilor de instituire a măsurilor de </w:t>
      </w:r>
      <w:r w:rsidRPr="003B1A19">
        <w:rPr>
          <w:rFonts w:ascii="Trebuchet MS" w:hAnsi="Trebuchet MS" w:cs="Arial"/>
          <w:lang w:val="ro-RO"/>
        </w:rPr>
        <w:lastRenderedPageBreak/>
        <w:t>protecţie specială a copilului;</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identifică şi evaluează familiile sau persoanele care pot lua în copii în plasament;</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monitorizează familiile şi persoanele care au primit în plasament copii, pe toată durata acestei măsuri;</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identifică, evaluează şi pregăteşte persoane care pot deveni asistenţi maternali profesionişti, în condiţiile legii; încheie contracte individuale de muncă şi asigură formarea continuă de asistenţi maternali profesionişti atestaţi; evaluează şi monitorizează activitatea acestora;</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acordă asistenţă şi sprijin părinţilor copilului separat de familie, în vederea reintegrării în mediul său familial;</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reevaluează, cel puţin o dată la 3 luni şi ori de câte ori este cazul, împrejurările care au stat la baza stabilirii măsurilor de protecţie specială şi propune, după caz, menţinerea, modificarea sau încetarea acestora;</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îndeplineşte demersurile vizând deschiderea procedurii adopţiei interne pentru copiii aflaţi în evidenţa sa;</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identifică familiile sau persoanele cu domiciliul în România care doresc să adopte copii; evaluează condiţiile materiale şi garanţiile morale pe care acestea le prezintă şi eliberează atestatul de familie sau de persoană aptă să adopte copii;</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monitorizează evoluţia copiilor adoptaţi, precum şi a relaţiilor dintre aceştia şi părinţii lor adoptivi; sprijină părinţii adoptivi ai copilului în îndeplinirea obligaţiei de a-l informa pe acesta că este adoptat, de îndată ce vârsta şi gradul de maturitate ale copilului o permit;</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îndeplineşte şi alte atribuţii ce îi revin în domeniul adopţiei, conform prevederilor legale în vigoare;</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realizează la nivel judeţean, baza de date privind copiii aflaţi în sistemul de protecţie specială, copiii şi familiile aflate în situaţie de risc şi raportează trimestrial aceste date Autorităţii Naţionale pentru Protecţia Drepturilor Copilului şi Adopţie;</w:t>
      </w:r>
    </w:p>
    <w:p w:rsidR="0097465B" w:rsidRPr="003B1A19" w:rsidRDefault="0097465B" w:rsidP="009110F3">
      <w:pPr>
        <w:pStyle w:val="Listparagraf"/>
        <w:widowControl w:val="0"/>
        <w:numPr>
          <w:ilvl w:val="0"/>
          <w:numId w:val="14"/>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asigură organizarea, administrarea şi finanţarea serviciilor sociale destinate prevenirii separării copilului de familie şi a celor destinate copilului lipsit temporar sau definitiv de părinţii săi, în condiţiile legii;</w:t>
      </w:r>
    </w:p>
    <w:p w:rsidR="0097465B" w:rsidRPr="003B1A19" w:rsidRDefault="0097465B" w:rsidP="0092297B">
      <w:pPr>
        <w:widowControl w:val="0"/>
        <w:autoSpaceDE w:val="0"/>
        <w:autoSpaceDN w:val="0"/>
        <w:adjustRightInd w:val="0"/>
        <w:ind w:firstLine="360"/>
        <w:jc w:val="both"/>
        <w:rPr>
          <w:rFonts w:ascii="Trebuchet MS" w:hAnsi="Trebuchet MS" w:cs="Arial"/>
          <w:b/>
          <w:sz w:val="22"/>
          <w:szCs w:val="22"/>
          <w:lang w:val="ro-RO"/>
        </w:rPr>
      </w:pPr>
      <w:r w:rsidRPr="003B1A19">
        <w:rPr>
          <w:rFonts w:ascii="Trebuchet MS" w:hAnsi="Trebuchet MS" w:cs="Arial"/>
          <w:b/>
          <w:sz w:val="22"/>
          <w:szCs w:val="22"/>
          <w:lang w:val="ro-RO"/>
        </w:rPr>
        <w:t>b) în domeniul prevenirii şi combaterii violenţei domestice:</w:t>
      </w:r>
    </w:p>
    <w:p w:rsidR="0097465B" w:rsidRPr="003B1A19" w:rsidRDefault="0097465B" w:rsidP="009110F3">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asigură măsurile necesare pentru realizarea activităţilor de prevenire şi combatere a violenţei domestice, precum şi pentru acordarea serviciilor destinate victimelor violenţei domestice şi agresorilor familiali;</w:t>
      </w:r>
    </w:p>
    <w:p w:rsidR="0097465B" w:rsidRPr="003B1A19" w:rsidRDefault="0097465B" w:rsidP="009110F3">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monitorizează măsurile necesare pentru realizarea activităţilor de prevenire şi combatere a violenţei domestice, precum şi pentru acordarea serviciilor destinate victimelor violenţei domestice şi agresorilor familiali;</w:t>
      </w:r>
    </w:p>
    <w:p w:rsidR="0097465B" w:rsidRPr="003B1A19" w:rsidRDefault="0097465B" w:rsidP="009110F3">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dezvoltă parteneriate şi colaborează cu organizaţii neguvernamentale şi cu alţi reprezentanţi ai societăţii civile în vederea acordării şi diversificării serviciilor destinate prevenirii şi combaterii violenţei domestice;</w:t>
      </w:r>
    </w:p>
    <w:p w:rsidR="0097465B" w:rsidRPr="003B1A19" w:rsidRDefault="0097465B" w:rsidP="009110F3">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fundamentează şi propune consiliului judeţean, înfiinţarea, finanţarea, respectiv cofinanţarea instituţiilor publice care oferă servicii destinate prevenirii şi combaterii violenţei domestice;</w:t>
      </w:r>
    </w:p>
    <w:p w:rsidR="0097465B" w:rsidRPr="003B1A19" w:rsidRDefault="0097465B" w:rsidP="009110F3">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sprijină şi dezvoltă un sistem de informare şi de consultanţă accesibil persoanelor victime ale violenţei domestice, în vederea exercitării tuturor drepturilor prevăzute de actele normative în vigoare;</w:t>
      </w:r>
    </w:p>
    <w:p w:rsidR="0097465B" w:rsidRPr="003B1A19" w:rsidRDefault="0097465B" w:rsidP="009110F3">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 xml:space="preserve">monitorizează cazurile de violenţă domestică din unitatea administrativ-teritorială în care </w:t>
      </w:r>
      <w:r w:rsidRPr="003B1A19">
        <w:rPr>
          <w:rFonts w:ascii="Trebuchet MS" w:hAnsi="Trebuchet MS" w:cs="Arial"/>
          <w:lang w:val="ro-RO"/>
        </w:rPr>
        <w:lastRenderedPageBreak/>
        <w:t>funcţionează;</w:t>
      </w:r>
    </w:p>
    <w:p w:rsidR="0097465B" w:rsidRPr="003B1A19" w:rsidRDefault="0097465B" w:rsidP="009110F3">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identifică situaţii de risc pentru părţile implicate în situaţii de violenţă domestică şi îndrumă părţile către servicii de specialitate/mediere;</w:t>
      </w:r>
    </w:p>
    <w:p w:rsidR="0097465B" w:rsidRPr="003B1A19" w:rsidRDefault="0097465B" w:rsidP="009110F3">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realizează la nivel judeţean, baza de date privind cazurile de violenţă domestică şi raportează trimestrial aceste date către Agenţia Naţională pentru Egalitatea de Şanse între Femei şi Bărbaţi;</w:t>
      </w:r>
    </w:p>
    <w:p w:rsidR="0097465B" w:rsidRPr="003B1A19" w:rsidRDefault="0097465B" w:rsidP="0092297B">
      <w:pPr>
        <w:widowControl w:val="0"/>
        <w:autoSpaceDE w:val="0"/>
        <w:autoSpaceDN w:val="0"/>
        <w:adjustRightInd w:val="0"/>
        <w:ind w:firstLine="360"/>
        <w:jc w:val="both"/>
        <w:rPr>
          <w:rFonts w:ascii="Trebuchet MS" w:hAnsi="Trebuchet MS" w:cs="Arial"/>
          <w:sz w:val="22"/>
          <w:szCs w:val="22"/>
          <w:lang w:val="ro-RO"/>
        </w:rPr>
      </w:pPr>
      <w:r w:rsidRPr="003B1A19">
        <w:rPr>
          <w:rFonts w:ascii="Trebuchet MS" w:hAnsi="Trebuchet MS" w:cs="Arial"/>
          <w:b/>
          <w:sz w:val="22"/>
          <w:szCs w:val="22"/>
          <w:lang w:val="ro-RO"/>
        </w:rPr>
        <w:t>c) în domeniul persoanelor adulte cu dizabilităţi:</w:t>
      </w:r>
    </w:p>
    <w:p w:rsidR="0097465B" w:rsidRPr="003B1A19" w:rsidRDefault="0097465B" w:rsidP="009110F3">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promovează şi asigură respectarea drepturilor persoanelor adulte cu dizabilităţi, în conformitate cu </w:t>
      </w:r>
      <w:r w:rsidRPr="003B1A19">
        <w:rPr>
          <w:rStyle w:val="panchor"/>
          <w:rFonts w:ascii="Trebuchet MS" w:hAnsi="Trebuchet MS" w:cs="Arial"/>
          <w:lang w:val="ro-RO"/>
        </w:rPr>
        <w:t>Legea nr. 448/2006</w:t>
      </w:r>
      <w:r w:rsidRPr="003B1A19">
        <w:rPr>
          <w:rFonts w:ascii="Trebuchet MS" w:hAnsi="Trebuchet MS" w:cs="Arial"/>
          <w:lang w:val="ro-RO"/>
        </w:rPr>
        <w:t> privind protecţia şi promovarea drepturilor persoanelor cu handicap, republicată, cu modificările şi completările ulterioare, şi cu </w:t>
      </w:r>
      <w:r w:rsidRPr="003B1A19">
        <w:rPr>
          <w:rStyle w:val="panchor"/>
          <w:rFonts w:ascii="Trebuchet MS" w:hAnsi="Trebuchet MS" w:cs="Arial"/>
          <w:lang w:val="ro-RO"/>
        </w:rPr>
        <w:t>Legea nr. 221/2010</w:t>
      </w:r>
      <w:r w:rsidRPr="003B1A19">
        <w:rPr>
          <w:rFonts w:ascii="Trebuchet MS" w:hAnsi="Trebuchet MS" w:cs="Arial"/>
          <w:lang w:val="ro-RO"/>
        </w:rPr>
        <w:t> pentru ratificarea </w:t>
      </w:r>
      <w:r w:rsidRPr="003B1A19">
        <w:rPr>
          <w:rStyle w:val="panchor"/>
          <w:rFonts w:ascii="Trebuchet MS" w:hAnsi="Trebuchet MS" w:cs="Arial"/>
          <w:lang w:val="ro-RO"/>
        </w:rPr>
        <w:t>Convenţiei</w:t>
      </w:r>
      <w:r w:rsidRPr="003B1A19">
        <w:rPr>
          <w:rFonts w:ascii="Trebuchet MS" w:hAnsi="Trebuchet MS" w:cs="Arial"/>
          <w:lang w:val="ro-RO"/>
        </w:rPr>
        <w:t> privind drepturile persoanelor cu dizabilităţi, adoptată la New York de Adunarea Generală a Organizaţiei Naţiunilor Unite la 13 decembrie 2006, deschisă spre semnare la 30 martie 2007 şi semnată de România la 26 septembrie 2007, cu modificările ulterioare;</w:t>
      </w:r>
    </w:p>
    <w:p w:rsidR="0097465B" w:rsidRPr="003B1A19" w:rsidRDefault="0097465B" w:rsidP="009110F3">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asigură organizarea, administrarea şi finanţarea serviciilor sociale destinate persoanelor cu dizabilităţi, în condiţiile legii, în baza strategiilor judeţene anuale, pe termen mediu şi lung, de restructurare, organizare şi dezvoltare a sistemului de asistenţă socială pentru persoanele cu dizabilităţi;</w:t>
      </w:r>
    </w:p>
    <w:p w:rsidR="0097465B" w:rsidRPr="003B1A19" w:rsidRDefault="0097465B" w:rsidP="009110F3">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acţionează pentru promovarea alternativelor la protecţia instituţionalizată a persoanelor cu dizabilităţi;</w:t>
      </w:r>
    </w:p>
    <w:p w:rsidR="0097465B" w:rsidRPr="003B1A19" w:rsidRDefault="0097465B" w:rsidP="009110F3">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asigură evaluarea nevoilor individuale ale persoanei cu dizabilităţi, propune încadrarea în grad de handicap, respectiv menţinerea în grad de handicap a unei persoane, precum şi programul individual de reabilitare şi integrare socială a acesteia, avizează planul individual de servicii al persoanei cu handicap întocmit la nevoie de managerul de caz, recomandă măsurile de protecţie a adultului cu handicap, evaluează îndeplinirea condiţiilor necesare pentru atestare ca asistent personal profesionist, prin serviciul de evaluare complexă, şi monitorizează activitatea acestuia;</w:t>
      </w:r>
    </w:p>
    <w:p w:rsidR="0097465B" w:rsidRPr="003B1A19" w:rsidRDefault="0097465B" w:rsidP="009110F3">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asigură secretariatul şi condiţiile de funcţionare ale comisiei de evaluare şi încadrare în grad de handicap, prevăzute de lege;</w:t>
      </w:r>
    </w:p>
    <w:p w:rsidR="0097465B" w:rsidRPr="003B1A19" w:rsidRDefault="0097465B" w:rsidP="009110F3">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asigură monitorizarea realizării instruirii asistenţilor personali ai persoanelor cu handicap grav;</w:t>
      </w:r>
    </w:p>
    <w:p w:rsidR="0097465B" w:rsidRPr="003B1A19" w:rsidRDefault="0097465B" w:rsidP="009110F3">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respectă opţiunea referitoare la asistent personal sau indemnizaţie, exprimată în scris, emite acordul în acest sens şi îl comunică angajatorului, în termenul prevăzut de lege;</w:t>
      </w:r>
    </w:p>
    <w:p w:rsidR="0097465B" w:rsidRPr="003B1A19" w:rsidRDefault="0097465B" w:rsidP="009110F3">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ia măsurile necesare pentru planificarea şi asigurarea continuităţii serviciilor acordate tânărului cu dizabilităţi la trecere din sistemul de protecţie a copilului în sistemul de protecţie a adultului cu dizabilităţi, în baza nevoilor individuale identificate ale acestuia;</w:t>
      </w:r>
    </w:p>
    <w:p w:rsidR="0097465B" w:rsidRPr="003B1A19" w:rsidRDefault="0097465B" w:rsidP="009110F3">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asigură pregătirea tânărului pentru viaţa adultă şi pentru viaţa independentă;</w:t>
      </w:r>
    </w:p>
    <w:p w:rsidR="0097465B" w:rsidRPr="003B1A19" w:rsidRDefault="0097465B" w:rsidP="009110F3">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asigură designul universal şi adaptarea rezonabilă pentru toate serviciile şi programele pe care le desfăşoară;</w:t>
      </w:r>
    </w:p>
    <w:p w:rsidR="0097465B" w:rsidRPr="003B1A19" w:rsidRDefault="0097465B" w:rsidP="009110F3">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asigură colectarea şi transmiterea datelor statistice conform indicatorilor solicitaţi de instituţii/autorități cu rol de coordonare metodologica sau cu activităţi în domeniu;</w:t>
      </w:r>
    </w:p>
    <w:p w:rsidR="0097465B" w:rsidRPr="003B1A19" w:rsidRDefault="0097465B" w:rsidP="009110F3">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identifică, evaluează şi pregăteşte persoane care pot deveni asistenţi personali profesionişti, în condiţiile legii; încheie contracte individuale de muncă şi asigură formarea continuă de asistenţi personali profesionişti atestaţi; evaluează şi monitorizează activitatea acestora;</w:t>
      </w:r>
    </w:p>
    <w:p w:rsidR="0097465B" w:rsidRPr="003B1A19" w:rsidRDefault="0097465B" w:rsidP="0092297B">
      <w:pPr>
        <w:widowControl w:val="0"/>
        <w:autoSpaceDE w:val="0"/>
        <w:autoSpaceDN w:val="0"/>
        <w:adjustRightInd w:val="0"/>
        <w:ind w:firstLine="360"/>
        <w:jc w:val="both"/>
        <w:rPr>
          <w:rFonts w:ascii="Trebuchet MS" w:hAnsi="Trebuchet MS" w:cs="Arial"/>
          <w:sz w:val="22"/>
          <w:szCs w:val="22"/>
          <w:lang w:val="ro-RO"/>
        </w:rPr>
      </w:pPr>
      <w:r w:rsidRPr="003B1A19">
        <w:rPr>
          <w:rFonts w:ascii="Trebuchet MS" w:hAnsi="Trebuchet MS" w:cs="Arial"/>
          <w:b/>
          <w:sz w:val="22"/>
          <w:szCs w:val="22"/>
          <w:lang w:val="ro-RO"/>
        </w:rPr>
        <w:t>d) în domeniul protecţiei persoanelor vârstnice şi a altor persoane adulte aflate în situaţii de dificultate</w:t>
      </w:r>
      <w:r w:rsidRPr="003B1A19">
        <w:rPr>
          <w:rFonts w:ascii="Trebuchet MS" w:hAnsi="Trebuchet MS" w:cs="Arial"/>
          <w:sz w:val="22"/>
          <w:szCs w:val="22"/>
          <w:lang w:val="ro-RO"/>
        </w:rPr>
        <w:t>:</w:t>
      </w:r>
    </w:p>
    <w:p w:rsidR="0097465B" w:rsidRPr="003B1A19"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lastRenderedPageBreak/>
        <w:t>completează evaluarea situaţiei socioeconomice a persoanei adulte aflate în nevoie, a nevoilor şi resurselor acesteia. Asigură furnizarea de informaţii şi servicii adecvate în vederea refacerii şi dezvoltării capacităţilor individuale şi ale celor familiale necesare pentru a depăşi cu forţe proprii situaţiile de dificultate, după epuizarea măsurilor prevăzute în planul individualizat privind măsurile de asistenţă socială;</w:t>
      </w:r>
    </w:p>
    <w:p w:rsidR="0097465B" w:rsidRPr="003B1A19"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acordă persoanei adulte asistenţă şi sprijin pentru exercitarea dreptului său la exprimarea liberă a opiniei;</w:t>
      </w:r>
    </w:p>
    <w:p w:rsidR="0097465B" w:rsidRPr="003B1A19"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depune diligenţe pentru clarificarea situaţiei juridice a persoanei adulte aflate în nevoie, inclusiv pentru înregistrarea tardivă a naşterii acesteia;</w:t>
      </w:r>
    </w:p>
    <w:p w:rsidR="0097465B" w:rsidRPr="003B1A19"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verifică şi reevaluează trimestrial şi ori de câte ori este cazul modul de îngrijire a persoanei adulte în nevoie pentru care s-a instituit o măsură de asistenţă socială într-o instituţie, în vederea menţinerii, modificării sau revocării măsurii stabilite;</w:t>
      </w:r>
    </w:p>
    <w:p w:rsidR="0097465B" w:rsidRPr="003B1A19"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măsurile necesare pentru protecţia în regim de urgenţă a persoanei adulte aflate în nevoie, inclusiv prin organizarea şi asigurarea funcţionării în structura proprie a unor centre specializate;</w:t>
      </w:r>
    </w:p>
    <w:p w:rsidR="0097465B" w:rsidRPr="003B1A19"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depune diligenţele necesare pentru reabilitarea persoanei adulte conform planului individualizat privind măsurile de asistenţă socială;</w:t>
      </w:r>
    </w:p>
    <w:p w:rsidR="0097465B" w:rsidRPr="003B1A19"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organizarea, administrarea şi finanţarea serviciilor sociale destinate persoanelor vârstnice, precum şi altor categorii de persoane adulte aflate în dificultate, în condiţiile legii;</w:t>
      </w:r>
    </w:p>
    <w:p w:rsidR="0097465B" w:rsidRPr="003B1A19" w:rsidRDefault="0097465B" w:rsidP="009110F3">
      <w:pPr>
        <w:numPr>
          <w:ilvl w:val="0"/>
          <w:numId w:val="8"/>
        </w:numPr>
        <w:spacing w:after="120" w:line="276" w:lineRule="auto"/>
        <w:ind w:left="0" w:firstLine="360"/>
        <w:jc w:val="both"/>
        <w:outlineLvl w:val="0"/>
        <w:rPr>
          <w:rFonts w:ascii="Trebuchet MS" w:hAnsi="Trebuchet MS" w:cs="Arial"/>
          <w:b/>
          <w:sz w:val="22"/>
          <w:szCs w:val="22"/>
        </w:rPr>
      </w:pPr>
      <w:r w:rsidRPr="003B1A19">
        <w:rPr>
          <w:rFonts w:ascii="Trebuchet MS" w:hAnsi="Trebuchet MS" w:cs="Arial"/>
          <w:sz w:val="22"/>
          <w:szCs w:val="22"/>
          <w:lang w:val="de-DE"/>
        </w:rPr>
        <w:t>oferă, prin compartimentul specializat, servicii de informare, sprijin și protecție victimelor infracțiunilor, conform atributiilor legale care îi revin.</w:t>
      </w:r>
    </w:p>
    <w:p w:rsidR="0097465B" w:rsidRPr="003B1A19" w:rsidRDefault="0097465B" w:rsidP="0092297B">
      <w:pPr>
        <w:widowControl w:val="0"/>
        <w:autoSpaceDE w:val="0"/>
        <w:autoSpaceDN w:val="0"/>
        <w:adjustRightInd w:val="0"/>
        <w:ind w:firstLine="360"/>
        <w:jc w:val="both"/>
        <w:rPr>
          <w:rFonts w:ascii="Trebuchet MS" w:hAnsi="Trebuchet MS" w:cs="Arial"/>
          <w:sz w:val="22"/>
          <w:szCs w:val="22"/>
          <w:lang w:val="ro-RO"/>
        </w:rPr>
      </w:pPr>
      <w:r w:rsidRPr="003B1A19">
        <w:rPr>
          <w:rFonts w:ascii="Trebuchet MS" w:hAnsi="Trebuchet MS" w:cs="Arial"/>
          <w:b/>
          <w:sz w:val="22"/>
          <w:szCs w:val="22"/>
          <w:lang w:val="ro-RO"/>
        </w:rPr>
        <w:t>e) alte atribuţii</w:t>
      </w:r>
      <w:r w:rsidRPr="003B1A19">
        <w:rPr>
          <w:rFonts w:ascii="Trebuchet MS" w:hAnsi="Trebuchet MS" w:cs="Arial"/>
          <w:sz w:val="22"/>
          <w:szCs w:val="22"/>
          <w:lang w:val="ro-RO"/>
        </w:rPr>
        <w:t>:</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coordonează şi sprijină activitatea autorităţilor administraţiei publice locale din judeţ în domeniul asistenţei sociale, protecţiei familiei şi a drepturilor copilului, a drepturilor persoanelor cu dizabilităţi, persoanelor vârstnice, prevenirii şi combaterii violenţei domestice etc.;</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coordonează metodologic activitatea de prevenire a separării copilului de părinţii săi, precum şi cea de admitere a adultului în instituţii sau servicii, desfăşurate la nivelul serviciilor publice de asistenţă socială;</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acordă asistenţa tehnică necesară pentru crearea şi formarea structurilor comunitare consultative ca formă de sprijin în activitatea de asistenţă socială şi protecţia copilului;</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colaborează cu organizaţiile neguvernamentale care desfăşoară activităţi în domeniul asistenţei sociale, protecţiei familiei şi a drepturilor copilului, prevenirii şi combaterii violenţei domestice sau cu operatori economici prin încheierea de convenţii de colaborare cu aceştia;</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dezvoltă parteneriate şi colaborează cu organizaţii neguvernamentale şi cu alţi reprezentanţi ai societăţii civile în vederea acordării şi diversificării serviciilor sociale şi a serviciilor destinate protecţiei familiei şi a copilului, prevenirii şi combaterii violenţei domestice, în funcţie de nevoile comunităţii locale;</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colaborează pe bază de protocoale sau convenţii cu celelalte direcţii generale, precum şi cu alte instituţii publice din unitatea administrativ-teritorială, în vederea îndeplinirii atribuţiilor ce îi revin, conform legii;</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lastRenderedPageBreak/>
        <w:t>asigură, la cerere, consultanţă de specialitate gratuită privind acordarea serviciilor sociale şi a beneficiilor sociale în domeniul protecţiei familiei şi a drepturilor copilului; colaborează cu alte instituţii responsabile pentru a facilita accesul persoanelor la aceste drepturi;</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fundamentează şi propune consiliului judeţean,înfiinţarea, finanţarea, respectiv cofinanţarea serviciilor sociale;</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prezintă anual sau la solicitarea consiliului judeţean rapoarte de evaluare a activităţilor desfăşurate;</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stabilirea drepturilor cuvenite si acordarea beneficiilor/prestațiilor sociale, potrivit legii, persoanelor cu handicap;</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sprijină şi dezvoltă un sistem de informare şi de consultanţă accesibil persoanelor singure, persoanelor vârstnice, persoanelor cu handicap, victimelor violenţei domestice şi oricăror persoane aflate în nevoie, precum şi familiilor acestora, în vederea exercitării tuturor drepturilor prevăzute de actele normative în vigoare;</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acţionează pentru promovarea alternativelor de tip familial la protecţia instituţionalizată a persoanelor în nevoie, inclusiv îngrijirea la domiciliu;</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organizează activitatea de selectare şi angajare a personalului din aparatul propriu şi instituţiile/serviciile din subordine, de evaluare periodică şi de formare continuă a acestuia;</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serviciile administrative şi de secretariat ale comisiei pentru protecţia copilului, respectiv ale comisiei de evaluare a persoanelor adulte cu handicap;</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realizează la nivel judeţean baza de date privind beneficiarii de servicii sociale astfel cum sunt prevăzuţi în </w:t>
      </w:r>
      <w:r w:rsidRPr="003B1A19">
        <w:rPr>
          <w:rStyle w:val="panchor"/>
          <w:rFonts w:ascii="Trebuchet MS" w:hAnsi="Trebuchet MS" w:cs="Arial"/>
          <w:sz w:val="22"/>
          <w:szCs w:val="22"/>
          <w:lang w:val="ro-RO"/>
        </w:rPr>
        <w:t>Legea nr. 292/2011</w:t>
      </w:r>
      <w:r w:rsidRPr="003B1A19">
        <w:rPr>
          <w:rFonts w:ascii="Trebuchet MS" w:hAnsi="Trebuchet MS" w:cs="Arial"/>
          <w:sz w:val="22"/>
          <w:szCs w:val="22"/>
          <w:lang w:val="ro-RO"/>
        </w:rPr>
        <w:t>, cu modificările şi completările ulterioare, şi raportează trimestrial/la solicitare aceste date autorităţilor administraţiei publice centrale cu atribuţii în domeniul serviciilor sociale sau institutiilor din subordinea acestuia;</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 sprijină dezvoltarea voluntariatului în serviciile sociale, cu respectarea prevederilor </w:t>
      </w:r>
      <w:r w:rsidRPr="003B1A19">
        <w:rPr>
          <w:rStyle w:val="panchor"/>
          <w:rFonts w:ascii="Trebuchet MS" w:hAnsi="Trebuchet MS" w:cs="Arial"/>
          <w:sz w:val="22"/>
          <w:szCs w:val="22"/>
          <w:lang w:val="ro-RO"/>
        </w:rPr>
        <w:t>Legii nr. 78/2014</w:t>
      </w:r>
      <w:r w:rsidRPr="003B1A19">
        <w:rPr>
          <w:rFonts w:ascii="Trebuchet MS" w:hAnsi="Trebuchet MS" w:cs="Arial"/>
          <w:sz w:val="22"/>
          <w:szCs w:val="22"/>
          <w:lang w:val="ro-RO"/>
        </w:rPr>
        <w:t> privind reglementarea activităţii de voluntariat în România, cu modificările ulterioare;</w:t>
      </w:r>
    </w:p>
    <w:p w:rsidR="0097465B" w:rsidRPr="003B1A19"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bCs/>
          <w:sz w:val="22"/>
          <w:szCs w:val="22"/>
          <w:lang w:val="ro-RO"/>
        </w:rPr>
      </w:pPr>
      <w:r w:rsidRPr="003B1A19">
        <w:rPr>
          <w:rFonts w:ascii="Trebuchet MS" w:hAnsi="Trebuchet MS" w:cs="Arial"/>
          <w:sz w:val="22"/>
          <w:szCs w:val="22"/>
          <w:lang w:val="ro-RO"/>
        </w:rPr>
        <w:t xml:space="preserve"> îndeplineşte orice alte atribuţii prevăzute în acte normative sau stabilite prin hotărâri ale consiliului judeţean.</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bCs/>
          <w:sz w:val="22"/>
          <w:szCs w:val="22"/>
          <w:lang w:val="ro-RO"/>
        </w:rPr>
      </w:pP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 xml:space="preserve">1.3. STRUCTURA ORGANIZATORICĂ </w:t>
      </w:r>
    </w:p>
    <w:p w:rsidR="0097465B" w:rsidRPr="003B1A19" w:rsidRDefault="0097465B" w:rsidP="0092297B">
      <w:pPr>
        <w:widowControl w:val="0"/>
        <w:autoSpaceDE w:val="0"/>
        <w:autoSpaceDN w:val="0"/>
        <w:adjustRightInd w:val="0"/>
        <w:ind w:firstLine="360"/>
        <w:jc w:val="both"/>
        <w:rPr>
          <w:rFonts w:ascii="Trebuchet MS" w:hAnsi="Trebuchet MS" w:cs="Arial"/>
          <w:bCs/>
          <w:sz w:val="22"/>
          <w:szCs w:val="22"/>
          <w:lang w:val="ro-RO"/>
        </w:rPr>
      </w:pP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w:t>
      </w:r>
      <w:r w:rsidR="0001265E" w:rsidRPr="003B1A19">
        <w:rPr>
          <w:rFonts w:ascii="Trebuchet MS" w:hAnsi="Trebuchet MS" w:cs="Arial"/>
          <w:bCs/>
          <w:sz w:val="22"/>
          <w:szCs w:val="22"/>
          <w:lang w:val="ro-RO"/>
        </w:rPr>
        <w:t>9</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Structura organizatorică şi numărul de personal a Direcţiei Generale de Asistenţă Socială şi Protecţia Copilului Mureş se aprobă de Consiliul Judeţean Mureş, cu avizul consultativ al Ministerului Muncii și Justiției Sociale şi cu respectarea criteriilor orientative de personal din Anexa A - Hotărârea Guvernului nr. 797/2017 pentru aprobarea regulamentelor-cadru de organizare și funcționare ale serviciilor publice de asistență socială și a structurii orient</w:t>
      </w:r>
      <w:r w:rsidR="004676C9" w:rsidRPr="003B1A19">
        <w:rPr>
          <w:rFonts w:ascii="Trebuchet MS" w:hAnsi="Trebuchet MS" w:cs="Arial"/>
          <w:sz w:val="22"/>
          <w:szCs w:val="22"/>
          <w:lang w:val="ro-RO"/>
        </w:rPr>
        <w:t>a</w:t>
      </w:r>
      <w:r w:rsidRPr="003B1A19">
        <w:rPr>
          <w:rFonts w:ascii="Trebuchet MS" w:hAnsi="Trebuchet MS" w:cs="Arial"/>
          <w:sz w:val="22"/>
          <w:szCs w:val="22"/>
          <w:lang w:val="ro-RO"/>
        </w:rPr>
        <w:t>tive de personal.</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Structura organizatorică este formată din organele de conducere şi serviciile funcţionale.</w:t>
      </w:r>
    </w:p>
    <w:p w:rsidR="00B81469" w:rsidRPr="003B1A19" w:rsidRDefault="00B81469" w:rsidP="0001265E">
      <w:pPr>
        <w:widowControl w:val="0"/>
        <w:autoSpaceDE w:val="0"/>
        <w:autoSpaceDN w:val="0"/>
        <w:adjustRightInd w:val="0"/>
        <w:spacing w:after="120" w:line="276" w:lineRule="auto"/>
        <w:jc w:val="both"/>
        <w:rPr>
          <w:rFonts w:ascii="Trebuchet MS" w:hAnsi="Trebuchet MS" w:cs="Arial"/>
          <w:bCs/>
          <w:sz w:val="22"/>
          <w:szCs w:val="22"/>
          <w:lang w:val="ro-RO"/>
        </w:rPr>
      </w:pPr>
    </w:p>
    <w:p w:rsidR="00B81469" w:rsidRPr="003B1A19" w:rsidRDefault="00B81469" w:rsidP="0001265E">
      <w:pPr>
        <w:widowControl w:val="0"/>
        <w:autoSpaceDE w:val="0"/>
        <w:autoSpaceDN w:val="0"/>
        <w:adjustRightInd w:val="0"/>
        <w:spacing w:after="120" w:line="276" w:lineRule="auto"/>
        <w:jc w:val="both"/>
        <w:rPr>
          <w:rFonts w:ascii="Trebuchet MS" w:hAnsi="Trebuchet MS" w:cs="Arial"/>
          <w:bCs/>
          <w:sz w:val="22"/>
          <w:szCs w:val="22"/>
          <w:lang w:val="ro-RO"/>
        </w:rPr>
      </w:pPr>
    </w:p>
    <w:p w:rsidR="00A54344" w:rsidRPr="003B1A19" w:rsidRDefault="00A54344" w:rsidP="0001265E">
      <w:pPr>
        <w:widowControl w:val="0"/>
        <w:autoSpaceDE w:val="0"/>
        <w:autoSpaceDN w:val="0"/>
        <w:adjustRightInd w:val="0"/>
        <w:spacing w:after="120" w:line="276" w:lineRule="auto"/>
        <w:jc w:val="both"/>
        <w:rPr>
          <w:rFonts w:ascii="Trebuchet MS" w:hAnsi="Trebuchet MS" w:cs="Arial"/>
          <w:bCs/>
          <w:sz w:val="22"/>
          <w:szCs w:val="22"/>
          <w:lang w:val="ro-RO"/>
        </w:rPr>
      </w:pP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lastRenderedPageBreak/>
        <w:t>Art.</w:t>
      </w:r>
      <w:r w:rsidR="0001265E" w:rsidRPr="003B1A19">
        <w:rPr>
          <w:rFonts w:ascii="Trebuchet MS" w:hAnsi="Trebuchet MS" w:cs="Arial"/>
          <w:bCs/>
          <w:sz w:val="22"/>
          <w:szCs w:val="22"/>
          <w:lang w:val="ro-RO"/>
        </w:rPr>
        <w:t>10</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Organele de conducere ale Direcţiei Generale de Asistenţă Socială şi Protecţia Copilului Mureş sunt :</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a) Colegiul Director</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b) Directorul General.</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c) Directori generali adjuncţi :</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 Director general adjunct – la Direcţia de protecţie a drepturilor copilului</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 Director general adjunct – la Direcţia de asistență socială pentru persoane adulte </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 Director general adjunct – la Direcţia Economică  </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Art.1</w:t>
      </w:r>
      <w:r w:rsidR="0001265E" w:rsidRPr="003B1A19">
        <w:rPr>
          <w:rFonts w:ascii="Trebuchet MS" w:hAnsi="Trebuchet MS" w:cs="Arial"/>
          <w:bCs/>
          <w:sz w:val="22"/>
          <w:szCs w:val="22"/>
          <w:lang w:val="ro-RO"/>
        </w:rPr>
        <w:t>1</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Serviciile funcţionale ale Direcţiei Generale de Asistenţă Socială şi Protecţia Copilului Mureş sunt structurate pe patru componente:</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bCs/>
          <w:sz w:val="22"/>
          <w:szCs w:val="22"/>
          <w:lang w:val="ro-RO"/>
        </w:rPr>
        <w:t xml:space="preserve">A. </w:t>
      </w:r>
      <w:r w:rsidRPr="003B1A19">
        <w:rPr>
          <w:rFonts w:ascii="Trebuchet MS" w:hAnsi="Trebuchet MS" w:cs="Arial"/>
          <w:sz w:val="22"/>
          <w:szCs w:val="22"/>
          <w:lang w:val="ro-RO"/>
        </w:rPr>
        <w:t>Direcţia de protecţia drepturilor copilului</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bCs/>
          <w:sz w:val="22"/>
          <w:szCs w:val="22"/>
          <w:lang w:val="ro-RO"/>
        </w:rPr>
        <w:t xml:space="preserve">B. </w:t>
      </w:r>
      <w:r w:rsidRPr="003B1A19">
        <w:rPr>
          <w:rFonts w:ascii="Trebuchet MS" w:hAnsi="Trebuchet MS" w:cs="Arial"/>
          <w:sz w:val="22"/>
          <w:szCs w:val="22"/>
          <w:lang w:val="ro-RO"/>
        </w:rPr>
        <w:t xml:space="preserve">Direcţia de asistență socială pentru persoane adulte </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C. Direcţia economică.</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bCs/>
          <w:sz w:val="22"/>
          <w:szCs w:val="22"/>
          <w:lang w:val="ro-RO"/>
        </w:rPr>
        <w:t xml:space="preserve">D. </w:t>
      </w:r>
      <w:r w:rsidRPr="003B1A19">
        <w:rPr>
          <w:rFonts w:ascii="Trebuchet MS" w:hAnsi="Trebuchet MS" w:cs="Arial"/>
          <w:sz w:val="22"/>
          <w:szCs w:val="22"/>
          <w:lang w:val="ro-RO"/>
        </w:rPr>
        <w:t xml:space="preserve">Servicii comune </w:t>
      </w:r>
    </w:p>
    <w:p w:rsidR="0097465B" w:rsidRPr="003B1A19" w:rsidRDefault="0097465B" w:rsidP="0092297B">
      <w:pPr>
        <w:widowControl w:val="0"/>
        <w:tabs>
          <w:tab w:val="num" w:pos="1080"/>
        </w:tabs>
        <w:autoSpaceDE w:val="0"/>
        <w:autoSpaceDN w:val="0"/>
        <w:adjustRightInd w:val="0"/>
        <w:spacing w:after="120" w:line="276" w:lineRule="auto"/>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A.Serviciile Direcţiei de protecţie a drepturilor copilului:</w:t>
      </w:r>
    </w:p>
    <w:p w:rsidR="002522E1" w:rsidRPr="003B1A19" w:rsidRDefault="0097465B" w:rsidP="009110F3">
      <w:pPr>
        <w:pStyle w:val="NormalWeb"/>
        <w:numPr>
          <w:ilvl w:val="0"/>
          <w:numId w:val="5"/>
        </w:numPr>
        <w:spacing w:before="0" w:beforeAutospacing="0" w:after="120" w:line="276" w:lineRule="auto"/>
        <w:ind w:left="0" w:firstLine="360"/>
        <w:jc w:val="both"/>
        <w:rPr>
          <w:rFonts w:ascii="Trebuchet MS" w:hAnsi="Trebuchet MS" w:cs="Arial"/>
          <w:b/>
          <w:sz w:val="22"/>
          <w:szCs w:val="22"/>
          <w:lang w:val="ro-RO"/>
        </w:rPr>
      </w:pPr>
      <w:r w:rsidRPr="003B1A19">
        <w:rPr>
          <w:rFonts w:ascii="Trebuchet MS" w:hAnsi="Trebuchet MS" w:cs="Arial"/>
          <w:sz w:val="22"/>
          <w:szCs w:val="22"/>
          <w:lang w:val="ro-RO"/>
        </w:rPr>
        <w:t>Serviciul de îngrij</w:t>
      </w:r>
      <w:r w:rsidR="00F946FD" w:rsidRPr="003B1A19">
        <w:rPr>
          <w:rFonts w:ascii="Trebuchet MS" w:hAnsi="Trebuchet MS" w:cs="Arial"/>
          <w:sz w:val="22"/>
          <w:szCs w:val="22"/>
          <w:lang w:val="ro-RO"/>
        </w:rPr>
        <w:t xml:space="preserve">ire de tip familial a copilului </w:t>
      </w:r>
      <w:r w:rsidR="002522E1" w:rsidRPr="003B1A19">
        <w:rPr>
          <w:rFonts w:ascii="Trebuchet MS" w:hAnsi="Trebuchet MS" w:cs="Arial"/>
          <w:sz w:val="22"/>
          <w:szCs w:val="22"/>
          <w:lang w:val="ro-RO"/>
        </w:rPr>
        <w:t>-</w:t>
      </w:r>
      <w:r w:rsidR="00B81469" w:rsidRPr="003B1A19">
        <w:rPr>
          <w:rFonts w:ascii="Trebuchet MS" w:hAnsi="Trebuchet MS" w:cs="Arial"/>
          <w:sz w:val="22"/>
          <w:szCs w:val="22"/>
          <w:lang w:val="ro-RO"/>
        </w:rPr>
        <w:t xml:space="preserve"> </w:t>
      </w:r>
      <w:r w:rsidR="00F946FD" w:rsidRPr="003B1A19">
        <w:rPr>
          <w:rFonts w:ascii="Trebuchet MS" w:hAnsi="Trebuchet MS" w:cs="Arial"/>
          <w:b/>
          <w:sz w:val="22"/>
          <w:szCs w:val="22"/>
          <w:lang w:val="ro-RO"/>
        </w:rPr>
        <w:t>Anexa</w:t>
      </w:r>
      <w:r w:rsidR="00BB6494" w:rsidRPr="003B1A19">
        <w:rPr>
          <w:rFonts w:ascii="Trebuchet MS" w:hAnsi="Trebuchet MS" w:cs="Arial"/>
          <w:b/>
          <w:sz w:val="22"/>
          <w:szCs w:val="22"/>
          <w:lang w:val="ro-RO"/>
        </w:rPr>
        <w:t xml:space="preserve"> nr.</w:t>
      </w:r>
      <w:r w:rsidR="00155B23" w:rsidRPr="003B1A19">
        <w:rPr>
          <w:rFonts w:ascii="Trebuchet MS" w:hAnsi="Trebuchet MS" w:cs="Arial"/>
          <w:b/>
          <w:sz w:val="22"/>
          <w:szCs w:val="22"/>
          <w:lang w:val="ro-RO"/>
        </w:rPr>
        <w:t>3.</w:t>
      </w:r>
      <w:r w:rsidR="00BB6494" w:rsidRPr="003B1A19">
        <w:rPr>
          <w:rFonts w:ascii="Trebuchet MS" w:hAnsi="Trebuchet MS" w:cs="Arial"/>
          <w:b/>
          <w:sz w:val="22"/>
          <w:szCs w:val="22"/>
          <w:lang w:val="ro-RO"/>
        </w:rPr>
        <w:t>2</w:t>
      </w:r>
      <w:r w:rsidR="00C64DBF" w:rsidRPr="003B1A19">
        <w:rPr>
          <w:rFonts w:ascii="Trebuchet MS" w:hAnsi="Trebuchet MS" w:cs="Arial"/>
          <w:b/>
          <w:sz w:val="22"/>
          <w:szCs w:val="22"/>
          <w:lang w:val="ro-RO"/>
        </w:rPr>
        <w:t xml:space="preserve"> </w:t>
      </w:r>
    </w:p>
    <w:p w:rsidR="0097465B" w:rsidRPr="003B1A19" w:rsidRDefault="0097465B" w:rsidP="009110F3">
      <w:pPr>
        <w:pStyle w:val="NormalWeb"/>
        <w:numPr>
          <w:ilvl w:val="0"/>
          <w:numId w:val="5"/>
        </w:numPr>
        <w:spacing w:before="0" w:beforeAutospacing="0" w:after="120" w:line="276" w:lineRule="auto"/>
        <w:ind w:hanging="207"/>
        <w:jc w:val="both"/>
        <w:rPr>
          <w:rFonts w:ascii="Trebuchet MS" w:hAnsi="Trebuchet MS" w:cs="Arial"/>
          <w:b/>
          <w:sz w:val="22"/>
          <w:szCs w:val="22"/>
          <w:lang w:val="ro-RO"/>
        </w:rPr>
      </w:pPr>
      <w:r w:rsidRPr="003B1A19">
        <w:rPr>
          <w:rFonts w:ascii="Trebuchet MS" w:hAnsi="Trebuchet MS" w:cs="Arial"/>
          <w:sz w:val="22"/>
          <w:szCs w:val="22"/>
          <w:lang w:val="ro-RO"/>
        </w:rPr>
        <w:t>Serviciul de asistenţă maternală profesionistă - As</w:t>
      </w:r>
      <w:r w:rsidR="00F946FD" w:rsidRPr="003B1A19">
        <w:rPr>
          <w:rFonts w:ascii="Trebuchet MS" w:hAnsi="Trebuchet MS" w:cs="Arial"/>
          <w:sz w:val="22"/>
          <w:szCs w:val="22"/>
          <w:lang w:val="ro-RO"/>
        </w:rPr>
        <w:t xml:space="preserve">istenţi maternali profesionişti – </w:t>
      </w:r>
      <w:r w:rsidR="00F946FD" w:rsidRPr="003B1A19">
        <w:rPr>
          <w:rFonts w:ascii="Trebuchet MS" w:hAnsi="Trebuchet MS" w:cs="Arial"/>
          <w:b/>
          <w:sz w:val="22"/>
          <w:szCs w:val="22"/>
          <w:lang w:val="ro-RO"/>
        </w:rPr>
        <w:t>Anexa</w:t>
      </w:r>
      <w:r w:rsidR="00BB6494" w:rsidRPr="003B1A19">
        <w:rPr>
          <w:rFonts w:ascii="Trebuchet MS" w:hAnsi="Trebuchet MS" w:cs="Arial"/>
          <w:b/>
          <w:sz w:val="22"/>
          <w:szCs w:val="22"/>
          <w:lang w:val="ro-RO"/>
        </w:rPr>
        <w:t xml:space="preserve"> nr.3</w:t>
      </w:r>
      <w:r w:rsidR="00C64DBF" w:rsidRPr="003B1A19">
        <w:rPr>
          <w:rFonts w:ascii="Trebuchet MS" w:hAnsi="Trebuchet MS" w:cs="Arial"/>
          <w:b/>
          <w:sz w:val="22"/>
          <w:szCs w:val="22"/>
          <w:lang w:val="ro-RO"/>
        </w:rPr>
        <w:t>.</w:t>
      </w:r>
      <w:r w:rsidR="00042020" w:rsidRPr="003B1A19">
        <w:rPr>
          <w:rFonts w:ascii="Trebuchet MS" w:hAnsi="Trebuchet MS" w:cs="Arial"/>
          <w:b/>
          <w:sz w:val="22"/>
          <w:szCs w:val="22"/>
          <w:lang w:val="ro-RO"/>
        </w:rPr>
        <w:t xml:space="preserve">3 și </w:t>
      </w:r>
      <w:r w:rsidR="00042020" w:rsidRPr="003B1A19">
        <w:rPr>
          <w:rFonts w:ascii="Trebuchet MS" w:hAnsi="Trebuchet MS" w:cs="Arial"/>
          <w:sz w:val="22"/>
          <w:szCs w:val="22"/>
          <w:lang w:val="ro-RO"/>
        </w:rPr>
        <w:t xml:space="preserve">Centrul de consiliere și sprijin pentru părinți și copii - </w:t>
      </w:r>
      <w:r w:rsidR="00042020" w:rsidRPr="003B1A19">
        <w:rPr>
          <w:rFonts w:ascii="Trebuchet MS" w:hAnsi="Trebuchet MS" w:cs="Arial"/>
          <w:b/>
          <w:sz w:val="22"/>
          <w:szCs w:val="22"/>
          <w:lang w:val="ro-RO"/>
        </w:rPr>
        <w:t>Anexa nr.3.</w:t>
      </w:r>
      <w:r w:rsidR="002522E1" w:rsidRPr="003B1A19">
        <w:rPr>
          <w:rFonts w:ascii="Trebuchet MS" w:hAnsi="Trebuchet MS" w:cs="Arial"/>
          <w:b/>
          <w:sz w:val="22"/>
          <w:szCs w:val="22"/>
          <w:lang w:val="ro-RO"/>
        </w:rPr>
        <w:t>3.1</w:t>
      </w:r>
    </w:p>
    <w:p w:rsidR="0097465B" w:rsidRPr="003B1A19" w:rsidRDefault="0097465B" w:rsidP="009110F3">
      <w:pPr>
        <w:pStyle w:val="NormalWeb"/>
        <w:numPr>
          <w:ilvl w:val="0"/>
          <w:numId w:val="5"/>
        </w:numPr>
        <w:spacing w:before="0" w:beforeAutospacing="0" w:after="120" w:line="276" w:lineRule="auto"/>
        <w:ind w:hanging="207"/>
        <w:jc w:val="both"/>
        <w:rPr>
          <w:rFonts w:ascii="Trebuchet MS" w:hAnsi="Trebuchet MS" w:cs="Arial"/>
          <w:sz w:val="22"/>
          <w:szCs w:val="22"/>
          <w:lang w:val="ro-RO"/>
        </w:rPr>
      </w:pPr>
      <w:r w:rsidRPr="003B1A19">
        <w:rPr>
          <w:rFonts w:ascii="Trebuchet MS" w:hAnsi="Trebuchet MS" w:cs="Arial"/>
          <w:sz w:val="22"/>
          <w:szCs w:val="22"/>
          <w:lang w:val="ro-RO"/>
        </w:rPr>
        <w:t>Serviciul management de caz a copilului</w:t>
      </w:r>
      <w:r w:rsidR="00A54344" w:rsidRPr="003B1A19">
        <w:rPr>
          <w:rFonts w:ascii="Trebuchet MS" w:hAnsi="Trebuchet MS" w:cs="Arial"/>
          <w:sz w:val="22"/>
          <w:szCs w:val="22"/>
          <w:lang w:val="ro-RO"/>
        </w:rPr>
        <w:t xml:space="preserve"> </w:t>
      </w:r>
      <w:r w:rsidR="00A27BFD" w:rsidRPr="003B1A19">
        <w:rPr>
          <w:rFonts w:ascii="Trebuchet MS" w:hAnsi="Trebuchet MS" w:cs="Arial"/>
          <w:sz w:val="22"/>
          <w:szCs w:val="22"/>
          <w:lang w:val="ro-RO"/>
        </w:rPr>
        <w:t>-</w:t>
      </w:r>
      <w:r w:rsidR="00A27BFD" w:rsidRPr="003B1A19">
        <w:rPr>
          <w:rFonts w:ascii="Trebuchet MS" w:hAnsi="Trebuchet MS"/>
          <w:sz w:val="22"/>
          <w:szCs w:val="22"/>
          <w:lang w:val="es-ES"/>
        </w:rPr>
        <w:t xml:space="preserve"> Centru de zi pentru orientarea, supravegherea </w:t>
      </w:r>
      <w:r w:rsidR="00A27BFD" w:rsidRPr="003B1A19">
        <w:rPr>
          <w:rFonts w:ascii="Trebuchet MS" w:hAnsi="Trebuchet MS"/>
          <w:sz w:val="22"/>
          <w:szCs w:val="22"/>
          <w:lang w:val="ro-RO"/>
        </w:rPr>
        <w:t>și sprijinirea reintegrării sociale a copilului care a săvârșit fapte penale și nu răspunde penal – Anexa 3.4.</w:t>
      </w:r>
    </w:p>
    <w:p w:rsidR="0097465B" w:rsidRPr="003B1A19" w:rsidRDefault="0097465B" w:rsidP="009110F3">
      <w:pPr>
        <w:pStyle w:val="NormalWeb"/>
        <w:numPr>
          <w:ilvl w:val="0"/>
          <w:numId w:val="5"/>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Secretariatul Comisiei pentru protecţia copilului; </w:t>
      </w:r>
    </w:p>
    <w:p w:rsidR="0097465B" w:rsidRPr="003B1A19" w:rsidRDefault="0097465B" w:rsidP="009110F3">
      <w:pPr>
        <w:pStyle w:val="NormalWeb"/>
        <w:numPr>
          <w:ilvl w:val="0"/>
          <w:numId w:val="5"/>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Serviciul d</w:t>
      </w:r>
      <w:r w:rsidR="00A54344" w:rsidRPr="003B1A19">
        <w:rPr>
          <w:rFonts w:ascii="Trebuchet MS" w:hAnsi="Trebuchet MS" w:cs="Arial"/>
          <w:sz w:val="22"/>
          <w:szCs w:val="22"/>
          <w:lang w:val="ro-RO"/>
        </w:rPr>
        <w:t>e evaluare complexă a copilului;</w:t>
      </w:r>
    </w:p>
    <w:p w:rsidR="00DC304A" w:rsidRPr="003B1A19" w:rsidRDefault="00DC304A" w:rsidP="009110F3">
      <w:pPr>
        <w:pStyle w:val="NormalWeb"/>
        <w:numPr>
          <w:ilvl w:val="0"/>
          <w:numId w:val="71"/>
        </w:numPr>
        <w:spacing w:before="0" w:beforeAutospacing="0" w:after="120" w:line="276" w:lineRule="auto"/>
        <w:ind w:hanging="207"/>
        <w:jc w:val="both"/>
        <w:rPr>
          <w:rFonts w:ascii="Trebuchet MS" w:hAnsi="Trebuchet MS" w:cs="Arial"/>
          <w:b/>
          <w:sz w:val="22"/>
          <w:szCs w:val="22"/>
          <w:lang w:val="ro-RO"/>
        </w:rPr>
      </w:pPr>
      <w:r w:rsidRPr="003B1A19">
        <w:rPr>
          <w:rFonts w:ascii="Trebuchet MS" w:hAnsi="Trebuchet MS" w:cs="Arial"/>
          <w:sz w:val="22"/>
          <w:szCs w:val="22"/>
          <w:lang w:val="ro-RO"/>
        </w:rPr>
        <w:t xml:space="preserve">Serviciul de interventie în regim de urgenţă abuz, neglijare, trafic, migrare, telefonul copilului care cuprinde în structura sa Centrul de primire în regim de urgenţă </w:t>
      </w:r>
      <w:r w:rsidR="002522E1" w:rsidRPr="003B1A19">
        <w:rPr>
          <w:rFonts w:ascii="Trebuchet MS" w:hAnsi="Trebuchet MS" w:cs="Arial"/>
          <w:sz w:val="22"/>
          <w:szCs w:val="22"/>
          <w:lang w:val="ro-RO"/>
        </w:rPr>
        <w:t>-</w:t>
      </w:r>
      <w:r w:rsidR="00A54344" w:rsidRPr="003B1A19">
        <w:rPr>
          <w:rFonts w:ascii="Trebuchet MS" w:hAnsi="Trebuchet MS" w:cs="Arial"/>
          <w:sz w:val="22"/>
          <w:szCs w:val="22"/>
          <w:lang w:val="ro-RO"/>
        </w:rPr>
        <w:t xml:space="preserve"> </w:t>
      </w:r>
      <w:r w:rsidR="002522E1" w:rsidRPr="003B1A19">
        <w:rPr>
          <w:rFonts w:ascii="Trebuchet MS" w:hAnsi="Trebuchet MS" w:cs="Arial"/>
          <w:b/>
          <w:sz w:val="22"/>
          <w:szCs w:val="22"/>
          <w:lang w:val="ro-RO"/>
        </w:rPr>
        <w:t>Anexa: nr.3.</w:t>
      </w:r>
      <w:r w:rsidR="00B81469" w:rsidRPr="003B1A19">
        <w:rPr>
          <w:rFonts w:ascii="Trebuchet MS" w:hAnsi="Trebuchet MS" w:cs="Arial"/>
          <w:b/>
          <w:sz w:val="22"/>
          <w:szCs w:val="22"/>
          <w:lang w:val="ro-RO"/>
        </w:rPr>
        <w:t>5</w:t>
      </w:r>
      <w:r w:rsidR="002522E1" w:rsidRPr="003B1A19">
        <w:rPr>
          <w:rFonts w:ascii="Trebuchet MS" w:hAnsi="Trebuchet MS" w:cs="Arial"/>
          <w:b/>
          <w:sz w:val="22"/>
          <w:szCs w:val="22"/>
          <w:lang w:val="ro-RO"/>
        </w:rPr>
        <w:t xml:space="preserve"> </w:t>
      </w:r>
      <w:r w:rsidRPr="003B1A19">
        <w:rPr>
          <w:rFonts w:ascii="Trebuchet MS" w:hAnsi="Trebuchet MS" w:cs="Arial"/>
          <w:sz w:val="22"/>
          <w:szCs w:val="22"/>
          <w:lang w:val="ro-RO"/>
        </w:rPr>
        <w:t xml:space="preserve">și Telefonul Copilului şi Echipa mobilă </w:t>
      </w:r>
      <w:r w:rsidR="002522E1" w:rsidRPr="003B1A19">
        <w:rPr>
          <w:rFonts w:ascii="Trebuchet MS" w:hAnsi="Trebuchet MS" w:cs="Arial"/>
          <w:sz w:val="22"/>
          <w:szCs w:val="22"/>
          <w:lang w:val="ro-RO"/>
        </w:rPr>
        <w:t>-</w:t>
      </w:r>
      <w:r w:rsidR="00A54344" w:rsidRPr="003B1A19">
        <w:rPr>
          <w:rFonts w:ascii="Trebuchet MS" w:hAnsi="Trebuchet MS" w:cs="Arial"/>
          <w:sz w:val="22"/>
          <w:szCs w:val="22"/>
          <w:lang w:val="ro-RO"/>
        </w:rPr>
        <w:t xml:space="preserve"> </w:t>
      </w:r>
      <w:r w:rsidR="002522E1" w:rsidRPr="003B1A19">
        <w:rPr>
          <w:rFonts w:ascii="Trebuchet MS" w:hAnsi="Trebuchet MS" w:cs="Arial"/>
          <w:sz w:val="22"/>
          <w:szCs w:val="22"/>
          <w:lang w:val="ro-RO"/>
        </w:rPr>
        <w:t xml:space="preserve">Anexa </w:t>
      </w:r>
      <w:r w:rsidRPr="003B1A19">
        <w:rPr>
          <w:rFonts w:ascii="Trebuchet MS" w:hAnsi="Trebuchet MS" w:cs="Arial"/>
          <w:b/>
          <w:sz w:val="22"/>
          <w:szCs w:val="22"/>
          <w:lang w:val="ro-RO"/>
        </w:rPr>
        <w:t xml:space="preserve"> nr.3.</w:t>
      </w:r>
      <w:r w:rsidR="00B81469" w:rsidRPr="003B1A19">
        <w:rPr>
          <w:rFonts w:ascii="Trebuchet MS" w:hAnsi="Trebuchet MS" w:cs="Arial"/>
          <w:b/>
          <w:sz w:val="22"/>
          <w:szCs w:val="22"/>
          <w:lang w:val="ro-RO"/>
        </w:rPr>
        <w:t>6</w:t>
      </w:r>
    </w:p>
    <w:p w:rsidR="00DC304A" w:rsidRPr="003B1A19" w:rsidRDefault="00DC304A" w:rsidP="009110F3">
      <w:pPr>
        <w:pStyle w:val="NormalWeb"/>
        <w:numPr>
          <w:ilvl w:val="0"/>
          <w:numId w:val="71"/>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maternal Materna – Anexa nr.3.7</w:t>
      </w:r>
      <w:r w:rsidR="009C4A75" w:rsidRPr="003B1A19">
        <w:rPr>
          <w:rFonts w:ascii="Trebuchet MS" w:hAnsi="Trebuchet MS" w:cs="Arial"/>
          <w:sz w:val="22"/>
          <w:szCs w:val="22"/>
          <w:lang w:val="ro-RO"/>
        </w:rPr>
        <w:t>.</w:t>
      </w:r>
    </w:p>
    <w:p w:rsidR="00B81469" w:rsidRPr="003B1A19" w:rsidRDefault="00B81469" w:rsidP="009110F3">
      <w:pPr>
        <w:pStyle w:val="NormalWeb"/>
        <w:numPr>
          <w:ilvl w:val="0"/>
          <w:numId w:val="71"/>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maternal Materna ProVita – Anexa nr.3.8</w:t>
      </w:r>
      <w:r w:rsidR="009C4A75" w:rsidRPr="003B1A19">
        <w:rPr>
          <w:rFonts w:ascii="Trebuchet MS" w:hAnsi="Trebuchet MS" w:cs="Arial"/>
          <w:sz w:val="22"/>
          <w:szCs w:val="22"/>
          <w:lang w:val="ro-RO"/>
        </w:rPr>
        <w:t>.</w:t>
      </w:r>
    </w:p>
    <w:p w:rsidR="00B81469" w:rsidRPr="003B1A19" w:rsidRDefault="00B81469" w:rsidP="009110F3">
      <w:pPr>
        <w:pStyle w:val="NormalWeb"/>
        <w:numPr>
          <w:ilvl w:val="0"/>
          <w:numId w:val="71"/>
        </w:numPr>
        <w:spacing w:before="0" w:beforeAutospacing="0" w:after="120" w:line="276" w:lineRule="auto"/>
        <w:ind w:hanging="207"/>
        <w:jc w:val="both"/>
        <w:rPr>
          <w:rFonts w:ascii="Trebuchet MS" w:hAnsi="Trebuchet MS" w:cs="Arial"/>
          <w:sz w:val="22"/>
          <w:szCs w:val="22"/>
          <w:lang w:val="ro-RO"/>
        </w:rPr>
      </w:pPr>
      <w:r w:rsidRPr="003B1A19">
        <w:rPr>
          <w:rFonts w:ascii="Trebuchet MS" w:hAnsi="Trebuchet MS" w:cs="Arial"/>
          <w:sz w:val="22"/>
          <w:szCs w:val="22"/>
          <w:lang w:val="ro-RO"/>
        </w:rPr>
        <w:t>Serviciul de recuperare de zi pentru copilul cu dizabilități din comunitate Sighișoara – Anexa nr.3.9;</w:t>
      </w:r>
    </w:p>
    <w:p w:rsidR="00DC304A" w:rsidRPr="003B1A19" w:rsidRDefault="009C4A75" w:rsidP="009110F3">
      <w:pPr>
        <w:pStyle w:val="NormalWeb"/>
        <w:numPr>
          <w:ilvl w:val="0"/>
          <w:numId w:val="71"/>
        </w:numPr>
        <w:spacing w:before="0" w:beforeAutospacing="0" w:after="120" w:line="276" w:lineRule="auto"/>
        <w:ind w:hanging="207"/>
        <w:jc w:val="both"/>
        <w:rPr>
          <w:rFonts w:ascii="Trebuchet MS" w:hAnsi="Trebuchet MS" w:cs="Arial"/>
          <w:sz w:val="22"/>
          <w:szCs w:val="22"/>
          <w:lang w:val="ro-RO"/>
        </w:rPr>
      </w:pPr>
      <w:r w:rsidRPr="003B1A19">
        <w:rPr>
          <w:rFonts w:ascii="Trebuchet MS" w:hAnsi="Trebuchet MS" w:cs="Arial"/>
          <w:sz w:val="22"/>
          <w:szCs w:val="22"/>
          <w:lang w:val="ro-RO"/>
        </w:rPr>
        <w:t>Complexul de case de tip familial MUREȘ,</w:t>
      </w:r>
      <w:r w:rsidR="00DC304A" w:rsidRPr="003B1A19">
        <w:rPr>
          <w:rFonts w:ascii="Trebuchet MS" w:hAnsi="Trebuchet MS" w:cs="Arial"/>
          <w:sz w:val="22"/>
          <w:szCs w:val="22"/>
          <w:lang w:val="ro-RO"/>
        </w:rPr>
        <w:t xml:space="preserve"> care cuprinde în structura sa  </w:t>
      </w:r>
      <w:r w:rsidRPr="003B1A19">
        <w:rPr>
          <w:rFonts w:ascii="Trebuchet MS" w:hAnsi="Trebuchet MS" w:cs="Arial"/>
          <w:sz w:val="22"/>
          <w:szCs w:val="22"/>
          <w:lang w:val="ro-RO"/>
        </w:rPr>
        <w:t>6</w:t>
      </w:r>
      <w:r w:rsidR="00DC304A" w:rsidRPr="003B1A19">
        <w:rPr>
          <w:rFonts w:ascii="Trebuchet MS" w:hAnsi="Trebuchet MS" w:cs="Arial"/>
          <w:sz w:val="22"/>
          <w:szCs w:val="22"/>
          <w:lang w:val="ro-RO"/>
        </w:rPr>
        <w:t xml:space="preserve"> </w:t>
      </w:r>
      <w:r w:rsidRPr="003B1A19">
        <w:rPr>
          <w:rFonts w:ascii="Trebuchet MS" w:hAnsi="Trebuchet MS" w:cs="Arial"/>
          <w:sz w:val="22"/>
          <w:szCs w:val="22"/>
          <w:lang w:val="ro-RO"/>
        </w:rPr>
        <w:t>case de tip familial</w:t>
      </w:r>
      <w:r w:rsidR="00DC304A" w:rsidRPr="003B1A19">
        <w:rPr>
          <w:rFonts w:ascii="Trebuchet MS" w:hAnsi="Trebuchet MS" w:cs="Arial"/>
          <w:sz w:val="22"/>
          <w:szCs w:val="22"/>
          <w:lang w:val="ro-RO"/>
        </w:rPr>
        <w:t xml:space="preserve">: </w:t>
      </w:r>
      <w:r w:rsidRPr="003B1A19">
        <w:rPr>
          <w:rFonts w:ascii="Trebuchet MS" w:hAnsi="Trebuchet MS" w:cs="Arial"/>
          <w:sz w:val="22"/>
          <w:szCs w:val="22"/>
          <w:lang w:val="ro-RO"/>
        </w:rPr>
        <w:t xml:space="preserve">CTF Ceuașu de Câmpie, CTF Petelea, CTF Slatina, CTF Branului, CTF Trebely, CTF Sâncraiu de Mureș nr.10 </w:t>
      </w:r>
      <w:r w:rsidR="00DC304A" w:rsidRPr="003B1A19">
        <w:rPr>
          <w:rFonts w:ascii="Trebuchet MS" w:hAnsi="Trebuchet MS" w:cs="Arial"/>
          <w:sz w:val="22"/>
          <w:szCs w:val="22"/>
          <w:lang w:val="ro-RO"/>
        </w:rPr>
        <w:t>și Echipa mobila de recuperare pentru copilul cu dizabilitati – Anexele: nr.3.</w:t>
      </w:r>
      <w:r w:rsidRPr="003B1A19">
        <w:rPr>
          <w:rFonts w:ascii="Trebuchet MS" w:hAnsi="Trebuchet MS" w:cs="Arial"/>
          <w:sz w:val="22"/>
          <w:szCs w:val="22"/>
          <w:lang w:val="ro-RO"/>
        </w:rPr>
        <w:t>10.</w:t>
      </w:r>
      <w:r w:rsidR="003B1A19" w:rsidRPr="003B1A19">
        <w:rPr>
          <w:rFonts w:ascii="Trebuchet MS" w:hAnsi="Trebuchet MS" w:cs="Arial"/>
          <w:sz w:val="22"/>
          <w:szCs w:val="22"/>
          <w:lang w:val="ro-RO"/>
        </w:rPr>
        <w:t xml:space="preserve"> – 3.16;</w:t>
      </w:r>
      <w:r w:rsidR="00DC304A" w:rsidRPr="003B1A19">
        <w:rPr>
          <w:rFonts w:ascii="Trebuchet MS" w:hAnsi="Trebuchet MS" w:cs="Arial"/>
          <w:sz w:val="22"/>
          <w:szCs w:val="22"/>
          <w:lang w:val="ro-RO"/>
        </w:rPr>
        <w:t xml:space="preserve"> </w:t>
      </w:r>
    </w:p>
    <w:p w:rsidR="0017216A" w:rsidRPr="003B1A19" w:rsidRDefault="0017216A" w:rsidP="0017216A">
      <w:pPr>
        <w:pStyle w:val="NormalWeb"/>
        <w:numPr>
          <w:ilvl w:val="0"/>
          <w:numId w:val="71"/>
        </w:numPr>
        <w:spacing w:before="0" w:beforeAutospacing="0" w:after="120" w:line="276" w:lineRule="auto"/>
        <w:ind w:hanging="141"/>
        <w:jc w:val="both"/>
        <w:rPr>
          <w:rFonts w:ascii="Trebuchet MS" w:hAnsi="Trebuchet MS" w:cs="Arial"/>
          <w:sz w:val="22"/>
          <w:szCs w:val="22"/>
          <w:lang w:val="ro-RO"/>
        </w:rPr>
      </w:pPr>
      <w:r w:rsidRPr="003B1A19">
        <w:rPr>
          <w:rFonts w:ascii="Trebuchet MS" w:hAnsi="Trebuchet MS" w:cs="Arial"/>
          <w:sz w:val="22"/>
          <w:szCs w:val="22"/>
          <w:lang w:val="ro-RO"/>
        </w:rPr>
        <w:lastRenderedPageBreak/>
        <w:t>Complexul de case de tip familial CÂMPIE, ce asigură conducerea metodologică a 6 case de tip familial din: Sărmaşu – 2 case; Şincai, Zau de Câmpie, Râciu  și Casa de tip familial Adelina din  Câmpeniţa: Anexele: nr.3.2</w:t>
      </w:r>
      <w:r w:rsidR="008B407C" w:rsidRPr="003B1A19">
        <w:rPr>
          <w:rFonts w:ascii="Trebuchet MS" w:hAnsi="Trebuchet MS" w:cs="Arial"/>
          <w:sz w:val="22"/>
          <w:szCs w:val="22"/>
          <w:lang w:val="ro-RO"/>
        </w:rPr>
        <w:t>8</w:t>
      </w:r>
      <w:r w:rsidRPr="003B1A19">
        <w:rPr>
          <w:rFonts w:ascii="Trebuchet MS" w:hAnsi="Trebuchet MS" w:cs="Arial"/>
          <w:sz w:val="22"/>
          <w:szCs w:val="22"/>
          <w:lang w:val="ro-RO"/>
        </w:rPr>
        <w:t xml:space="preserve">  - 3.3</w:t>
      </w:r>
      <w:r w:rsidR="008B407C" w:rsidRPr="003B1A19">
        <w:rPr>
          <w:rFonts w:ascii="Trebuchet MS" w:hAnsi="Trebuchet MS" w:cs="Arial"/>
          <w:sz w:val="22"/>
          <w:szCs w:val="22"/>
          <w:lang w:val="ro-RO"/>
        </w:rPr>
        <w:t>3</w:t>
      </w:r>
      <w:r w:rsidRPr="003B1A19">
        <w:rPr>
          <w:rFonts w:ascii="Trebuchet MS" w:hAnsi="Trebuchet MS" w:cs="Arial"/>
          <w:sz w:val="22"/>
          <w:szCs w:val="22"/>
          <w:lang w:val="ro-RO"/>
        </w:rPr>
        <w:t>.</w:t>
      </w:r>
    </w:p>
    <w:p w:rsidR="0017216A" w:rsidRPr="003B1A19" w:rsidRDefault="0017216A" w:rsidP="0017216A">
      <w:pPr>
        <w:pStyle w:val="NormalWeb"/>
        <w:numPr>
          <w:ilvl w:val="0"/>
          <w:numId w:val="71"/>
        </w:numPr>
        <w:tabs>
          <w:tab w:val="clear" w:pos="567"/>
          <w:tab w:val="num" w:pos="426"/>
        </w:tabs>
        <w:spacing w:before="0" w:beforeAutospacing="0" w:after="120" w:line="276" w:lineRule="auto"/>
        <w:ind w:hanging="207"/>
        <w:jc w:val="both"/>
        <w:rPr>
          <w:rFonts w:ascii="Trebuchet MS" w:hAnsi="Trebuchet MS" w:cs="Arial"/>
          <w:sz w:val="22"/>
          <w:szCs w:val="22"/>
          <w:lang w:val="ro-RO"/>
        </w:rPr>
      </w:pPr>
      <w:r w:rsidRPr="003B1A19">
        <w:rPr>
          <w:rFonts w:ascii="Trebuchet MS" w:hAnsi="Trebuchet MS" w:cs="Arial"/>
          <w:sz w:val="22"/>
          <w:szCs w:val="22"/>
          <w:lang w:val="ro-RO"/>
        </w:rPr>
        <w:t>Complexul de case de tip familial VALEA NIRAJULUI, ce asigură conducerea metodologică a                    5 case de tip familial din: Miercurea Nirajului –  3 case; Bălăuşeri, Sângeorgiu de Pădure – Anexele nr.3.4</w:t>
      </w:r>
      <w:r w:rsidR="008B407C" w:rsidRPr="003B1A19">
        <w:rPr>
          <w:rFonts w:ascii="Trebuchet MS" w:hAnsi="Trebuchet MS" w:cs="Arial"/>
          <w:sz w:val="22"/>
          <w:szCs w:val="22"/>
          <w:lang w:val="ro-RO"/>
        </w:rPr>
        <w:t>2</w:t>
      </w:r>
      <w:r w:rsidRPr="003B1A19">
        <w:rPr>
          <w:rFonts w:ascii="Trebuchet MS" w:hAnsi="Trebuchet MS" w:cs="Arial"/>
          <w:sz w:val="22"/>
          <w:szCs w:val="22"/>
          <w:lang w:val="ro-RO"/>
        </w:rPr>
        <w:t xml:space="preserve"> – 3.4</w:t>
      </w:r>
      <w:r w:rsidR="008B407C" w:rsidRPr="003B1A19">
        <w:rPr>
          <w:rFonts w:ascii="Trebuchet MS" w:hAnsi="Trebuchet MS" w:cs="Arial"/>
          <w:sz w:val="22"/>
          <w:szCs w:val="22"/>
          <w:lang w:val="ro-RO"/>
        </w:rPr>
        <w:t>6.</w:t>
      </w:r>
    </w:p>
    <w:p w:rsidR="0017216A" w:rsidRPr="003B1A19" w:rsidRDefault="0017216A" w:rsidP="0017216A">
      <w:pPr>
        <w:pStyle w:val="NormalWeb"/>
        <w:numPr>
          <w:ilvl w:val="0"/>
          <w:numId w:val="71"/>
        </w:numPr>
        <w:tabs>
          <w:tab w:val="clear" w:pos="567"/>
          <w:tab w:val="num" w:pos="426"/>
        </w:tabs>
        <w:spacing w:before="0" w:beforeAutospacing="0" w:after="120" w:line="276" w:lineRule="auto"/>
        <w:ind w:hanging="207"/>
        <w:jc w:val="both"/>
        <w:rPr>
          <w:rFonts w:ascii="Trebuchet MS" w:hAnsi="Trebuchet MS" w:cs="Arial"/>
          <w:sz w:val="22"/>
          <w:szCs w:val="22"/>
          <w:lang w:val="ro-RO"/>
        </w:rPr>
      </w:pPr>
      <w:r w:rsidRPr="003B1A19">
        <w:rPr>
          <w:rFonts w:ascii="Trebuchet MS" w:hAnsi="Trebuchet MS" w:cs="Arial"/>
          <w:sz w:val="22"/>
          <w:szCs w:val="22"/>
          <w:lang w:val="ro-RO"/>
        </w:rPr>
        <w:t>Complexul de case de tip familial TÂRNĂVENI, ce asigură conducerea metodologică a 3 case de tip familial - Anexele nr.3.2</w:t>
      </w:r>
      <w:r w:rsidR="008B407C" w:rsidRPr="003B1A19">
        <w:rPr>
          <w:rFonts w:ascii="Trebuchet MS" w:hAnsi="Trebuchet MS" w:cs="Arial"/>
          <w:sz w:val="22"/>
          <w:szCs w:val="22"/>
          <w:lang w:val="ro-RO"/>
        </w:rPr>
        <w:t>5</w:t>
      </w:r>
      <w:r w:rsidRPr="003B1A19">
        <w:rPr>
          <w:rFonts w:ascii="Trebuchet MS" w:hAnsi="Trebuchet MS" w:cs="Arial"/>
          <w:sz w:val="22"/>
          <w:szCs w:val="22"/>
          <w:lang w:val="ro-RO"/>
        </w:rPr>
        <w:t xml:space="preserve"> – 3.2</w:t>
      </w:r>
      <w:r w:rsidR="008B407C" w:rsidRPr="003B1A19">
        <w:rPr>
          <w:rFonts w:ascii="Trebuchet MS" w:hAnsi="Trebuchet MS" w:cs="Arial"/>
          <w:sz w:val="22"/>
          <w:szCs w:val="22"/>
          <w:lang w:val="ro-RO"/>
        </w:rPr>
        <w:t>7.</w:t>
      </w:r>
    </w:p>
    <w:p w:rsidR="0017216A" w:rsidRPr="003B1A19" w:rsidRDefault="0017216A" w:rsidP="0017216A">
      <w:pPr>
        <w:pStyle w:val="NormalWeb"/>
        <w:numPr>
          <w:ilvl w:val="0"/>
          <w:numId w:val="71"/>
        </w:numPr>
        <w:spacing w:before="0" w:beforeAutospacing="0" w:after="120" w:line="276" w:lineRule="auto"/>
        <w:ind w:left="426" w:hanging="66"/>
        <w:jc w:val="both"/>
        <w:rPr>
          <w:rFonts w:ascii="Trebuchet MS" w:hAnsi="Trebuchet MS" w:cs="Arial"/>
          <w:sz w:val="22"/>
          <w:szCs w:val="22"/>
          <w:lang w:val="ro-RO"/>
        </w:rPr>
      </w:pPr>
      <w:r w:rsidRPr="003B1A19">
        <w:rPr>
          <w:rFonts w:ascii="Trebuchet MS" w:hAnsi="Trebuchet MS" w:cs="Arial"/>
          <w:sz w:val="22"/>
          <w:szCs w:val="22"/>
          <w:lang w:val="ro-RO"/>
        </w:rPr>
        <w:t>Complex de case de tip familial SÂNCRAIU DE MUREŞ (</w:t>
      </w:r>
      <w:r w:rsidR="008B407C" w:rsidRPr="003B1A19">
        <w:rPr>
          <w:rFonts w:ascii="Trebuchet MS" w:hAnsi="Trebuchet MS" w:cs="Arial"/>
          <w:sz w:val="22"/>
          <w:szCs w:val="22"/>
          <w:lang w:val="ro-RO"/>
        </w:rPr>
        <w:t>8</w:t>
      </w:r>
      <w:r w:rsidRPr="003B1A19">
        <w:rPr>
          <w:rFonts w:ascii="Trebuchet MS" w:hAnsi="Trebuchet MS" w:cs="Arial"/>
          <w:sz w:val="22"/>
          <w:szCs w:val="22"/>
          <w:lang w:val="ro-RO"/>
        </w:rPr>
        <w:t xml:space="preserve"> case de tip familial)-Anexele: nr.3.3</w:t>
      </w:r>
      <w:r w:rsidR="008B407C" w:rsidRPr="003B1A19">
        <w:rPr>
          <w:rFonts w:ascii="Trebuchet MS" w:hAnsi="Trebuchet MS" w:cs="Arial"/>
          <w:sz w:val="22"/>
          <w:szCs w:val="22"/>
          <w:lang w:val="ro-RO"/>
        </w:rPr>
        <w:t>4.</w:t>
      </w:r>
      <w:r w:rsidRPr="003B1A19">
        <w:rPr>
          <w:rFonts w:ascii="Trebuchet MS" w:hAnsi="Trebuchet MS" w:cs="Arial"/>
          <w:sz w:val="22"/>
          <w:szCs w:val="22"/>
          <w:lang w:val="ro-RO"/>
        </w:rPr>
        <w:t xml:space="preserve"> –</w:t>
      </w:r>
      <w:r w:rsidR="008B407C" w:rsidRPr="003B1A19">
        <w:rPr>
          <w:rFonts w:ascii="Trebuchet MS" w:hAnsi="Trebuchet MS" w:cs="Arial"/>
          <w:sz w:val="22"/>
          <w:szCs w:val="22"/>
          <w:lang w:val="ro-RO"/>
        </w:rPr>
        <w:t xml:space="preserve"> </w:t>
      </w:r>
      <w:r w:rsidRPr="003B1A19">
        <w:rPr>
          <w:rFonts w:ascii="Trebuchet MS" w:hAnsi="Trebuchet MS" w:cs="Arial"/>
          <w:sz w:val="22"/>
          <w:szCs w:val="22"/>
          <w:lang w:val="ro-RO"/>
        </w:rPr>
        <w:t>3.4</w:t>
      </w:r>
      <w:r w:rsidR="008B407C" w:rsidRPr="003B1A19">
        <w:rPr>
          <w:rFonts w:ascii="Trebuchet MS" w:hAnsi="Trebuchet MS" w:cs="Arial"/>
          <w:sz w:val="22"/>
          <w:szCs w:val="22"/>
          <w:lang w:val="ro-RO"/>
        </w:rPr>
        <w:t>1.</w:t>
      </w:r>
    </w:p>
    <w:p w:rsidR="0017216A" w:rsidRPr="003B1A19" w:rsidRDefault="0017216A" w:rsidP="0017216A">
      <w:pPr>
        <w:pStyle w:val="NormalWeb"/>
        <w:numPr>
          <w:ilvl w:val="0"/>
          <w:numId w:val="71"/>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Complex de case de tip familial REGHIN (8 case de tip familial) – Anexele: nr.3.1</w:t>
      </w:r>
      <w:r w:rsidR="008B407C" w:rsidRPr="003B1A19">
        <w:rPr>
          <w:rFonts w:ascii="Trebuchet MS" w:hAnsi="Trebuchet MS" w:cs="Arial"/>
          <w:sz w:val="22"/>
          <w:szCs w:val="22"/>
          <w:lang w:val="ro-RO"/>
        </w:rPr>
        <w:t>7 – 3.24.</w:t>
      </w:r>
    </w:p>
    <w:p w:rsidR="00DC304A" w:rsidRPr="003B1A19" w:rsidRDefault="00DC304A" w:rsidP="007B0C8A">
      <w:pPr>
        <w:pStyle w:val="NormalWeb"/>
        <w:widowControl w:val="0"/>
        <w:autoSpaceDE w:val="0"/>
        <w:autoSpaceDN w:val="0"/>
        <w:adjustRightInd w:val="0"/>
        <w:spacing w:before="0" w:beforeAutospacing="0" w:after="120" w:line="276" w:lineRule="auto"/>
        <w:jc w:val="both"/>
        <w:rPr>
          <w:rFonts w:ascii="Trebuchet MS" w:hAnsi="Trebuchet MS" w:cs="Arial"/>
          <w:b/>
          <w:sz w:val="22"/>
          <w:szCs w:val="22"/>
          <w:lang w:val="ro-RO"/>
        </w:rPr>
      </w:pPr>
      <w:r w:rsidRPr="003B1A19">
        <w:rPr>
          <w:rFonts w:ascii="Trebuchet MS" w:hAnsi="Trebuchet MS" w:cs="Arial"/>
          <w:b/>
          <w:bCs/>
          <w:sz w:val="22"/>
          <w:szCs w:val="22"/>
          <w:lang w:val="ro-RO"/>
        </w:rPr>
        <w:t xml:space="preserve">B. Serviciile </w:t>
      </w:r>
      <w:r w:rsidRPr="003B1A19">
        <w:rPr>
          <w:rFonts w:ascii="Trebuchet MS" w:hAnsi="Trebuchet MS" w:cs="Arial"/>
          <w:b/>
          <w:sz w:val="22"/>
          <w:szCs w:val="22"/>
          <w:lang w:val="ro-RO"/>
        </w:rPr>
        <w:t>Direcţiei de asistență socială pentru persoane adulte:</w:t>
      </w:r>
    </w:p>
    <w:p w:rsidR="00707E86" w:rsidRPr="003B1A19" w:rsidRDefault="00DC304A" w:rsidP="009110F3">
      <w:pPr>
        <w:pStyle w:val="Listparagraf"/>
        <w:numPr>
          <w:ilvl w:val="0"/>
          <w:numId w:val="72"/>
        </w:numPr>
        <w:spacing w:after="120"/>
        <w:ind w:left="426" w:hanging="142"/>
        <w:jc w:val="both"/>
        <w:rPr>
          <w:rFonts w:ascii="Trebuchet MS" w:hAnsi="Trebuchet MS"/>
        </w:rPr>
      </w:pPr>
      <w:r w:rsidRPr="003B1A19">
        <w:rPr>
          <w:rFonts w:ascii="Trebuchet MS" w:hAnsi="Trebuchet MS" w:cs="Arial"/>
          <w:lang w:val="fr-FR"/>
        </w:rPr>
        <w:t>Serviciul Management de caz Adulți, care are în structură următoarele:</w:t>
      </w:r>
      <w:r w:rsidR="00707E86" w:rsidRPr="003B1A19">
        <w:rPr>
          <w:rFonts w:ascii="Trebuchet MS" w:hAnsi="Trebuchet MS"/>
        </w:rPr>
        <w:t xml:space="preserve"> </w:t>
      </w:r>
    </w:p>
    <w:p w:rsidR="00707E86" w:rsidRPr="003B1A19" w:rsidRDefault="004F278E" w:rsidP="004F278E">
      <w:pPr>
        <w:widowControl w:val="0"/>
        <w:autoSpaceDE w:val="0"/>
        <w:autoSpaceDN w:val="0"/>
        <w:adjustRightInd w:val="0"/>
        <w:spacing w:after="120" w:line="276" w:lineRule="auto"/>
        <w:jc w:val="both"/>
        <w:rPr>
          <w:rFonts w:ascii="Trebuchet MS" w:hAnsi="Trebuchet MS"/>
          <w:sz w:val="22"/>
          <w:szCs w:val="22"/>
          <w:lang w:val="ro-RO"/>
        </w:rPr>
      </w:pPr>
      <w:r w:rsidRPr="003B1A19">
        <w:rPr>
          <w:rFonts w:ascii="Trebuchet MS" w:hAnsi="Trebuchet MS"/>
        </w:rPr>
        <w:t xml:space="preserve">                   ● </w:t>
      </w:r>
      <w:r w:rsidR="00707E86" w:rsidRPr="003B1A19">
        <w:rPr>
          <w:rFonts w:ascii="Trebuchet MS" w:hAnsi="Trebuchet MS"/>
          <w:sz w:val="22"/>
          <w:szCs w:val="22"/>
        </w:rPr>
        <w:t>Compartimentul locuire incluzivă</w:t>
      </w:r>
      <w:r w:rsidR="005329BD" w:rsidRPr="003B1A19">
        <w:rPr>
          <w:rFonts w:ascii="Trebuchet MS" w:hAnsi="Trebuchet MS"/>
          <w:sz w:val="22"/>
          <w:szCs w:val="22"/>
        </w:rPr>
        <w:t xml:space="preserve"> -</w:t>
      </w:r>
      <w:r w:rsidRPr="003B1A19">
        <w:rPr>
          <w:rFonts w:ascii="Trebuchet MS" w:hAnsi="Trebuchet MS" w:cs="Arial"/>
          <w:sz w:val="22"/>
          <w:szCs w:val="22"/>
          <w:lang w:val="ro-RO"/>
        </w:rPr>
        <w:t xml:space="preserve"> Locuinta incluziva amplasată in municipiul Târgu-Mureș, strada Rozmarinului nr.56/2</w:t>
      </w:r>
      <w:r w:rsidR="00677FF7" w:rsidRPr="003B1A19">
        <w:rPr>
          <w:rFonts w:ascii="Trebuchet MS" w:hAnsi="Trebuchet MS" w:cs="Arial"/>
          <w:sz w:val="22"/>
          <w:szCs w:val="22"/>
          <w:lang w:val="ro-RO"/>
        </w:rPr>
        <w:t>;</w:t>
      </w:r>
      <w:r w:rsidRPr="003B1A19">
        <w:rPr>
          <w:rFonts w:ascii="Trebuchet MS" w:hAnsi="Trebuchet MS" w:cs="Arial"/>
          <w:sz w:val="22"/>
          <w:szCs w:val="22"/>
          <w:lang w:val="ro-RO"/>
        </w:rPr>
        <w:t xml:space="preserve"> </w:t>
      </w:r>
    </w:p>
    <w:p w:rsidR="00707E86" w:rsidRPr="003B1A19" w:rsidRDefault="00707E86" w:rsidP="009110F3">
      <w:pPr>
        <w:pStyle w:val="Listparagraf"/>
        <w:numPr>
          <w:ilvl w:val="0"/>
          <w:numId w:val="72"/>
        </w:numPr>
        <w:spacing w:after="120"/>
        <w:jc w:val="both"/>
        <w:rPr>
          <w:rFonts w:ascii="Times New Roman" w:hAnsi="Times New Roman"/>
          <w:lang w:val="ro-RO"/>
        </w:rPr>
      </w:pPr>
      <w:r w:rsidRPr="003B1A19">
        <w:rPr>
          <w:rFonts w:ascii="Trebuchet MS" w:hAnsi="Trebuchet MS" w:cs="Arial"/>
          <w:lang w:val="ro-RO"/>
        </w:rPr>
        <w:t xml:space="preserve">Locuință protejată VENUS </w:t>
      </w:r>
      <w:r w:rsidR="008A19BD" w:rsidRPr="003B1A19">
        <w:rPr>
          <w:rFonts w:ascii="Trebuchet MS" w:hAnsi="Trebuchet MS" w:cs="Arial"/>
          <w:lang w:val="ro-RO"/>
        </w:rPr>
        <w:t>–</w:t>
      </w:r>
      <w:r w:rsidRPr="003B1A19">
        <w:rPr>
          <w:rFonts w:ascii="Trebuchet MS" w:hAnsi="Trebuchet MS" w:cs="Arial"/>
          <w:lang w:val="ro-RO"/>
        </w:rPr>
        <w:t xml:space="preserve"> MURES</w:t>
      </w:r>
      <w:r w:rsidR="008A19BD" w:rsidRPr="003B1A19">
        <w:rPr>
          <w:rFonts w:ascii="Trebuchet MS" w:hAnsi="Trebuchet MS" w:cs="Arial"/>
          <w:lang w:val="ro-RO"/>
        </w:rPr>
        <w:t xml:space="preserve"> – Anexa nr.</w:t>
      </w:r>
      <w:r w:rsidR="007852AA" w:rsidRPr="003B1A19">
        <w:rPr>
          <w:rFonts w:ascii="Trebuchet MS" w:hAnsi="Trebuchet MS" w:cs="Arial"/>
          <w:lang w:val="ro-RO"/>
        </w:rPr>
        <w:t>3.76.</w:t>
      </w:r>
    </w:p>
    <w:p w:rsidR="00707E86" w:rsidRPr="003B1A19" w:rsidRDefault="00707E86" w:rsidP="009110F3">
      <w:pPr>
        <w:pStyle w:val="Listparagraf"/>
        <w:numPr>
          <w:ilvl w:val="0"/>
          <w:numId w:val="72"/>
        </w:numPr>
        <w:spacing w:after="120"/>
        <w:jc w:val="both"/>
        <w:rPr>
          <w:rFonts w:ascii="Times New Roman" w:hAnsi="Times New Roman"/>
          <w:lang w:val="ro-RO"/>
        </w:rPr>
      </w:pPr>
      <w:r w:rsidRPr="003B1A19">
        <w:rPr>
          <w:rFonts w:ascii="Trebuchet MS" w:hAnsi="Trebuchet MS" w:cs="Arial"/>
          <w:lang w:val="ro-RO"/>
        </w:rPr>
        <w:t>Centrul de tranzit - Casa AD</w:t>
      </w:r>
      <w:r w:rsidR="005A2BE5" w:rsidRPr="003B1A19">
        <w:rPr>
          <w:rFonts w:ascii="Trebuchet MS" w:hAnsi="Trebuchet MS" w:cs="Arial"/>
          <w:lang w:val="ro-RO"/>
        </w:rPr>
        <w:t>A</w:t>
      </w:r>
      <w:r w:rsidRPr="003B1A19">
        <w:rPr>
          <w:rFonts w:ascii="Trebuchet MS" w:hAnsi="Trebuchet MS" w:cs="Arial"/>
          <w:lang w:val="ro-RO"/>
        </w:rPr>
        <w:t xml:space="preserve"> </w:t>
      </w:r>
      <w:r w:rsidR="008A19BD" w:rsidRPr="003B1A19">
        <w:rPr>
          <w:rFonts w:ascii="Trebuchet MS" w:hAnsi="Trebuchet MS" w:cs="Arial"/>
          <w:lang w:val="ro-RO"/>
        </w:rPr>
        <w:t>– Anexa nr.</w:t>
      </w:r>
      <w:r w:rsidR="007852AA" w:rsidRPr="003B1A19">
        <w:rPr>
          <w:rFonts w:ascii="Trebuchet MS" w:hAnsi="Trebuchet MS" w:cs="Arial"/>
          <w:lang w:val="ro-RO"/>
        </w:rPr>
        <w:t>3.74.</w:t>
      </w:r>
    </w:p>
    <w:p w:rsidR="00707E86" w:rsidRPr="003B1A19" w:rsidRDefault="00707E86" w:rsidP="009110F3">
      <w:pPr>
        <w:pStyle w:val="Listparagraf"/>
        <w:numPr>
          <w:ilvl w:val="0"/>
          <w:numId w:val="77"/>
        </w:numPr>
        <w:spacing w:after="120"/>
        <w:jc w:val="both"/>
        <w:rPr>
          <w:rFonts w:ascii="Trebuchet MS" w:hAnsi="Trebuchet MS"/>
          <w:lang w:val="es-ES"/>
        </w:rPr>
      </w:pPr>
      <w:r w:rsidRPr="003B1A19">
        <w:rPr>
          <w:rFonts w:ascii="Trebuchet MS" w:hAnsi="Trebuchet MS" w:cs="Arial"/>
          <w:bCs/>
          <w:lang w:val="ro-RO"/>
        </w:rPr>
        <w:t>Compartimentul pentru Sprijinirea Victimelor Infracțiunilor;</w:t>
      </w:r>
    </w:p>
    <w:p w:rsidR="00707E86" w:rsidRPr="003B1A19" w:rsidRDefault="00707E86" w:rsidP="009110F3">
      <w:pPr>
        <w:pStyle w:val="Listparagraf"/>
        <w:numPr>
          <w:ilvl w:val="0"/>
          <w:numId w:val="77"/>
        </w:numPr>
        <w:spacing w:after="120"/>
        <w:jc w:val="both"/>
        <w:rPr>
          <w:rFonts w:ascii="Trebuchet MS" w:hAnsi="Trebuchet MS"/>
          <w:lang w:val="es-ES"/>
        </w:rPr>
      </w:pPr>
      <w:r w:rsidRPr="003B1A19">
        <w:rPr>
          <w:rFonts w:ascii="Trebuchet MS" w:hAnsi="Trebuchet MS" w:cs="Arial"/>
          <w:bCs/>
          <w:lang w:val="ro-RO"/>
        </w:rPr>
        <w:t>Secretariatul Comisiei de Evaluare a Persoanelor Adulte cu dizabilități;</w:t>
      </w:r>
    </w:p>
    <w:p w:rsidR="00DC304A" w:rsidRPr="003B1A19" w:rsidRDefault="00707E86" w:rsidP="009110F3">
      <w:pPr>
        <w:pStyle w:val="Listparagraf"/>
        <w:numPr>
          <w:ilvl w:val="0"/>
          <w:numId w:val="77"/>
        </w:numPr>
        <w:spacing w:after="120"/>
        <w:jc w:val="both"/>
        <w:rPr>
          <w:rFonts w:ascii="Trebuchet MS" w:hAnsi="Trebuchet MS"/>
        </w:rPr>
      </w:pPr>
      <w:r w:rsidRPr="003B1A19">
        <w:rPr>
          <w:rFonts w:ascii="Trebuchet MS" w:hAnsi="Trebuchet MS" w:cs="Arial"/>
          <w:bCs/>
          <w:lang w:val="ro-RO"/>
        </w:rPr>
        <w:t>Serviciul Evaluare Complexă a Persoanelor Adulte cu Handicap;</w:t>
      </w:r>
    </w:p>
    <w:p w:rsidR="00F87591" w:rsidRPr="003B1A19" w:rsidRDefault="00707E86" w:rsidP="009F2179">
      <w:pPr>
        <w:pStyle w:val="Listparagraf"/>
        <w:numPr>
          <w:ilvl w:val="0"/>
          <w:numId w:val="77"/>
        </w:numPr>
        <w:spacing w:after="120"/>
        <w:jc w:val="both"/>
        <w:rPr>
          <w:rFonts w:ascii="Trebuchet MS" w:hAnsi="Trebuchet MS"/>
        </w:rPr>
      </w:pPr>
      <w:r w:rsidRPr="003B1A19">
        <w:rPr>
          <w:rFonts w:ascii="Trebuchet MS" w:hAnsi="Trebuchet MS"/>
        </w:rPr>
        <w:t>Serviciul de Evidență, Plată și</w:t>
      </w:r>
      <w:r w:rsidR="00F87591" w:rsidRPr="003B1A19">
        <w:rPr>
          <w:rFonts w:ascii="Trebuchet MS" w:hAnsi="Trebuchet MS"/>
        </w:rPr>
        <w:t xml:space="preserve"> Beneficii de Asistență Socială</w:t>
      </w:r>
      <w:r w:rsidR="009C4A75" w:rsidRPr="003B1A19">
        <w:rPr>
          <w:rFonts w:ascii="Trebuchet MS" w:hAnsi="Trebuchet MS"/>
        </w:rPr>
        <w:t>.</w:t>
      </w:r>
    </w:p>
    <w:p w:rsidR="00707E86" w:rsidRPr="003B1A19" w:rsidRDefault="00707E86" w:rsidP="00707E86">
      <w:pPr>
        <w:spacing w:line="256" w:lineRule="auto"/>
        <w:jc w:val="both"/>
      </w:pPr>
    </w:p>
    <w:p w:rsidR="00C9660D" w:rsidRPr="003B1A19" w:rsidRDefault="00C9660D" w:rsidP="00C9660D">
      <w:pPr>
        <w:widowControl w:val="0"/>
        <w:autoSpaceDE w:val="0"/>
        <w:autoSpaceDN w:val="0"/>
        <w:adjustRightInd w:val="0"/>
        <w:spacing w:after="120"/>
        <w:jc w:val="both"/>
        <w:outlineLvl w:val="0"/>
        <w:rPr>
          <w:rFonts w:ascii="Trebuchet MS" w:hAnsi="Trebuchet MS" w:cs="Arial"/>
          <w:bCs/>
          <w:lang w:val="ro-RO"/>
        </w:rPr>
      </w:pPr>
      <w:r w:rsidRPr="003B1A19">
        <w:rPr>
          <w:rFonts w:ascii="Trebuchet MS" w:hAnsi="Trebuchet MS" w:cs="Arial"/>
          <w:b/>
          <w:bCs/>
          <w:sz w:val="22"/>
          <w:szCs w:val="22"/>
          <w:u w:val="single"/>
          <w:lang w:val="ro-RO"/>
        </w:rPr>
        <w:t>Centrele de Adulți</w:t>
      </w:r>
      <w:r w:rsidRPr="003B1A19">
        <w:rPr>
          <w:rFonts w:ascii="Trebuchet MS" w:hAnsi="Trebuchet MS" w:cs="Arial"/>
          <w:bCs/>
          <w:lang w:val="ro-RO"/>
        </w:rPr>
        <w:t>:</w:t>
      </w:r>
    </w:p>
    <w:p w:rsidR="009F2179" w:rsidRPr="003B1A19" w:rsidRDefault="009F2179" w:rsidP="00C9660D">
      <w:pPr>
        <w:widowControl w:val="0"/>
        <w:autoSpaceDE w:val="0"/>
        <w:autoSpaceDN w:val="0"/>
        <w:adjustRightInd w:val="0"/>
        <w:spacing w:after="120"/>
        <w:jc w:val="both"/>
        <w:outlineLvl w:val="0"/>
        <w:rPr>
          <w:rFonts w:ascii="Trebuchet MS" w:hAnsi="Trebuchet MS" w:cs="Arial"/>
          <w:b/>
          <w:bCs/>
          <w:lang w:val="ro-RO"/>
        </w:rPr>
      </w:pPr>
      <w:r w:rsidRPr="003B1A19">
        <w:rPr>
          <w:bCs/>
          <w:lang w:val="ro-RO"/>
        </w:rPr>
        <w:t>►</w:t>
      </w:r>
      <w:r w:rsidRPr="003B1A19">
        <w:rPr>
          <w:rFonts w:ascii="Trebuchet MS" w:hAnsi="Trebuchet MS" w:cs="Arial"/>
          <w:bCs/>
          <w:lang w:val="ro-RO"/>
        </w:rPr>
        <w:t xml:space="preserve"> </w:t>
      </w:r>
      <w:r w:rsidRPr="003B1A19">
        <w:rPr>
          <w:rFonts w:ascii="Trebuchet MS" w:hAnsi="Trebuchet MS" w:cs="Arial"/>
          <w:b/>
          <w:bCs/>
          <w:lang w:val="ro-RO"/>
        </w:rPr>
        <w:t>CENTRE REZIDENTIALE PENTRU PERSOANE ADULTE CU DIZABILITATI</w:t>
      </w:r>
    </w:p>
    <w:p w:rsidR="0008509A" w:rsidRPr="003B1A19" w:rsidRDefault="0008509A" w:rsidP="0008509A">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w:t>
      </w:r>
      <w:r w:rsidR="008C19BD" w:rsidRPr="003B1A19">
        <w:rPr>
          <w:rFonts w:ascii="Trebuchet MS" w:hAnsi="Trebuchet MS" w:cs="Arial"/>
          <w:sz w:val="22"/>
          <w:szCs w:val="22"/>
          <w:lang w:val="ro-RO"/>
        </w:rPr>
        <w:t>l</w:t>
      </w:r>
      <w:r w:rsidRPr="003B1A19">
        <w:rPr>
          <w:rFonts w:ascii="Trebuchet MS" w:hAnsi="Trebuchet MS" w:cs="Arial"/>
          <w:sz w:val="22"/>
          <w:szCs w:val="22"/>
          <w:lang w:val="ro-RO"/>
        </w:rPr>
        <w:t xml:space="preserve"> de criză pentru persoane adulte cu dizabilități – Anexa nr.</w:t>
      </w:r>
      <w:r w:rsidR="007852AA" w:rsidRPr="003B1A19">
        <w:rPr>
          <w:rFonts w:ascii="Trebuchet MS" w:hAnsi="Trebuchet MS" w:cs="Arial"/>
          <w:sz w:val="22"/>
          <w:szCs w:val="22"/>
          <w:lang w:val="ro-RO"/>
        </w:rPr>
        <w:t>3.75</w:t>
      </w:r>
    </w:p>
    <w:p w:rsidR="00C9660D" w:rsidRPr="003B1A19" w:rsidRDefault="00C9660D" w:rsidP="00C9660D">
      <w:pPr>
        <w:pStyle w:val="Listparagraf"/>
        <w:widowControl w:val="0"/>
        <w:numPr>
          <w:ilvl w:val="0"/>
          <w:numId w:val="73"/>
        </w:numPr>
        <w:autoSpaceDE w:val="0"/>
        <w:autoSpaceDN w:val="0"/>
        <w:adjustRightInd w:val="0"/>
        <w:spacing w:after="120"/>
        <w:ind w:left="567" w:hanging="207"/>
        <w:jc w:val="both"/>
        <w:outlineLvl w:val="0"/>
        <w:rPr>
          <w:rFonts w:ascii="Trebuchet MS" w:hAnsi="Trebuchet MS" w:cs="Arial"/>
          <w:lang w:val="ro-RO"/>
        </w:rPr>
      </w:pPr>
      <w:r w:rsidRPr="003B1A19">
        <w:rPr>
          <w:rFonts w:ascii="Trebuchet MS" w:hAnsi="Trebuchet MS" w:cs="Arial"/>
          <w:lang w:val="ro-RO"/>
        </w:rPr>
        <w:t>Centrul de îngrijire şi asistenţă LUNCA MUREŞULUI - Anexa nr.3.</w:t>
      </w:r>
      <w:r w:rsidR="007852AA" w:rsidRPr="003B1A19">
        <w:rPr>
          <w:rFonts w:ascii="Trebuchet MS" w:hAnsi="Trebuchet MS" w:cs="Arial"/>
          <w:lang w:val="ro-RO"/>
        </w:rPr>
        <w:t>49</w:t>
      </w:r>
      <w:r w:rsidR="00C06BBA" w:rsidRPr="003B1A19">
        <w:rPr>
          <w:rFonts w:ascii="Trebuchet MS" w:hAnsi="Trebuchet MS" w:cs="Arial"/>
          <w:lang w:val="ro-RO"/>
        </w:rPr>
        <w:t>.</w:t>
      </w:r>
    </w:p>
    <w:p w:rsidR="00C06BBA" w:rsidRPr="003B1A19" w:rsidRDefault="00C9660D"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îngrijire şi asistenţă REGHIN – Anexa nr.3.5</w:t>
      </w:r>
      <w:r w:rsidR="007852AA" w:rsidRPr="003B1A19">
        <w:rPr>
          <w:rFonts w:ascii="Trebuchet MS" w:hAnsi="Trebuchet MS" w:cs="Arial"/>
          <w:sz w:val="22"/>
          <w:szCs w:val="22"/>
          <w:lang w:val="ro-RO"/>
        </w:rPr>
        <w:t>0</w:t>
      </w:r>
      <w:r w:rsidRPr="003B1A19">
        <w:rPr>
          <w:rFonts w:ascii="Trebuchet MS" w:hAnsi="Trebuchet MS" w:cs="Arial"/>
          <w:sz w:val="22"/>
          <w:szCs w:val="22"/>
          <w:lang w:val="ro-RO"/>
        </w:rPr>
        <w:t>.</w:t>
      </w:r>
      <w:r w:rsidR="00C06BBA" w:rsidRPr="003B1A19">
        <w:rPr>
          <w:rFonts w:ascii="Trebuchet MS" w:hAnsi="Trebuchet MS" w:cs="Arial"/>
          <w:sz w:val="22"/>
          <w:szCs w:val="22"/>
          <w:lang w:val="ro-RO"/>
        </w:rPr>
        <w:t xml:space="preserve"> </w:t>
      </w:r>
    </w:p>
    <w:p w:rsidR="00C9660D" w:rsidRPr="003B1A19" w:rsidRDefault="00C06BBA"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îngrijire şi asistenţă SIGHIŞOARA - Anexa nr.3.51</w:t>
      </w:r>
    </w:p>
    <w:p w:rsidR="00C9660D" w:rsidRPr="003B1A19" w:rsidRDefault="00C9660D" w:rsidP="00C9660D">
      <w:pPr>
        <w:pStyle w:val="NormalWeb"/>
        <w:numPr>
          <w:ilvl w:val="0"/>
          <w:numId w:val="74"/>
        </w:numPr>
        <w:spacing w:before="0" w:beforeAutospacing="0" w:after="120" w:line="276" w:lineRule="auto"/>
        <w:ind w:left="567" w:hanging="207"/>
        <w:jc w:val="both"/>
        <w:rPr>
          <w:rFonts w:ascii="Trebuchet MS" w:hAnsi="Trebuchet MS" w:cs="Arial"/>
          <w:sz w:val="22"/>
          <w:szCs w:val="22"/>
          <w:lang w:val="ro-RO"/>
        </w:rPr>
      </w:pPr>
      <w:r w:rsidRPr="003B1A19">
        <w:rPr>
          <w:rFonts w:ascii="Trebuchet MS" w:hAnsi="Trebuchet MS" w:cs="Arial"/>
          <w:sz w:val="22"/>
          <w:szCs w:val="22"/>
          <w:lang w:val="ro-RO"/>
        </w:rPr>
        <w:t xml:space="preserve">Centrul de îngrijire şi asistenţă Căpușu de Câmpie – SF. ANDREI </w:t>
      </w:r>
      <w:r w:rsidR="00AA1546" w:rsidRPr="003B1A19">
        <w:rPr>
          <w:rFonts w:ascii="Trebuchet MS" w:hAnsi="Trebuchet MS" w:cs="Arial"/>
          <w:sz w:val="22"/>
          <w:szCs w:val="22"/>
          <w:lang w:val="ro-RO"/>
        </w:rPr>
        <w:t>–</w:t>
      </w:r>
      <w:r w:rsidRPr="003B1A19">
        <w:rPr>
          <w:rFonts w:ascii="Trebuchet MS" w:hAnsi="Trebuchet MS" w:cs="Arial"/>
          <w:sz w:val="22"/>
          <w:szCs w:val="22"/>
          <w:lang w:val="ro-RO"/>
        </w:rPr>
        <w:t xml:space="preserve"> Anexa</w:t>
      </w:r>
      <w:r w:rsidR="00AA1546" w:rsidRPr="003B1A19">
        <w:rPr>
          <w:rFonts w:ascii="Trebuchet MS" w:hAnsi="Trebuchet MS" w:cs="Arial"/>
          <w:sz w:val="22"/>
          <w:szCs w:val="22"/>
          <w:lang w:val="ro-RO"/>
        </w:rPr>
        <w:t xml:space="preserve"> </w:t>
      </w:r>
      <w:r w:rsidRPr="003B1A19">
        <w:rPr>
          <w:rFonts w:ascii="Trebuchet MS" w:hAnsi="Trebuchet MS" w:cs="Arial"/>
          <w:sz w:val="22"/>
          <w:szCs w:val="22"/>
          <w:lang w:val="ro-RO"/>
        </w:rPr>
        <w:t>nr.3.5</w:t>
      </w:r>
      <w:r w:rsidR="007852AA" w:rsidRPr="003B1A19">
        <w:rPr>
          <w:rFonts w:ascii="Trebuchet MS" w:hAnsi="Trebuchet MS" w:cs="Arial"/>
          <w:sz w:val="22"/>
          <w:szCs w:val="22"/>
          <w:lang w:val="ro-RO"/>
        </w:rPr>
        <w:t>2.</w:t>
      </w:r>
    </w:p>
    <w:p w:rsidR="00C9660D" w:rsidRPr="003B1A19" w:rsidRDefault="00C9660D"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 Centrul de Îngrijire și Asistență Căpușu de Câmpie – SF. MARIA; – Anexa nr.3.53</w:t>
      </w:r>
      <w:r w:rsidR="007852AA" w:rsidRPr="003B1A19">
        <w:rPr>
          <w:rFonts w:ascii="Trebuchet MS" w:hAnsi="Trebuchet MS" w:cs="Arial"/>
          <w:sz w:val="22"/>
          <w:szCs w:val="22"/>
          <w:lang w:val="ro-RO"/>
        </w:rPr>
        <w:t>.</w:t>
      </w:r>
      <w:r w:rsidRPr="003B1A19">
        <w:rPr>
          <w:rFonts w:ascii="Trebuchet MS" w:hAnsi="Trebuchet MS" w:cs="Arial"/>
          <w:sz w:val="22"/>
          <w:szCs w:val="22"/>
          <w:lang w:val="ro-RO"/>
        </w:rPr>
        <w:t xml:space="preserve"> </w:t>
      </w:r>
    </w:p>
    <w:p w:rsidR="00C9660D" w:rsidRPr="003B1A19" w:rsidRDefault="00C9660D"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Locuință Maxim Protejată </w:t>
      </w:r>
      <w:r w:rsidR="005329BD" w:rsidRPr="003B1A19">
        <w:rPr>
          <w:rFonts w:ascii="Trebuchet MS" w:hAnsi="Trebuchet MS" w:cs="Arial"/>
          <w:sz w:val="22"/>
          <w:szCs w:val="22"/>
          <w:lang w:val="ro-RO"/>
        </w:rPr>
        <w:t xml:space="preserve">Căpușu de Câmpie </w:t>
      </w:r>
      <w:r w:rsidRPr="003B1A19">
        <w:rPr>
          <w:rFonts w:ascii="Trebuchet MS" w:hAnsi="Trebuchet MS" w:cs="Arial"/>
          <w:sz w:val="22"/>
          <w:szCs w:val="22"/>
          <w:lang w:val="ro-RO"/>
        </w:rPr>
        <w:t>– Anexa nr.3.5</w:t>
      </w:r>
      <w:r w:rsidR="007852AA" w:rsidRPr="003B1A19">
        <w:rPr>
          <w:rFonts w:ascii="Trebuchet MS" w:hAnsi="Trebuchet MS" w:cs="Arial"/>
          <w:sz w:val="22"/>
          <w:szCs w:val="22"/>
          <w:lang w:val="ro-RO"/>
        </w:rPr>
        <w:t>4</w:t>
      </w:r>
      <w:r w:rsidRPr="003B1A19">
        <w:rPr>
          <w:rFonts w:ascii="Trebuchet MS" w:hAnsi="Trebuchet MS" w:cs="Arial"/>
          <w:sz w:val="22"/>
          <w:szCs w:val="22"/>
          <w:lang w:val="ro-RO"/>
        </w:rPr>
        <w:t>.</w:t>
      </w:r>
    </w:p>
    <w:p w:rsidR="00C9660D" w:rsidRPr="003B1A19" w:rsidRDefault="00C9660D"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abilitare si reabilitare REGHIN - Anexa nr.3.5</w:t>
      </w:r>
      <w:r w:rsidR="007852AA" w:rsidRPr="003B1A19">
        <w:rPr>
          <w:rFonts w:ascii="Trebuchet MS" w:hAnsi="Trebuchet MS" w:cs="Arial"/>
          <w:sz w:val="22"/>
          <w:szCs w:val="22"/>
          <w:lang w:val="ro-RO"/>
        </w:rPr>
        <w:t>5</w:t>
      </w:r>
      <w:r w:rsidRPr="003B1A19">
        <w:rPr>
          <w:rFonts w:ascii="Trebuchet MS" w:hAnsi="Trebuchet MS" w:cs="Arial"/>
          <w:sz w:val="22"/>
          <w:szCs w:val="22"/>
          <w:lang w:val="ro-RO"/>
        </w:rPr>
        <w:t>.</w:t>
      </w:r>
    </w:p>
    <w:p w:rsidR="00C9660D" w:rsidRPr="003B1A19" w:rsidRDefault="00C9660D"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 Centrul de abilitare si reabilitare SIGHIȘOARA - Anexa nr.3.5</w:t>
      </w:r>
      <w:r w:rsidR="007852AA" w:rsidRPr="003B1A19">
        <w:rPr>
          <w:rFonts w:ascii="Trebuchet MS" w:hAnsi="Trebuchet MS" w:cs="Arial"/>
          <w:sz w:val="22"/>
          <w:szCs w:val="22"/>
          <w:lang w:val="ro-RO"/>
        </w:rPr>
        <w:t>6</w:t>
      </w:r>
      <w:r w:rsidRPr="003B1A19">
        <w:rPr>
          <w:rFonts w:ascii="Trebuchet MS" w:hAnsi="Trebuchet MS" w:cs="Arial"/>
          <w:sz w:val="22"/>
          <w:szCs w:val="22"/>
          <w:lang w:val="ro-RO"/>
        </w:rPr>
        <w:t>.</w:t>
      </w:r>
    </w:p>
    <w:p w:rsidR="00C9660D" w:rsidRPr="003B1A19" w:rsidRDefault="00C9660D"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abilitare si reabilitare CEUAȘU DE CÂMPIE nr.43 - Anexa nr.3.</w:t>
      </w:r>
      <w:r w:rsidR="007852AA" w:rsidRPr="003B1A19">
        <w:rPr>
          <w:rFonts w:ascii="Trebuchet MS" w:hAnsi="Trebuchet MS" w:cs="Arial"/>
          <w:sz w:val="22"/>
          <w:szCs w:val="22"/>
          <w:lang w:val="ro-RO"/>
        </w:rPr>
        <w:t>66</w:t>
      </w:r>
      <w:r w:rsidRPr="003B1A19">
        <w:rPr>
          <w:rFonts w:ascii="Trebuchet MS" w:hAnsi="Trebuchet MS" w:cs="Arial"/>
          <w:sz w:val="22"/>
          <w:szCs w:val="22"/>
          <w:lang w:val="ro-RO"/>
        </w:rPr>
        <w:t>.</w:t>
      </w:r>
    </w:p>
    <w:p w:rsidR="00C9660D" w:rsidRPr="003B1A19" w:rsidRDefault="00C9660D"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abilitare si reabilitare CEUAȘU DE CÂMPIE nr.185 - Anexa nr.3.</w:t>
      </w:r>
      <w:r w:rsidR="007852AA" w:rsidRPr="003B1A19">
        <w:rPr>
          <w:rFonts w:ascii="Trebuchet MS" w:hAnsi="Trebuchet MS" w:cs="Arial"/>
          <w:sz w:val="22"/>
          <w:szCs w:val="22"/>
          <w:lang w:val="ro-RO"/>
        </w:rPr>
        <w:t>67</w:t>
      </w:r>
      <w:r w:rsidRPr="003B1A19">
        <w:rPr>
          <w:rFonts w:ascii="Trebuchet MS" w:hAnsi="Trebuchet MS" w:cs="Arial"/>
          <w:sz w:val="22"/>
          <w:szCs w:val="22"/>
          <w:lang w:val="ro-RO"/>
        </w:rPr>
        <w:t>.</w:t>
      </w:r>
    </w:p>
    <w:p w:rsidR="00C9660D" w:rsidRPr="003B1A19" w:rsidRDefault="00C9660D"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abilitare si reabilitare CEUAȘU DE CÂMPIE nr.215 - Anexa nr.3.6</w:t>
      </w:r>
      <w:r w:rsidR="007852AA" w:rsidRPr="003B1A19">
        <w:rPr>
          <w:rFonts w:ascii="Trebuchet MS" w:hAnsi="Trebuchet MS" w:cs="Arial"/>
          <w:sz w:val="22"/>
          <w:szCs w:val="22"/>
          <w:lang w:val="ro-RO"/>
        </w:rPr>
        <w:t>8</w:t>
      </w:r>
      <w:r w:rsidRPr="003B1A19">
        <w:rPr>
          <w:rFonts w:ascii="Trebuchet MS" w:hAnsi="Trebuchet MS" w:cs="Arial"/>
          <w:sz w:val="22"/>
          <w:szCs w:val="22"/>
          <w:lang w:val="ro-RO"/>
        </w:rPr>
        <w:t>.</w:t>
      </w:r>
    </w:p>
    <w:p w:rsidR="00D31393" w:rsidRPr="003B1A19" w:rsidRDefault="00D31393" w:rsidP="00D31393">
      <w:pPr>
        <w:pStyle w:val="NormalWeb"/>
        <w:spacing w:before="0" w:beforeAutospacing="0"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lastRenderedPageBreak/>
        <w:t xml:space="preserve">Centru de recuperare si reabilitare neuropsihiatrică Ludus, restructurat </w:t>
      </w:r>
      <w:r w:rsidR="00EE308E" w:rsidRPr="003B1A19">
        <w:rPr>
          <w:rFonts w:ascii="Trebuchet MS" w:hAnsi="Trebuchet MS" w:cs="Arial"/>
          <w:sz w:val="22"/>
          <w:szCs w:val="22"/>
          <w:lang w:val="ro-RO"/>
        </w:rPr>
        <w:t>î</w:t>
      </w:r>
      <w:r w:rsidRPr="003B1A19">
        <w:rPr>
          <w:rFonts w:ascii="Trebuchet MS" w:hAnsi="Trebuchet MS" w:cs="Arial"/>
          <w:sz w:val="22"/>
          <w:szCs w:val="22"/>
          <w:lang w:val="ro-RO"/>
        </w:rPr>
        <w:t>n:</w:t>
      </w:r>
    </w:p>
    <w:p w:rsidR="00EE308E" w:rsidRPr="003B1A19" w:rsidRDefault="00C9660D" w:rsidP="00EE308E">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abilitare si reabilitare LUDUȘ - Anexa nr.3.</w:t>
      </w:r>
      <w:r w:rsidR="007852AA" w:rsidRPr="003B1A19">
        <w:rPr>
          <w:rFonts w:ascii="Trebuchet MS" w:hAnsi="Trebuchet MS" w:cs="Arial"/>
          <w:sz w:val="22"/>
          <w:szCs w:val="22"/>
          <w:lang w:val="ro-RO"/>
        </w:rPr>
        <w:t>69</w:t>
      </w:r>
      <w:r w:rsidRPr="003B1A19">
        <w:rPr>
          <w:rFonts w:ascii="Trebuchet MS" w:hAnsi="Trebuchet MS" w:cs="Arial"/>
          <w:sz w:val="22"/>
          <w:szCs w:val="22"/>
          <w:lang w:val="ro-RO"/>
        </w:rPr>
        <w:t>.</w:t>
      </w:r>
      <w:r w:rsidR="00EE308E" w:rsidRPr="003B1A19">
        <w:rPr>
          <w:rFonts w:ascii="Trebuchet MS" w:hAnsi="Trebuchet MS" w:cs="Arial"/>
          <w:sz w:val="22"/>
          <w:szCs w:val="22"/>
          <w:lang w:val="ro-RO"/>
        </w:rPr>
        <w:t xml:space="preserve"> </w:t>
      </w:r>
    </w:p>
    <w:p w:rsidR="00EE308E" w:rsidRPr="003B1A19" w:rsidRDefault="00EE308E" w:rsidP="00EE308E">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Locuință Maxim Protejată LARISA – Anexa nr.3.70. </w:t>
      </w:r>
    </w:p>
    <w:p w:rsidR="00EE308E" w:rsidRPr="003B1A19" w:rsidRDefault="00EE308E" w:rsidP="00EE308E">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Locuință Maxim Protejată LUCA – Anexa nr.3.71.</w:t>
      </w:r>
    </w:p>
    <w:p w:rsidR="00C9660D" w:rsidRPr="003B1A19" w:rsidRDefault="00C9660D"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Locuință Maxim Protejată MARIA – Anexa nr.3.7</w:t>
      </w:r>
      <w:r w:rsidR="007852AA" w:rsidRPr="003B1A19">
        <w:rPr>
          <w:rFonts w:ascii="Trebuchet MS" w:hAnsi="Trebuchet MS" w:cs="Arial"/>
          <w:sz w:val="22"/>
          <w:szCs w:val="22"/>
          <w:lang w:val="ro-RO"/>
        </w:rPr>
        <w:t>2</w:t>
      </w:r>
      <w:r w:rsidRPr="003B1A19">
        <w:rPr>
          <w:rFonts w:ascii="Trebuchet MS" w:hAnsi="Trebuchet MS" w:cs="Arial"/>
          <w:sz w:val="22"/>
          <w:szCs w:val="22"/>
          <w:lang w:val="ro-RO"/>
        </w:rPr>
        <w:t>.</w:t>
      </w:r>
    </w:p>
    <w:p w:rsidR="00C9660D" w:rsidRPr="003B1A19" w:rsidRDefault="00C9660D"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Locuință Maxim Protejată MATEI – Anexa nr.3.7</w:t>
      </w:r>
      <w:r w:rsidR="007852AA" w:rsidRPr="003B1A19">
        <w:rPr>
          <w:rFonts w:ascii="Trebuchet MS" w:hAnsi="Trebuchet MS" w:cs="Arial"/>
          <w:sz w:val="22"/>
          <w:szCs w:val="22"/>
          <w:lang w:val="ro-RO"/>
        </w:rPr>
        <w:t>3</w:t>
      </w:r>
      <w:r w:rsidRPr="003B1A19">
        <w:rPr>
          <w:rFonts w:ascii="Trebuchet MS" w:hAnsi="Trebuchet MS" w:cs="Arial"/>
          <w:sz w:val="22"/>
          <w:szCs w:val="22"/>
          <w:lang w:val="ro-RO"/>
        </w:rPr>
        <w:t>.</w:t>
      </w:r>
    </w:p>
    <w:p w:rsidR="00E25F08" w:rsidRPr="003B1A19" w:rsidRDefault="00E25F08" w:rsidP="00E25F08">
      <w:pPr>
        <w:pStyle w:val="NormalWeb"/>
        <w:spacing w:before="0" w:beforeAutospacing="0"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Centrul de îngrijire şi asistenţă Glodeni, restructurat in:</w:t>
      </w:r>
    </w:p>
    <w:p w:rsidR="00E25F08" w:rsidRPr="003B1A19" w:rsidRDefault="00E25F08" w:rsidP="00E25F08">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îngrijire şi asistenţă – CAMELIA - Anexa nr</w:t>
      </w:r>
      <w:r w:rsidR="007852AA" w:rsidRPr="003B1A19">
        <w:rPr>
          <w:rFonts w:ascii="Trebuchet MS" w:hAnsi="Trebuchet MS" w:cs="Arial"/>
          <w:sz w:val="22"/>
          <w:szCs w:val="22"/>
          <w:lang w:val="ro-RO"/>
        </w:rPr>
        <w:t>.3.47</w:t>
      </w:r>
    </w:p>
    <w:p w:rsidR="00E25F08" w:rsidRPr="003B1A19" w:rsidRDefault="00E25F08" w:rsidP="00E25F08">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 Centrul de îngrijire şi asistenţă - MARGARETA - Anexa nr.3.4</w:t>
      </w:r>
      <w:r w:rsidR="007852AA" w:rsidRPr="003B1A19">
        <w:rPr>
          <w:rFonts w:ascii="Trebuchet MS" w:hAnsi="Trebuchet MS" w:cs="Arial"/>
          <w:sz w:val="22"/>
          <w:szCs w:val="22"/>
          <w:lang w:val="ro-RO"/>
        </w:rPr>
        <w:t>8</w:t>
      </w:r>
      <w:r w:rsidRPr="003B1A19">
        <w:rPr>
          <w:rFonts w:ascii="Trebuchet MS" w:hAnsi="Trebuchet MS" w:cs="Arial"/>
          <w:sz w:val="22"/>
          <w:szCs w:val="22"/>
          <w:lang w:val="ro-RO"/>
        </w:rPr>
        <w:t xml:space="preserve">. </w:t>
      </w:r>
    </w:p>
    <w:p w:rsidR="00D35FD2" w:rsidRPr="003B1A19" w:rsidRDefault="00D35FD2" w:rsidP="00D35FD2">
      <w:pPr>
        <w:pStyle w:val="NormalWeb"/>
        <w:spacing w:before="0" w:beforeAutospacing="0"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Centru de</w:t>
      </w:r>
      <w:r w:rsidR="00EE308E" w:rsidRPr="003B1A19">
        <w:rPr>
          <w:rFonts w:ascii="Trebuchet MS" w:hAnsi="Trebuchet MS" w:cs="Arial"/>
          <w:sz w:val="22"/>
          <w:szCs w:val="22"/>
          <w:lang w:val="ro-RO"/>
        </w:rPr>
        <w:t xml:space="preserve"> </w:t>
      </w:r>
      <w:r w:rsidRPr="003B1A19">
        <w:rPr>
          <w:rFonts w:ascii="Trebuchet MS" w:hAnsi="Trebuchet MS" w:cs="Arial"/>
          <w:sz w:val="22"/>
          <w:szCs w:val="22"/>
          <w:lang w:val="ro-RO"/>
        </w:rPr>
        <w:t>recuperare si reabilitare neuropsihiatrică Călugareni,</w:t>
      </w:r>
      <w:r w:rsidR="00EE308E" w:rsidRPr="003B1A19">
        <w:rPr>
          <w:rFonts w:ascii="Trebuchet MS" w:hAnsi="Trebuchet MS" w:cs="Arial"/>
          <w:sz w:val="22"/>
          <w:szCs w:val="22"/>
          <w:lang w:val="ro-RO"/>
        </w:rPr>
        <w:t xml:space="preserve"> </w:t>
      </w:r>
      <w:r w:rsidRPr="003B1A19">
        <w:rPr>
          <w:rFonts w:ascii="Trebuchet MS" w:hAnsi="Trebuchet MS" w:cs="Arial"/>
          <w:sz w:val="22"/>
          <w:szCs w:val="22"/>
          <w:lang w:val="ro-RO"/>
        </w:rPr>
        <w:t xml:space="preserve">restructurat </w:t>
      </w:r>
      <w:r w:rsidR="00EE308E" w:rsidRPr="003B1A19">
        <w:rPr>
          <w:rFonts w:ascii="Trebuchet MS" w:hAnsi="Trebuchet MS" w:cs="Arial"/>
          <w:sz w:val="22"/>
          <w:szCs w:val="22"/>
          <w:lang w:val="ro-RO"/>
        </w:rPr>
        <w:t>î</w:t>
      </w:r>
      <w:r w:rsidRPr="003B1A19">
        <w:rPr>
          <w:rFonts w:ascii="Trebuchet MS" w:hAnsi="Trebuchet MS" w:cs="Arial"/>
          <w:sz w:val="22"/>
          <w:szCs w:val="22"/>
          <w:lang w:val="ro-RO"/>
        </w:rPr>
        <w:t>n:</w:t>
      </w:r>
    </w:p>
    <w:p w:rsidR="00EE308E" w:rsidRPr="003B1A19" w:rsidRDefault="00C9660D" w:rsidP="00EE308E">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abilitare si reabilitare CĂLUGĂRENI - Anexa nr.3.5</w:t>
      </w:r>
      <w:r w:rsidR="007852AA" w:rsidRPr="003B1A19">
        <w:rPr>
          <w:rFonts w:ascii="Trebuchet MS" w:hAnsi="Trebuchet MS" w:cs="Arial"/>
          <w:sz w:val="22"/>
          <w:szCs w:val="22"/>
          <w:lang w:val="ro-RO"/>
        </w:rPr>
        <w:t>7</w:t>
      </w:r>
      <w:r w:rsidRPr="003B1A19">
        <w:rPr>
          <w:rFonts w:ascii="Trebuchet MS" w:hAnsi="Trebuchet MS" w:cs="Arial"/>
          <w:sz w:val="22"/>
          <w:szCs w:val="22"/>
          <w:lang w:val="ro-RO"/>
        </w:rPr>
        <w:t>.</w:t>
      </w:r>
    </w:p>
    <w:p w:rsidR="00EE308E" w:rsidRPr="003B1A19" w:rsidRDefault="00EE308E" w:rsidP="00EE308E">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 Centrul de abilitare si reabilitare SF. FRANCISC - Anexa nr.3.58.</w:t>
      </w:r>
    </w:p>
    <w:p w:rsidR="00EE308E" w:rsidRPr="003B1A19" w:rsidRDefault="00EE308E" w:rsidP="00EE308E">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 Centrul de abilitare si reabilitare SF. IOSIF - Anexa nr.3.59.</w:t>
      </w:r>
    </w:p>
    <w:p w:rsidR="00EE308E" w:rsidRPr="003B1A19" w:rsidRDefault="00EE308E" w:rsidP="00EE308E">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îngrijire şi asistenţă EREMITU – Anexa nr.3.60</w:t>
      </w:r>
    </w:p>
    <w:p w:rsidR="00D35FD2" w:rsidRPr="003B1A19" w:rsidRDefault="00D35FD2" w:rsidP="00D35FD2">
      <w:pPr>
        <w:pStyle w:val="NormalWeb"/>
        <w:spacing w:before="0" w:beforeAutospacing="0"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Centru de recuperare si reabilitare neuropsihiatri</w:t>
      </w:r>
      <w:r w:rsidR="00EE308E" w:rsidRPr="003B1A19">
        <w:rPr>
          <w:rFonts w:ascii="Trebuchet MS" w:hAnsi="Trebuchet MS" w:cs="Arial"/>
          <w:sz w:val="22"/>
          <w:szCs w:val="22"/>
          <w:lang w:val="ro-RO"/>
        </w:rPr>
        <w:t>că Brancovenesti, restructurat î</w:t>
      </w:r>
      <w:r w:rsidRPr="003B1A19">
        <w:rPr>
          <w:rFonts w:ascii="Trebuchet MS" w:hAnsi="Trebuchet MS" w:cs="Arial"/>
          <w:sz w:val="22"/>
          <w:szCs w:val="22"/>
          <w:lang w:val="ro-RO"/>
        </w:rPr>
        <w:t>n:</w:t>
      </w:r>
    </w:p>
    <w:p w:rsidR="00C9660D" w:rsidRPr="003B1A19" w:rsidRDefault="00C9660D"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abilitare si reabilitare Brîncovenești BRIGITTA - Anexa nr.3.6</w:t>
      </w:r>
      <w:r w:rsidR="00EE308E" w:rsidRPr="003B1A19">
        <w:rPr>
          <w:rFonts w:ascii="Trebuchet MS" w:hAnsi="Trebuchet MS" w:cs="Arial"/>
          <w:sz w:val="22"/>
          <w:szCs w:val="22"/>
          <w:lang w:val="ro-RO"/>
        </w:rPr>
        <w:t>1</w:t>
      </w:r>
      <w:r w:rsidRPr="003B1A19">
        <w:rPr>
          <w:rFonts w:ascii="Trebuchet MS" w:hAnsi="Trebuchet MS" w:cs="Arial"/>
          <w:sz w:val="22"/>
          <w:szCs w:val="22"/>
          <w:lang w:val="ro-RO"/>
        </w:rPr>
        <w:t>.</w:t>
      </w:r>
    </w:p>
    <w:p w:rsidR="00C9660D" w:rsidRPr="003B1A19" w:rsidRDefault="00C9660D" w:rsidP="00C9660D">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abilitare si reabilitare Brîncovenești ERIKA - Anexa nr.3.6</w:t>
      </w:r>
      <w:r w:rsidR="00EE308E" w:rsidRPr="003B1A19">
        <w:rPr>
          <w:rFonts w:ascii="Trebuchet MS" w:hAnsi="Trebuchet MS" w:cs="Arial"/>
          <w:sz w:val="22"/>
          <w:szCs w:val="22"/>
          <w:lang w:val="ro-RO"/>
        </w:rPr>
        <w:t>2</w:t>
      </w:r>
      <w:r w:rsidRPr="003B1A19">
        <w:rPr>
          <w:rFonts w:ascii="Trebuchet MS" w:hAnsi="Trebuchet MS" w:cs="Arial"/>
          <w:sz w:val="22"/>
          <w:szCs w:val="22"/>
          <w:lang w:val="ro-RO"/>
        </w:rPr>
        <w:t>.</w:t>
      </w:r>
    </w:p>
    <w:p w:rsidR="00EE308E" w:rsidRPr="003B1A19" w:rsidRDefault="00EE308E" w:rsidP="00EE308E">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abilitare si reabilitare Brîncovenești PRIMULA - Anexa nr.3.63.</w:t>
      </w:r>
    </w:p>
    <w:p w:rsidR="00EE308E" w:rsidRPr="003B1A19" w:rsidRDefault="00EE308E" w:rsidP="00EE308E">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abilitare si reabilitare Brîncovenești SF. ANA - Anexa nr.3.64.</w:t>
      </w:r>
    </w:p>
    <w:p w:rsidR="00EE308E" w:rsidRPr="003B1A19" w:rsidRDefault="00EE308E" w:rsidP="00EE308E">
      <w:pPr>
        <w:pStyle w:val="NormalWeb"/>
        <w:numPr>
          <w:ilvl w:val="0"/>
          <w:numId w:val="74"/>
        </w:numPr>
        <w:spacing w:before="0" w:beforeAutospacing="0"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Centrul de abilitare si reabilitare Brîncovenești SF. MARIA - Anexa nr.3.65.</w:t>
      </w:r>
    </w:p>
    <w:p w:rsidR="00DB06A7" w:rsidRPr="003B1A19" w:rsidRDefault="00DB06A7" w:rsidP="00DB06A7">
      <w:pPr>
        <w:pStyle w:val="NormalWeb"/>
        <w:spacing w:before="0" w:beforeAutospacing="0" w:after="120" w:line="276" w:lineRule="auto"/>
        <w:ind w:left="360"/>
        <w:jc w:val="both"/>
        <w:rPr>
          <w:rFonts w:ascii="Trebuchet MS" w:hAnsi="Trebuchet MS" w:cs="Arial"/>
          <w:sz w:val="22"/>
          <w:szCs w:val="22"/>
          <w:lang w:val="ro-RO"/>
        </w:rPr>
      </w:pPr>
    </w:p>
    <w:p w:rsidR="009F2179" w:rsidRPr="003B1A19" w:rsidRDefault="009F2179" w:rsidP="009F2179">
      <w:pPr>
        <w:pStyle w:val="NormalWeb"/>
        <w:spacing w:before="0" w:beforeAutospacing="0" w:after="120" w:line="276" w:lineRule="auto"/>
        <w:jc w:val="both"/>
        <w:rPr>
          <w:rFonts w:ascii="Trebuchet MS" w:hAnsi="Trebuchet MS" w:cs="Arial"/>
          <w:b/>
          <w:bCs/>
          <w:lang w:val="ro-RO"/>
        </w:rPr>
      </w:pPr>
      <w:r w:rsidRPr="003B1A19">
        <w:rPr>
          <w:bCs/>
          <w:lang w:val="ro-RO"/>
        </w:rPr>
        <w:t>►</w:t>
      </w:r>
      <w:r w:rsidRPr="003B1A19">
        <w:rPr>
          <w:rFonts w:ascii="Trebuchet MS" w:hAnsi="Trebuchet MS" w:cs="Arial"/>
          <w:bCs/>
          <w:lang w:val="ro-RO"/>
        </w:rPr>
        <w:t xml:space="preserve"> </w:t>
      </w:r>
      <w:r w:rsidRPr="003B1A19">
        <w:rPr>
          <w:rFonts w:ascii="Trebuchet MS" w:hAnsi="Trebuchet MS" w:cs="Arial"/>
          <w:b/>
          <w:bCs/>
          <w:lang w:val="ro-RO"/>
        </w:rPr>
        <w:t>CENTRE REZIDENTIALE PENTRU PERSOANE VÂRSTNICE</w:t>
      </w:r>
    </w:p>
    <w:p w:rsidR="009F2179" w:rsidRPr="003B1A19" w:rsidRDefault="009F2179" w:rsidP="009F2179">
      <w:pPr>
        <w:pStyle w:val="NormalWeb"/>
        <w:spacing w:before="0" w:beforeAutospacing="0" w:after="120" w:line="276" w:lineRule="auto"/>
        <w:jc w:val="both"/>
        <w:rPr>
          <w:rFonts w:ascii="Trebuchet MS" w:hAnsi="Trebuchet MS" w:cs="Arial"/>
          <w:bCs/>
          <w:lang w:val="ro-RO"/>
        </w:rPr>
      </w:pPr>
      <w:r w:rsidRPr="003B1A19">
        <w:rPr>
          <w:rFonts w:ascii="Trebuchet MS" w:hAnsi="Trebuchet MS" w:cs="Arial"/>
          <w:bCs/>
          <w:lang w:val="ro-RO"/>
        </w:rPr>
        <w:t xml:space="preserve">     ● Cămin pentru persoane vârstnice Ideciu de Jos – Anexa nr.</w:t>
      </w:r>
      <w:r w:rsidR="00677FF7" w:rsidRPr="003B1A19">
        <w:rPr>
          <w:rFonts w:ascii="Trebuchet MS" w:hAnsi="Trebuchet MS" w:cs="Arial"/>
          <w:bCs/>
          <w:lang w:val="ro-RO"/>
        </w:rPr>
        <w:t>3.77.</w:t>
      </w:r>
    </w:p>
    <w:p w:rsidR="009F2179" w:rsidRPr="003B1A19" w:rsidRDefault="009F2179" w:rsidP="009F2179">
      <w:pPr>
        <w:pStyle w:val="NormalWeb"/>
        <w:spacing w:before="0" w:beforeAutospacing="0" w:after="120" w:line="276" w:lineRule="auto"/>
        <w:jc w:val="both"/>
        <w:rPr>
          <w:rFonts w:ascii="Trebuchet MS" w:hAnsi="Trebuchet MS" w:cs="Arial"/>
          <w:sz w:val="22"/>
          <w:szCs w:val="22"/>
          <w:lang w:val="ro-RO"/>
        </w:rPr>
      </w:pPr>
    </w:p>
    <w:p w:rsidR="00DC304A" w:rsidRPr="003B1A19" w:rsidRDefault="00DC304A" w:rsidP="00DC304A">
      <w:pPr>
        <w:widowControl w:val="0"/>
        <w:autoSpaceDE w:val="0"/>
        <w:autoSpaceDN w:val="0"/>
        <w:adjustRightInd w:val="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 xml:space="preserve">C. Serviciile şi compartimentele </w:t>
      </w:r>
      <w:r w:rsidR="007B0C8A" w:rsidRPr="003B1A19">
        <w:rPr>
          <w:rFonts w:ascii="Trebuchet MS" w:hAnsi="Trebuchet MS" w:cs="Arial"/>
          <w:b/>
          <w:bCs/>
          <w:sz w:val="22"/>
          <w:szCs w:val="22"/>
          <w:lang w:val="ro-RO"/>
        </w:rPr>
        <w:t>DIRECŢIEI ECONOMICE</w:t>
      </w:r>
      <w:r w:rsidRPr="003B1A19">
        <w:rPr>
          <w:rFonts w:ascii="Trebuchet MS" w:hAnsi="Trebuchet MS" w:cs="Arial"/>
          <w:b/>
          <w:bCs/>
          <w:sz w:val="22"/>
          <w:szCs w:val="22"/>
          <w:lang w:val="ro-RO"/>
        </w:rPr>
        <w:t>:</w:t>
      </w:r>
    </w:p>
    <w:p w:rsidR="00DC304A" w:rsidRPr="003B1A19" w:rsidRDefault="00DC304A" w:rsidP="00DC304A">
      <w:pPr>
        <w:widowControl w:val="0"/>
        <w:autoSpaceDE w:val="0"/>
        <w:autoSpaceDN w:val="0"/>
        <w:adjustRightInd w:val="0"/>
        <w:ind w:firstLine="360"/>
        <w:jc w:val="both"/>
        <w:outlineLvl w:val="0"/>
        <w:rPr>
          <w:rFonts w:ascii="Trebuchet MS" w:hAnsi="Trebuchet MS" w:cs="Arial"/>
          <w:b/>
          <w:bCs/>
          <w:sz w:val="22"/>
          <w:szCs w:val="22"/>
          <w:lang w:val="ro-RO"/>
        </w:rPr>
      </w:pPr>
    </w:p>
    <w:p w:rsidR="00DC304A" w:rsidRPr="003B1A19" w:rsidRDefault="00DC304A" w:rsidP="009110F3">
      <w:pPr>
        <w:widowControl w:val="0"/>
        <w:numPr>
          <w:ilvl w:val="0"/>
          <w:numId w:val="75"/>
        </w:numPr>
        <w:autoSpaceDE w:val="0"/>
        <w:autoSpaceDN w:val="0"/>
        <w:adjustRightInd w:val="0"/>
        <w:spacing w:after="120" w:line="276" w:lineRule="auto"/>
        <w:ind w:left="0" w:firstLine="360"/>
        <w:jc w:val="both"/>
        <w:outlineLvl w:val="0"/>
        <w:rPr>
          <w:rFonts w:ascii="Trebuchet MS" w:hAnsi="Trebuchet MS" w:cs="Arial"/>
          <w:sz w:val="22"/>
          <w:szCs w:val="22"/>
          <w:lang w:val="ro-RO"/>
        </w:rPr>
      </w:pPr>
      <w:r w:rsidRPr="003B1A19">
        <w:rPr>
          <w:rFonts w:ascii="Trebuchet MS" w:hAnsi="Trebuchet MS" w:cs="Arial"/>
          <w:sz w:val="22"/>
          <w:szCs w:val="22"/>
          <w:lang w:val="ro-RO"/>
        </w:rPr>
        <w:t>Serviciul financiar contabilitate, care cuprinde în structură:</w:t>
      </w:r>
    </w:p>
    <w:p w:rsidR="00DC304A" w:rsidRPr="003B1A19" w:rsidRDefault="00DC304A" w:rsidP="009110F3">
      <w:pPr>
        <w:pStyle w:val="Listparagraf"/>
        <w:widowControl w:val="0"/>
        <w:numPr>
          <w:ilvl w:val="0"/>
          <w:numId w:val="76"/>
        </w:numPr>
        <w:autoSpaceDE w:val="0"/>
        <w:autoSpaceDN w:val="0"/>
        <w:adjustRightInd w:val="0"/>
        <w:spacing w:after="120"/>
        <w:jc w:val="both"/>
        <w:outlineLvl w:val="0"/>
        <w:rPr>
          <w:rFonts w:ascii="Trebuchet MS" w:hAnsi="Trebuchet MS" w:cs="Arial"/>
          <w:lang w:val="ro-RO"/>
        </w:rPr>
      </w:pPr>
      <w:r w:rsidRPr="003B1A19">
        <w:rPr>
          <w:rFonts w:ascii="Trebuchet MS" w:hAnsi="Trebuchet MS" w:cs="Arial"/>
          <w:lang w:val="ro-RO"/>
        </w:rPr>
        <w:t>Compartimentul salarizare</w:t>
      </w:r>
    </w:p>
    <w:p w:rsidR="00DC304A" w:rsidRPr="003B1A19" w:rsidRDefault="00DC304A" w:rsidP="009110F3">
      <w:pPr>
        <w:widowControl w:val="0"/>
        <w:numPr>
          <w:ilvl w:val="0"/>
          <w:numId w:val="7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Serviciul investiţii, achiziţii publice;</w:t>
      </w:r>
    </w:p>
    <w:p w:rsidR="00DC304A" w:rsidRPr="003B1A19" w:rsidRDefault="00DC304A" w:rsidP="009110F3">
      <w:pPr>
        <w:widowControl w:val="0"/>
        <w:numPr>
          <w:ilvl w:val="0"/>
          <w:numId w:val="7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Serviciul tehnic şi administrarea patrimoniului</w:t>
      </w:r>
    </w:p>
    <w:p w:rsidR="00DC304A" w:rsidRPr="003B1A19" w:rsidRDefault="00DC304A" w:rsidP="009110F3">
      <w:pPr>
        <w:widowControl w:val="0"/>
        <w:numPr>
          <w:ilvl w:val="0"/>
          <w:numId w:val="7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Compartiment informatica</w:t>
      </w:r>
    </w:p>
    <w:p w:rsidR="007B61B8" w:rsidRPr="003B1A19" w:rsidRDefault="00DC304A" w:rsidP="009110F3">
      <w:pPr>
        <w:widowControl w:val="0"/>
        <w:numPr>
          <w:ilvl w:val="0"/>
          <w:numId w:val="7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Serviciul administrativ, </w:t>
      </w:r>
    </w:p>
    <w:p w:rsidR="00A54344" w:rsidRPr="003B1A19" w:rsidRDefault="00A54344" w:rsidP="00073402">
      <w:pPr>
        <w:widowControl w:val="0"/>
        <w:autoSpaceDE w:val="0"/>
        <w:autoSpaceDN w:val="0"/>
        <w:adjustRightInd w:val="0"/>
        <w:jc w:val="both"/>
        <w:outlineLvl w:val="0"/>
        <w:rPr>
          <w:rFonts w:ascii="Trebuchet MS" w:hAnsi="Trebuchet MS" w:cs="Arial"/>
          <w:b/>
          <w:bCs/>
          <w:sz w:val="22"/>
          <w:szCs w:val="22"/>
          <w:lang w:val="ro-RO"/>
        </w:rPr>
      </w:pPr>
    </w:p>
    <w:p w:rsidR="00677FF7" w:rsidRPr="003B1A19" w:rsidRDefault="00677FF7" w:rsidP="00073402">
      <w:pPr>
        <w:widowControl w:val="0"/>
        <w:autoSpaceDE w:val="0"/>
        <w:autoSpaceDN w:val="0"/>
        <w:adjustRightInd w:val="0"/>
        <w:jc w:val="both"/>
        <w:outlineLvl w:val="0"/>
        <w:rPr>
          <w:rFonts w:ascii="Trebuchet MS" w:hAnsi="Trebuchet MS" w:cs="Arial"/>
          <w:b/>
          <w:bCs/>
          <w:sz w:val="22"/>
          <w:szCs w:val="22"/>
          <w:lang w:val="ro-RO"/>
        </w:rPr>
      </w:pPr>
    </w:p>
    <w:p w:rsidR="0097465B" w:rsidRPr="003B1A19" w:rsidRDefault="0097465B" w:rsidP="00073402">
      <w:pPr>
        <w:widowControl w:val="0"/>
        <w:autoSpaceDE w:val="0"/>
        <w:autoSpaceDN w:val="0"/>
        <w:adjustRightInd w:val="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lastRenderedPageBreak/>
        <w:t>D. Serviciile comune ale DGASPC Mureş:</w:t>
      </w:r>
    </w:p>
    <w:p w:rsidR="00433145" w:rsidRPr="003B1A19" w:rsidRDefault="00433145"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97465B" w:rsidP="009110F3">
      <w:pPr>
        <w:widowControl w:val="0"/>
        <w:numPr>
          <w:ilvl w:val="0"/>
          <w:numId w:val="6"/>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Serviciul juridic - contencios;</w:t>
      </w:r>
    </w:p>
    <w:p w:rsidR="0097465B" w:rsidRPr="003B1A19" w:rsidRDefault="0097465B" w:rsidP="009110F3">
      <w:pPr>
        <w:widowControl w:val="0"/>
        <w:numPr>
          <w:ilvl w:val="0"/>
          <w:numId w:val="6"/>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Serviciul adopţii şi postadopţii;</w:t>
      </w:r>
    </w:p>
    <w:p w:rsidR="0097465B" w:rsidRPr="003B1A19" w:rsidRDefault="00433145" w:rsidP="009110F3">
      <w:pPr>
        <w:widowControl w:val="0"/>
        <w:numPr>
          <w:ilvl w:val="0"/>
          <w:numId w:val="6"/>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Serviciul </w:t>
      </w:r>
      <w:r w:rsidR="007B0C8A" w:rsidRPr="003B1A19">
        <w:rPr>
          <w:rFonts w:ascii="Trebuchet MS" w:hAnsi="Trebuchet MS" w:cs="Arial"/>
          <w:sz w:val="22"/>
          <w:szCs w:val="22"/>
          <w:lang w:val="ro-RO"/>
        </w:rPr>
        <w:t>r</w:t>
      </w:r>
      <w:r w:rsidR="0097465B" w:rsidRPr="003B1A19">
        <w:rPr>
          <w:rFonts w:ascii="Trebuchet MS" w:hAnsi="Trebuchet MS" w:cs="Arial"/>
          <w:sz w:val="22"/>
          <w:szCs w:val="22"/>
          <w:lang w:val="ro-RO"/>
        </w:rPr>
        <w:t>esurse umane;</w:t>
      </w:r>
    </w:p>
    <w:p w:rsidR="0097465B" w:rsidRPr="003B1A19" w:rsidRDefault="0097465B" w:rsidP="009110F3">
      <w:pPr>
        <w:widowControl w:val="0"/>
        <w:numPr>
          <w:ilvl w:val="0"/>
          <w:numId w:val="6"/>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Compartiment audit public intern</w:t>
      </w:r>
    </w:p>
    <w:p w:rsidR="0097465B" w:rsidRPr="003B1A19" w:rsidRDefault="0097465B" w:rsidP="009110F3">
      <w:pPr>
        <w:widowControl w:val="0"/>
        <w:numPr>
          <w:ilvl w:val="0"/>
          <w:numId w:val="6"/>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Serviciul monitorizare servicii sociale, strategii, proiecte, calitatea serviciilor sociale, control intern şi relaţii cu publicul</w:t>
      </w:r>
    </w:p>
    <w:p w:rsidR="007B0C8A" w:rsidRPr="003B1A19" w:rsidRDefault="007B0C8A" w:rsidP="009110F3">
      <w:pPr>
        <w:widowControl w:val="0"/>
        <w:numPr>
          <w:ilvl w:val="0"/>
          <w:numId w:val="6"/>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Compartiment PSI și Protecția Muncii.</w:t>
      </w:r>
    </w:p>
    <w:p w:rsidR="0097465B" w:rsidRPr="003B1A19" w:rsidRDefault="0001265E"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Art.12</w:t>
      </w:r>
      <w:r w:rsidR="0097465B" w:rsidRPr="003B1A19">
        <w:rPr>
          <w:rFonts w:ascii="Trebuchet MS" w:hAnsi="Trebuchet MS" w:cs="Arial"/>
          <w:bCs/>
          <w:sz w:val="22"/>
          <w:szCs w:val="22"/>
          <w:lang w:val="ro-RO"/>
        </w:rPr>
        <w:t xml:space="preserve"> </w:t>
      </w:r>
      <w:r w:rsidR="0097465B" w:rsidRPr="003B1A19">
        <w:rPr>
          <w:rFonts w:ascii="Trebuchet MS" w:hAnsi="Trebuchet MS" w:cs="Arial"/>
          <w:sz w:val="22"/>
          <w:szCs w:val="22"/>
          <w:lang w:val="ro-RO"/>
        </w:rPr>
        <w:t xml:space="preserve">Numărul de posturi şi natura acestora, sunt stabilite prin Organigrama respectiv Statul de funcţii al Direcţiei Generale de Asistenţă Socială şi Protecţia Copilului Mureş, aprobate de către Consiliul Judeţean Mureş. Încadrarea personalului se face numai în temeiul contractelor individuale de muncă sau a actelor administrative de numire în funcţie. </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Art.1</w:t>
      </w:r>
      <w:r w:rsidR="0001265E" w:rsidRPr="003B1A19">
        <w:rPr>
          <w:rFonts w:ascii="Trebuchet MS" w:hAnsi="Trebuchet MS" w:cs="Arial"/>
          <w:bCs/>
          <w:sz w:val="22"/>
          <w:szCs w:val="22"/>
          <w:lang w:val="ro-RO"/>
        </w:rPr>
        <w:t>3</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Direcţia Generală de Asistenţă Socială şi Protecţia Copilului Mureş propune modificări ale structurii organizatorice în vederea aprobării de către Consiliul Judeţean Mureş pentru a deveni funcţionale.</w:t>
      </w: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1.4. ORGANELE DE CONDUCERE</w:t>
      </w:r>
    </w:p>
    <w:p w:rsidR="0097465B" w:rsidRPr="003B1A19" w:rsidRDefault="0097465B" w:rsidP="0092297B">
      <w:pPr>
        <w:widowControl w:val="0"/>
        <w:autoSpaceDE w:val="0"/>
        <w:autoSpaceDN w:val="0"/>
        <w:adjustRightInd w:val="0"/>
        <w:ind w:firstLine="360"/>
        <w:jc w:val="both"/>
        <w:outlineLvl w:val="0"/>
        <w:rPr>
          <w:rFonts w:ascii="Trebuchet MS" w:hAnsi="Trebuchet MS" w:cs="Arial"/>
          <w:bCs/>
          <w:sz w:val="22"/>
          <w:szCs w:val="22"/>
          <w:lang w:val="ro-RO"/>
        </w:rPr>
      </w:pP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Art.1</w:t>
      </w:r>
      <w:r w:rsidR="0001265E" w:rsidRPr="003B1A19">
        <w:rPr>
          <w:rFonts w:ascii="Trebuchet MS" w:hAnsi="Trebuchet MS" w:cs="Arial"/>
          <w:bCs/>
          <w:sz w:val="22"/>
          <w:szCs w:val="22"/>
          <w:lang w:val="ro-RO"/>
        </w:rPr>
        <w:t>4</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Conducerea Direcţiei Generale de Asistenţă Socială şi Protecţia Copilului este asigurată de Directorul General şi de Colegiul Director.</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Art.1</w:t>
      </w:r>
      <w:r w:rsidR="0001265E" w:rsidRPr="003B1A19">
        <w:rPr>
          <w:rFonts w:ascii="Trebuchet MS" w:hAnsi="Trebuchet MS" w:cs="Arial"/>
          <w:sz w:val="22"/>
          <w:szCs w:val="22"/>
          <w:lang w:val="ro-RO"/>
        </w:rPr>
        <w:t>5</w:t>
      </w:r>
      <w:r w:rsidRPr="003B1A19">
        <w:rPr>
          <w:rFonts w:ascii="Trebuchet MS" w:hAnsi="Trebuchet MS" w:cs="Arial"/>
          <w:sz w:val="22"/>
          <w:szCs w:val="22"/>
          <w:lang w:val="ro-RO"/>
        </w:rPr>
        <w:t xml:space="preserve"> Componenţa Colegiului Director al Direcţiei generale este stabilită prin hotărâre a Consiliului Judeţean Mureș şi este constituită din secretarul general al judeţului, directorul general, directorii generali adjuncţi, personalul de conducere din cadrul Direcţiei generale, precum şi 3 şefi ai compartimentelor/serviciilor de specialitate din cadrul aparatului de specialitate al preşedintelui Consiliului Judeţean în domeniile educaţie, spaţiu locativ, autoritate tutelară. </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Art.1</w:t>
      </w:r>
      <w:r w:rsidR="0001265E" w:rsidRPr="003B1A19">
        <w:rPr>
          <w:rFonts w:ascii="Trebuchet MS" w:hAnsi="Trebuchet MS" w:cs="Arial"/>
          <w:sz w:val="22"/>
          <w:szCs w:val="22"/>
          <w:lang w:val="ro-RO"/>
        </w:rPr>
        <w:t>6</w:t>
      </w:r>
      <w:r w:rsidRPr="003B1A19">
        <w:rPr>
          <w:rFonts w:ascii="Trebuchet MS" w:hAnsi="Trebuchet MS" w:cs="Arial"/>
          <w:sz w:val="22"/>
          <w:szCs w:val="22"/>
          <w:lang w:val="ro-RO"/>
        </w:rPr>
        <w:t xml:space="preserve"> Preşedintele colegiului director este secretarul general al judeţului.</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Art.1</w:t>
      </w:r>
      <w:r w:rsidR="0001265E" w:rsidRPr="003B1A19">
        <w:rPr>
          <w:rFonts w:ascii="Trebuchet MS" w:hAnsi="Trebuchet MS" w:cs="Arial"/>
          <w:sz w:val="22"/>
          <w:szCs w:val="22"/>
          <w:lang w:val="ro-RO"/>
        </w:rPr>
        <w:t>7</w:t>
      </w:r>
      <w:r w:rsidRPr="003B1A19">
        <w:rPr>
          <w:rFonts w:ascii="Trebuchet MS" w:hAnsi="Trebuchet MS" w:cs="Arial"/>
          <w:sz w:val="22"/>
          <w:szCs w:val="22"/>
          <w:lang w:val="ro-RO"/>
        </w:rPr>
        <w:t xml:space="preserve"> În situaţia în care preşedintele colegiului director nu îşi poate exercita atribuţiile, acestea sunt exercitate de către directorul general sau, după caz, de către directorul general adjunct al Direcţiei generale, numit prin dispoziţie a directorului executiv/general.</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w:t>
      </w:r>
      <w:r w:rsidR="0001265E" w:rsidRPr="003B1A19">
        <w:rPr>
          <w:rFonts w:ascii="Trebuchet MS" w:hAnsi="Trebuchet MS" w:cs="Arial"/>
          <w:sz w:val="22"/>
          <w:szCs w:val="22"/>
          <w:lang w:val="ro-RO"/>
        </w:rPr>
        <w:t>18</w:t>
      </w:r>
      <w:r w:rsidRPr="003B1A19">
        <w:rPr>
          <w:rFonts w:ascii="Trebuchet MS" w:hAnsi="Trebuchet MS" w:cs="Arial"/>
          <w:sz w:val="22"/>
          <w:szCs w:val="22"/>
          <w:lang w:val="ro-RO"/>
        </w:rPr>
        <w:t xml:space="preserve"> Organizarea, funcţionarea şi atribuţiile colegiului director se stabilesc prin regulamentul de organizare şi funcţionare a Direcţiei generale.</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Colegiul director se întruneşte în şedinţă ordinară trimestrial, la convocarea directorului general, precum şi în şedinţă extraordinară, ori de câte ori este necesar, la cererea directorului general, a preşedintelui colegiului director sau a unuia dintre directorii generali adjuncţi.</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La şedinţele colegiului director pot participa, fără drept de vot, preşedintele consiliului judeţean, membrii comisiei pentru protecţia copilului, ai comisiei de evaluare a persoanelor adulte cu handicap şi alţi consilieri judeţeni, precum şi alte persoane invitate de colegiul director.</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w:t>
      </w:r>
      <w:r w:rsidR="0001265E" w:rsidRPr="003B1A19">
        <w:rPr>
          <w:rFonts w:ascii="Trebuchet MS" w:hAnsi="Trebuchet MS" w:cs="Arial"/>
          <w:sz w:val="22"/>
          <w:szCs w:val="22"/>
          <w:lang w:val="ro-RO"/>
        </w:rPr>
        <w:t>19</w:t>
      </w:r>
      <w:r w:rsidRPr="003B1A19">
        <w:rPr>
          <w:rFonts w:ascii="Trebuchet MS" w:hAnsi="Trebuchet MS" w:cs="Arial"/>
          <w:sz w:val="22"/>
          <w:szCs w:val="22"/>
          <w:lang w:val="ro-RO"/>
        </w:rPr>
        <w:t xml:space="preserve"> </w:t>
      </w:r>
      <w:r w:rsidRPr="003B1A19">
        <w:rPr>
          <w:rStyle w:val="Accentuaresubtil"/>
          <w:b/>
          <w:color w:val="auto"/>
          <w:lang w:val="ro-RO"/>
        </w:rPr>
        <w:t>Colegiul director îndeplineşte următoarele atribuţii principale</w:t>
      </w:r>
      <w:r w:rsidRPr="003B1A19">
        <w:rPr>
          <w:rFonts w:ascii="Trebuchet MS" w:hAnsi="Trebuchet MS" w:cs="Arial"/>
          <w:sz w:val="22"/>
          <w:szCs w:val="22"/>
          <w:lang w:val="ro-RO"/>
        </w:rPr>
        <w:t>:</w:t>
      </w:r>
    </w:p>
    <w:p w:rsidR="004F3395" w:rsidRPr="003B1A19" w:rsidRDefault="004F3395" w:rsidP="004F3395">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 xml:space="preserve">a) analizează activitatea Direcţiei generale; propune directorului general măsurile necesare pentru </w:t>
      </w:r>
      <w:r w:rsidRPr="003B1A19">
        <w:rPr>
          <w:rFonts w:ascii="Trebuchet MS" w:hAnsi="Trebuchet MS" w:cs="Arial"/>
          <w:sz w:val="22"/>
          <w:szCs w:val="22"/>
          <w:lang w:val="ro-RO"/>
        </w:rPr>
        <w:lastRenderedPageBreak/>
        <w:t>îmbunătăţirea activităţilor Direcţiei generale;</w:t>
      </w:r>
    </w:p>
    <w:p w:rsidR="0030347B" w:rsidRPr="003B1A19" w:rsidRDefault="004F3395" w:rsidP="004F3395">
      <w:pPr>
        <w:widowControl w:val="0"/>
        <w:autoSpaceDE w:val="0"/>
        <w:autoSpaceDN w:val="0"/>
        <w:adjustRightInd w:val="0"/>
        <w:spacing w:after="120" w:line="276" w:lineRule="auto"/>
        <w:ind w:firstLine="360"/>
        <w:jc w:val="both"/>
        <w:rPr>
          <w:rFonts w:ascii="Trebuchet MS" w:hAnsi="Trebuchet MS" w:cs="Courier New"/>
          <w:sz w:val="22"/>
          <w:szCs w:val="22"/>
          <w:shd w:val="clear" w:color="auto" w:fill="FFFFFF"/>
          <w:lang w:val="es-ES"/>
        </w:rPr>
      </w:pPr>
      <w:r w:rsidRPr="003B1A19">
        <w:rPr>
          <w:rFonts w:ascii="Trebuchet MS" w:hAnsi="Trebuchet MS" w:cs="Arial"/>
          <w:sz w:val="22"/>
          <w:szCs w:val="22"/>
          <w:lang w:val="ro-RO"/>
        </w:rPr>
        <w:t xml:space="preserve">b) </w:t>
      </w:r>
      <w:r w:rsidR="0030347B" w:rsidRPr="003B1A19">
        <w:rPr>
          <w:rFonts w:ascii="Trebuchet MS" w:hAnsi="Trebuchet MS" w:cs="Courier New"/>
          <w:sz w:val="22"/>
          <w:szCs w:val="22"/>
          <w:shd w:val="clear" w:color="auto" w:fill="FFFFFF"/>
          <w:lang w:val="es-ES"/>
        </w:rPr>
        <w:t>avizează proiectul bugetului propriu al Direcţiei generale şi contul de încheiere a exerciţiului bugetar;</w:t>
      </w:r>
    </w:p>
    <w:p w:rsidR="004F3395" w:rsidRPr="003B1A19" w:rsidRDefault="0030347B" w:rsidP="004F3395">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 </w:t>
      </w:r>
      <w:r w:rsidR="004F3395" w:rsidRPr="003B1A19">
        <w:rPr>
          <w:rFonts w:ascii="Trebuchet MS" w:hAnsi="Trebuchet MS" w:cs="Arial"/>
          <w:sz w:val="22"/>
          <w:szCs w:val="22"/>
          <w:lang w:val="ro-RO"/>
        </w:rPr>
        <w:t>c) avizează proiectul strategiei şi rapoartelor elaborate de directorul general al Direcţiei generale;avizul este consultativ;</w:t>
      </w:r>
    </w:p>
    <w:p w:rsidR="004F3395" w:rsidRPr="003B1A19" w:rsidRDefault="004F3395" w:rsidP="004F3395">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d) eliberează avizul consultativ pentru propunerea de modificare a structurii organizatorice şi a regulamentului de organizare şi funcţionare ale Direcţiei generale, precum şi rectificarea bugetului, în vederea îmbunătăţirii activităţii acesteia;</w:t>
      </w:r>
    </w:p>
    <w:p w:rsidR="004F3395" w:rsidRPr="003B1A19" w:rsidRDefault="004F3395" w:rsidP="004F3395">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e) propune consiliului judeţean înstrăinarea mijloacelor fixe din patrimoniul Direcţiei generale, altele decât bunurile imobile, prin licitaţie publică organizată în condiţiile legii;</w:t>
      </w:r>
    </w:p>
    <w:p w:rsidR="004F3395" w:rsidRPr="003B1A19" w:rsidRDefault="004F3395" w:rsidP="004F3395">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f) propune consiliului judeţean concesionarea sau închirierea de bunuri ori servicii de către Direcţia generală, în condiţiile legii; </w:t>
      </w:r>
    </w:p>
    <w:p w:rsidR="004F3395" w:rsidRPr="003B1A19" w:rsidRDefault="004F3395" w:rsidP="004F3395">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g) eliberează avizul consultativ pentru statul de funcții, cu încadrarea în resursele financiare alocate de consiliul judeţean.</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Art.2</w:t>
      </w:r>
      <w:r w:rsidR="0001265E" w:rsidRPr="003B1A19">
        <w:rPr>
          <w:rFonts w:ascii="Trebuchet MS" w:hAnsi="Trebuchet MS" w:cs="Arial"/>
          <w:sz w:val="22"/>
          <w:szCs w:val="22"/>
          <w:lang w:val="ro-RO"/>
        </w:rPr>
        <w:t>0</w:t>
      </w:r>
      <w:r w:rsidRPr="003B1A19">
        <w:rPr>
          <w:rFonts w:ascii="Trebuchet MS" w:hAnsi="Trebuchet MS" w:cs="Arial"/>
          <w:sz w:val="22"/>
          <w:szCs w:val="22"/>
          <w:lang w:val="ro-RO"/>
        </w:rPr>
        <w:t xml:space="preserve"> Colegiul director îndeplineşte şi alte atribuţii stabilite de lege sau prin hotărâre a consiliului judeţean.</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Şedinţele colegiului director se desfăşoară în prezenţa a cel puţin două treimi din numărul membrilor săi şi a preşedintelui. </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În exercitarea atribuţiilor ce îi revin colegiul director adoptă hotărâri cu votul a jumătate plus unu din totalul membrilor săi.</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Art.2</w:t>
      </w:r>
      <w:r w:rsidR="0001265E" w:rsidRPr="003B1A19">
        <w:rPr>
          <w:rFonts w:ascii="Trebuchet MS" w:hAnsi="Trebuchet MS" w:cs="Arial"/>
          <w:bCs/>
          <w:sz w:val="22"/>
          <w:szCs w:val="22"/>
          <w:lang w:val="ro-RO"/>
        </w:rPr>
        <w:t>1</w:t>
      </w:r>
      <w:r w:rsidRPr="003B1A19">
        <w:rPr>
          <w:rFonts w:ascii="Trebuchet MS" w:hAnsi="Trebuchet MS" w:cs="Arial"/>
          <w:bCs/>
          <w:sz w:val="22"/>
          <w:szCs w:val="22"/>
          <w:lang w:val="ro-RO"/>
        </w:rPr>
        <w:t xml:space="preserve"> </w:t>
      </w:r>
      <w:r w:rsidRPr="003B1A19">
        <w:rPr>
          <w:rFonts w:ascii="Trebuchet MS" w:hAnsi="Trebuchet MS" w:cs="Arial"/>
          <w:bCs/>
          <w:iCs/>
          <w:sz w:val="22"/>
          <w:szCs w:val="22"/>
          <w:lang w:val="ro-RO"/>
        </w:rPr>
        <w:t>Directorul general</w:t>
      </w:r>
      <w:r w:rsidRPr="003B1A19">
        <w:rPr>
          <w:rFonts w:ascii="Trebuchet MS" w:hAnsi="Trebuchet MS" w:cs="Arial"/>
          <w:sz w:val="22"/>
          <w:szCs w:val="22"/>
          <w:lang w:val="ro-RO"/>
        </w:rPr>
        <w:t xml:space="preserve"> al Direcţiei asigura conducerea acesteia şi răspunde de buna ei funcţionare în îndeplinirea atribuţiilor ce iî revin.</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 xml:space="preserve">Directorul general este ajutat de 3 directori generali adjuncţi dintre care unul coordonează activitatea din domeniul economic şi administrativ, unul coordonează activitatea din domeniul protecţiei drepturilor copilului şi unul coordonează activitatea în domeniul </w:t>
      </w:r>
      <w:r w:rsidRPr="003B1A19">
        <w:rPr>
          <w:rFonts w:ascii="Trebuchet MS" w:hAnsi="Trebuchet MS" w:cs="Arial"/>
          <w:b/>
          <w:bCs/>
          <w:sz w:val="22"/>
          <w:szCs w:val="22"/>
          <w:lang w:val="ro-RO"/>
        </w:rPr>
        <w:t xml:space="preserve"> </w:t>
      </w:r>
      <w:r w:rsidRPr="003B1A19">
        <w:rPr>
          <w:rFonts w:ascii="Trebuchet MS" w:hAnsi="Trebuchet MS" w:cs="Arial"/>
          <w:bCs/>
          <w:sz w:val="22"/>
          <w:szCs w:val="22"/>
          <w:lang w:val="ro-RO"/>
        </w:rPr>
        <w:t>asistenței sociale pentru persoane</w:t>
      </w:r>
      <w:r w:rsidRPr="003B1A19">
        <w:rPr>
          <w:rFonts w:ascii="Trebuchet MS" w:hAnsi="Trebuchet MS" w:cs="Arial"/>
          <w:b/>
          <w:bCs/>
          <w:sz w:val="22"/>
          <w:szCs w:val="22"/>
          <w:lang w:val="ro-RO"/>
        </w:rPr>
        <w:t xml:space="preserve"> </w:t>
      </w:r>
      <w:r w:rsidRPr="003B1A19">
        <w:rPr>
          <w:rFonts w:ascii="Trebuchet MS" w:hAnsi="Trebuchet MS" w:cs="Arial"/>
          <w:bCs/>
          <w:sz w:val="22"/>
          <w:szCs w:val="22"/>
          <w:lang w:val="ro-RO"/>
        </w:rPr>
        <w:t>adulte</w:t>
      </w:r>
      <w:r w:rsidRPr="003B1A19">
        <w:rPr>
          <w:rFonts w:ascii="Trebuchet MS" w:hAnsi="Trebuchet MS" w:cs="Arial"/>
          <w:sz w:val="22"/>
          <w:szCs w:val="22"/>
          <w:lang w:val="ro-RO"/>
        </w:rPr>
        <w:t>.</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Directorul general reprezintă Direcţia generala în relaţiile cu autorităţile şi institutiile publice, cu persoanele fizice şi juridice din tara şi din străinătate, precum şi în justiţie.</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Art.2</w:t>
      </w:r>
      <w:r w:rsidR="0001265E" w:rsidRPr="003B1A19">
        <w:rPr>
          <w:rFonts w:ascii="Trebuchet MS" w:hAnsi="Trebuchet MS" w:cs="Arial"/>
          <w:bCs/>
          <w:sz w:val="22"/>
          <w:szCs w:val="22"/>
          <w:lang w:val="ro-RO"/>
        </w:rPr>
        <w:t>2</w:t>
      </w:r>
      <w:r w:rsidRPr="003B1A19">
        <w:rPr>
          <w:rFonts w:ascii="Trebuchet MS" w:hAnsi="Trebuchet MS" w:cs="Arial"/>
          <w:bCs/>
          <w:sz w:val="22"/>
          <w:szCs w:val="22"/>
          <w:lang w:val="ro-RO"/>
        </w:rPr>
        <w:t xml:space="preserve"> </w:t>
      </w:r>
      <w:r w:rsidR="007C1501" w:rsidRPr="003B1A19">
        <w:rPr>
          <w:rFonts w:ascii="Trebuchet MS" w:hAnsi="Trebuchet MS" w:cs="Arial"/>
          <w:bCs/>
          <w:sz w:val="22"/>
          <w:szCs w:val="22"/>
          <w:lang w:val="ro-RO"/>
        </w:rPr>
        <w:t xml:space="preserve">Președintele Consiliului Județean Mureș </w:t>
      </w:r>
      <w:r w:rsidR="007C1501" w:rsidRPr="003B1A19">
        <w:rPr>
          <w:rFonts w:ascii="Trebuchet MS" w:hAnsi="Trebuchet MS" w:cs="Arial"/>
          <w:sz w:val="22"/>
          <w:szCs w:val="22"/>
          <w:lang w:val="ro-RO"/>
        </w:rPr>
        <w:t xml:space="preserve">numeşte, sancţionează şi dispune suspendarea, modificarea şi încetarea raporturilor de serviciu, în condiţiile legii, pentru </w:t>
      </w:r>
      <w:r w:rsidRPr="003B1A19">
        <w:rPr>
          <w:rFonts w:ascii="Trebuchet MS" w:hAnsi="Trebuchet MS" w:cs="Arial"/>
          <w:sz w:val="22"/>
          <w:szCs w:val="22"/>
          <w:lang w:val="ro-RO"/>
        </w:rPr>
        <w:t>Directorul general.</w:t>
      </w:r>
    </w:p>
    <w:p w:rsidR="0097465B" w:rsidRPr="003B1A19" w:rsidRDefault="0097465B" w:rsidP="0001265E">
      <w:pPr>
        <w:widowControl w:val="0"/>
        <w:autoSpaceDE w:val="0"/>
        <w:autoSpaceDN w:val="0"/>
        <w:adjustRightInd w:val="0"/>
        <w:spacing w:after="120" w:line="276" w:lineRule="auto"/>
        <w:jc w:val="both"/>
        <w:rPr>
          <w:rStyle w:val="Accentuaresubtil"/>
          <w:rFonts w:ascii="Trebuchet MS" w:hAnsi="Trebuchet MS"/>
          <w:b/>
          <w:i w:val="0"/>
          <w:color w:val="auto"/>
        </w:rPr>
      </w:pPr>
      <w:r w:rsidRPr="003B1A19">
        <w:rPr>
          <w:rFonts w:ascii="Trebuchet MS" w:hAnsi="Trebuchet MS" w:cs="Arial"/>
          <w:bCs/>
          <w:sz w:val="22"/>
          <w:szCs w:val="22"/>
          <w:lang w:val="ro-RO"/>
        </w:rPr>
        <w:t>Art.2</w:t>
      </w:r>
      <w:r w:rsidR="0001265E" w:rsidRPr="003B1A19">
        <w:rPr>
          <w:rFonts w:ascii="Trebuchet MS" w:hAnsi="Trebuchet MS" w:cs="Arial"/>
          <w:bCs/>
          <w:sz w:val="22"/>
          <w:szCs w:val="22"/>
          <w:lang w:val="ro-RO"/>
        </w:rPr>
        <w:t>3</w:t>
      </w:r>
      <w:r w:rsidRPr="003B1A19">
        <w:rPr>
          <w:rFonts w:ascii="Trebuchet MS" w:hAnsi="Trebuchet MS" w:cs="Arial"/>
          <w:b/>
          <w:bCs/>
          <w:i/>
          <w:sz w:val="22"/>
          <w:szCs w:val="22"/>
          <w:lang w:val="ro-RO"/>
        </w:rPr>
        <w:t xml:space="preserve">  </w:t>
      </w:r>
      <w:r w:rsidRPr="003B1A19">
        <w:rPr>
          <w:rStyle w:val="Accentuaresubtil"/>
          <w:rFonts w:ascii="Trebuchet MS" w:hAnsi="Trebuchet MS"/>
          <w:b/>
          <w:i w:val="0"/>
          <w:color w:val="auto"/>
        </w:rPr>
        <w:t xml:space="preserve">Directorul General </w:t>
      </w:r>
      <w:r w:rsidRPr="003B1A19">
        <w:rPr>
          <w:rStyle w:val="Accentuaresubtil"/>
          <w:rFonts w:ascii="Trebuchet MS" w:hAnsi="Trebuchet MS"/>
          <w:i w:val="0"/>
          <w:color w:val="auto"/>
          <w:sz w:val="22"/>
          <w:szCs w:val="22"/>
        </w:rPr>
        <w:t>are următoarele atribuţii</w:t>
      </w:r>
      <w:r w:rsidRPr="003B1A19">
        <w:rPr>
          <w:rStyle w:val="Accentuaresubtil"/>
          <w:rFonts w:ascii="Trebuchet MS" w:hAnsi="Trebuchet MS"/>
          <w:b/>
          <w:i w:val="0"/>
          <w:color w:val="auto"/>
        </w:rPr>
        <w:t>:</w:t>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exercită atribuţiile ce revin Direcţiei generale în calitate de persoana juridică;</w:t>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exercită funcţia de ordonator secundar de credite;</w:t>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întocmeşte proiectul bugetului propriu al Direcţiei generale şi contul de încheiere a exerciţiului bugetar, pe care le supune avizării Colegiului Director şi aprobării consiliului judeţean,</w:t>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coordonează procesul de elaborare și supune aprobării Consiliului judeţean, proiectul strategiei anuale, pe termen mediu şi lung, de restructurare, organizare şi dezvoltare a sistemului de asistenţă socială şi protecţie a drepturilor copilului, având avizul Colegiului Director;</w:t>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lastRenderedPageBreak/>
        <w:t>coordonează elaborarea rapoartelor generale privind activitatea de asistenţă socială stadiul implementării strategiilor prevăzute la lit d) și propunerile de măsuri pentru îmbunătăţirea acestei activităţi, pe care le prezintă spre avizare Colegiului Director şi apoi Comisiei pentru protecţia copilului;</w:t>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elaborează Statul de personal al Direcţiei generale; numeşte şi eliberează din funcţie personalul din cadrul Direcţiei generale, potrivit legii; </w:t>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elaborează şi propune spre aprobare consiliului judeţean, Statul de funcţii al Direcţiei generale, având avizul Colegiului Director;</w:t>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controlează activitatea personalului din cadrul Direcţiei generale şi aplica sancţiuni disciplinare, în onformitate cu prevederile legalel;</w:t>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este vicepreşedintele Comisiei pentru protecţia copilului şi reprezintă Direcţia generala în relaţiile cu aceasta;</w:t>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executarea hotărârilor Comisiei pentru protecţia copilului.</w:t>
      </w:r>
      <w:r w:rsidRPr="003B1A19">
        <w:rPr>
          <w:rFonts w:ascii="Trebuchet MS" w:hAnsi="Trebuchet MS" w:cs="Arial"/>
          <w:sz w:val="22"/>
          <w:szCs w:val="22"/>
          <w:lang w:val="ro-RO"/>
        </w:rPr>
        <w:tab/>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iCs/>
          <w:sz w:val="22"/>
          <w:szCs w:val="22"/>
          <w:lang w:val="ro-RO" w:eastAsia="ro-RO"/>
        </w:rPr>
        <w:t>dispune, măsurile de control necesare pentru implementarea şi dezvoltarea sistemului de control intern managerial, inclusiv pentru actualizarea registrelor de riscuri şi a procedurilor formalizate pe procese sau activităţi, care pot fi proceduri de sistem şi proceduri operaţionale.</w:t>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iCs/>
          <w:sz w:val="22"/>
          <w:szCs w:val="22"/>
          <w:lang w:val="ro-RO" w:eastAsia="ro-RO"/>
        </w:rPr>
        <w:t>Dispune constituirea  Comisiei de monitorizare,în vederea monitorizării, coordonării şi îndrumării metodologice a implementării şi dezvoltării sistemului de control intern managerial și a Echipei de Gestionare a Riscurilor la nivelul instituției,</w:t>
      </w:r>
    </w:p>
    <w:p w:rsidR="0097465B" w:rsidRPr="003B1A19" w:rsidRDefault="0097465B" w:rsidP="009110F3">
      <w:pPr>
        <w:widowControl w:val="0"/>
        <w:numPr>
          <w:ilvl w:val="0"/>
          <w:numId w:val="1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Directorul general îndeplineşte şi alte atribuţii prevăzute de lege sau stabilite prin hotărâre a consiliului judeţean</w:t>
      </w:r>
    </w:p>
    <w:p w:rsidR="0097465B"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Art.2</w:t>
      </w:r>
      <w:r w:rsidR="0001265E" w:rsidRPr="003B1A19">
        <w:rPr>
          <w:rFonts w:ascii="Trebuchet MS" w:hAnsi="Trebuchet MS" w:cs="Arial"/>
          <w:bCs/>
          <w:sz w:val="22"/>
          <w:szCs w:val="22"/>
          <w:lang w:val="ro-RO"/>
        </w:rPr>
        <w:t>4</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În exercitarea atribuţiilor ce îi revin, directorul general emite dispoziţii.</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095D54">
        <w:rPr>
          <w:rFonts w:ascii="Trebuchet MS" w:hAnsi="Trebuchet MS" w:cs="Arial"/>
          <w:sz w:val="22"/>
          <w:szCs w:val="22"/>
          <w:lang w:val="ro-RO"/>
        </w:rPr>
        <w:t>Art.2</w:t>
      </w:r>
      <w:r w:rsidR="0001265E" w:rsidRPr="00095D54">
        <w:rPr>
          <w:rFonts w:ascii="Trebuchet MS" w:hAnsi="Trebuchet MS" w:cs="Arial"/>
          <w:sz w:val="22"/>
          <w:szCs w:val="22"/>
          <w:lang w:val="ro-RO"/>
        </w:rPr>
        <w:t>5</w:t>
      </w:r>
      <w:r w:rsidRPr="00095D54">
        <w:rPr>
          <w:rFonts w:ascii="Trebuchet MS" w:hAnsi="Trebuchet MS" w:cs="Arial"/>
          <w:sz w:val="22"/>
          <w:szCs w:val="22"/>
          <w:lang w:val="ro-RO"/>
        </w:rPr>
        <w:t xml:space="preserve"> </w:t>
      </w:r>
      <w:r w:rsidR="00095D54">
        <w:rPr>
          <w:rFonts w:ascii="Trebuchet MS" w:hAnsi="Trebuchet MS" w:cs="Arial"/>
          <w:sz w:val="22"/>
          <w:szCs w:val="22"/>
          <w:lang w:val="ro-RO"/>
        </w:rPr>
        <w:t>Numirea și încetarea raportului de serviciu, în condițiile legii, pentru di</w:t>
      </w:r>
      <w:r w:rsidRPr="003B1A19">
        <w:rPr>
          <w:rFonts w:ascii="Trebuchet MS" w:hAnsi="Trebuchet MS" w:cs="Arial"/>
          <w:sz w:val="22"/>
          <w:szCs w:val="22"/>
          <w:lang w:val="ro-RO"/>
        </w:rPr>
        <w:t>rectorul general</w:t>
      </w:r>
      <w:r w:rsidR="00095D54">
        <w:rPr>
          <w:rFonts w:ascii="Trebuchet MS" w:hAnsi="Trebuchet MS" w:cs="Arial"/>
          <w:sz w:val="22"/>
          <w:szCs w:val="22"/>
          <w:lang w:val="ro-RO"/>
        </w:rPr>
        <w:t xml:space="preserve"> al Direcției Generale de Asistență Socială și Protecția Copilului Mureș</w:t>
      </w:r>
      <w:r w:rsidRPr="003B1A19">
        <w:rPr>
          <w:rFonts w:ascii="Trebuchet MS" w:hAnsi="Trebuchet MS" w:cs="Arial"/>
          <w:sz w:val="22"/>
          <w:szCs w:val="22"/>
          <w:lang w:val="ro-RO"/>
        </w:rPr>
        <w:t xml:space="preserve"> se realizează prin </w:t>
      </w:r>
      <w:r w:rsidR="00095D54">
        <w:rPr>
          <w:rFonts w:ascii="Trebuchet MS" w:hAnsi="Trebuchet MS" w:cs="Arial"/>
          <w:sz w:val="22"/>
          <w:szCs w:val="22"/>
          <w:lang w:val="ro-RO"/>
        </w:rPr>
        <w:t xml:space="preserve">dispoziție </w:t>
      </w:r>
      <w:r w:rsidRPr="003B1A19">
        <w:rPr>
          <w:rFonts w:ascii="Trebuchet MS" w:hAnsi="Trebuchet MS" w:cs="Arial"/>
          <w:sz w:val="22"/>
          <w:szCs w:val="22"/>
          <w:lang w:val="ro-RO"/>
        </w:rPr>
        <w:t>a</w:t>
      </w:r>
      <w:r w:rsidR="00095D54">
        <w:rPr>
          <w:rFonts w:ascii="Trebuchet MS" w:hAnsi="Trebuchet MS" w:cs="Arial"/>
          <w:sz w:val="22"/>
          <w:szCs w:val="22"/>
          <w:lang w:val="ro-RO"/>
        </w:rPr>
        <w:t xml:space="preserve"> Președintelui</w:t>
      </w:r>
      <w:r w:rsidRPr="003B1A19">
        <w:rPr>
          <w:rFonts w:ascii="Trebuchet MS" w:hAnsi="Trebuchet MS" w:cs="Arial"/>
          <w:sz w:val="22"/>
          <w:szCs w:val="22"/>
          <w:lang w:val="ro-RO"/>
        </w:rPr>
        <w:t xml:space="preserve"> Consiliului Judeţean</w:t>
      </w:r>
      <w:r w:rsidR="00095D54">
        <w:rPr>
          <w:rFonts w:ascii="Trebuchet MS" w:hAnsi="Trebuchet MS" w:cs="Arial"/>
          <w:sz w:val="22"/>
          <w:szCs w:val="22"/>
          <w:lang w:val="ro-RO"/>
        </w:rPr>
        <w:t xml:space="preserve"> Mureș.</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095D54">
        <w:rPr>
          <w:rFonts w:ascii="Trebuchet MS" w:hAnsi="Trebuchet MS" w:cs="Arial"/>
          <w:sz w:val="22"/>
          <w:szCs w:val="22"/>
          <w:lang w:val="ro-RO"/>
        </w:rPr>
        <w:t>Art.2</w:t>
      </w:r>
      <w:r w:rsidR="0001265E" w:rsidRPr="00095D54">
        <w:rPr>
          <w:rFonts w:ascii="Trebuchet MS" w:hAnsi="Trebuchet MS" w:cs="Arial"/>
          <w:sz w:val="22"/>
          <w:szCs w:val="22"/>
          <w:lang w:val="ro-RO"/>
        </w:rPr>
        <w:t>6</w:t>
      </w:r>
      <w:r w:rsidRPr="00095D54">
        <w:rPr>
          <w:rFonts w:ascii="Trebuchet MS" w:hAnsi="Trebuchet MS" w:cs="Arial"/>
          <w:sz w:val="22"/>
          <w:szCs w:val="22"/>
          <w:lang w:val="ro-RO"/>
        </w:rPr>
        <w:t xml:space="preserve"> </w:t>
      </w:r>
      <w:r w:rsidR="00095D54">
        <w:rPr>
          <w:rFonts w:ascii="Trebuchet MS" w:hAnsi="Trebuchet MS" w:cs="Arial"/>
          <w:sz w:val="22"/>
          <w:szCs w:val="22"/>
          <w:lang w:val="ro-RO"/>
        </w:rPr>
        <w:t>Președintelui</w:t>
      </w:r>
      <w:r w:rsidR="00095D54" w:rsidRPr="003B1A19">
        <w:rPr>
          <w:rFonts w:ascii="Trebuchet MS" w:hAnsi="Trebuchet MS" w:cs="Arial"/>
          <w:sz w:val="22"/>
          <w:szCs w:val="22"/>
          <w:lang w:val="ro-RO"/>
        </w:rPr>
        <w:t xml:space="preserve"> Consiliului Judeţean</w:t>
      </w:r>
      <w:r w:rsidR="00095D54">
        <w:rPr>
          <w:rFonts w:ascii="Trebuchet MS" w:hAnsi="Trebuchet MS" w:cs="Arial"/>
          <w:sz w:val="22"/>
          <w:szCs w:val="22"/>
          <w:lang w:val="ro-RO"/>
        </w:rPr>
        <w:t xml:space="preserve"> Mureș</w:t>
      </w:r>
      <w:r w:rsidR="00095D54" w:rsidRPr="003B1A19">
        <w:rPr>
          <w:rFonts w:ascii="Trebuchet MS" w:hAnsi="Trebuchet MS" w:cs="Arial"/>
          <w:sz w:val="22"/>
          <w:szCs w:val="22"/>
          <w:lang w:val="ro-RO"/>
        </w:rPr>
        <w:t xml:space="preserve"> </w:t>
      </w:r>
      <w:r w:rsidR="00095D54" w:rsidRPr="00095D54">
        <w:rPr>
          <w:rFonts w:ascii="Trebuchet MS" w:hAnsi="Trebuchet MS" w:cs="Arial"/>
          <w:sz w:val="22"/>
          <w:szCs w:val="22"/>
          <w:lang w:val="ro-RO"/>
        </w:rPr>
        <w:t>sancţionează şi dispune suspendarea și modificarea raportului de serviciu pentru</w:t>
      </w:r>
      <w:r w:rsidRPr="003B1A19">
        <w:rPr>
          <w:rFonts w:ascii="Trebuchet MS" w:hAnsi="Trebuchet MS" w:cs="Arial"/>
          <w:sz w:val="22"/>
          <w:szCs w:val="22"/>
          <w:lang w:val="ro-RO"/>
        </w:rPr>
        <w:t xml:space="preserve"> directorului general </w:t>
      </w:r>
      <w:r w:rsidR="00095D54">
        <w:rPr>
          <w:rFonts w:ascii="Trebuchet MS" w:hAnsi="Trebuchet MS" w:cs="Arial"/>
          <w:sz w:val="22"/>
          <w:szCs w:val="22"/>
          <w:lang w:val="ro-RO"/>
        </w:rPr>
        <w:t>al Direcției Generale de Asistență Socială și Protecția Copilului Mureș</w:t>
      </w:r>
      <w:r w:rsidRPr="003B1A19">
        <w:rPr>
          <w:rFonts w:ascii="Trebuchet MS" w:hAnsi="Trebuchet MS" w:cs="Arial"/>
          <w:sz w:val="22"/>
          <w:szCs w:val="22"/>
          <w:lang w:val="ro-RO"/>
        </w:rPr>
        <w:t>.</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Art.2</w:t>
      </w:r>
      <w:r w:rsidR="0001265E" w:rsidRPr="003B1A19">
        <w:rPr>
          <w:rFonts w:ascii="Trebuchet MS" w:hAnsi="Trebuchet MS" w:cs="Arial"/>
          <w:bCs/>
          <w:sz w:val="22"/>
          <w:szCs w:val="22"/>
          <w:lang w:val="ro-RO"/>
        </w:rPr>
        <w:t>7</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În absenţa directorului general, atribuţiile acestuia se exercită de unul dintre directorii generali adjuncţi, desemnat prin dispoziţie a directorului general. În dispoziţie vor fi menţionate expres atribuţiile delegate directorului general adjunct.</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w:t>
      </w:r>
      <w:r w:rsidR="0001265E" w:rsidRPr="003B1A19">
        <w:rPr>
          <w:rFonts w:ascii="Trebuchet MS" w:hAnsi="Trebuchet MS" w:cs="Arial"/>
          <w:bCs/>
          <w:sz w:val="22"/>
          <w:szCs w:val="22"/>
          <w:lang w:val="ro-RO"/>
        </w:rPr>
        <w:t>28</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Directorul general poate delega prin dispoziţie unele din atribuţiile de conducere către unul dintre directorii generali adjuncţi.</w:t>
      </w:r>
    </w:p>
    <w:p w:rsidR="004D0E1C" w:rsidRPr="003B1A19" w:rsidRDefault="004D0E1C"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w:t>
      </w:r>
      <w:r w:rsidR="00595CB1" w:rsidRPr="003B1A19">
        <w:rPr>
          <w:rFonts w:ascii="Trebuchet MS" w:hAnsi="Trebuchet MS" w:cs="Arial"/>
          <w:sz w:val="22"/>
          <w:szCs w:val="22"/>
          <w:lang w:val="ro-RO"/>
        </w:rPr>
        <w:t xml:space="preserve">29 </w:t>
      </w:r>
      <w:r w:rsidRPr="003B1A19">
        <w:rPr>
          <w:rFonts w:ascii="Trebuchet MS" w:hAnsi="Trebuchet MS" w:cs="Arial"/>
          <w:sz w:val="22"/>
          <w:szCs w:val="22"/>
          <w:lang w:val="ro-RO"/>
        </w:rPr>
        <w:t>C</w:t>
      </w:r>
      <w:r w:rsidRPr="003B1A19">
        <w:rPr>
          <w:rFonts w:ascii="Trebuchet MS" w:hAnsi="Trebuchet MS"/>
          <w:iCs/>
          <w:sz w:val="22"/>
          <w:szCs w:val="22"/>
          <w:lang w:val="es-ES"/>
        </w:rPr>
        <w:t>onduce sedintele Comitetului pentru accelerarea procesului de dezinstituţionalizare şi de prevenire a instituţionalizării constituit la nivelul judeţului Mures.</w:t>
      </w:r>
    </w:p>
    <w:p w:rsidR="0097465B" w:rsidRPr="003B1A19" w:rsidRDefault="0001265E"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w:t>
      </w:r>
      <w:r w:rsidR="00595CB1" w:rsidRPr="003B1A19">
        <w:rPr>
          <w:rFonts w:ascii="Trebuchet MS" w:hAnsi="Trebuchet MS" w:cs="Arial"/>
          <w:bCs/>
          <w:sz w:val="22"/>
          <w:szCs w:val="22"/>
          <w:lang w:val="ro-RO"/>
        </w:rPr>
        <w:t>30</w:t>
      </w:r>
      <w:r w:rsidR="0097465B" w:rsidRPr="003B1A19">
        <w:rPr>
          <w:rFonts w:ascii="Trebuchet MS" w:hAnsi="Trebuchet MS" w:cs="Arial"/>
          <w:bCs/>
          <w:sz w:val="22"/>
          <w:szCs w:val="22"/>
          <w:lang w:val="ro-RO"/>
        </w:rPr>
        <w:t xml:space="preserve"> </w:t>
      </w:r>
      <w:r w:rsidR="0097465B" w:rsidRPr="003B1A19">
        <w:rPr>
          <w:rFonts w:ascii="Trebuchet MS" w:hAnsi="Trebuchet MS" w:cs="Arial"/>
          <w:sz w:val="22"/>
          <w:szCs w:val="22"/>
          <w:lang w:val="ro-RO"/>
        </w:rPr>
        <w:t>Directorii generali adjuncţi ajută directorul general în exercitarea şi realizarea atribuţiilor care îi revin.</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Directorii generali adjuncţi sunt numiţi şi eliberaţi din funcţie de directorul general, prin dispoziţie.</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w:t>
      </w:r>
      <w:r w:rsidR="00595CB1" w:rsidRPr="003B1A19">
        <w:rPr>
          <w:rFonts w:ascii="Trebuchet MS" w:hAnsi="Trebuchet MS" w:cs="Arial"/>
          <w:bCs/>
          <w:sz w:val="22"/>
          <w:szCs w:val="22"/>
          <w:lang w:val="ro-RO"/>
        </w:rPr>
        <w:t>31</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Directorii generali adjuncţi ai DGASPC au următoarele atribuţii şi competențe:</w:t>
      </w:r>
    </w:p>
    <w:p w:rsidR="0097465B" w:rsidRPr="003B1A19" w:rsidRDefault="0097465B" w:rsidP="00341844">
      <w:pPr>
        <w:widowControl w:val="0"/>
        <w:autoSpaceDE w:val="0"/>
        <w:autoSpaceDN w:val="0"/>
        <w:adjustRightInd w:val="0"/>
        <w:spacing w:after="120" w:line="276" w:lineRule="auto"/>
        <w:jc w:val="both"/>
        <w:rPr>
          <w:rStyle w:val="Accentuaresubtil"/>
          <w:rFonts w:ascii="Trebuchet MS" w:hAnsi="Trebuchet MS"/>
          <w:i w:val="0"/>
          <w:color w:val="auto"/>
          <w:sz w:val="22"/>
          <w:szCs w:val="22"/>
          <w:lang w:val="ro-RO"/>
        </w:rPr>
      </w:pPr>
      <w:r w:rsidRPr="003B1A19">
        <w:rPr>
          <w:rFonts w:ascii="Trebuchet MS" w:hAnsi="Trebuchet MS" w:cs="Arial"/>
          <w:b/>
          <w:sz w:val="22"/>
          <w:szCs w:val="22"/>
          <w:lang w:val="ro-RO"/>
        </w:rPr>
        <w:lastRenderedPageBreak/>
        <w:t xml:space="preserve">A. </w:t>
      </w:r>
      <w:r w:rsidRPr="003B1A19">
        <w:rPr>
          <w:rStyle w:val="Accentuaresubtil"/>
          <w:rFonts w:ascii="Trebuchet MS" w:hAnsi="Trebuchet MS"/>
          <w:b/>
          <w:i w:val="0"/>
          <w:color w:val="auto"/>
          <w:lang w:val="ro-RO"/>
        </w:rPr>
        <w:t>Directorul general adjunct al Direcţiei de Protecţia Drepturilor Copilului</w:t>
      </w:r>
      <w:r w:rsidRPr="003B1A19">
        <w:rPr>
          <w:rStyle w:val="Accentuaresubtil"/>
          <w:rFonts w:ascii="Trebuchet MS" w:hAnsi="Trebuchet MS"/>
          <w:i w:val="0"/>
          <w:color w:val="auto"/>
          <w:sz w:val="22"/>
          <w:szCs w:val="22"/>
          <w:lang w:val="ro-RO"/>
        </w:rPr>
        <w:t xml:space="preserve"> are următoarele atribuţii:</w:t>
      </w:r>
    </w:p>
    <w:p w:rsidR="0097465B" w:rsidRPr="003B1A19" w:rsidRDefault="0097465B" w:rsidP="0092297B">
      <w:pPr>
        <w:spacing w:after="120" w:line="276" w:lineRule="auto"/>
        <w:ind w:firstLine="360"/>
        <w:jc w:val="both"/>
        <w:rPr>
          <w:rFonts w:ascii="Trebuchet MS" w:hAnsi="Trebuchet MS" w:cs="Arial"/>
          <w:b/>
          <w:sz w:val="22"/>
          <w:szCs w:val="22"/>
          <w:lang w:val="it-IT"/>
        </w:rPr>
      </w:pPr>
      <w:r w:rsidRPr="003B1A19">
        <w:rPr>
          <w:rFonts w:ascii="Trebuchet MS" w:hAnsi="Trebuchet MS" w:cs="Arial"/>
          <w:b/>
          <w:sz w:val="22"/>
          <w:szCs w:val="22"/>
          <w:lang w:val="it-IT"/>
        </w:rPr>
        <w:t>I) Atribuţiile generale sunt următoarele:</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participă activ la elaborarea, în concordanţă cu strategiile naţionale şi locale şi cu nevoile identificate, strategiei judeţeane de dezvoltare a serviciilor sociale, pe termen mediu şi lung, pentru o perioadă de 5 ani, respectiv de 10 ani, și asigură transmiterea spre dezbatere şi avizare comisiei judeţene de incluziune socială, o propune spre aprobare consiliului judeţean, răspunde de aplicarea acesteia;</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participă activ la elaborarea planurilor anuale de acţiune privind serviciile sociale administrate şi finanţate din bugetul judeţean şi le propune spre aprobare consiliului judeţean care cuprind date detaliate privind numărul şi categoriile de beneficiari, serviciile sociale existente, serviciile sociale propuse pentru a fi înfiinţate, programul de contractare a serviciilor din fonduri publice, bugetul estimat şi sursele de finanţare;</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iniţiază, coordonează şi aplică măsurile de prevenire şi combatere a situaţiilor de marginalizare şi excludere socială în care se pot afla anumite persoane, grupuri sau comunităţi;</w:t>
      </w:r>
      <w:r w:rsidRPr="003B1A19">
        <w:rPr>
          <w:rFonts w:ascii="Trebuchet MS" w:hAnsi="Trebuchet MS" w:cs="Arial"/>
          <w:lang w:val="it-IT"/>
        </w:rPr>
        <w:br/>
        <w:t>d) ia măsuri pentru a identifica familiile şi persoanele aflate în dificultate, precum şi cauzele care au generat situaţiile de risc de excluziune socială;</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ia măsuri pentru a identifica barierele şi acţionează în vederea realizării accesului deplin al persoanelor cu dizabilităţi în societate;</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asigură, pentru relaţiile directe cu persoanele cu handicap auditiv ori cu surdocecitate, interpreţi autorizaţi ai limbajului mimico-gestual sau ai limbajului specific al persoanei cu surdocecitate;</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realizează atribuţiile prevăzute de lege în procesul de acordare a serviciilor sociale;</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propune încheierea, în condiţiile legii, de contracte de parteneriat public-public şi public-privat pentru sprijinirea financiară şi tehnică a autorităţilor administraţiei publice locale de la nivelul judeţului pentru susţinerea dezvoltării serviciilor sociale;</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propune înfiinţarea serviciilor sociale de interes judeţean sau local;</w:t>
      </w:r>
    </w:p>
    <w:p w:rsidR="00F946FD"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ia măsuri pentru monitorizarea şi evaluarea serviciilor sociale aflate în administrare proprie;</w:t>
      </w:r>
    </w:p>
    <w:p w:rsidR="0097465B" w:rsidRPr="003B1A19" w:rsidRDefault="00F946FD"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 xml:space="preserve"> </w:t>
      </w:r>
      <w:r w:rsidR="0097465B" w:rsidRPr="003B1A19">
        <w:rPr>
          <w:rFonts w:ascii="Trebuchet MS" w:hAnsi="Trebuchet MS" w:cs="Arial"/>
          <w:lang w:val="it-IT"/>
        </w:rPr>
        <w:t>face propuneri pentru elaborarea şi implementarea de proiecte cu finanţare naţională şi internaţională în domeniul serviciilor sociale; </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participă la elaborarea proiectului de buget anual pentru susţinerea serviciilor sociale în conformitate cu planul anual de acţiune şi asigură finanţarea/cofinanţarea acestora;</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asigură informarea şi consilierea beneficiarilor, precum şi informarea populaţiei privind drepturile sociale şi serviciile sociale disponibile; </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furnizează şi administrează serviciile sociale adresate copilului, familiei fiind responsabilă de calitatea serviciilor prestate;</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sprijină compartimentul responsabil cu contractarea serviciilor sociale, înfiinţat potrivit prevederilor </w:t>
      </w:r>
      <w:r w:rsidRPr="003B1A19">
        <w:rPr>
          <w:rStyle w:val="panchor"/>
          <w:rFonts w:ascii="Trebuchet MS" w:hAnsi="Trebuchet MS" w:cs="Arial"/>
          <w:lang w:val="it-IT"/>
        </w:rPr>
        <w:t>art. 113 alin. (1) din Legea asistenţei sociale nr. 292/2011</w:t>
      </w:r>
      <w:r w:rsidRPr="003B1A19">
        <w:rPr>
          <w:rFonts w:ascii="Trebuchet MS" w:hAnsi="Trebuchet MS" w:cs="Arial"/>
          <w:lang w:val="it-IT"/>
        </w:rPr>
        <w:t>, cu modificările şi completările ulterioare, în elaborarea documentaţiei de atribuire şi în aplicarea procedurii de atribuire, potrivit legii;</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planifică şi realizează activităţile de informare, formare şi îndrumare metodologică, în vederea creşterii performanţei personalului care administrează şi acordă servicii sociale aflate în administrare proprie;</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colaborează permanent cu organizaţiile societăţii civile care reprezintă interesele diferitelor categorii de beneficiari;</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lastRenderedPageBreak/>
        <w:t xml:space="preserve">solicită acreditarea ca furnizor de servicii sociale şi </w:t>
      </w:r>
      <w:r w:rsidR="005A58A4" w:rsidRPr="003B1A19">
        <w:rPr>
          <w:rFonts w:ascii="Trebuchet MS" w:hAnsi="Trebuchet MS" w:cs="Arial"/>
          <w:lang w:val="it-IT"/>
        </w:rPr>
        <w:t>licenț</w:t>
      </w:r>
      <w:r w:rsidR="00595CB1" w:rsidRPr="003B1A19">
        <w:rPr>
          <w:rFonts w:ascii="Trebuchet MS" w:hAnsi="Trebuchet MS" w:cs="Arial"/>
          <w:lang w:val="it-IT"/>
        </w:rPr>
        <w:t>i</w:t>
      </w:r>
      <w:r w:rsidR="005A58A4" w:rsidRPr="003B1A19">
        <w:rPr>
          <w:rFonts w:ascii="Trebuchet MS" w:hAnsi="Trebuchet MS" w:cs="Arial"/>
          <w:lang w:val="it-IT"/>
        </w:rPr>
        <w:t xml:space="preserve">erea </w:t>
      </w:r>
      <w:r w:rsidRPr="003B1A19">
        <w:rPr>
          <w:rFonts w:ascii="Trebuchet MS" w:hAnsi="Trebuchet MS" w:cs="Arial"/>
          <w:lang w:val="it-IT"/>
        </w:rPr>
        <w:t>pentru serviciile sociale aflate în structura/ subordinea sa;</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primeşte şi înregistrează solicitările de servicii sociale formulate de persoanele beneficiare, reprezentanţii legali ai acestora, precum şi sesizările altor persoane/instituţii/furnizori privaţi de servicii sociale privind persoane/familii/grupuri de persoane aflate în dificultate;</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participă la realizarea diagnozei sociale la nivelul grupului şi comunităţii şi face propuneri pentru planul de servicii comunitare;</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realizează evaluarea complexă şi facilitează accesul persoanelor beneficiare la servicii sociale;</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furnizează direct sau prin centrele proprii serviciile sociale pentru care deţine licenţa de funcţionare, cu respectarea etapelor obligatorii prevăzute la </w:t>
      </w:r>
      <w:r w:rsidRPr="003B1A19">
        <w:rPr>
          <w:rStyle w:val="panchor"/>
          <w:rFonts w:ascii="Trebuchet MS" w:hAnsi="Trebuchet MS" w:cs="Arial"/>
          <w:lang w:val="it-IT"/>
        </w:rPr>
        <w:t>art. 46 din Legea asistenţei sociale nr. 292/2011</w:t>
      </w:r>
      <w:r w:rsidRPr="003B1A19">
        <w:rPr>
          <w:rFonts w:ascii="Trebuchet MS" w:hAnsi="Trebuchet MS" w:cs="Arial"/>
          <w:lang w:val="it-IT"/>
        </w:rPr>
        <w:t>, cu modificările şi completările ulterioare, a standardelor minime de calitate şi a standardelor de cost.</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ia măsurile necesare pentru planificarea şi asigurarea continuităţii serviciilor acordate tânărului cu dizabilităţi la trecere din sistemul de protecţie a copilului în sistemul de protecţie a adultului cu dizabilităţi, în baza nevoilor individuale identificate ale acestuia;</w:t>
      </w:r>
    </w:p>
    <w:p w:rsidR="0097465B" w:rsidRPr="003B1A19" w:rsidRDefault="0097465B" w:rsidP="009110F3">
      <w:pPr>
        <w:pStyle w:val="Listparagraf"/>
        <w:numPr>
          <w:ilvl w:val="0"/>
          <w:numId w:val="17"/>
        </w:numPr>
        <w:spacing w:after="120"/>
        <w:ind w:left="0" w:firstLine="360"/>
        <w:jc w:val="both"/>
        <w:rPr>
          <w:rFonts w:ascii="Trebuchet MS" w:hAnsi="Trebuchet MS" w:cs="Arial"/>
          <w:lang w:val="it-IT"/>
        </w:rPr>
      </w:pPr>
      <w:r w:rsidRPr="003B1A19">
        <w:rPr>
          <w:rFonts w:ascii="Trebuchet MS" w:hAnsi="Trebuchet MS" w:cs="Arial"/>
          <w:lang w:val="it-IT"/>
        </w:rPr>
        <w:t>asigură pregătirea tânărului pentru viaţa adultă şi pentru viaţa independentă;</w:t>
      </w:r>
    </w:p>
    <w:p w:rsidR="0097465B" w:rsidRPr="003B1A19" w:rsidRDefault="0097465B" w:rsidP="0092297B">
      <w:pPr>
        <w:spacing w:after="120" w:line="276" w:lineRule="auto"/>
        <w:ind w:firstLine="360"/>
        <w:jc w:val="both"/>
        <w:rPr>
          <w:rFonts w:ascii="Trebuchet MS" w:hAnsi="Trebuchet MS" w:cs="Arial"/>
          <w:b/>
          <w:sz w:val="22"/>
          <w:szCs w:val="22"/>
          <w:lang w:val="it-IT"/>
        </w:rPr>
      </w:pPr>
      <w:r w:rsidRPr="003B1A19">
        <w:rPr>
          <w:rFonts w:ascii="Trebuchet MS" w:hAnsi="Trebuchet MS" w:cs="Arial"/>
          <w:b/>
          <w:sz w:val="22"/>
          <w:szCs w:val="22"/>
          <w:lang w:val="it-IT"/>
        </w:rPr>
        <w:t>II) Atribuţiile principale sunt următoarele:</w:t>
      </w:r>
    </w:p>
    <w:p w:rsidR="0097465B" w:rsidRPr="003B1A19" w:rsidRDefault="0097465B" w:rsidP="009110F3">
      <w:pPr>
        <w:pStyle w:val="Listparagraf"/>
        <w:numPr>
          <w:ilvl w:val="0"/>
          <w:numId w:val="16"/>
        </w:numPr>
        <w:spacing w:after="120"/>
        <w:ind w:left="0" w:firstLine="360"/>
        <w:jc w:val="both"/>
        <w:rPr>
          <w:rFonts w:ascii="Trebuchet MS" w:hAnsi="Trebuchet MS" w:cs="Arial"/>
          <w:lang w:val="it-IT"/>
        </w:rPr>
      </w:pPr>
      <w:r w:rsidRPr="003B1A19">
        <w:rPr>
          <w:rFonts w:ascii="Trebuchet MS" w:hAnsi="Trebuchet MS" w:cs="Arial"/>
          <w:lang w:val="it-IT"/>
        </w:rPr>
        <w:t>întocmeşte raportul de evaluare iniţială a copilului şi familiei acestuia şi propune stabilirea unei măsuri de protecţie specială;</w:t>
      </w:r>
    </w:p>
    <w:p w:rsidR="0097465B" w:rsidRPr="003B1A19" w:rsidRDefault="0097465B" w:rsidP="009110F3">
      <w:pPr>
        <w:pStyle w:val="Listparagraf"/>
        <w:numPr>
          <w:ilvl w:val="0"/>
          <w:numId w:val="16"/>
        </w:numPr>
        <w:spacing w:after="120"/>
        <w:ind w:left="0" w:firstLine="360"/>
        <w:jc w:val="both"/>
        <w:rPr>
          <w:rFonts w:ascii="Trebuchet MS" w:hAnsi="Trebuchet MS" w:cs="Arial"/>
          <w:lang w:val="it-IT"/>
        </w:rPr>
      </w:pPr>
      <w:r w:rsidRPr="003B1A19">
        <w:rPr>
          <w:rFonts w:ascii="Trebuchet MS" w:hAnsi="Trebuchet MS" w:cs="Arial"/>
          <w:lang w:val="it-IT"/>
        </w:rPr>
        <w:t>monitorizează trimestrial activităţile de aplicare a hotărârilor de instituire a măsurilor de protecţie specială a copilului;</w:t>
      </w:r>
    </w:p>
    <w:p w:rsidR="00F946FD" w:rsidRPr="003B1A19" w:rsidRDefault="0097465B" w:rsidP="009110F3">
      <w:pPr>
        <w:pStyle w:val="Listparagraf"/>
        <w:numPr>
          <w:ilvl w:val="0"/>
          <w:numId w:val="16"/>
        </w:numPr>
        <w:spacing w:after="120"/>
        <w:ind w:left="0" w:firstLine="360"/>
        <w:jc w:val="both"/>
        <w:rPr>
          <w:rFonts w:ascii="Trebuchet MS" w:hAnsi="Trebuchet MS" w:cs="Arial"/>
          <w:lang w:val="it-IT"/>
        </w:rPr>
      </w:pPr>
      <w:r w:rsidRPr="003B1A19">
        <w:rPr>
          <w:rFonts w:ascii="Trebuchet MS" w:hAnsi="Trebuchet MS" w:cs="Arial"/>
          <w:lang w:val="it-IT"/>
        </w:rPr>
        <w:t>identifică şi evaluează familiile sau persoanele care pot lua în copii în plasament;</w:t>
      </w:r>
    </w:p>
    <w:p w:rsidR="0097465B" w:rsidRPr="003B1A19" w:rsidRDefault="00F946FD" w:rsidP="009110F3">
      <w:pPr>
        <w:pStyle w:val="Listparagraf"/>
        <w:numPr>
          <w:ilvl w:val="0"/>
          <w:numId w:val="16"/>
        </w:numPr>
        <w:spacing w:after="120"/>
        <w:ind w:left="0" w:firstLine="360"/>
        <w:jc w:val="both"/>
        <w:rPr>
          <w:rFonts w:ascii="Trebuchet MS" w:hAnsi="Trebuchet MS" w:cs="Arial"/>
          <w:lang w:val="it-IT"/>
        </w:rPr>
      </w:pPr>
      <w:r w:rsidRPr="003B1A19">
        <w:rPr>
          <w:rFonts w:ascii="Trebuchet MS" w:hAnsi="Trebuchet MS" w:cs="Arial"/>
          <w:lang w:val="it-IT"/>
        </w:rPr>
        <w:t xml:space="preserve"> </w:t>
      </w:r>
      <w:r w:rsidR="0097465B" w:rsidRPr="003B1A19">
        <w:rPr>
          <w:rFonts w:ascii="Trebuchet MS" w:hAnsi="Trebuchet MS" w:cs="Arial"/>
          <w:lang w:val="it-IT"/>
        </w:rPr>
        <w:t>monitorizează familiile şi persoanele care au primit în plasament copii, pe toată durata acestei măsuri;</w:t>
      </w:r>
    </w:p>
    <w:p w:rsidR="0097465B" w:rsidRPr="003B1A19" w:rsidRDefault="0097465B" w:rsidP="009110F3">
      <w:pPr>
        <w:pStyle w:val="Listparagraf"/>
        <w:numPr>
          <w:ilvl w:val="0"/>
          <w:numId w:val="16"/>
        </w:numPr>
        <w:spacing w:after="120"/>
        <w:ind w:left="0" w:firstLine="360"/>
        <w:jc w:val="both"/>
        <w:rPr>
          <w:rFonts w:ascii="Trebuchet MS" w:hAnsi="Trebuchet MS" w:cs="Arial"/>
          <w:lang w:val="it-IT"/>
        </w:rPr>
      </w:pPr>
      <w:r w:rsidRPr="003B1A19">
        <w:rPr>
          <w:rFonts w:ascii="Trebuchet MS" w:hAnsi="Trebuchet MS" w:cs="Arial"/>
          <w:lang w:val="it-IT"/>
        </w:rPr>
        <w:t>identifică, evaluează şi pregăteşte persoane care pot deveni asistenţi maternali profesionişti, în condiţiile legii; încheie contracte individuale de muncă şi asigură formarea continuă de asistenţi maternali profesionişti atestaţi; evaluează şi monitorizează activitatea acestora;</w:t>
      </w:r>
    </w:p>
    <w:p w:rsidR="0097465B" w:rsidRPr="003B1A19" w:rsidRDefault="0097465B" w:rsidP="009110F3">
      <w:pPr>
        <w:pStyle w:val="Listparagraf"/>
        <w:numPr>
          <w:ilvl w:val="0"/>
          <w:numId w:val="16"/>
        </w:numPr>
        <w:spacing w:after="120"/>
        <w:ind w:left="0" w:firstLine="360"/>
        <w:jc w:val="both"/>
        <w:rPr>
          <w:rFonts w:ascii="Trebuchet MS" w:hAnsi="Trebuchet MS" w:cs="Arial"/>
          <w:lang w:val="it-IT"/>
        </w:rPr>
      </w:pPr>
      <w:r w:rsidRPr="003B1A19">
        <w:rPr>
          <w:rFonts w:ascii="Trebuchet MS" w:hAnsi="Trebuchet MS" w:cs="Arial"/>
          <w:lang w:val="it-IT"/>
        </w:rPr>
        <w:t>acordă asistenţă şi sprijin părinţilor copilului separat de familie, în vederea reintegrării în mediul său familial;</w:t>
      </w:r>
    </w:p>
    <w:p w:rsidR="0097465B" w:rsidRPr="003B1A19" w:rsidRDefault="0097465B" w:rsidP="009110F3">
      <w:pPr>
        <w:pStyle w:val="Listparagraf"/>
        <w:numPr>
          <w:ilvl w:val="0"/>
          <w:numId w:val="16"/>
        </w:numPr>
        <w:spacing w:after="120"/>
        <w:ind w:left="0" w:firstLine="360"/>
        <w:jc w:val="both"/>
        <w:rPr>
          <w:rFonts w:ascii="Trebuchet MS" w:hAnsi="Trebuchet MS" w:cs="Arial"/>
          <w:lang w:val="it-IT"/>
        </w:rPr>
      </w:pPr>
      <w:r w:rsidRPr="003B1A19">
        <w:rPr>
          <w:rFonts w:ascii="Trebuchet MS" w:hAnsi="Trebuchet MS" w:cs="Arial"/>
          <w:lang w:val="it-IT"/>
        </w:rPr>
        <w:t>reevaluează, cel puţin o dată la 3 luni şi ori de câte ori este cazul, împrejurările care au stat la baza stabilirii măsurilor de protecţie specială şi propune, după caz, menţinerea, modificarea sau încetarea acestora;</w:t>
      </w:r>
    </w:p>
    <w:p w:rsidR="0097465B" w:rsidRPr="003B1A19" w:rsidRDefault="0097465B" w:rsidP="009110F3">
      <w:pPr>
        <w:pStyle w:val="Listparagraf"/>
        <w:numPr>
          <w:ilvl w:val="0"/>
          <w:numId w:val="16"/>
        </w:numPr>
        <w:spacing w:after="120"/>
        <w:ind w:left="0" w:firstLine="360"/>
        <w:jc w:val="both"/>
        <w:rPr>
          <w:rFonts w:ascii="Trebuchet MS" w:hAnsi="Trebuchet MS" w:cs="Arial"/>
          <w:lang w:val="it-IT"/>
        </w:rPr>
      </w:pPr>
      <w:r w:rsidRPr="003B1A19">
        <w:rPr>
          <w:rFonts w:ascii="Trebuchet MS" w:hAnsi="Trebuchet MS" w:cs="Arial"/>
          <w:lang w:val="it-IT"/>
        </w:rPr>
        <w:t>îndeplineşte demersurile vizând deschiderea procedurii adopţiei interne pentru copiii aflaţi în evidenţa sa;</w:t>
      </w:r>
    </w:p>
    <w:p w:rsidR="0097465B" w:rsidRPr="003B1A19" w:rsidRDefault="0097465B" w:rsidP="009110F3">
      <w:pPr>
        <w:pStyle w:val="Listparagraf"/>
        <w:numPr>
          <w:ilvl w:val="0"/>
          <w:numId w:val="16"/>
        </w:numPr>
        <w:spacing w:after="120"/>
        <w:ind w:left="0" w:firstLine="360"/>
        <w:jc w:val="both"/>
        <w:rPr>
          <w:rFonts w:ascii="Trebuchet MS" w:hAnsi="Trebuchet MS" w:cs="Arial"/>
          <w:lang w:val="it-IT"/>
        </w:rPr>
      </w:pPr>
      <w:r w:rsidRPr="003B1A19">
        <w:rPr>
          <w:rFonts w:ascii="Trebuchet MS" w:hAnsi="Trebuchet MS" w:cs="Arial"/>
          <w:lang w:val="it-IT"/>
        </w:rPr>
        <w:t xml:space="preserve">realizează la nivel judeţean baza de date privind copiii aflaţi în sistemul de protecţie specială, copiii şi familiile aflate în situaţie de risc, </w:t>
      </w:r>
    </w:p>
    <w:p w:rsidR="0097465B" w:rsidRPr="003B1A19" w:rsidRDefault="0097465B" w:rsidP="009110F3">
      <w:pPr>
        <w:pStyle w:val="Listparagraf"/>
        <w:numPr>
          <w:ilvl w:val="0"/>
          <w:numId w:val="16"/>
        </w:numPr>
        <w:spacing w:after="120"/>
        <w:ind w:left="0" w:firstLine="360"/>
        <w:jc w:val="both"/>
        <w:rPr>
          <w:rFonts w:ascii="Trebuchet MS" w:hAnsi="Trebuchet MS" w:cs="Arial"/>
          <w:lang w:val="it-IT"/>
        </w:rPr>
      </w:pPr>
      <w:r w:rsidRPr="003B1A19">
        <w:rPr>
          <w:rFonts w:ascii="Trebuchet MS" w:hAnsi="Trebuchet MS" w:cs="Arial"/>
          <w:lang w:val="it-IT"/>
        </w:rPr>
        <w:t>asigură organizarea, administrarea serviciilor sociale destinate prevenirii separării copilului de familie şi a celor destinate copilului lipsit temporar sau definitiv de părinţii săi, în condiţiile legii;</w:t>
      </w:r>
    </w:p>
    <w:p w:rsidR="0097465B" w:rsidRPr="003B1A19" w:rsidRDefault="0097465B" w:rsidP="0092297B">
      <w:pPr>
        <w:tabs>
          <w:tab w:val="left" w:pos="180"/>
        </w:tabs>
        <w:spacing w:after="120" w:line="276" w:lineRule="auto"/>
        <w:ind w:firstLine="360"/>
        <w:jc w:val="both"/>
        <w:rPr>
          <w:rFonts w:ascii="Trebuchet MS" w:hAnsi="Trebuchet MS" w:cs="Arial"/>
          <w:b/>
          <w:sz w:val="22"/>
          <w:szCs w:val="22"/>
          <w:lang w:val="it-IT"/>
        </w:rPr>
      </w:pPr>
      <w:r w:rsidRPr="003B1A19">
        <w:rPr>
          <w:rFonts w:ascii="Trebuchet MS" w:hAnsi="Trebuchet MS" w:cs="Arial"/>
          <w:b/>
          <w:sz w:val="22"/>
          <w:szCs w:val="22"/>
          <w:lang w:val="it-IT"/>
        </w:rPr>
        <w:t>III) Alte atribuţii:</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rPr>
        <w:t>coordonează şi sprijină activitatea autorităţilor administraţiei publice locale din judeţ în domeniul protecţiei familiei şi a drepturilor copilului</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rPr>
        <w:lastRenderedPageBreak/>
        <w:t>coordonează metodologic activitatea de prevenire a separării copilului de părinţii săi, desfăşurate la nivelul serviciilor publice de asistenţă socială;</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rPr>
        <w:t>acordă asistenţa tehnică necesară pentru crearea şi formarea structurilor comunitare consultative ca formă de sprijin în activitatea de asistenţă socială şi protecţia copilului;</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rPr>
        <w:t>colaborează cu organizaţiile neguvernamentale care desfăşoară activităţi în domeniul asistenţei sociale, protecţiei familiei şi a drepturilor copilului sau cu operatori economici prin încheierea de convenţii de colaborare cu aceştia;</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rPr>
        <w:t>dezvoltă parteneriate şi colaborează cu organizaţii neguvernamentale şi cu alţi reprezentanţi ai societăţii civile în vederea acordării şi diversificării serviciilor sociale şi a serviciilor destinate protecţiei familiei şi a copilului în funcţie de nevoile comunităţii locale;</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rPr>
        <w:t>colaborează pe bază de protocoale sau convenţii cu celelalte direcţii generale, precum şi cu alte instituţii publice din unitatea administrativ-teritorială, în vederea îndeplinirii atribuţiilor ce îi revin, conform legii;</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rPr>
        <w:t>asigură, la cerere, consultanţă de specialitate gratuită privind acordarea serviciilor în domeniul protecţiei familiei şi a drepturilor copilului; colaborează cu alte instituţii responsabile pentru a facilita accesul persoanelor la aceste drepturi;</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rPr>
        <w:t>fundamentează şi propune consiliului judeţean înfiinţarea, finanţarea, respectiv cofinanţarea serviciilor sociale;</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rPr>
        <w:t>prezintă anual sau la solicitarea consiliului judeţean rapoarte de evaluare a activităţilor desfăşurate;</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eastAsia="ro-RO"/>
        </w:rPr>
        <w:t>Propune numărul de personal necesar funcționării serviciilor din subordinea sa, stabilind atribuțiile și competențele acestora;</w:t>
      </w:r>
    </w:p>
    <w:p w:rsidR="00F946FD"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rPr>
        <w:t>organizează activitatea de selectare şi angajare a personalului din aparatul propriu şi instituţiile/serviciile din subordine, de evaluare periodică şi de formare continuă a acestuia;</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rPr>
        <w:t>asigură serviciile de secretariat ale comisiei pentru protecţia copilului</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rPr>
        <w:t>sprijină dezvoltarea voluntariatului în serviciile sociale, cu respectarea prevederilor </w:t>
      </w:r>
      <w:r w:rsidRPr="003B1A19">
        <w:rPr>
          <w:rStyle w:val="panchor"/>
          <w:rFonts w:ascii="Trebuchet MS" w:hAnsi="Trebuchet MS" w:cs="Arial"/>
          <w:lang w:val="it-IT"/>
        </w:rPr>
        <w:t>Legii nr. 78/2014</w:t>
      </w:r>
      <w:r w:rsidRPr="003B1A19">
        <w:rPr>
          <w:rFonts w:ascii="Trebuchet MS" w:hAnsi="Trebuchet MS" w:cs="Arial"/>
          <w:lang w:val="it-IT"/>
        </w:rPr>
        <w:t> privind reglementarea activităţii de voluntariat în România, cu modificările ulterioare;</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eastAsia="ro-RO"/>
        </w:rPr>
      </w:pPr>
      <w:r w:rsidRPr="003B1A19">
        <w:rPr>
          <w:rFonts w:ascii="Trebuchet MS" w:hAnsi="Trebuchet MS" w:cs="Arial"/>
          <w:lang w:val="it-IT" w:eastAsia="ro-RO"/>
        </w:rPr>
        <w:t>Răspunde de soluționarea legală și în termen, a cererilor adresate Direcției pentru Protecția Drepturilor Copilului și analizează periodic modul în care acestea au fost rezolvate;</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eastAsia="ro-RO"/>
        </w:rPr>
      </w:pPr>
      <w:r w:rsidRPr="003B1A19">
        <w:rPr>
          <w:rFonts w:ascii="Trebuchet MS" w:hAnsi="Trebuchet MS" w:cs="Arial"/>
          <w:lang w:val="it-IT" w:eastAsia="ro-RO"/>
        </w:rPr>
        <w:t>Avizează convențiile, protocoale, parteneriate, proiecte care au ca obiect activități privind protecția drepturilor copilului;</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eastAsia="ro-RO"/>
        </w:rPr>
      </w:pPr>
      <w:r w:rsidRPr="003B1A19">
        <w:rPr>
          <w:rFonts w:ascii="Trebuchet MS" w:hAnsi="Trebuchet MS" w:cs="Arial"/>
          <w:lang w:val="it-IT" w:eastAsia="ro-RO"/>
        </w:rPr>
        <w:t>Are relatii de control asupra activităților organizatorice și cele ce vizează aplicarea și respectarea legislației din domeniul protecției și promovării drepturilor copilului – la nivelul serviciilor de protecție a copilului aflate în subordinea sa,</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eastAsia="ro-RO"/>
        </w:rPr>
      </w:pPr>
      <w:r w:rsidRPr="003B1A19">
        <w:rPr>
          <w:rFonts w:ascii="Trebuchet MS" w:hAnsi="Trebuchet MS" w:cs="Arial"/>
          <w:lang w:val="it-IT" w:eastAsia="ro-RO"/>
        </w:rPr>
        <w:t>Are relații de cooperare cu Directorul general adj economic pentru a asigura îndeplinirea standardelor de calitate la nivelul serviciului din domeniul protectiei copilului și pentru a asigura buna functionare a serviciilor/centrelor/complexelor.</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eastAsia="ro-RO"/>
        </w:rPr>
        <w:t xml:space="preserve">Are relații de cooperare cu Directorul general adj pentru asistenta sociala a persoanelor adulte pentru a  asigura </w:t>
      </w:r>
      <w:r w:rsidRPr="003B1A19">
        <w:rPr>
          <w:rFonts w:ascii="Trebuchet MS" w:hAnsi="Trebuchet MS" w:cs="Arial"/>
          <w:lang w:val="it-IT"/>
        </w:rPr>
        <w:t>planificarea şi continuitatea serviciilor acordate tânărului cu dizabilităţi la trecerea din sistemul de protecţie a copilului în sistemul de protecţie a adultului cu dizabilităţi, în baza nevoilor individuale identificate ale acestuia,</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it-IT" w:eastAsia="ro-RO"/>
        </w:rPr>
      </w:pPr>
      <w:r w:rsidRPr="003B1A19">
        <w:rPr>
          <w:rFonts w:ascii="Trebuchet MS" w:hAnsi="Trebuchet MS" w:cs="Arial"/>
          <w:lang w:val="it-IT" w:eastAsia="ro-RO"/>
        </w:rPr>
        <w:t>Asigură îndrumare și consiliere șefilor de servicii/birouri pentru realizarea unei abordări unitare și coerente a cazuisticii sociale în domeniul protecției copilului, în cadrul instituției.</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ro-RO"/>
        </w:rPr>
      </w:pPr>
      <w:r w:rsidRPr="003B1A19">
        <w:rPr>
          <w:rFonts w:ascii="Trebuchet MS" w:hAnsi="Trebuchet MS" w:cs="Arial"/>
          <w:lang w:val="it-IT"/>
        </w:rPr>
        <w:t>Realizeaza demersurile specifice</w:t>
      </w:r>
      <w:r w:rsidRPr="003B1A19">
        <w:rPr>
          <w:rFonts w:ascii="Trebuchet MS" w:hAnsi="Trebuchet MS" w:cs="Arial"/>
          <w:lang w:val="it-IT" w:eastAsia="ro-RO"/>
        </w:rPr>
        <w:t xml:space="preserve"> </w:t>
      </w:r>
      <w:r w:rsidRPr="003B1A19">
        <w:rPr>
          <w:rFonts w:ascii="Trebuchet MS" w:hAnsi="Trebuchet MS" w:cs="Arial"/>
          <w:lang w:val="ro-RO"/>
        </w:rPr>
        <w:t>sistemului de control intern managerial</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ro-RO"/>
        </w:rPr>
      </w:pPr>
      <w:r w:rsidRPr="003B1A19">
        <w:rPr>
          <w:rFonts w:ascii="Trebuchet MS" w:hAnsi="Trebuchet MS" w:cs="Arial"/>
          <w:lang w:val="ro-RO"/>
        </w:rPr>
        <w:t>Organizează si conduce întâlnirile Echipei intersectoriale in domeniul prevenirii si combaterii violenței și exploatării copilului Mureș,</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ro-RO" w:eastAsia="ro-RO"/>
        </w:rPr>
      </w:pPr>
      <w:r w:rsidRPr="003B1A19">
        <w:rPr>
          <w:rFonts w:ascii="Trebuchet MS" w:hAnsi="Trebuchet MS" w:cs="Arial"/>
          <w:lang w:val="ro-RO"/>
        </w:rPr>
        <w:lastRenderedPageBreak/>
        <w:t xml:space="preserve">Ia măsurile legale pentru respectarea legislatiei si regulamentelor interne de către personalul din subordine </w:t>
      </w:r>
    </w:p>
    <w:p w:rsidR="0097465B" w:rsidRPr="003B1A19" w:rsidRDefault="0097465B" w:rsidP="009110F3">
      <w:pPr>
        <w:pStyle w:val="Listparagraf"/>
        <w:numPr>
          <w:ilvl w:val="0"/>
          <w:numId w:val="18"/>
        </w:numPr>
        <w:tabs>
          <w:tab w:val="left" w:pos="180"/>
        </w:tabs>
        <w:spacing w:after="120"/>
        <w:ind w:left="0" w:firstLine="360"/>
        <w:jc w:val="both"/>
        <w:rPr>
          <w:rFonts w:ascii="Trebuchet MS" w:hAnsi="Trebuchet MS" w:cs="Arial"/>
          <w:lang w:val="ro-RO"/>
        </w:rPr>
      </w:pPr>
      <w:r w:rsidRPr="003B1A19">
        <w:rPr>
          <w:rFonts w:ascii="Trebuchet MS" w:hAnsi="Trebuchet MS" w:cs="Arial"/>
          <w:lang w:val="ro-RO" w:eastAsia="ro-RO"/>
        </w:rPr>
        <w:t>Î</w:t>
      </w:r>
      <w:r w:rsidRPr="003B1A19">
        <w:rPr>
          <w:rFonts w:ascii="Trebuchet MS" w:hAnsi="Trebuchet MS" w:cs="Arial"/>
          <w:lang w:val="ro-RO"/>
        </w:rPr>
        <w:t>ndeplineşte orice alte atribuţii prevăzute în acte normative, prin Dispoziția Directorului General sau stabilite prin hotărâri ale consiliului judeţean.</w:t>
      </w:r>
    </w:p>
    <w:p w:rsidR="0097465B" w:rsidRPr="003B1A19" w:rsidRDefault="0097465B" w:rsidP="0092297B">
      <w:pPr>
        <w:widowControl w:val="0"/>
        <w:autoSpaceDE w:val="0"/>
        <w:autoSpaceDN w:val="0"/>
        <w:adjustRightInd w:val="0"/>
        <w:ind w:firstLine="360"/>
        <w:jc w:val="both"/>
        <w:rPr>
          <w:rStyle w:val="Accentuaresubtil"/>
          <w:rFonts w:ascii="Trebuchet MS" w:hAnsi="Trebuchet MS"/>
          <w:i w:val="0"/>
          <w:color w:val="auto"/>
          <w:sz w:val="22"/>
          <w:szCs w:val="22"/>
        </w:rPr>
      </w:pPr>
      <w:r w:rsidRPr="003B1A19">
        <w:rPr>
          <w:rFonts w:ascii="Trebuchet MS" w:hAnsi="Trebuchet MS" w:cs="Arial"/>
          <w:b/>
          <w:bCs/>
          <w:sz w:val="22"/>
          <w:szCs w:val="22"/>
          <w:lang w:val="ro-RO"/>
        </w:rPr>
        <w:t xml:space="preserve">B. </w:t>
      </w:r>
      <w:r w:rsidRPr="003B1A19">
        <w:rPr>
          <w:rStyle w:val="Accentuaresubtil"/>
          <w:rFonts w:ascii="Trebuchet MS" w:hAnsi="Trebuchet MS"/>
          <w:b/>
          <w:i w:val="0"/>
          <w:color w:val="auto"/>
        </w:rPr>
        <w:t xml:space="preserve">Directorul general adjunct al Direcţiei de asistență socială pentru persoane adulte </w:t>
      </w:r>
      <w:r w:rsidRPr="003B1A19">
        <w:rPr>
          <w:rStyle w:val="Accentuaresubtil"/>
          <w:rFonts w:ascii="Trebuchet MS" w:hAnsi="Trebuchet MS"/>
          <w:i w:val="0"/>
          <w:color w:val="auto"/>
          <w:sz w:val="22"/>
          <w:szCs w:val="22"/>
        </w:rPr>
        <w:t>are următoarele atribuţii:</w:t>
      </w:r>
    </w:p>
    <w:p w:rsidR="00341844" w:rsidRPr="003B1A19" w:rsidRDefault="00341844" w:rsidP="0092297B">
      <w:pPr>
        <w:widowControl w:val="0"/>
        <w:autoSpaceDE w:val="0"/>
        <w:autoSpaceDN w:val="0"/>
        <w:adjustRightInd w:val="0"/>
        <w:ind w:firstLine="360"/>
        <w:jc w:val="both"/>
        <w:rPr>
          <w:rFonts w:ascii="Trebuchet MS" w:hAnsi="Trebuchet MS" w:cs="Arial"/>
          <w:bCs/>
          <w:sz w:val="22"/>
          <w:szCs w:val="22"/>
          <w:lang w:val="ro-RO"/>
        </w:rPr>
      </w:pPr>
    </w:p>
    <w:p w:rsidR="0097465B" w:rsidRPr="003B1A19" w:rsidRDefault="0097465B" w:rsidP="0092297B">
      <w:pPr>
        <w:ind w:firstLine="360"/>
        <w:jc w:val="both"/>
        <w:rPr>
          <w:rFonts w:ascii="Trebuchet MS" w:hAnsi="Trebuchet MS" w:cs="Arial"/>
          <w:b/>
          <w:sz w:val="22"/>
          <w:szCs w:val="22"/>
          <w:lang w:val="ro-RO"/>
        </w:rPr>
      </w:pPr>
      <w:r w:rsidRPr="003B1A19">
        <w:rPr>
          <w:rFonts w:ascii="Trebuchet MS" w:hAnsi="Trebuchet MS" w:cs="Arial"/>
          <w:b/>
          <w:sz w:val="22"/>
          <w:szCs w:val="22"/>
          <w:lang w:val="ro-RO"/>
        </w:rPr>
        <w:t>I) Atribuţiile generale sunt următoarele:</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asigură şi organizează activitatea de primire a solicitărilor privind beneficiile de asistenţă socială;</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pentru beneficiile de asistenţă socială acordate din bugetul de stat realizează colectarea lunară a cererilor şi transmiterea acestora către agenţiile teritoriale pentru plăţi şi inspecţie socială;</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verifică îndeplinirea condiţiilor legale de acordare a beneficiilor de asistenţă socială, conform procedurilor prevăzute de lege şi pregăteşte documentaţia necesară în vederea stabilirii dreptului la măsurile de asistenţă socială;</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întocmeşte dispoziţii de acordare/respingere sau, după caz, de modificare/suspendare/încetare a beneficiilor de asistenţă socială;</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comunică beneficiarilor dispoziţiile cu privire la drepturile şi facilităţile la care sunt îndreptăţiţi, potrivit legii;</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urmăreşte şi răspunde de îndeplinirea condiţiilor legale de către titularii şi persoanele îndreptăţite la beneficiile de asistenţă socială;</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efectuează sondaje şi anchete sociale pentru depistarea precoce a cazurilor de risc de excluziune socială sau a altor situaţii de necesitate în care se pot afla membrii comunităţii şi propune măsuri adecvate în vederea sprijinirii acestor persoane;</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elaborează şi fundamentează propunerea de buget pentru finanţarea beneficiilor de asistenţă socială;</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participă activ la elaborarea, în concordanţă cu strategiile naţionale şi locale şi cu nevoile identificate, strategiei judeţeane de dezvoltare a serviciilor sociale, pe termen mediu şi lung, pentru o perioadă de 5 ani, respectiv de 10 ani, pe care o transmite spre dezbatere şi avizare comisiei judeţene de incluziune socială, o propune spre aprobare consiliului judeţean şi răspunde de aplicarea acesteia;</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participă activ la elaborarea planurilor anuale de acţiune privind serviciile sociale administrate şi finanţate din bugetul judeţean şi le propune spre aprobare consiliului judeţean, care cuprind date detaliate privind numărul şi categoriile de beneficiari, serviciile sociale existente, serviciile sociale propuse pentru a fi înfiinţate, programul de contractare a serviciilor din fonduri publice, bugetul estimat şi sursele de finanţare;</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iniţiază, coordonează şi aplică măsurile de prevenire şi combatere a situaţiilor de marginalizare şi excludere socială în care se pot afla anumite persoane, grupuri sau comunităţi;</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 xml:space="preserve"> identifică familiile şi persoanele aflate în dificultate, precum şi cauzele care au generat situaţiile de risc de excluziune socială;</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ia măsuri pentru a identifica barierele şi acţionează în vederea realizării accesului deplin al persoanelor cu dizabilităţi în societate;</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asigură, pentru relaţiile directe cu persoanele cu handicap auditiv ori cu surdocecitate, interpreţi autorizaţi ai limbajului mimico-gestual sau ai limbajului specific al persoanei cu surdocecitate;</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lastRenderedPageBreak/>
        <w:t>realizează atribuţiile prevăzute de lege în procesul de acordare a serviciilor sociale;</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 xml:space="preserve"> încheie, în condiţiile legii, contracte de parteneriat public-public şi public-privat pentru sprijinirea financiară şi tehnică a autorităţilor administraţiei publice locale de la nivelul judeţului pentru susţinerea dezvoltării serviciilor sociale;</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 xml:space="preserve"> propune înfiinţarea serviciilor sociale de interes judeţean sau local;</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 xml:space="preserve"> colectează, prelucrează şi administrează datele şi informaţiile privind beneficiarii, furnizorii publici şi privaţi şi serviciile administrate de aceştia; </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 xml:space="preserve"> realizează registre electronice pentru toţi beneficiarii de servicii sociale prevăzuţi de lege, care sunt transmise către autorităţile administraţiei publice centrale cu atribuţii în domeniul serviciilor sociale sau institutii aflate în subordinea/coordonarea metodologica a acestora;</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 xml:space="preserve"> ia măsuri pentru monitorizarea şi evaluarea serviciilor sociale aflate în administrare proprie;</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 xml:space="preserve"> face propuneri pentru elaborarea şi implementarea de proiecte cu finanţare naţională şi internaţională în domeniul serviciilor sociale; </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 xml:space="preserve"> participă la elaborarea proiectului de buget anual pentru susţinerea serviciilor sociale în conformitate cu planul anual de acţiune şi asigură finanţarea/cofinanţarea acestora;</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asigură informarea şi consilierea beneficiarilor, precum şi informarea populaţiei privind drepturile sociale şi serviciile sociale disponibile; </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furnizează şi administrează serviciile sociale adresate persoanelor cu dizabilităţi, persoanelor vârstnice, precum şi tuturor categoriilor de beneficiari persoane adulte aflate in nevoie prevăzute de lege, fiind responsabilă de calitatea serviciilor prestate;</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sprijină compartimentul responsabil cu contractarea serviciilor sociale, înfiinţat potrivit prevederilor </w:t>
      </w:r>
      <w:r w:rsidRPr="003B1A19">
        <w:rPr>
          <w:rStyle w:val="panchor"/>
          <w:rFonts w:ascii="Trebuchet MS" w:hAnsi="Trebuchet MS" w:cs="Arial"/>
          <w:lang w:val="ro-RO"/>
        </w:rPr>
        <w:t>art. 113 alin. (1) din Legea asistenţei sociale nr. 292/2011</w:t>
      </w:r>
      <w:r w:rsidRPr="003B1A19">
        <w:rPr>
          <w:rFonts w:ascii="Trebuchet MS" w:hAnsi="Trebuchet MS" w:cs="Arial"/>
          <w:lang w:val="ro-RO"/>
        </w:rPr>
        <w:t>, cu modificările şi completările ulterioare, în elaborarea documentaţiei de atribuire şi în aplicarea procedurii de atribuire, potrivit legii;</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planifică şi realizează activităţile de informare, formare şi îndrumare metodologică, în vederea creşterii performanţei personalului care administrează şi acordă servicii sociale aflate în administrare proprie;</w:t>
      </w:r>
    </w:p>
    <w:p w:rsidR="0097465B" w:rsidRPr="003B1A19" w:rsidRDefault="0097465B" w:rsidP="009110F3">
      <w:pPr>
        <w:pStyle w:val="Listparagraf"/>
        <w:numPr>
          <w:ilvl w:val="0"/>
          <w:numId w:val="19"/>
        </w:numPr>
        <w:spacing w:after="120"/>
        <w:ind w:left="0" w:firstLine="360"/>
        <w:jc w:val="both"/>
        <w:rPr>
          <w:rFonts w:ascii="Trebuchet MS" w:hAnsi="Trebuchet MS" w:cs="Arial"/>
          <w:lang w:val="ro-RO"/>
        </w:rPr>
      </w:pPr>
      <w:r w:rsidRPr="003B1A19">
        <w:rPr>
          <w:rFonts w:ascii="Trebuchet MS" w:hAnsi="Trebuchet MS" w:cs="Arial"/>
          <w:lang w:val="ro-RO"/>
        </w:rPr>
        <w:t>colaborează permanent cu organizaţiile societăţii civile care reprezintă interesele diferitelor categorii de beneficiari;</w:t>
      </w:r>
    </w:p>
    <w:p w:rsidR="0097465B" w:rsidRPr="003B1A19" w:rsidRDefault="0097465B" w:rsidP="009110F3">
      <w:pPr>
        <w:pStyle w:val="Listparagraf"/>
        <w:numPr>
          <w:ilvl w:val="0"/>
          <w:numId w:val="19"/>
        </w:numPr>
        <w:autoSpaceDE w:val="0"/>
        <w:autoSpaceDN w:val="0"/>
        <w:adjustRightInd w:val="0"/>
        <w:spacing w:after="120"/>
        <w:ind w:left="0" w:firstLine="360"/>
        <w:jc w:val="both"/>
        <w:rPr>
          <w:rFonts w:ascii="Trebuchet MS" w:hAnsi="Trebuchet MS" w:cs="Arial"/>
          <w:lang w:val="ro-RO" w:eastAsia="ro-RO"/>
        </w:rPr>
      </w:pPr>
      <w:r w:rsidRPr="003B1A19">
        <w:rPr>
          <w:rFonts w:ascii="Trebuchet MS" w:hAnsi="Trebuchet MS" w:cs="Arial"/>
          <w:lang w:val="ro-RO" w:eastAsia="ro-RO"/>
        </w:rPr>
        <w:t>asigură coordonarea metodologică a centrelor rezidentiale pentru persoanele adulte din structura/subordinea DGASPC Mures.</w:t>
      </w:r>
    </w:p>
    <w:p w:rsidR="0097465B" w:rsidRPr="003B1A19" w:rsidRDefault="0097465B" w:rsidP="0092297B">
      <w:pPr>
        <w:ind w:firstLine="360"/>
        <w:jc w:val="both"/>
        <w:rPr>
          <w:rFonts w:ascii="Trebuchet MS" w:hAnsi="Trebuchet MS" w:cs="Arial"/>
          <w:b/>
          <w:sz w:val="22"/>
          <w:szCs w:val="22"/>
          <w:lang w:val="it-IT"/>
        </w:rPr>
      </w:pPr>
      <w:r w:rsidRPr="003B1A19">
        <w:rPr>
          <w:rFonts w:ascii="Trebuchet MS" w:hAnsi="Trebuchet MS" w:cs="Arial"/>
          <w:b/>
          <w:sz w:val="22"/>
          <w:szCs w:val="22"/>
          <w:lang w:val="it-IT"/>
        </w:rPr>
        <w:t>II) Atribuţiile principale sunt următoarele:</w:t>
      </w:r>
    </w:p>
    <w:p w:rsidR="0097465B" w:rsidRPr="003B1A19" w:rsidRDefault="0097465B" w:rsidP="009110F3">
      <w:pPr>
        <w:pStyle w:val="Listparagraf"/>
        <w:numPr>
          <w:ilvl w:val="0"/>
          <w:numId w:val="20"/>
        </w:numPr>
        <w:spacing w:after="120"/>
        <w:ind w:left="0" w:firstLine="360"/>
        <w:jc w:val="both"/>
        <w:rPr>
          <w:rFonts w:ascii="Trebuchet MS" w:hAnsi="Trebuchet MS" w:cs="Arial"/>
          <w:lang w:val="it-IT"/>
        </w:rPr>
      </w:pPr>
      <w:r w:rsidRPr="003B1A19">
        <w:rPr>
          <w:rFonts w:ascii="Trebuchet MS" w:hAnsi="Trebuchet MS" w:cs="Arial"/>
          <w:lang w:val="it-IT"/>
        </w:rPr>
        <w:t>solicită acreditarea ca furnizor de servicii sociale şi acreditarea pentru serviciile sociale aflate în structura/ subordinea sa;</w:t>
      </w:r>
    </w:p>
    <w:p w:rsidR="0097465B" w:rsidRPr="003B1A19" w:rsidRDefault="0097465B" w:rsidP="009110F3">
      <w:pPr>
        <w:pStyle w:val="Listparagraf"/>
        <w:numPr>
          <w:ilvl w:val="0"/>
          <w:numId w:val="20"/>
        </w:numPr>
        <w:spacing w:after="120"/>
        <w:ind w:left="0" w:firstLine="360"/>
        <w:jc w:val="both"/>
        <w:rPr>
          <w:rFonts w:ascii="Trebuchet MS" w:hAnsi="Trebuchet MS" w:cs="Arial"/>
          <w:lang w:val="it-IT"/>
        </w:rPr>
      </w:pPr>
      <w:r w:rsidRPr="003B1A19">
        <w:rPr>
          <w:rFonts w:ascii="Trebuchet MS" w:hAnsi="Trebuchet MS" w:cs="Arial"/>
          <w:lang w:val="it-IT"/>
        </w:rPr>
        <w:t>primeşte şi înregistrează solicitările de servicii sociale formulate de persoanele beneficiare,reprezentanţii legali ai acestora, precum şi sesizările altor persoane/instituţii/furnizori privaţi de servicii sociale privind persoane/familii/grupuri de persoane aflate în dificultate;</w:t>
      </w:r>
    </w:p>
    <w:p w:rsidR="0097465B" w:rsidRPr="003B1A19" w:rsidRDefault="0097465B" w:rsidP="009110F3">
      <w:pPr>
        <w:pStyle w:val="Listparagraf"/>
        <w:numPr>
          <w:ilvl w:val="0"/>
          <w:numId w:val="20"/>
        </w:numPr>
        <w:spacing w:after="120"/>
        <w:ind w:left="0" w:firstLine="360"/>
        <w:jc w:val="both"/>
        <w:rPr>
          <w:rFonts w:ascii="Trebuchet MS" w:hAnsi="Trebuchet MS" w:cs="Arial"/>
          <w:lang w:val="it-IT"/>
        </w:rPr>
      </w:pPr>
      <w:r w:rsidRPr="003B1A19">
        <w:rPr>
          <w:rFonts w:ascii="Trebuchet MS" w:hAnsi="Trebuchet MS" w:cs="Arial"/>
          <w:lang w:val="it-IT"/>
        </w:rPr>
        <w:t>elaborează, în baza evaluărilor iniţiale, planurile de intervenţie care cuprind măsuri de asistenţă socială, respectiv serviciile recomandate şi beneficiile de asistenţă socială la care persoana are dreptul; </w:t>
      </w:r>
    </w:p>
    <w:p w:rsidR="0097465B" w:rsidRPr="003B1A19" w:rsidRDefault="0097465B" w:rsidP="009110F3">
      <w:pPr>
        <w:pStyle w:val="Listparagraf"/>
        <w:numPr>
          <w:ilvl w:val="0"/>
          <w:numId w:val="20"/>
        </w:numPr>
        <w:spacing w:after="120"/>
        <w:ind w:left="0" w:firstLine="360"/>
        <w:jc w:val="both"/>
        <w:rPr>
          <w:rFonts w:ascii="Trebuchet MS" w:hAnsi="Trebuchet MS" w:cs="Arial"/>
          <w:lang w:val="it-IT"/>
        </w:rPr>
      </w:pPr>
      <w:r w:rsidRPr="003B1A19">
        <w:rPr>
          <w:rFonts w:ascii="Trebuchet MS" w:hAnsi="Trebuchet MS" w:cs="Arial"/>
          <w:lang w:val="it-IT"/>
        </w:rPr>
        <w:t>realizează diagnoza socială la nivelul grupului şi comunităţii şi elaborează planul de servicii comunitare;</w:t>
      </w:r>
    </w:p>
    <w:p w:rsidR="0097465B" w:rsidRPr="003B1A19" w:rsidRDefault="0097465B" w:rsidP="009110F3">
      <w:pPr>
        <w:pStyle w:val="Listparagraf"/>
        <w:numPr>
          <w:ilvl w:val="0"/>
          <w:numId w:val="20"/>
        </w:numPr>
        <w:spacing w:after="120"/>
        <w:ind w:left="0" w:firstLine="360"/>
        <w:jc w:val="both"/>
        <w:rPr>
          <w:rFonts w:ascii="Trebuchet MS" w:hAnsi="Trebuchet MS" w:cs="Arial"/>
          <w:lang w:val="it-IT"/>
        </w:rPr>
      </w:pPr>
      <w:r w:rsidRPr="003B1A19">
        <w:rPr>
          <w:rFonts w:ascii="Trebuchet MS" w:hAnsi="Trebuchet MS" w:cs="Arial"/>
          <w:lang w:val="it-IT"/>
        </w:rPr>
        <w:t>realizează evaluarea complexă şi facilitează accesul persoanelor beneficiare la servicii sociale;</w:t>
      </w:r>
    </w:p>
    <w:p w:rsidR="0097465B" w:rsidRPr="003B1A19" w:rsidRDefault="0097465B" w:rsidP="009110F3">
      <w:pPr>
        <w:pStyle w:val="Listparagraf"/>
        <w:numPr>
          <w:ilvl w:val="0"/>
          <w:numId w:val="20"/>
        </w:numPr>
        <w:spacing w:after="120"/>
        <w:ind w:left="0" w:firstLine="360"/>
        <w:jc w:val="both"/>
        <w:rPr>
          <w:rFonts w:ascii="Trebuchet MS" w:hAnsi="Trebuchet MS" w:cs="Arial"/>
          <w:lang w:val="it-IT"/>
        </w:rPr>
      </w:pPr>
      <w:r w:rsidRPr="003B1A19">
        <w:rPr>
          <w:rFonts w:ascii="Trebuchet MS" w:hAnsi="Trebuchet MS" w:cs="Arial"/>
          <w:lang w:val="it-IT"/>
        </w:rPr>
        <w:lastRenderedPageBreak/>
        <w:t>furnizează direct sau prin centrele proprii serviciile sociale pentru care deţine licenţa de funcţionare, cu respectarea etapelor obligatorii prevăzute</w:t>
      </w:r>
      <w:r w:rsidR="007F6EB9" w:rsidRPr="003B1A19">
        <w:rPr>
          <w:rFonts w:ascii="Trebuchet MS" w:hAnsi="Trebuchet MS" w:cs="Arial"/>
          <w:lang w:val="it-IT"/>
        </w:rPr>
        <w:t>de lege</w:t>
      </w:r>
      <w:r w:rsidRPr="003B1A19">
        <w:rPr>
          <w:rFonts w:ascii="Trebuchet MS" w:hAnsi="Trebuchet MS" w:cs="Arial"/>
          <w:lang w:val="it-IT"/>
        </w:rPr>
        <w:t>, a standardelor minime de calitate şi a standardelor de cost.</w:t>
      </w:r>
    </w:p>
    <w:p w:rsidR="0097465B" w:rsidRPr="003B1A19" w:rsidRDefault="0097465B" w:rsidP="0092297B">
      <w:pPr>
        <w:ind w:firstLine="360"/>
        <w:jc w:val="both"/>
        <w:rPr>
          <w:rFonts w:ascii="Trebuchet MS" w:hAnsi="Trebuchet MS" w:cs="Arial"/>
          <w:b/>
          <w:sz w:val="22"/>
          <w:szCs w:val="22"/>
          <w:lang w:val="it-IT"/>
        </w:rPr>
      </w:pPr>
      <w:r w:rsidRPr="003B1A19">
        <w:rPr>
          <w:rFonts w:ascii="Trebuchet MS" w:hAnsi="Trebuchet MS" w:cs="Arial"/>
          <w:b/>
          <w:sz w:val="22"/>
          <w:szCs w:val="22"/>
          <w:lang w:val="it-IT"/>
        </w:rPr>
        <w:t>II.1.) în domeniul prevenirii şi combaterii violenţei domestice:</w:t>
      </w:r>
    </w:p>
    <w:p w:rsidR="0097465B" w:rsidRPr="003B1A19" w:rsidRDefault="0097465B" w:rsidP="009110F3">
      <w:pPr>
        <w:numPr>
          <w:ilvl w:val="0"/>
          <w:numId w:val="21"/>
        </w:numPr>
        <w:spacing w:after="120" w:line="276" w:lineRule="auto"/>
        <w:ind w:left="0" w:firstLine="360"/>
        <w:jc w:val="both"/>
        <w:rPr>
          <w:rFonts w:ascii="Trebuchet MS" w:hAnsi="Trebuchet MS" w:cs="Arial"/>
          <w:sz w:val="22"/>
          <w:szCs w:val="22"/>
          <w:lang w:val="it-IT"/>
        </w:rPr>
      </w:pPr>
      <w:r w:rsidRPr="003B1A19">
        <w:rPr>
          <w:rFonts w:ascii="Trebuchet MS" w:hAnsi="Trebuchet MS" w:cs="Arial"/>
          <w:sz w:val="22"/>
          <w:szCs w:val="22"/>
          <w:lang w:val="it-IT"/>
        </w:rPr>
        <w:t>asigură măsurile necesare pentru realizarea activităţilor de prevenire şi combatere a violenţei domestice, precum şi pentru acordarea serviciilor destinate victimelor violenţei domestice şi agresorilor familiali;</w:t>
      </w:r>
    </w:p>
    <w:p w:rsidR="0097465B" w:rsidRPr="003B1A19" w:rsidRDefault="0097465B" w:rsidP="009110F3">
      <w:pPr>
        <w:numPr>
          <w:ilvl w:val="0"/>
          <w:numId w:val="21"/>
        </w:numPr>
        <w:spacing w:after="120" w:line="276" w:lineRule="auto"/>
        <w:ind w:left="0" w:firstLine="360"/>
        <w:jc w:val="both"/>
        <w:rPr>
          <w:rFonts w:ascii="Trebuchet MS" w:hAnsi="Trebuchet MS" w:cs="Arial"/>
          <w:sz w:val="22"/>
          <w:szCs w:val="22"/>
          <w:lang w:val="it-IT"/>
        </w:rPr>
      </w:pPr>
      <w:r w:rsidRPr="003B1A19">
        <w:rPr>
          <w:rFonts w:ascii="Trebuchet MS" w:hAnsi="Trebuchet MS" w:cs="Arial"/>
          <w:sz w:val="22"/>
          <w:szCs w:val="22"/>
          <w:lang w:val="it-IT"/>
        </w:rPr>
        <w:t>monitorizează măsurile necesare pentru realizarea activităţilor de prevenire şi combatere a violenţei domestice, precum şi pentru acordarea serviciilor destinate victimelor violenţei domestice şi agresorilor familiali;</w:t>
      </w:r>
    </w:p>
    <w:p w:rsidR="0097465B" w:rsidRPr="003B1A19" w:rsidRDefault="0097465B" w:rsidP="009110F3">
      <w:pPr>
        <w:pStyle w:val="Listparagraf"/>
        <w:numPr>
          <w:ilvl w:val="0"/>
          <w:numId w:val="21"/>
        </w:numPr>
        <w:spacing w:after="120"/>
        <w:ind w:left="0" w:firstLine="360"/>
        <w:jc w:val="both"/>
        <w:rPr>
          <w:rFonts w:ascii="Trebuchet MS" w:hAnsi="Trebuchet MS" w:cs="Arial"/>
          <w:lang w:val="it-IT"/>
        </w:rPr>
      </w:pPr>
      <w:r w:rsidRPr="003B1A19">
        <w:rPr>
          <w:rFonts w:ascii="Trebuchet MS" w:hAnsi="Trebuchet MS" w:cs="Arial"/>
          <w:lang w:val="it-IT"/>
        </w:rPr>
        <w:t>dezvoltă parteneriate şi colaborează cu organizaţii neguvernamentale şi cu alţi reprezentanţi ai societăţii civile în vederea acordării şi diversificării serviciilor destinate prevenirii şi combaterii violenţei domestice;</w:t>
      </w:r>
    </w:p>
    <w:p w:rsidR="0097465B" w:rsidRPr="003B1A19" w:rsidRDefault="0097465B" w:rsidP="009110F3">
      <w:pPr>
        <w:pStyle w:val="Listparagraf"/>
        <w:numPr>
          <w:ilvl w:val="0"/>
          <w:numId w:val="21"/>
        </w:numPr>
        <w:spacing w:after="120"/>
        <w:ind w:left="0" w:firstLine="360"/>
        <w:jc w:val="both"/>
        <w:rPr>
          <w:rFonts w:ascii="Trebuchet MS" w:hAnsi="Trebuchet MS" w:cs="Arial"/>
          <w:lang w:val="it-IT"/>
        </w:rPr>
      </w:pPr>
      <w:r w:rsidRPr="003B1A19">
        <w:rPr>
          <w:rFonts w:ascii="Trebuchet MS" w:hAnsi="Trebuchet MS" w:cs="Arial"/>
          <w:lang w:val="it-IT"/>
        </w:rPr>
        <w:t>fundamentează şi propune consiliului judeţean înfiinţarea, finanţarea, respectiv cofinanţarea instituţiilor publice care oferă servicii destinate prevenirii şi combaterii violenţei domestice;</w:t>
      </w:r>
    </w:p>
    <w:p w:rsidR="0097465B" w:rsidRPr="003B1A19" w:rsidRDefault="0097465B" w:rsidP="009110F3">
      <w:pPr>
        <w:pStyle w:val="Listparagraf"/>
        <w:numPr>
          <w:ilvl w:val="0"/>
          <w:numId w:val="21"/>
        </w:numPr>
        <w:spacing w:after="120"/>
        <w:ind w:left="0" w:firstLine="360"/>
        <w:jc w:val="both"/>
        <w:rPr>
          <w:rFonts w:ascii="Trebuchet MS" w:hAnsi="Trebuchet MS" w:cs="Arial"/>
          <w:lang w:val="it-IT"/>
        </w:rPr>
      </w:pPr>
      <w:r w:rsidRPr="003B1A19">
        <w:rPr>
          <w:rFonts w:ascii="Trebuchet MS" w:hAnsi="Trebuchet MS" w:cs="Arial"/>
          <w:lang w:val="it-IT"/>
        </w:rPr>
        <w:t>sprijină şi dezvoltă un sistem de informare şi de consultanţă accesibil persoanelor victime ale violenţei domestice, în vederea exercitării tuturor drepturilor prevăzute de actele normative în vigoare;</w:t>
      </w:r>
    </w:p>
    <w:p w:rsidR="0097465B" w:rsidRPr="003B1A19" w:rsidRDefault="0097465B" w:rsidP="009110F3">
      <w:pPr>
        <w:pStyle w:val="Listparagraf"/>
        <w:numPr>
          <w:ilvl w:val="0"/>
          <w:numId w:val="21"/>
        </w:numPr>
        <w:spacing w:after="120"/>
        <w:ind w:left="0" w:firstLine="360"/>
        <w:jc w:val="both"/>
        <w:rPr>
          <w:rFonts w:ascii="Trebuchet MS" w:hAnsi="Trebuchet MS" w:cs="Arial"/>
          <w:lang w:val="it-IT"/>
        </w:rPr>
      </w:pPr>
      <w:r w:rsidRPr="003B1A19">
        <w:rPr>
          <w:rFonts w:ascii="Trebuchet MS" w:hAnsi="Trebuchet MS" w:cs="Arial"/>
          <w:lang w:val="it-IT"/>
        </w:rPr>
        <w:t>monitorizează cazurile de violenţă domestică din unitatea administrativ-teritorială în care funcţionează;</w:t>
      </w:r>
    </w:p>
    <w:p w:rsidR="0097465B" w:rsidRPr="003B1A19" w:rsidRDefault="0097465B" w:rsidP="009110F3">
      <w:pPr>
        <w:pStyle w:val="Listparagraf"/>
        <w:numPr>
          <w:ilvl w:val="0"/>
          <w:numId w:val="21"/>
        </w:numPr>
        <w:spacing w:after="120"/>
        <w:ind w:left="0" w:firstLine="360"/>
        <w:jc w:val="both"/>
        <w:rPr>
          <w:rFonts w:ascii="Trebuchet MS" w:hAnsi="Trebuchet MS" w:cs="Arial"/>
          <w:lang w:val="it-IT"/>
        </w:rPr>
      </w:pPr>
      <w:r w:rsidRPr="003B1A19">
        <w:rPr>
          <w:rFonts w:ascii="Trebuchet MS" w:hAnsi="Trebuchet MS" w:cs="Arial"/>
          <w:lang w:val="it-IT"/>
        </w:rPr>
        <w:t>identifică situaţii de risc pentru părţile implicate în situaţii de violenţă domestică şi îndrumă părţile către servicii de specialitate/mediere;</w:t>
      </w:r>
    </w:p>
    <w:p w:rsidR="0097465B" w:rsidRPr="003B1A19" w:rsidRDefault="0097465B" w:rsidP="009110F3">
      <w:pPr>
        <w:pStyle w:val="Listparagraf"/>
        <w:numPr>
          <w:ilvl w:val="0"/>
          <w:numId w:val="21"/>
        </w:numPr>
        <w:spacing w:after="120"/>
        <w:ind w:left="0" w:firstLine="360"/>
        <w:jc w:val="both"/>
        <w:rPr>
          <w:rFonts w:ascii="Trebuchet MS" w:hAnsi="Trebuchet MS" w:cs="Arial"/>
          <w:lang w:val="it-IT"/>
        </w:rPr>
      </w:pPr>
      <w:r w:rsidRPr="003B1A19">
        <w:rPr>
          <w:rFonts w:ascii="Trebuchet MS" w:hAnsi="Trebuchet MS" w:cs="Arial"/>
          <w:lang w:val="it-IT"/>
        </w:rPr>
        <w:t>realizează la nivel judeţean,  baza de date privind cazurile de violenţă domestică şi raportează trimestrial aceste date către Agenţia Naţională pentru Egalitatea de Şanse între Femei şi Bărbaţi;</w:t>
      </w:r>
    </w:p>
    <w:p w:rsidR="0097465B" w:rsidRPr="003B1A19" w:rsidRDefault="0097465B" w:rsidP="0092297B">
      <w:pPr>
        <w:ind w:firstLine="360"/>
        <w:jc w:val="both"/>
        <w:rPr>
          <w:rFonts w:ascii="Trebuchet MS" w:hAnsi="Trebuchet MS" w:cs="Arial"/>
          <w:b/>
          <w:sz w:val="22"/>
          <w:szCs w:val="22"/>
          <w:lang w:val="pt-BR"/>
        </w:rPr>
      </w:pPr>
      <w:r w:rsidRPr="003B1A19">
        <w:rPr>
          <w:rFonts w:ascii="Trebuchet MS" w:hAnsi="Trebuchet MS" w:cs="Arial"/>
          <w:b/>
          <w:sz w:val="22"/>
          <w:szCs w:val="22"/>
          <w:lang w:val="pt-BR"/>
        </w:rPr>
        <w:t>II.2) în domeniul persoanelor adulte cu dizabilităţi:</w:t>
      </w:r>
    </w:p>
    <w:p w:rsidR="0097465B" w:rsidRPr="003B1A19" w:rsidRDefault="0097465B" w:rsidP="009110F3">
      <w:pPr>
        <w:pStyle w:val="Listparagraf"/>
        <w:numPr>
          <w:ilvl w:val="0"/>
          <w:numId w:val="22"/>
        </w:numPr>
        <w:spacing w:after="120"/>
        <w:ind w:left="0" w:firstLine="360"/>
        <w:jc w:val="both"/>
        <w:rPr>
          <w:rFonts w:ascii="Trebuchet MS" w:hAnsi="Trebuchet MS" w:cs="Arial"/>
          <w:lang w:val="pt-BR"/>
        </w:rPr>
      </w:pPr>
      <w:r w:rsidRPr="003B1A19">
        <w:rPr>
          <w:rFonts w:ascii="Trebuchet MS" w:hAnsi="Trebuchet MS" w:cs="Arial"/>
          <w:lang w:val="pt-BR"/>
        </w:rPr>
        <w:t>promovează şi asigură respectarea drepturilor persoanelor adulte cu dizabilităţi, în conformitate cu </w:t>
      </w:r>
      <w:r w:rsidRPr="003B1A19">
        <w:rPr>
          <w:rStyle w:val="panchor"/>
          <w:rFonts w:ascii="Trebuchet MS" w:hAnsi="Trebuchet MS" w:cs="Arial"/>
          <w:lang w:val="pt-BR"/>
        </w:rPr>
        <w:t>Legea nr. 448/2006</w:t>
      </w:r>
      <w:r w:rsidRPr="003B1A19">
        <w:rPr>
          <w:rFonts w:ascii="Trebuchet MS" w:hAnsi="Trebuchet MS" w:cs="Arial"/>
          <w:lang w:val="pt-BR"/>
        </w:rPr>
        <w:t> privind protecţia şi promovarea drepturilor persoanelor cu handicap, republicată, cu modificările şi completările ulterioare, şi cu </w:t>
      </w:r>
      <w:r w:rsidRPr="003B1A19">
        <w:rPr>
          <w:rStyle w:val="panchor"/>
          <w:rFonts w:ascii="Trebuchet MS" w:hAnsi="Trebuchet MS" w:cs="Arial"/>
          <w:lang w:val="pt-BR"/>
        </w:rPr>
        <w:t>Legea nr. 221/2010</w:t>
      </w:r>
      <w:r w:rsidRPr="003B1A19">
        <w:rPr>
          <w:rFonts w:ascii="Trebuchet MS" w:hAnsi="Trebuchet MS" w:cs="Arial"/>
          <w:lang w:val="pt-BR"/>
        </w:rPr>
        <w:t> pentru ratificarea </w:t>
      </w:r>
      <w:r w:rsidRPr="003B1A19">
        <w:rPr>
          <w:rStyle w:val="panchor"/>
          <w:rFonts w:ascii="Trebuchet MS" w:hAnsi="Trebuchet MS" w:cs="Arial"/>
          <w:lang w:val="pt-BR"/>
        </w:rPr>
        <w:t>Convenţiei</w:t>
      </w:r>
      <w:r w:rsidRPr="003B1A19">
        <w:rPr>
          <w:rFonts w:ascii="Trebuchet MS" w:hAnsi="Trebuchet MS" w:cs="Arial"/>
          <w:lang w:val="pt-BR"/>
        </w:rPr>
        <w:t> privind drepturile persoanelor cu dizabilităţi, adoptată la New York de Adunarea Generală a Organizaţiei Naţiunilor Unite la 13 decembrie 2006, deschisă spre semnare la 30 martie 2007 şi semnată de România la 26 septembrie 2007, cu modificările ulterioare;</w:t>
      </w:r>
    </w:p>
    <w:p w:rsidR="0097465B" w:rsidRPr="003B1A19" w:rsidRDefault="0097465B" w:rsidP="009110F3">
      <w:pPr>
        <w:pStyle w:val="Listparagraf"/>
        <w:numPr>
          <w:ilvl w:val="0"/>
          <w:numId w:val="22"/>
        </w:numPr>
        <w:spacing w:after="120"/>
        <w:ind w:left="0" w:firstLine="360"/>
        <w:jc w:val="both"/>
        <w:rPr>
          <w:rFonts w:ascii="Trebuchet MS" w:hAnsi="Trebuchet MS" w:cs="Arial"/>
          <w:lang w:val="pt-BR"/>
        </w:rPr>
      </w:pPr>
      <w:r w:rsidRPr="003B1A19">
        <w:rPr>
          <w:rFonts w:ascii="Trebuchet MS" w:hAnsi="Trebuchet MS" w:cs="Arial"/>
          <w:lang w:val="pt-BR"/>
        </w:rPr>
        <w:t>asigură organizarea, administrarea şi finanţarea serviciilor sociale destinate persoanelor cu dizabilităţi, în condiţiile legii, în baza strategiilor judeţene anuale, pe termen mediu şi lung, de restructurare, organizare şi dezvoltare a sistemului de asistenţă socială pentru persoanele cu dizabilităţi;</w:t>
      </w:r>
    </w:p>
    <w:p w:rsidR="0097465B" w:rsidRPr="003B1A19" w:rsidRDefault="0097465B" w:rsidP="009110F3">
      <w:pPr>
        <w:pStyle w:val="Listparagraf"/>
        <w:numPr>
          <w:ilvl w:val="0"/>
          <w:numId w:val="22"/>
        </w:numPr>
        <w:spacing w:after="120"/>
        <w:ind w:left="0" w:firstLine="360"/>
        <w:jc w:val="both"/>
        <w:rPr>
          <w:rFonts w:ascii="Trebuchet MS" w:hAnsi="Trebuchet MS" w:cs="Arial"/>
          <w:lang w:val="pt-BR"/>
        </w:rPr>
      </w:pPr>
      <w:r w:rsidRPr="003B1A19">
        <w:rPr>
          <w:rFonts w:ascii="Trebuchet MS" w:hAnsi="Trebuchet MS" w:cs="Arial"/>
          <w:lang w:val="pt-BR"/>
        </w:rPr>
        <w:t>acţionează pentru promovarea alternativelor la protecţia instituţionalizată a persoanelor cu dizabilităţi;</w:t>
      </w:r>
    </w:p>
    <w:p w:rsidR="0097465B" w:rsidRPr="003B1A19" w:rsidRDefault="0097465B" w:rsidP="009110F3">
      <w:pPr>
        <w:pStyle w:val="Listparagraf"/>
        <w:numPr>
          <w:ilvl w:val="0"/>
          <w:numId w:val="22"/>
        </w:numPr>
        <w:spacing w:after="120"/>
        <w:ind w:left="0" w:firstLine="360"/>
        <w:jc w:val="both"/>
        <w:rPr>
          <w:rFonts w:ascii="Trebuchet MS" w:hAnsi="Trebuchet MS" w:cs="Arial"/>
          <w:lang w:val="pt-BR"/>
        </w:rPr>
      </w:pPr>
      <w:r w:rsidRPr="003B1A19">
        <w:rPr>
          <w:rFonts w:ascii="Trebuchet MS" w:hAnsi="Trebuchet MS" w:cs="Arial"/>
          <w:lang w:val="pt-BR"/>
        </w:rPr>
        <w:t xml:space="preserve">asigură, la cerere, evaluarea nevoilor individuale ale persoanei cu dizabilităţi, propune încadrarea în grad de handicap, respectiv menţinerea în grad de handicap a unei persoane, precum şi programul individual de reabilitare şi integrare socială a acesteia, avizează planul individual de servicii al persoanei cu handicap întocmit la nevoie de managerul de caz, recomandă măsurile de protecţie a adultului cu handicap, evaluează îndeplinirea condiţiilor necesare pentru atestare ca </w:t>
      </w:r>
      <w:r w:rsidRPr="003B1A19">
        <w:rPr>
          <w:rFonts w:ascii="Trebuchet MS" w:hAnsi="Trebuchet MS" w:cs="Arial"/>
          <w:lang w:val="pt-BR"/>
        </w:rPr>
        <w:lastRenderedPageBreak/>
        <w:t>asistent personal profesionist, prin serviciul de evaluare complexă, şi monitorizează activitatea acestuia;</w:t>
      </w:r>
    </w:p>
    <w:p w:rsidR="0097465B" w:rsidRPr="003B1A19" w:rsidRDefault="0097465B" w:rsidP="009110F3">
      <w:pPr>
        <w:pStyle w:val="Listparagraf"/>
        <w:numPr>
          <w:ilvl w:val="0"/>
          <w:numId w:val="22"/>
        </w:numPr>
        <w:spacing w:after="120"/>
        <w:ind w:left="0" w:firstLine="360"/>
        <w:jc w:val="both"/>
        <w:rPr>
          <w:rFonts w:ascii="Trebuchet MS" w:hAnsi="Trebuchet MS" w:cs="Arial"/>
          <w:lang w:val="pt-BR"/>
        </w:rPr>
      </w:pPr>
      <w:r w:rsidRPr="003B1A19">
        <w:rPr>
          <w:rFonts w:ascii="Trebuchet MS" w:hAnsi="Trebuchet MS" w:cs="Arial"/>
          <w:lang w:val="pt-BR"/>
        </w:rPr>
        <w:t xml:space="preserve"> asigură secretariatul şi condiţiile de funcţionare ale comisiei de evaluare şi încadrare în grad de handicap, prevăzute de lege;</w:t>
      </w:r>
    </w:p>
    <w:p w:rsidR="0097465B" w:rsidRPr="003B1A19" w:rsidRDefault="0097465B" w:rsidP="009110F3">
      <w:pPr>
        <w:pStyle w:val="Listparagraf"/>
        <w:numPr>
          <w:ilvl w:val="0"/>
          <w:numId w:val="22"/>
        </w:numPr>
        <w:spacing w:after="120"/>
        <w:ind w:left="0" w:firstLine="360"/>
        <w:jc w:val="both"/>
        <w:rPr>
          <w:rFonts w:ascii="Trebuchet MS" w:hAnsi="Trebuchet MS" w:cs="Arial"/>
          <w:lang w:val="pt-BR"/>
        </w:rPr>
      </w:pPr>
      <w:r w:rsidRPr="003B1A19">
        <w:rPr>
          <w:rFonts w:ascii="Trebuchet MS" w:hAnsi="Trebuchet MS" w:cs="Arial"/>
          <w:lang w:val="pt-BR"/>
        </w:rPr>
        <w:t xml:space="preserve"> asigură monitorizarea realizării instruirii asistenţilor personali ai persoanelor cu handicap grav;</w:t>
      </w:r>
    </w:p>
    <w:p w:rsidR="0097465B" w:rsidRPr="003B1A19" w:rsidRDefault="0097465B" w:rsidP="009110F3">
      <w:pPr>
        <w:pStyle w:val="Listparagraf"/>
        <w:numPr>
          <w:ilvl w:val="0"/>
          <w:numId w:val="22"/>
        </w:numPr>
        <w:spacing w:after="120"/>
        <w:ind w:left="0" w:firstLine="360"/>
        <w:jc w:val="both"/>
        <w:rPr>
          <w:rFonts w:ascii="Trebuchet MS" w:hAnsi="Trebuchet MS" w:cs="Arial"/>
          <w:lang w:val="pt-BR"/>
        </w:rPr>
      </w:pPr>
      <w:r w:rsidRPr="003B1A19">
        <w:rPr>
          <w:rFonts w:ascii="Trebuchet MS" w:hAnsi="Trebuchet MS" w:cs="Arial"/>
          <w:lang w:val="pt-BR"/>
        </w:rPr>
        <w:t xml:space="preserve"> respectă opţiunea referitoare la asistent personal sau indemnizaţie, exprimată în scris, emite acordul în acest sens şi îl comunică angajatorului, în termenul prevăzut de lege;</w:t>
      </w:r>
    </w:p>
    <w:p w:rsidR="0097465B" w:rsidRPr="003B1A19" w:rsidRDefault="0097465B" w:rsidP="009110F3">
      <w:pPr>
        <w:pStyle w:val="Listparagraf"/>
        <w:numPr>
          <w:ilvl w:val="0"/>
          <w:numId w:val="22"/>
        </w:numPr>
        <w:spacing w:after="120"/>
        <w:ind w:left="0" w:firstLine="360"/>
        <w:jc w:val="both"/>
        <w:rPr>
          <w:rFonts w:ascii="Trebuchet MS" w:hAnsi="Trebuchet MS" w:cs="Arial"/>
          <w:lang w:val="pt-BR"/>
        </w:rPr>
      </w:pPr>
      <w:r w:rsidRPr="003B1A19">
        <w:rPr>
          <w:rFonts w:ascii="Trebuchet MS" w:hAnsi="Trebuchet MS" w:cs="Arial"/>
          <w:lang w:val="pt-BR"/>
        </w:rPr>
        <w:t xml:space="preserve"> ia măsurile necesare pentru planificarea şi asigurarea continuităţii serviciilor acordate tânărului cu dizabilităţi la trecere din sistemul de protecţie a copilului în sistemul de protecţie a adultului cu dizabilităţi, în baza nevoilor individuale identificate ale acestuia;</w:t>
      </w:r>
    </w:p>
    <w:p w:rsidR="0097465B" w:rsidRPr="003B1A19" w:rsidRDefault="0097465B" w:rsidP="009110F3">
      <w:pPr>
        <w:pStyle w:val="Listparagraf"/>
        <w:numPr>
          <w:ilvl w:val="0"/>
          <w:numId w:val="22"/>
        </w:numPr>
        <w:spacing w:after="120"/>
        <w:ind w:left="0" w:firstLine="360"/>
        <w:jc w:val="both"/>
        <w:rPr>
          <w:rFonts w:ascii="Trebuchet MS" w:hAnsi="Trebuchet MS" w:cs="Arial"/>
          <w:lang w:val="pt-BR"/>
        </w:rPr>
      </w:pPr>
      <w:r w:rsidRPr="003B1A19">
        <w:rPr>
          <w:rFonts w:ascii="Trebuchet MS" w:hAnsi="Trebuchet MS" w:cs="Arial"/>
          <w:lang w:val="pt-BR"/>
        </w:rPr>
        <w:t>asigură pregătirea tânărului pentru viaţa adultă şi pentru viaţa independentă;</w:t>
      </w:r>
    </w:p>
    <w:p w:rsidR="0097465B" w:rsidRPr="003B1A19" w:rsidRDefault="0097465B" w:rsidP="009110F3">
      <w:pPr>
        <w:pStyle w:val="Listparagraf"/>
        <w:numPr>
          <w:ilvl w:val="0"/>
          <w:numId w:val="22"/>
        </w:numPr>
        <w:spacing w:after="120"/>
        <w:ind w:left="0" w:firstLine="360"/>
        <w:jc w:val="both"/>
        <w:rPr>
          <w:rFonts w:ascii="Trebuchet MS" w:hAnsi="Trebuchet MS" w:cs="Arial"/>
          <w:lang w:val="pt-BR"/>
        </w:rPr>
      </w:pPr>
      <w:r w:rsidRPr="003B1A19">
        <w:rPr>
          <w:rFonts w:ascii="Trebuchet MS" w:hAnsi="Trebuchet MS" w:cs="Arial"/>
          <w:lang w:val="pt-BR"/>
        </w:rPr>
        <w:t>asigură designul universal şi adaptarea rezonabilă pentru toate serviciile şi programele pe care le desfăşoară;</w:t>
      </w:r>
    </w:p>
    <w:p w:rsidR="0097465B" w:rsidRPr="003B1A19" w:rsidRDefault="0097465B" w:rsidP="009110F3">
      <w:pPr>
        <w:pStyle w:val="Listparagraf"/>
        <w:numPr>
          <w:ilvl w:val="0"/>
          <w:numId w:val="22"/>
        </w:numPr>
        <w:spacing w:after="120"/>
        <w:ind w:left="0" w:firstLine="360"/>
        <w:jc w:val="both"/>
        <w:rPr>
          <w:rFonts w:ascii="Trebuchet MS" w:hAnsi="Trebuchet MS" w:cs="Arial"/>
          <w:lang w:val="pt-BR"/>
        </w:rPr>
      </w:pPr>
      <w:r w:rsidRPr="003B1A19">
        <w:rPr>
          <w:rFonts w:ascii="Trebuchet MS" w:hAnsi="Trebuchet MS" w:cs="Arial"/>
          <w:lang w:val="pt-BR"/>
        </w:rPr>
        <w:t xml:space="preserve"> asigură colectarea şi transmiterea datelor statistice conform indicatorilor solicitaţi de autoritati publice centrale sau alte instituţii cu activităţi în domeniu;</w:t>
      </w:r>
    </w:p>
    <w:p w:rsidR="0097465B" w:rsidRPr="003B1A19" w:rsidRDefault="0097465B" w:rsidP="009110F3">
      <w:pPr>
        <w:pStyle w:val="Listparagraf"/>
        <w:numPr>
          <w:ilvl w:val="0"/>
          <w:numId w:val="22"/>
        </w:numPr>
        <w:spacing w:after="120"/>
        <w:ind w:left="0" w:firstLine="360"/>
        <w:jc w:val="both"/>
        <w:rPr>
          <w:rFonts w:ascii="Trebuchet MS" w:hAnsi="Trebuchet MS" w:cs="Arial"/>
          <w:lang w:val="pt-BR"/>
        </w:rPr>
      </w:pPr>
      <w:r w:rsidRPr="003B1A19">
        <w:rPr>
          <w:rFonts w:ascii="Trebuchet MS" w:hAnsi="Trebuchet MS" w:cs="Arial"/>
          <w:lang w:val="pt-BR"/>
        </w:rPr>
        <w:t xml:space="preserve"> identifică, evaluează şi pregăteşte persoane care pot deveni asistenţi personali profesionişti, în condiţiile legii; încheie contracte individuale de muncă şi asigură formarea continuă de asistenţi personali profesionişti atestaţi; evaluează şi monitorizează activitatea acestora;</w:t>
      </w:r>
    </w:p>
    <w:p w:rsidR="0097465B" w:rsidRPr="003B1A19" w:rsidRDefault="0097465B" w:rsidP="0092297B">
      <w:pPr>
        <w:ind w:firstLine="360"/>
        <w:jc w:val="both"/>
        <w:rPr>
          <w:rFonts w:ascii="Trebuchet MS" w:hAnsi="Trebuchet MS" w:cs="Arial"/>
          <w:b/>
          <w:sz w:val="22"/>
          <w:szCs w:val="22"/>
          <w:lang w:val="pt-BR"/>
        </w:rPr>
      </w:pPr>
      <w:r w:rsidRPr="003B1A19">
        <w:rPr>
          <w:rFonts w:ascii="Trebuchet MS" w:hAnsi="Trebuchet MS" w:cs="Arial"/>
          <w:b/>
          <w:sz w:val="22"/>
          <w:szCs w:val="22"/>
          <w:lang w:val="pt-BR"/>
        </w:rPr>
        <w:t>II.3) în domeniul protecţiei persoanelor vârstnice şi a altor persoane adulte aflate în situaţii de dificultate:</w:t>
      </w:r>
    </w:p>
    <w:p w:rsidR="0097465B" w:rsidRPr="003B1A19" w:rsidRDefault="0097465B" w:rsidP="009110F3">
      <w:pPr>
        <w:pStyle w:val="Listparagraf"/>
        <w:numPr>
          <w:ilvl w:val="0"/>
          <w:numId w:val="23"/>
        </w:numPr>
        <w:spacing w:after="120"/>
        <w:ind w:left="0" w:firstLine="360"/>
        <w:jc w:val="both"/>
        <w:rPr>
          <w:rFonts w:ascii="Trebuchet MS" w:hAnsi="Trebuchet MS" w:cs="Arial"/>
          <w:lang w:val="pt-BR"/>
        </w:rPr>
      </w:pPr>
      <w:r w:rsidRPr="003B1A19">
        <w:rPr>
          <w:rFonts w:ascii="Trebuchet MS" w:hAnsi="Trebuchet MS" w:cs="Arial"/>
          <w:lang w:val="pt-BR"/>
        </w:rPr>
        <w:t>completează evaluarea situaţiei socioeconomice a persoanei adulte aflate în nevoie, a nevoilor şi resurselor acesteia. Asigură furnizarea de informaţii şi servicii adecvate în vederea refacerii şi dezvoltării capacităţilor individuale şi ale celor familiale necesare pentru a depăşi cu forţe proprii situaţiile de dificultate, după epuizarea măsurilor prevăzute în planul individualizat privind măsurile de asistenţă socială;</w:t>
      </w:r>
    </w:p>
    <w:p w:rsidR="0097465B" w:rsidRPr="003B1A19" w:rsidRDefault="0097465B" w:rsidP="009110F3">
      <w:pPr>
        <w:pStyle w:val="Listparagraf"/>
        <w:numPr>
          <w:ilvl w:val="0"/>
          <w:numId w:val="23"/>
        </w:numPr>
        <w:spacing w:after="120"/>
        <w:ind w:left="0" w:firstLine="360"/>
        <w:jc w:val="both"/>
        <w:rPr>
          <w:rFonts w:ascii="Trebuchet MS" w:hAnsi="Trebuchet MS" w:cs="Arial"/>
          <w:lang w:val="pt-BR"/>
        </w:rPr>
      </w:pPr>
      <w:r w:rsidRPr="003B1A19">
        <w:rPr>
          <w:rFonts w:ascii="Trebuchet MS" w:hAnsi="Trebuchet MS" w:cs="Arial"/>
          <w:lang w:val="pt-BR"/>
        </w:rPr>
        <w:t>acordă persoanei adulte asistenţă şi sprijin pentru exercitarea dreptului său la exprimarea liberă a opiniei;</w:t>
      </w:r>
    </w:p>
    <w:p w:rsidR="0097465B" w:rsidRPr="003B1A19" w:rsidRDefault="0097465B" w:rsidP="009110F3">
      <w:pPr>
        <w:pStyle w:val="Listparagraf"/>
        <w:numPr>
          <w:ilvl w:val="0"/>
          <w:numId w:val="23"/>
        </w:numPr>
        <w:spacing w:after="120"/>
        <w:ind w:left="0" w:firstLine="360"/>
        <w:jc w:val="both"/>
        <w:rPr>
          <w:rFonts w:ascii="Trebuchet MS" w:hAnsi="Trebuchet MS" w:cs="Arial"/>
          <w:lang w:val="pt-BR"/>
        </w:rPr>
      </w:pPr>
      <w:r w:rsidRPr="003B1A19">
        <w:rPr>
          <w:rFonts w:ascii="Trebuchet MS" w:hAnsi="Trebuchet MS" w:cs="Arial"/>
          <w:lang w:val="pt-BR"/>
        </w:rPr>
        <w:t>depune diligenţe pentru clarificarea situaţiei juridice a persoanei adulte aflate în nevoie, inclusiv pentru înregistrarea tardivă a naşterii acesteia;</w:t>
      </w:r>
    </w:p>
    <w:p w:rsidR="0097465B" w:rsidRPr="003B1A19" w:rsidRDefault="0097465B" w:rsidP="009110F3">
      <w:pPr>
        <w:pStyle w:val="Listparagraf"/>
        <w:numPr>
          <w:ilvl w:val="0"/>
          <w:numId w:val="23"/>
        </w:numPr>
        <w:spacing w:after="120"/>
        <w:ind w:left="0" w:firstLine="360"/>
        <w:jc w:val="both"/>
        <w:rPr>
          <w:rFonts w:ascii="Trebuchet MS" w:hAnsi="Trebuchet MS" w:cs="Arial"/>
          <w:lang w:val="pt-BR"/>
        </w:rPr>
      </w:pPr>
      <w:r w:rsidRPr="003B1A19">
        <w:rPr>
          <w:rFonts w:ascii="Trebuchet MS" w:hAnsi="Trebuchet MS" w:cs="Arial"/>
          <w:lang w:val="pt-BR"/>
        </w:rPr>
        <w:t>verifică şi reevaluează trimestrial şi ori de câte ori este cazul modul de îngrijire a persoanei adulte în nevoie pentru care s-a instituit o măsură de asistenţă socială într-o instituţie, în vederea menţinerii, modificării sau revocării măsurii stabilite;</w:t>
      </w:r>
    </w:p>
    <w:p w:rsidR="0097465B" w:rsidRPr="003B1A19" w:rsidRDefault="0097465B" w:rsidP="009110F3">
      <w:pPr>
        <w:pStyle w:val="Listparagraf"/>
        <w:numPr>
          <w:ilvl w:val="0"/>
          <w:numId w:val="23"/>
        </w:numPr>
        <w:spacing w:after="120"/>
        <w:ind w:left="0" w:firstLine="360"/>
        <w:jc w:val="both"/>
        <w:rPr>
          <w:rFonts w:ascii="Trebuchet MS" w:hAnsi="Trebuchet MS" w:cs="Arial"/>
          <w:lang w:val="pt-BR"/>
        </w:rPr>
      </w:pPr>
      <w:r w:rsidRPr="003B1A19">
        <w:rPr>
          <w:rFonts w:ascii="Trebuchet MS" w:hAnsi="Trebuchet MS" w:cs="Arial"/>
          <w:lang w:val="pt-BR"/>
        </w:rPr>
        <w:t>asigură măsurile necesare pentru protecţia în regim de urgenţă a persoanei adulte aflate în nevoie, inclusiv prin organizarea şi asigurarea funcţionării în structura proprie a unor centre specializate;</w:t>
      </w:r>
    </w:p>
    <w:p w:rsidR="0097465B" w:rsidRPr="003B1A19" w:rsidRDefault="0097465B" w:rsidP="009110F3">
      <w:pPr>
        <w:pStyle w:val="Listparagraf"/>
        <w:numPr>
          <w:ilvl w:val="0"/>
          <w:numId w:val="23"/>
        </w:numPr>
        <w:spacing w:after="120"/>
        <w:ind w:left="0" w:firstLine="360"/>
        <w:jc w:val="both"/>
        <w:rPr>
          <w:rFonts w:ascii="Trebuchet MS" w:hAnsi="Trebuchet MS" w:cs="Arial"/>
          <w:lang w:val="pt-BR"/>
        </w:rPr>
      </w:pPr>
      <w:r w:rsidRPr="003B1A19">
        <w:rPr>
          <w:rFonts w:ascii="Trebuchet MS" w:hAnsi="Trebuchet MS" w:cs="Arial"/>
          <w:lang w:val="pt-BR"/>
        </w:rPr>
        <w:t>depune diligenţele necesare pentru reabilitarea persoanei adulte conform planului individualizat privind măsurile de asistenţă socială;</w:t>
      </w:r>
    </w:p>
    <w:p w:rsidR="0097465B" w:rsidRPr="003B1A19" w:rsidRDefault="0097465B" w:rsidP="009110F3">
      <w:pPr>
        <w:pStyle w:val="Listparagraf"/>
        <w:numPr>
          <w:ilvl w:val="0"/>
          <w:numId w:val="23"/>
        </w:numPr>
        <w:spacing w:after="120"/>
        <w:ind w:left="0" w:firstLine="360"/>
        <w:jc w:val="both"/>
        <w:rPr>
          <w:rFonts w:ascii="Trebuchet MS" w:hAnsi="Trebuchet MS" w:cs="Arial"/>
          <w:lang w:val="pt-BR"/>
        </w:rPr>
      </w:pPr>
      <w:r w:rsidRPr="003B1A19">
        <w:rPr>
          <w:rFonts w:ascii="Trebuchet MS" w:hAnsi="Trebuchet MS" w:cs="Arial"/>
          <w:lang w:val="pt-BR"/>
        </w:rPr>
        <w:t>asigură organizarea, administrarea şi finanţarea serviciilor sociale destinate persoanelor vârstnice, precum şi altor categorii de persoane adulte aflate în dificultate, în condiţiile legii;</w:t>
      </w:r>
    </w:p>
    <w:p w:rsidR="0097465B" w:rsidRPr="003B1A19" w:rsidRDefault="0097465B" w:rsidP="0092297B">
      <w:pPr>
        <w:ind w:firstLine="360"/>
        <w:jc w:val="both"/>
        <w:rPr>
          <w:rFonts w:ascii="Trebuchet MS" w:hAnsi="Trebuchet MS" w:cs="Arial"/>
          <w:b/>
          <w:sz w:val="22"/>
          <w:szCs w:val="22"/>
          <w:lang w:val="pt-BR"/>
        </w:rPr>
      </w:pPr>
      <w:r w:rsidRPr="003B1A19">
        <w:rPr>
          <w:rFonts w:ascii="Trebuchet MS" w:hAnsi="Trebuchet MS" w:cs="Arial"/>
          <w:b/>
          <w:sz w:val="22"/>
          <w:szCs w:val="22"/>
          <w:lang w:val="pt-BR"/>
        </w:rPr>
        <w:t>III) Alte atribuţii :</w:t>
      </w:r>
    </w:p>
    <w:p w:rsidR="0097465B" w:rsidRPr="003B1A19" w:rsidRDefault="0097465B" w:rsidP="009110F3">
      <w:pPr>
        <w:pStyle w:val="Listparagraf"/>
        <w:numPr>
          <w:ilvl w:val="0"/>
          <w:numId w:val="24"/>
        </w:numPr>
        <w:spacing w:after="120"/>
        <w:ind w:left="0" w:firstLine="360"/>
        <w:jc w:val="both"/>
        <w:rPr>
          <w:rFonts w:ascii="Trebuchet MS" w:hAnsi="Trebuchet MS" w:cs="Arial"/>
          <w:lang w:val="pt-BR"/>
        </w:rPr>
      </w:pPr>
      <w:r w:rsidRPr="003B1A19">
        <w:rPr>
          <w:rFonts w:ascii="Trebuchet MS" w:hAnsi="Trebuchet MS" w:cs="Arial"/>
          <w:lang w:val="pt-BR"/>
        </w:rPr>
        <w:t>coordonează şi sprijină activitatea autorităţilor administraţiei publice locale din judeţ în domeniul asistenţei sociale, a drepturilor persoanelor cu dizabilităţi, persoanelor vârstnice, prevenirii şi combaterii violenţei domestice etc.;</w:t>
      </w:r>
    </w:p>
    <w:p w:rsidR="0097465B" w:rsidRPr="003B1A19" w:rsidRDefault="0097465B" w:rsidP="009110F3">
      <w:pPr>
        <w:pStyle w:val="Listparagraf"/>
        <w:numPr>
          <w:ilvl w:val="0"/>
          <w:numId w:val="24"/>
        </w:numPr>
        <w:spacing w:after="120"/>
        <w:ind w:left="0" w:firstLine="360"/>
        <w:jc w:val="both"/>
        <w:rPr>
          <w:rFonts w:ascii="Trebuchet MS" w:hAnsi="Trebuchet MS" w:cs="Arial"/>
          <w:lang w:val="pt-BR"/>
        </w:rPr>
      </w:pPr>
      <w:r w:rsidRPr="003B1A19">
        <w:rPr>
          <w:rFonts w:ascii="Trebuchet MS" w:hAnsi="Trebuchet MS" w:cs="Arial"/>
          <w:lang w:val="pt-BR"/>
        </w:rPr>
        <w:lastRenderedPageBreak/>
        <w:t xml:space="preserve"> coordonează metodologic activitatea de admitere a adultului  în instituţii sau servicii, desfăşurate la nivelul serviciilor publice de asistenţă socială;</w:t>
      </w:r>
    </w:p>
    <w:p w:rsidR="0097465B" w:rsidRPr="003B1A19" w:rsidRDefault="0097465B" w:rsidP="009110F3">
      <w:pPr>
        <w:pStyle w:val="Listparagraf"/>
        <w:numPr>
          <w:ilvl w:val="0"/>
          <w:numId w:val="24"/>
        </w:numPr>
        <w:spacing w:after="120"/>
        <w:ind w:left="0" w:firstLine="360"/>
        <w:jc w:val="both"/>
        <w:rPr>
          <w:rFonts w:ascii="Trebuchet MS" w:hAnsi="Trebuchet MS" w:cs="Arial"/>
          <w:lang w:val="pt-BR"/>
        </w:rPr>
      </w:pPr>
      <w:r w:rsidRPr="003B1A19">
        <w:rPr>
          <w:rFonts w:ascii="Trebuchet MS" w:hAnsi="Trebuchet MS" w:cs="Arial"/>
          <w:lang w:val="pt-BR"/>
        </w:rPr>
        <w:t xml:space="preserve"> acordă asistenţa tehnică necesară pentru crearea şi formarea structurilor comunitare consultative ca formă de sprijin în activitatea de asistenţă socială</w:t>
      </w:r>
    </w:p>
    <w:p w:rsidR="0097465B" w:rsidRPr="003B1A19" w:rsidRDefault="0097465B" w:rsidP="009110F3">
      <w:pPr>
        <w:pStyle w:val="Listparagraf"/>
        <w:numPr>
          <w:ilvl w:val="0"/>
          <w:numId w:val="24"/>
        </w:numPr>
        <w:spacing w:after="120"/>
        <w:ind w:left="0" w:firstLine="360"/>
        <w:jc w:val="both"/>
        <w:rPr>
          <w:rFonts w:ascii="Trebuchet MS" w:hAnsi="Trebuchet MS" w:cs="Arial"/>
          <w:lang w:val="pt-BR"/>
        </w:rPr>
      </w:pPr>
      <w:r w:rsidRPr="003B1A19">
        <w:rPr>
          <w:rFonts w:ascii="Trebuchet MS" w:hAnsi="Trebuchet MS" w:cs="Arial"/>
          <w:lang w:val="pt-BR"/>
        </w:rPr>
        <w:t xml:space="preserve"> colaborează cu organizaţiile neguvernamentale care desfăşoară activităţi în domeniul asistenţei sociale, prevenirii şi combaterii violenţei domestice sau cu operatori economici prin încheierea de convenţii de colaborare cu aceştia;</w:t>
      </w:r>
    </w:p>
    <w:p w:rsidR="0097465B" w:rsidRPr="003B1A19" w:rsidRDefault="0097465B" w:rsidP="009110F3">
      <w:pPr>
        <w:pStyle w:val="Listparagraf"/>
        <w:numPr>
          <w:ilvl w:val="0"/>
          <w:numId w:val="24"/>
        </w:numPr>
        <w:spacing w:after="120"/>
        <w:ind w:left="0" w:firstLine="360"/>
        <w:jc w:val="both"/>
        <w:rPr>
          <w:rFonts w:ascii="Trebuchet MS" w:hAnsi="Trebuchet MS" w:cs="Arial"/>
          <w:lang w:val="pt-BR"/>
        </w:rPr>
      </w:pPr>
      <w:r w:rsidRPr="003B1A19">
        <w:rPr>
          <w:rFonts w:ascii="Trebuchet MS" w:hAnsi="Trebuchet MS" w:cs="Arial"/>
          <w:lang w:val="pt-BR"/>
        </w:rPr>
        <w:t xml:space="preserve"> dezvoltă parteneriate şi colaborează cu organizaţii neguvernamentale şi cu alţi reprezentanţi ai societăţii civile în vederea acordării şi diversificării serviciilor sociale şi a serviciilor destinate prevenirii şi combaterii violenţei domestice, în funcţie de nevoile comunităţii locale;</w:t>
      </w:r>
    </w:p>
    <w:p w:rsidR="0097465B" w:rsidRPr="003B1A19" w:rsidRDefault="0097465B" w:rsidP="009110F3">
      <w:pPr>
        <w:pStyle w:val="Listparagraf"/>
        <w:numPr>
          <w:ilvl w:val="0"/>
          <w:numId w:val="24"/>
        </w:numPr>
        <w:spacing w:after="120"/>
        <w:ind w:left="0" w:firstLine="360"/>
        <w:jc w:val="both"/>
        <w:rPr>
          <w:rFonts w:ascii="Trebuchet MS" w:hAnsi="Trebuchet MS" w:cs="Arial"/>
          <w:lang w:val="pt-BR"/>
        </w:rPr>
      </w:pPr>
      <w:r w:rsidRPr="003B1A19">
        <w:rPr>
          <w:rFonts w:ascii="Trebuchet MS" w:hAnsi="Trebuchet MS" w:cs="Arial"/>
          <w:lang w:val="pt-BR"/>
        </w:rPr>
        <w:t xml:space="preserve"> colaborează pe bază de protocoale sau convenţii cu celelalte direcţii generale, precum şi cu alte instituţii publice din unitatea administrativ-teritorială, în vederea îndeplinirii atribuţiilor ce îi revin, conform legii;</w:t>
      </w:r>
    </w:p>
    <w:p w:rsidR="0097465B" w:rsidRPr="003B1A19" w:rsidRDefault="0097465B" w:rsidP="009110F3">
      <w:pPr>
        <w:pStyle w:val="Listparagraf"/>
        <w:numPr>
          <w:ilvl w:val="0"/>
          <w:numId w:val="24"/>
        </w:numPr>
        <w:spacing w:after="120"/>
        <w:ind w:left="0" w:firstLine="360"/>
        <w:jc w:val="both"/>
        <w:rPr>
          <w:rFonts w:ascii="Trebuchet MS" w:hAnsi="Trebuchet MS" w:cs="Arial"/>
          <w:lang w:val="it-IT"/>
        </w:rPr>
      </w:pPr>
      <w:r w:rsidRPr="003B1A19">
        <w:rPr>
          <w:rFonts w:ascii="Trebuchet MS" w:hAnsi="Trebuchet MS" w:cs="Arial"/>
          <w:lang w:val="it-IT"/>
        </w:rPr>
        <w:t>asigură, la cerere, consultanţă de specialitate gratuită privind acordarea serviciilor sociale şi a beneficiilor sociale, colaborează cu alte instituţii responsabile pentru a facilita accesul persoanelor la aceste drepturi;</w:t>
      </w:r>
    </w:p>
    <w:p w:rsidR="0097465B" w:rsidRPr="003B1A19" w:rsidRDefault="0097465B" w:rsidP="009110F3">
      <w:pPr>
        <w:pStyle w:val="Listparagraf"/>
        <w:numPr>
          <w:ilvl w:val="0"/>
          <w:numId w:val="24"/>
        </w:numPr>
        <w:spacing w:after="120"/>
        <w:ind w:left="0" w:firstLine="360"/>
        <w:jc w:val="both"/>
        <w:rPr>
          <w:rFonts w:ascii="Trebuchet MS" w:hAnsi="Trebuchet MS" w:cs="Arial"/>
          <w:lang w:val="it-IT"/>
        </w:rPr>
      </w:pPr>
      <w:r w:rsidRPr="003B1A19">
        <w:rPr>
          <w:rFonts w:ascii="Trebuchet MS" w:hAnsi="Trebuchet MS" w:cs="Arial"/>
          <w:lang w:val="it-IT"/>
        </w:rPr>
        <w:t>fundamentează şi propune consiliului judeţean înfiinţarea, finanţarea, respectiv cofinanţarea serviciilor sociale;</w:t>
      </w:r>
    </w:p>
    <w:p w:rsidR="0097465B" w:rsidRPr="003B1A19" w:rsidRDefault="0097465B" w:rsidP="009110F3">
      <w:pPr>
        <w:pStyle w:val="Listparagraf"/>
        <w:numPr>
          <w:ilvl w:val="0"/>
          <w:numId w:val="24"/>
        </w:numPr>
        <w:spacing w:after="120"/>
        <w:ind w:left="0" w:firstLine="360"/>
        <w:jc w:val="both"/>
        <w:rPr>
          <w:rFonts w:ascii="Trebuchet MS" w:hAnsi="Trebuchet MS" w:cs="Arial"/>
          <w:lang w:val="it-IT"/>
        </w:rPr>
      </w:pPr>
      <w:r w:rsidRPr="003B1A19">
        <w:rPr>
          <w:rFonts w:ascii="Trebuchet MS" w:hAnsi="Trebuchet MS" w:cs="Arial"/>
          <w:lang w:val="it-IT"/>
        </w:rPr>
        <w:t>prezintă anual sau la solicitarea consiliului judeţean, rapoarte de evaluare a activităţilor desfăşurate;</w:t>
      </w:r>
    </w:p>
    <w:p w:rsidR="0097465B" w:rsidRPr="003B1A19" w:rsidRDefault="0097465B" w:rsidP="009110F3">
      <w:pPr>
        <w:pStyle w:val="Listparagraf"/>
        <w:numPr>
          <w:ilvl w:val="0"/>
          <w:numId w:val="24"/>
        </w:numPr>
        <w:spacing w:after="120"/>
        <w:ind w:left="0" w:firstLine="360"/>
        <w:jc w:val="both"/>
        <w:rPr>
          <w:rFonts w:ascii="Trebuchet MS" w:hAnsi="Trebuchet MS" w:cs="Arial"/>
          <w:lang w:val="it-IT"/>
        </w:rPr>
      </w:pPr>
      <w:r w:rsidRPr="003B1A19">
        <w:rPr>
          <w:rFonts w:ascii="Trebuchet MS" w:hAnsi="Trebuchet MS" w:cs="Arial"/>
          <w:lang w:val="it-IT"/>
        </w:rPr>
        <w:t xml:space="preserve"> asigură acordarea şi plata drepturilor cuvenite, potrivit legii, persoanelor cu handicap;</w:t>
      </w:r>
    </w:p>
    <w:p w:rsidR="0097465B" w:rsidRPr="003B1A19" w:rsidRDefault="0097465B" w:rsidP="009110F3">
      <w:pPr>
        <w:pStyle w:val="Listparagraf"/>
        <w:numPr>
          <w:ilvl w:val="0"/>
          <w:numId w:val="24"/>
        </w:numPr>
        <w:spacing w:after="120"/>
        <w:ind w:left="0" w:firstLine="360"/>
        <w:jc w:val="both"/>
        <w:rPr>
          <w:rFonts w:ascii="Trebuchet MS" w:hAnsi="Trebuchet MS" w:cs="Arial"/>
          <w:lang w:val="it-IT"/>
        </w:rPr>
      </w:pPr>
      <w:r w:rsidRPr="003B1A19">
        <w:rPr>
          <w:rFonts w:ascii="Trebuchet MS" w:hAnsi="Trebuchet MS" w:cs="Arial"/>
          <w:lang w:val="it-IT"/>
        </w:rPr>
        <w:t xml:space="preserve"> sprijină şi dezvoltă un sistem de informare şi de consultanţă accesibil persoanelor singure, persoanelor vârstnice, persoanelor cu handicap, victimelor violenţei domestice şi oricăror persoane aflate în nevoie, precum şi familiilor acestora, în vederea exercitării tuturor drepturilor prevăzute de actele normative în vigoare;</w:t>
      </w:r>
    </w:p>
    <w:p w:rsidR="0097465B" w:rsidRPr="003B1A19" w:rsidRDefault="0097465B" w:rsidP="009110F3">
      <w:pPr>
        <w:pStyle w:val="Listparagraf"/>
        <w:numPr>
          <w:ilvl w:val="0"/>
          <w:numId w:val="24"/>
        </w:numPr>
        <w:spacing w:after="120"/>
        <w:ind w:left="0" w:firstLine="360"/>
        <w:jc w:val="both"/>
        <w:rPr>
          <w:rFonts w:ascii="Trebuchet MS" w:hAnsi="Trebuchet MS" w:cs="Arial"/>
          <w:lang w:val="it-IT"/>
        </w:rPr>
      </w:pPr>
      <w:r w:rsidRPr="003B1A19">
        <w:rPr>
          <w:rFonts w:ascii="Trebuchet MS" w:hAnsi="Trebuchet MS" w:cs="Arial"/>
          <w:lang w:val="it-IT"/>
        </w:rPr>
        <w:t>acţionează pentru promovarea alternativelor de tip familial la protecţia instituţionalizată a persoanelor în nevoie, inclusiv îngrijirea la domiciliu;</w:t>
      </w:r>
    </w:p>
    <w:p w:rsidR="0097465B" w:rsidRPr="003B1A19" w:rsidRDefault="0097465B" w:rsidP="009110F3">
      <w:pPr>
        <w:pStyle w:val="Listparagraf"/>
        <w:numPr>
          <w:ilvl w:val="0"/>
          <w:numId w:val="24"/>
        </w:numPr>
        <w:spacing w:after="120"/>
        <w:ind w:left="0" w:firstLine="360"/>
        <w:jc w:val="both"/>
        <w:rPr>
          <w:rFonts w:ascii="Trebuchet MS" w:hAnsi="Trebuchet MS" w:cs="Arial"/>
          <w:lang w:val="it-IT"/>
        </w:rPr>
      </w:pPr>
      <w:r w:rsidRPr="003B1A19">
        <w:rPr>
          <w:rFonts w:ascii="Trebuchet MS" w:hAnsi="Trebuchet MS" w:cs="Arial"/>
          <w:lang w:val="it-IT"/>
        </w:rPr>
        <w:t>organizează activitatea de selectare şi angajare a personalului din aparatul propriu şi instituţiile/serviciile din subordine, de evaluare periodică şi de formare continuă a acestuia;</w:t>
      </w:r>
    </w:p>
    <w:p w:rsidR="0097465B" w:rsidRPr="003B1A19" w:rsidRDefault="0097465B" w:rsidP="009110F3">
      <w:pPr>
        <w:pStyle w:val="Listparagraf"/>
        <w:numPr>
          <w:ilvl w:val="0"/>
          <w:numId w:val="24"/>
        </w:numPr>
        <w:spacing w:after="120"/>
        <w:ind w:left="0" w:firstLine="360"/>
        <w:jc w:val="both"/>
        <w:rPr>
          <w:rFonts w:ascii="Trebuchet MS" w:hAnsi="Trebuchet MS" w:cs="Arial"/>
          <w:lang w:val="it-IT"/>
        </w:rPr>
      </w:pPr>
      <w:r w:rsidRPr="003B1A19">
        <w:rPr>
          <w:rFonts w:ascii="Trebuchet MS" w:hAnsi="Trebuchet MS" w:cs="Arial"/>
          <w:lang w:val="it-IT"/>
        </w:rPr>
        <w:t>asigură serviciile administrative şi de secretariat ale  comisiei de evaluare a persoanelor adulte cu handicap;</w:t>
      </w:r>
    </w:p>
    <w:p w:rsidR="0097465B" w:rsidRPr="003B1A19" w:rsidRDefault="009F24E5" w:rsidP="009110F3">
      <w:pPr>
        <w:pStyle w:val="Listparagraf"/>
        <w:numPr>
          <w:ilvl w:val="0"/>
          <w:numId w:val="24"/>
        </w:numPr>
        <w:spacing w:after="120"/>
        <w:ind w:left="0" w:firstLine="360"/>
        <w:jc w:val="both"/>
        <w:rPr>
          <w:rFonts w:ascii="Trebuchet MS" w:hAnsi="Trebuchet MS" w:cs="Arial"/>
          <w:lang w:val="it-IT"/>
        </w:rPr>
      </w:pPr>
      <w:r w:rsidRPr="003B1A19">
        <w:rPr>
          <w:rFonts w:ascii="Trebuchet MS" w:hAnsi="Trebuchet MS" w:cs="Arial"/>
          <w:lang w:val="it-IT"/>
        </w:rPr>
        <w:t xml:space="preserve"> realizează la nivel judeţean </w:t>
      </w:r>
      <w:r w:rsidR="0097465B" w:rsidRPr="003B1A19">
        <w:rPr>
          <w:rFonts w:ascii="Trebuchet MS" w:hAnsi="Trebuchet MS" w:cs="Arial"/>
          <w:lang w:val="it-IT"/>
        </w:rPr>
        <w:t xml:space="preserve"> baza de date privind beneficiarii de servicii sociale astfel cum sunt prevăzuţi în </w:t>
      </w:r>
      <w:r w:rsidR="0097465B" w:rsidRPr="003B1A19">
        <w:rPr>
          <w:rStyle w:val="panchor"/>
          <w:rFonts w:ascii="Trebuchet MS" w:hAnsi="Trebuchet MS" w:cs="Arial"/>
          <w:lang w:val="it-IT"/>
        </w:rPr>
        <w:t>Legea nr. 292/2011</w:t>
      </w:r>
      <w:r w:rsidR="0097465B" w:rsidRPr="003B1A19">
        <w:rPr>
          <w:rFonts w:ascii="Trebuchet MS" w:hAnsi="Trebuchet MS" w:cs="Arial"/>
          <w:lang w:val="it-IT"/>
        </w:rPr>
        <w:t>, cu modificările şi completările ulterioare, şi raportează trimestrial aceste date Ministerului Muncii şi Justiţiei Sociale sau, după caz, autorităţilor administraţiei publice centrale cu atribuţii în domeniul serviciilor sociale din subordinea acestuia;</w:t>
      </w:r>
    </w:p>
    <w:p w:rsidR="0097465B" w:rsidRPr="003B1A19" w:rsidRDefault="0097465B" w:rsidP="009110F3">
      <w:pPr>
        <w:pStyle w:val="Listparagraf"/>
        <w:numPr>
          <w:ilvl w:val="0"/>
          <w:numId w:val="24"/>
        </w:numPr>
        <w:spacing w:after="120"/>
        <w:ind w:left="0" w:firstLine="360"/>
        <w:jc w:val="both"/>
        <w:rPr>
          <w:rFonts w:ascii="Trebuchet MS" w:hAnsi="Trebuchet MS" w:cs="Arial"/>
          <w:lang w:val="it-IT"/>
        </w:rPr>
      </w:pPr>
      <w:r w:rsidRPr="003B1A19">
        <w:rPr>
          <w:rFonts w:ascii="Trebuchet MS" w:hAnsi="Trebuchet MS" w:cs="Arial"/>
          <w:lang w:val="it-IT"/>
        </w:rPr>
        <w:t xml:space="preserve"> sprijină dezvoltarea voluntariatului în serviciile sociale, cu respectarea prevederilor </w:t>
      </w:r>
      <w:r w:rsidRPr="003B1A19">
        <w:rPr>
          <w:rStyle w:val="panchor"/>
          <w:rFonts w:ascii="Trebuchet MS" w:hAnsi="Trebuchet MS" w:cs="Arial"/>
          <w:lang w:val="it-IT"/>
        </w:rPr>
        <w:t>Legii nr. 78/2014</w:t>
      </w:r>
      <w:r w:rsidRPr="003B1A19">
        <w:rPr>
          <w:rFonts w:ascii="Trebuchet MS" w:hAnsi="Trebuchet MS" w:cs="Arial"/>
          <w:lang w:val="it-IT"/>
        </w:rPr>
        <w:t> privind reglementarea activităţii de voluntariat în România, cu modificările ulterioare;</w:t>
      </w:r>
    </w:p>
    <w:p w:rsidR="0097465B" w:rsidRPr="003B1A19" w:rsidRDefault="0097465B" w:rsidP="009110F3">
      <w:pPr>
        <w:pStyle w:val="Listparagraf"/>
        <w:numPr>
          <w:ilvl w:val="0"/>
          <w:numId w:val="24"/>
        </w:numPr>
        <w:spacing w:after="120"/>
        <w:ind w:left="0" w:firstLine="360"/>
        <w:jc w:val="both"/>
        <w:rPr>
          <w:rFonts w:ascii="Trebuchet MS" w:hAnsi="Trebuchet MS" w:cs="Arial"/>
          <w:lang w:val="it-IT" w:eastAsia="ro-RO"/>
        </w:rPr>
      </w:pPr>
      <w:r w:rsidRPr="003B1A19">
        <w:rPr>
          <w:rFonts w:ascii="Trebuchet MS" w:hAnsi="Trebuchet MS" w:cs="Arial"/>
          <w:lang w:val="it-IT" w:eastAsia="ro-RO"/>
        </w:rPr>
        <w:t>Răspunde de soluționarea legală și în termen, a cererilor adresate Direcției de asistență socială pentru persoane adulte și analizează periodic modul în care acestea au fost rezolvate;</w:t>
      </w:r>
    </w:p>
    <w:p w:rsidR="0097465B" w:rsidRPr="003B1A19" w:rsidRDefault="0097465B" w:rsidP="009110F3">
      <w:pPr>
        <w:pStyle w:val="Listparagraf"/>
        <w:numPr>
          <w:ilvl w:val="0"/>
          <w:numId w:val="24"/>
        </w:numPr>
        <w:tabs>
          <w:tab w:val="left" w:pos="180"/>
        </w:tabs>
        <w:spacing w:after="120"/>
        <w:ind w:left="0" w:firstLine="360"/>
        <w:jc w:val="both"/>
        <w:rPr>
          <w:rFonts w:ascii="Trebuchet MS" w:hAnsi="Trebuchet MS" w:cs="Arial"/>
          <w:lang w:val="it-IT" w:eastAsia="ro-RO"/>
        </w:rPr>
      </w:pPr>
      <w:r w:rsidRPr="003B1A19">
        <w:rPr>
          <w:rFonts w:ascii="Trebuchet MS" w:hAnsi="Trebuchet MS" w:cs="Arial"/>
          <w:lang w:val="it-IT" w:eastAsia="ro-RO"/>
        </w:rPr>
        <w:t>avizează convențiile, protocoale, parteneriate, proiecte care au ca obiect activități privind asistență socială pentru persoane adulte,</w:t>
      </w:r>
    </w:p>
    <w:p w:rsidR="0097465B" w:rsidRPr="003B1A19" w:rsidRDefault="0097465B" w:rsidP="009110F3">
      <w:pPr>
        <w:pStyle w:val="Listparagraf"/>
        <w:numPr>
          <w:ilvl w:val="0"/>
          <w:numId w:val="24"/>
        </w:numPr>
        <w:tabs>
          <w:tab w:val="left" w:pos="180"/>
        </w:tabs>
        <w:spacing w:after="120"/>
        <w:ind w:left="0" w:firstLine="360"/>
        <w:jc w:val="both"/>
        <w:rPr>
          <w:rFonts w:ascii="Trebuchet MS" w:hAnsi="Trebuchet MS" w:cs="Arial"/>
          <w:lang w:val="it-IT" w:eastAsia="ro-RO"/>
        </w:rPr>
      </w:pPr>
      <w:r w:rsidRPr="003B1A19">
        <w:rPr>
          <w:rFonts w:ascii="Trebuchet MS" w:hAnsi="Trebuchet MS" w:cs="Arial"/>
          <w:lang w:val="it-IT" w:eastAsia="ro-RO"/>
        </w:rPr>
        <w:t>are relatii de control asupra activităților organizatorice și cele ce vizează aplicarea și respectarea legislației din domeniul asistenței sociale pentru persoane adulte – la nivelul serviciilor aflate în subordinea sa,</w:t>
      </w:r>
    </w:p>
    <w:p w:rsidR="0097465B" w:rsidRPr="003B1A19" w:rsidRDefault="0097465B" w:rsidP="009110F3">
      <w:pPr>
        <w:pStyle w:val="Listparagraf"/>
        <w:numPr>
          <w:ilvl w:val="0"/>
          <w:numId w:val="24"/>
        </w:numPr>
        <w:tabs>
          <w:tab w:val="left" w:pos="180"/>
        </w:tabs>
        <w:spacing w:after="120"/>
        <w:ind w:left="0" w:firstLine="360"/>
        <w:jc w:val="both"/>
        <w:rPr>
          <w:rFonts w:ascii="Trebuchet MS" w:hAnsi="Trebuchet MS" w:cs="Arial"/>
          <w:lang w:val="it-IT" w:eastAsia="ro-RO"/>
        </w:rPr>
      </w:pPr>
      <w:r w:rsidRPr="003B1A19">
        <w:rPr>
          <w:rFonts w:ascii="Trebuchet MS" w:hAnsi="Trebuchet MS" w:cs="Arial"/>
          <w:lang w:val="it-IT" w:eastAsia="ro-RO"/>
        </w:rPr>
        <w:lastRenderedPageBreak/>
        <w:t>are relații de cooperare cu Directorul general adj economic pentru a  asigura îndeplinirea standardelor de calitate la nivelul serviciilor  din domeniul asistenței sociale pentru persoane adulte și pentru a asigura buna functionare a serviciilor/centrelor.</w:t>
      </w:r>
    </w:p>
    <w:p w:rsidR="0097465B" w:rsidRPr="003B1A19" w:rsidRDefault="0097465B" w:rsidP="009110F3">
      <w:pPr>
        <w:pStyle w:val="Listparagraf"/>
        <w:numPr>
          <w:ilvl w:val="0"/>
          <w:numId w:val="24"/>
        </w:numPr>
        <w:tabs>
          <w:tab w:val="left" w:pos="180"/>
        </w:tabs>
        <w:spacing w:after="120"/>
        <w:ind w:left="0" w:firstLine="360"/>
        <w:jc w:val="both"/>
        <w:rPr>
          <w:rFonts w:ascii="Trebuchet MS" w:hAnsi="Trebuchet MS" w:cs="Arial"/>
          <w:lang w:val="it-IT"/>
        </w:rPr>
      </w:pPr>
      <w:r w:rsidRPr="003B1A19">
        <w:rPr>
          <w:rFonts w:ascii="Trebuchet MS" w:hAnsi="Trebuchet MS" w:cs="Arial"/>
          <w:lang w:val="it-IT" w:eastAsia="ro-RO"/>
        </w:rPr>
        <w:t xml:space="preserve">Are relații de cooperare cu Directorul general adj pentru protecția drepturilor copilului pentru a  asigura </w:t>
      </w:r>
      <w:r w:rsidRPr="003B1A19">
        <w:rPr>
          <w:rFonts w:ascii="Trebuchet MS" w:hAnsi="Trebuchet MS" w:cs="Arial"/>
          <w:lang w:val="it-IT"/>
        </w:rPr>
        <w:t>planificarea şi continuitatea serviciilor acordate tânărului cu dizabilităţi la trecerea din sistemul de protecţie a copilului în sistemul de protecţie a adultului cu dizabilităţi, în baza nevoilor individuale identificate ale acestuia,</w:t>
      </w:r>
    </w:p>
    <w:p w:rsidR="0097465B" w:rsidRPr="003B1A19" w:rsidRDefault="0097465B" w:rsidP="009110F3">
      <w:pPr>
        <w:pStyle w:val="Listparagraf"/>
        <w:numPr>
          <w:ilvl w:val="0"/>
          <w:numId w:val="24"/>
        </w:numPr>
        <w:tabs>
          <w:tab w:val="left" w:pos="180"/>
        </w:tabs>
        <w:spacing w:after="120"/>
        <w:ind w:left="0" w:firstLine="360"/>
        <w:jc w:val="both"/>
        <w:rPr>
          <w:rFonts w:ascii="Trebuchet MS" w:hAnsi="Trebuchet MS" w:cs="Arial"/>
          <w:lang w:val="it-IT" w:eastAsia="ro-RO"/>
        </w:rPr>
      </w:pPr>
      <w:r w:rsidRPr="003B1A19">
        <w:rPr>
          <w:rFonts w:ascii="Trebuchet MS" w:hAnsi="Trebuchet MS" w:cs="Arial"/>
          <w:lang w:val="it-IT" w:eastAsia="ro-RO"/>
        </w:rPr>
        <w:t>asigură îndrumare și consiliere șefilor de servicii/birouri pentru realizarea unei abordări unitare și coerente a cazuisticii sociale în domeniul asistenței sociale pentru persoane adulte în cadrul instituției.</w:t>
      </w:r>
    </w:p>
    <w:p w:rsidR="0097465B" w:rsidRPr="003B1A19" w:rsidRDefault="0097465B" w:rsidP="009110F3">
      <w:pPr>
        <w:pStyle w:val="Listparagraf"/>
        <w:numPr>
          <w:ilvl w:val="0"/>
          <w:numId w:val="24"/>
        </w:numPr>
        <w:tabs>
          <w:tab w:val="left" w:pos="180"/>
        </w:tabs>
        <w:spacing w:after="120"/>
        <w:ind w:left="0" w:firstLine="360"/>
        <w:jc w:val="both"/>
        <w:rPr>
          <w:rFonts w:ascii="Trebuchet MS" w:hAnsi="Trebuchet MS" w:cs="Arial"/>
          <w:lang w:val="ro-RO"/>
        </w:rPr>
      </w:pPr>
      <w:r w:rsidRPr="003B1A19">
        <w:rPr>
          <w:rFonts w:ascii="Trebuchet MS" w:hAnsi="Trebuchet MS" w:cs="Arial"/>
          <w:lang w:val="it-IT"/>
        </w:rPr>
        <w:t>realizeaza demersurile specifice</w:t>
      </w:r>
      <w:r w:rsidRPr="003B1A19">
        <w:rPr>
          <w:rFonts w:ascii="Trebuchet MS" w:hAnsi="Trebuchet MS" w:cs="Arial"/>
          <w:lang w:val="it-IT" w:eastAsia="ro-RO"/>
        </w:rPr>
        <w:t xml:space="preserve"> </w:t>
      </w:r>
      <w:r w:rsidRPr="003B1A19">
        <w:rPr>
          <w:rFonts w:ascii="Trebuchet MS" w:hAnsi="Trebuchet MS" w:cs="Arial"/>
          <w:lang w:val="ro-RO"/>
        </w:rPr>
        <w:t>sistemului de control intern managerial</w:t>
      </w:r>
    </w:p>
    <w:p w:rsidR="0097465B" w:rsidRPr="003B1A19" w:rsidRDefault="0097465B" w:rsidP="009110F3">
      <w:pPr>
        <w:pStyle w:val="Listparagraf"/>
        <w:numPr>
          <w:ilvl w:val="0"/>
          <w:numId w:val="24"/>
        </w:numPr>
        <w:tabs>
          <w:tab w:val="left" w:pos="180"/>
        </w:tabs>
        <w:spacing w:after="120"/>
        <w:ind w:left="0" w:firstLine="360"/>
        <w:jc w:val="both"/>
        <w:rPr>
          <w:rFonts w:ascii="Trebuchet MS" w:hAnsi="Trebuchet MS" w:cs="Arial"/>
          <w:lang w:val="ro-RO"/>
        </w:rPr>
      </w:pPr>
      <w:r w:rsidRPr="003B1A19">
        <w:rPr>
          <w:rFonts w:ascii="Trebuchet MS" w:hAnsi="Trebuchet MS" w:cs="Arial"/>
          <w:lang w:val="ro-RO"/>
        </w:rPr>
        <w:t>participă activ la întâlnirile Echipei intersectoriale in domeniul prevenirii si combaterii violenței domestice Mureș, Comitetului Consultativ de dialog civic pentru problemele persoanelor vârstnice Mureş din cadrul Instituţiei Prefectului Mureş</w:t>
      </w:r>
    </w:p>
    <w:p w:rsidR="0097465B" w:rsidRPr="003B1A19" w:rsidRDefault="0097465B" w:rsidP="009110F3">
      <w:pPr>
        <w:pStyle w:val="Listparagraf"/>
        <w:numPr>
          <w:ilvl w:val="0"/>
          <w:numId w:val="24"/>
        </w:numPr>
        <w:tabs>
          <w:tab w:val="left" w:pos="180"/>
        </w:tabs>
        <w:spacing w:after="120"/>
        <w:ind w:left="0" w:firstLine="360"/>
        <w:jc w:val="both"/>
        <w:rPr>
          <w:rFonts w:ascii="Trebuchet MS" w:hAnsi="Trebuchet MS" w:cs="Arial"/>
          <w:lang w:val="ro-RO" w:eastAsia="ro-RO"/>
        </w:rPr>
      </w:pPr>
      <w:r w:rsidRPr="003B1A19">
        <w:rPr>
          <w:rFonts w:ascii="Trebuchet MS" w:hAnsi="Trebuchet MS" w:cs="Arial"/>
          <w:lang w:val="ro-RO"/>
        </w:rPr>
        <w:t xml:space="preserve">Ia măsurile legale pentru respectarea legislatiei si regulamentelor interne de către personalul din subordine </w:t>
      </w:r>
    </w:p>
    <w:p w:rsidR="0097465B" w:rsidRPr="003B1A19" w:rsidRDefault="0097465B" w:rsidP="009110F3">
      <w:pPr>
        <w:pStyle w:val="Listparagraf"/>
        <w:numPr>
          <w:ilvl w:val="0"/>
          <w:numId w:val="24"/>
        </w:numPr>
        <w:tabs>
          <w:tab w:val="left" w:pos="180"/>
        </w:tabs>
        <w:spacing w:after="120"/>
        <w:ind w:left="0" w:firstLine="360"/>
        <w:jc w:val="both"/>
        <w:rPr>
          <w:rFonts w:ascii="Trebuchet MS" w:hAnsi="Trebuchet MS" w:cs="Arial"/>
          <w:lang w:val="ro-RO"/>
        </w:rPr>
      </w:pPr>
      <w:r w:rsidRPr="003B1A19">
        <w:rPr>
          <w:rFonts w:ascii="Trebuchet MS" w:hAnsi="Trebuchet MS" w:cs="Arial"/>
          <w:lang w:val="ro-RO"/>
        </w:rPr>
        <w:t>îndeplineşte orice alte atribuţii prevăzute în acte normative, prin Dispoziția Directorului General sau stabilite prin hotărâri ale consiliului judeţean.</w:t>
      </w:r>
    </w:p>
    <w:p w:rsidR="00F5447C" w:rsidRPr="003B1A19" w:rsidRDefault="0097465B" w:rsidP="00F5447C">
      <w:pPr>
        <w:widowControl w:val="0"/>
        <w:autoSpaceDE w:val="0"/>
        <w:autoSpaceDN w:val="0"/>
        <w:adjustRightInd w:val="0"/>
        <w:jc w:val="both"/>
        <w:outlineLvl w:val="0"/>
        <w:rPr>
          <w:rStyle w:val="Accentuaresubtil"/>
          <w:rFonts w:ascii="Trebuchet MS" w:hAnsi="Trebuchet MS"/>
          <w:b/>
          <w:i w:val="0"/>
          <w:color w:val="auto"/>
        </w:rPr>
      </w:pPr>
      <w:r w:rsidRPr="003B1A19">
        <w:rPr>
          <w:rStyle w:val="Accentuaresubtil"/>
          <w:b/>
          <w:i w:val="0"/>
          <w:color w:val="auto"/>
        </w:rPr>
        <w:t>B.</w:t>
      </w:r>
      <w:r w:rsidRPr="003B1A19">
        <w:rPr>
          <w:rStyle w:val="Accentuaresubtil"/>
          <w:b/>
          <w:color w:val="auto"/>
        </w:rPr>
        <w:t xml:space="preserve"> </w:t>
      </w:r>
      <w:r w:rsidRPr="003B1A19">
        <w:rPr>
          <w:rStyle w:val="Accentuaresubtil"/>
          <w:rFonts w:ascii="Trebuchet MS" w:hAnsi="Trebuchet MS"/>
          <w:b/>
          <w:i w:val="0"/>
          <w:color w:val="auto"/>
        </w:rPr>
        <w:t>Directorul general adjunct al Direcţiei economice</w:t>
      </w:r>
      <w:r w:rsidR="00595CB1" w:rsidRPr="003B1A19">
        <w:rPr>
          <w:rStyle w:val="Accentuaresubtil"/>
          <w:rFonts w:ascii="Trebuchet MS" w:hAnsi="Trebuchet MS"/>
          <w:b/>
          <w:i w:val="0"/>
          <w:color w:val="auto"/>
        </w:rPr>
        <w:t>,</w:t>
      </w:r>
      <w:r w:rsidRPr="003B1A19">
        <w:rPr>
          <w:rStyle w:val="Accentuaresubtil"/>
          <w:rFonts w:ascii="Trebuchet MS" w:hAnsi="Trebuchet MS"/>
          <w:b/>
          <w:i w:val="0"/>
          <w:color w:val="auto"/>
        </w:rPr>
        <w:t xml:space="preserve"> </w:t>
      </w:r>
      <w:r w:rsidRPr="003B1A19">
        <w:rPr>
          <w:rStyle w:val="Accentuaresubtil"/>
          <w:rFonts w:ascii="Trebuchet MS" w:hAnsi="Trebuchet MS"/>
          <w:b/>
          <w:i w:val="0"/>
          <w:color w:val="auto"/>
          <w:sz w:val="22"/>
          <w:szCs w:val="22"/>
        </w:rPr>
        <w:t>are următoarele atribuţii:</w:t>
      </w: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 xml:space="preserve"> </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realizează activitatea financiar-contabilă privind beneficiile de asistenţă socială administrate;</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 elaborează şi fundamentează propunerea de buget pentru finanţarea beneficiilor de asistenţă socială;</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Angajează, lichidează şi ordonanţează, cu acordul Directorului general, cheltuielile bugetare în limita creditelor bugetare repartizate;</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Verifică, analizează şi avizează pentru aprobare la plată, toate solicitările de plată, decontare, restituire de garanţii etc. înaintate către DGASPC Mureş.</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Coordonează activitatea serviciilor care formează Direcţia economică precum şi a birourilor de contabilitate din toate centrele/serviciile/complex de servicii din subordinea D.G.A.S.P.C. Mureş, precum şi a centrelor din structura DGASPC MURES;</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Organizează, coordonează şi răspunde de asigurarea bunei funcţionări din punct de vedere economic,  al aprovizionării cu bunuri, asigurarea de servicii, reparaţii şi investiţii necesare la nivelul tuturor centrelor/serviciilor/complexelor sociale din subordinea DGASPC Mureş.</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Urmăreşte şi răspunde de realizarea în termen şi în condiţii de calitate a planului anual de investiţii şi  de reparaţii al instituţiei. </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Elaborează propuneri privind organizarea Direcţiei economice şi structura de personal a acesteia;</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Coordonează şi urmăreşte întocmirea proiectului de buget de venituri şi cheltuieli a direcţiei potrivit legii;</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Răspunde împreună cu personalul din subordine de organizarea şi conducerea evidenţei contabile conform Legii contabilităţii şi a normelor elaborate de Ministerul Finanţelor;</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Răspunde de întocmirea la timp şi în conformitate cu prevederile legale a situaţiilor </w:t>
      </w:r>
      <w:r w:rsidRPr="003B1A19">
        <w:rPr>
          <w:rFonts w:ascii="Trebuchet MS" w:hAnsi="Trebuchet MS" w:cs="Arial"/>
          <w:sz w:val="22"/>
          <w:szCs w:val="22"/>
          <w:lang w:val="ro-RO"/>
        </w:rPr>
        <w:lastRenderedPageBreak/>
        <w:t>financiare privitoare la situaţia patrimoniului aflat în administrare şi execuţie bugetară;</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Acordă viză de control financiar preventiv propriu pentru operaţiunile prevăzute de lege;</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Avizează nota justificativă întocmită de Serviciul investiţii, achiziţii publice, în vederea certificării existenţei resurselor financiare alocate pentru realizarea achiziţiei respective;</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Vizează contractele, în care DGASPC este parte, care implica obligaţii financiare din partea instituţiei;</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Propune măsuri pentru asigurarea integrităţii bunurilor aflate în proprietatea sau în administrarea instituţiei;</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Propune ordonatorului de credite măsuri pentru asigurarea unei gestiuni economico-financiare de calitate având permanent în vedere respectarea principiilor eficacităţii, economicităţii şi eficienţei;</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Urmăreşte şi ia măsuri pentru cunoaşterea şi aplicarea corectă a legislaţiei economice în vigoare de către personalul din subordine;</w:t>
      </w:r>
    </w:p>
    <w:p w:rsidR="0097465B" w:rsidRPr="003B1A19" w:rsidRDefault="0097465B" w:rsidP="009110F3">
      <w:pPr>
        <w:widowControl w:val="0"/>
        <w:numPr>
          <w:ilvl w:val="0"/>
          <w:numId w:val="25"/>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Valorifică actele de control, propunând ordonatorului de credite măsuri de remediere a neajunsurilor constatate;</w:t>
      </w:r>
    </w:p>
    <w:p w:rsidR="0097465B" w:rsidRPr="003B1A19" w:rsidRDefault="0097465B" w:rsidP="009110F3">
      <w:pPr>
        <w:pStyle w:val="Listparagraf"/>
        <w:numPr>
          <w:ilvl w:val="0"/>
          <w:numId w:val="25"/>
        </w:numPr>
        <w:spacing w:after="120"/>
        <w:ind w:left="0" w:firstLine="360"/>
        <w:jc w:val="both"/>
        <w:rPr>
          <w:rFonts w:ascii="Trebuchet MS" w:hAnsi="Trebuchet MS" w:cs="Arial"/>
          <w:lang w:val="ro-RO"/>
        </w:rPr>
      </w:pPr>
      <w:r w:rsidRPr="003B1A19">
        <w:rPr>
          <w:rFonts w:ascii="Trebuchet MS" w:hAnsi="Trebuchet MS" w:cs="Arial"/>
          <w:lang w:val="ro-RO"/>
        </w:rPr>
        <w:t>Participă activ la elaborarea, în concordanţă cu strategiile naţionale şi locale şi cu nevoile identificate, strategiei judeţeane de dezvoltare a serviciilor sociale, pe termen mediu şi lung, pentru o perioadă de 5 ani, respectiv de 10 ani, pe care o transmite spre dezbatere şi avizare comisiei judeţene de incluziune socială, o propune spre aprobare consiliului judeţean şi răspunde de aplicarea acesteia;</w:t>
      </w:r>
    </w:p>
    <w:p w:rsidR="0097465B" w:rsidRPr="003B1A19" w:rsidRDefault="0097465B" w:rsidP="009110F3">
      <w:pPr>
        <w:pStyle w:val="Listparagraf"/>
        <w:widowControl w:val="0"/>
        <w:numPr>
          <w:ilvl w:val="0"/>
          <w:numId w:val="2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Executa orice alte atribuţii prevăzute de lege sau stabilite prin dispoziţia directorului general sau prin hotărâre a Consiliului Judeţean;</w:t>
      </w:r>
    </w:p>
    <w:p w:rsidR="0097465B" w:rsidRPr="003B1A19" w:rsidRDefault="0097465B" w:rsidP="0001265E">
      <w:pPr>
        <w:widowControl w:val="0"/>
        <w:tabs>
          <w:tab w:val="left" w:pos="0"/>
        </w:tabs>
        <w:autoSpaceDE w:val="0"/>
        <w:autoSpaceDN w:val="0"/>
        <w:adjustRightInd w:val="0"/>
        <w:jc w:val="both"/>
        <w:rPr>
          <w:rFonts w:ascii="Trebuchet MS" w:hAnsi="Trebuchet MS" w:cs="Arial"/>
          <w:sz w:val="22"/>
          <w:szCs w:val="22"/>
          <w:lang w:val="ro-RO"/>
        </w:rPr>
      </w:pPr>
      <w:r w:rsidRPr="003B1A19">
        <w:rPr>
          <w:rFonts w:ascii="Trebuchet MS" w:hAnsi="Trebuchet MS" w:cs="Arial"/>
          <w:sz w:val="22"/>
          <w:szCs w:val="22"/>
          <w:lang w:val="ro-RO"/>
        </w:rPr>
        <w:t>Relaţiile de serviciu ale Directorilor generali adjuncţi ai DGASPC Mureş:</w:t>
      </w:r>
    </w:p>
    <w:p w:rsidR="0097465B" w:rsidRPr="003B1A19" w:rsidRDefault="0097465B" w:rsidP="009110F3">
      <w:pPr>
        <w:pStyle w:val="Listparagraf"/>
        <w:widowControl w:val="0"/>
        <w:numPr>
          <w:ilvl w:val="0"/>
          <w:numId w:val="26"/>
        </w:numPr>
        <w:tabs>
          <w:tab w:val="left"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Relaţii organizatorice :</w:t>
      </w:r>
    </w:p>
    <w:p w:rsidR="0097465B" w:rsidRPr="003B1A19" w:rsidRDefault="0097465B" w:rsidP="0092297B">
      <w:pPr>
        <w:pStyle w:val="Listparagraf"/>
        <w:widowControl w:val="0"/>
        <w:tabs>
          <w:tab w:val="left"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-subordonaţi faţă de Directorul General</w:t>
      </w:r>
    </w:p>
    <w:p w:rsidR="0097465B" w:rsidRPr="003B1A19" w:rsidRDefault="0097465B" w:rsidP="0092297B">
      <w:pPr>
        <w:pStyle w:val="Listparagraf"/>
        <w:widowControl w:val="0"/>
        <w:tabs>
          <w:tab w:val="left"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 xml:space="preserve">-superior pentru angajaţii din cadrul Direcţiilor de resort </w:t>
      </w:r>
    </w:p>
    <w:p w:rsidR="0097465B" w:rsidRPr="003B1A19" w:rsidRDefault="0097465B" w:rsidP="009110F3">
      <w:pPr>
        <w:pStyle w:val="Listparagraf"/>
        <w:widowControl w:val="0"/>
        <w:numPr>
          <w:ilvl w:val="0"/>
          <w:numId w:val="26"/>
        </w:numPr>
        <w:tabs>
          <w:tab w:val="left"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Relaţii funcţionale: cu toate centrele şi serviciile din cadrul DGASPC Mureş</w:t>
      </w:r>
    </w:p>
    <w:p w:rsidR="0097465B" w:rsidRPr="003B1A19" w:rsidRDefault="0097465B" w:rsidP="009110F3">
      <w:pPr>
        <w:pStyle w:val="Listparagraf"/>
        <w:widowControl w:val="0"/>
        <w:numPr>
          <w:ilvl w:val="0"/>
          <w:numId w:val="26"/>
        </w:numPr>
        <w:tabs>
          <w:tab w:val="left"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Relaţii de control ale Directorului General Adj.- asupra activităţilor organizatorice şi cele ce vizează aplicarea şi respectarea legislaţiei din domeniul social –protecţiei copilului - la nivelul serviciilor de protecţie a copilului aflate în subordinea DGASPC Mureş.</w:t>
      </w:r>
    </w:p>
    <w:p w:rsidR="0097465B" w:rsidRPr="003B1A19" w:rsidRDefault="0097465B" w:rsidP="009110F3">
      <w:pPr>
        <w:pStyle w:val="Listparagraf"/>
        <w:widowControl w:val="0"/>
        <w:numPr>
          <w:ilvl w:val="0"/>
          <w:numId w:val="26"/>
        </w:numPr>
        <w:tabs>
          <w:tab w:val="left"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Relaţii de control ale Directorului General Adj.- asupra activităţilor organizatorice şi cele ce vizează aplicarea şi respectarea legislaţiei din domeniul social – asistenţei sociale - la nivelul serviciilor pentru persoane adulte, aflate în subordinea DGASPC Mureş.</w:t>
      </w:r>
    </w:p>
    <w:p w:rsidR="0097465B" w:rsidRPr="003B1A19" w:rsidRDefault="0097465B" w:rsidP="009110F3">
      <w:pPr>
        <w:pStyle w:val="Listparagraf"/>
        <w:widowControl w:val="0"/>
        <w:numPr>
          <w:ilvl w:val="0"/>
          <w:numId w:val="26"/>
        </w:numPr>
        <w:tabs>
          <w:tab w:val="left"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Relaţii de control ale Directorului General Adj. Economic - asupra activităţilor ce vizează aplicarea şi respectarea legislaţiei economice aplicabilă activităţii desfăşurate de instituţie privind achiziţiile, lucrările de reparații şi investiţiile precum şi aspectelor de administrare a  patrimoniului la nivelul serviciilor de protecţie a copilului şi persoanelor adulte, aflate în subordinea DGASPC Mureş.</w:t>
      </w:r>
    </w:p>
    <w:p w:rsidR="0097465B" w:rsidRPr="003B1A19" w:rsidRDefault="0097465B" w:rsidP="009110F3">
      <w:pPr>
        <w:pStyle w:val="Listparagraf"/>
        <w:widowControl w:val="0"/>
        <w:numPr>
          <w:ilvl w:val="0"/>
          <w:numId w:val="26"/>
        </w:numPr>
        <w:tabs>
          <w:tab w:val="left"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Relaţii de colaborare: cu autorităţi şi instituţii publice: Consiliul Judeţean, alte direcţii generale de profil din tară, Ministerul Muncii, Familiei si Protectiei Sociale, cu organizaţii internaţionale: fundaţii şi asociaţii.</w:t>
      </w:r>
    </w:p>
    <w:p w:rsidR="0097465B" w:rsidRPr="003B1A19" w:rsidRDefault="0097465B" w:rsidP="009110F3">
      <w:pPr>
        <w:pStyle w:val="Listparagraf"/>
        <w:widowControl w:val="0"/>
        <w:numPr>
          <w:ilvl w:val="0"/>
          <w:numId w:val="26"/>
        </w:numPr>
        <w:tabs>
          <w:tab w:val="left"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 xml:space="preserve">Relaţii de cooperare între directorii generali adjuncți şi directorul general adjunct </w:t>
      </w:r>
      <w:r w:rsidRPr="003B1A19">
        <w:rPr>
          <w:rFonts w:ascii="Trebuchet MS" w:hAnsi="Trebuchet MS" w:cs="Arial"/>
          <w:lang w:val="ro-RO"/>
        </w:rPr>
        <w:lastRenderedPageBreak/>
        <w:t>economic, pentru a asigura îndeplinire standardelor de calitate la nivelul serviciului din domeniul asistenți perdoanelor adulte și protecţiei copilului pentru a asigura buna funcţionare a serviciilor/centrelor/complexelor,</w:t>
      </w:r>
    </w:p>
    <w:p w:rsidR="0097465B" w:rsidRPr="003B1A19" w:rsidRDefault="0097465B" w:rsidP="009110F3">
      <w:pPr>
        <w:pStyle w:val="Listparagraf"/>
        <w:widowControl w:val="0"/>
        <w:numPr>
          <w:ilvl w:val="0"/>
          <w:numId w:val="26"/>
        </w:numPr>
        <w:tabs>
          <w:tab w:val="left" w:pos="0"/>
        </w:tabs>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Directorii adjuncți asigură îndrumare şi consiliere, conform competențelor profesionale,  conducerii centrelor/serviciilor/birourilor din subordinea și din structura DGASPC Mureș pentru aplicarea și respectarea legislației în vigoare.</w:t>
      </w:r>
    </w:p>
    <w:p w:rsidR="0097465B" w:rsidRPr="003B1A19"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3B1A19" w:rsidRDefault="0097465B" w:rsidP="0092297B">
      <w:pPr>
        <w:ind w:firstLine="360"/>
        <w:jc w:val="both"/>
        <w:rPr>
          <w:rFonts w:ascii="Trebuchet MS" w:hAnsi="Trebuchet MS" w:cs="Arial"/>
          <w:b/>
          <w:sz w:val="22"/>
          <w:szCs w:val="22"/>
          <w:lang w:val="ro-RO"/>
        </w:rPr>
      </w:pPr>
      <w:r w:rsidRPr="003B1A19">
        <w:rPr>
          <w:rFonts w:ascii="Trebuchet MS" w:hAnsi="Trebuchet MS" w:cs="Arial"/>
          <w:b/>
          <w:sz w:val="22"/>
          <w:szCs w:val="22"/>
          <w:lang w:val="ro-RO"/>
        </w:rPr>
        <w:t xml:space="preserve">Cap. II. </w:t>
      </w:r>
    </w:p>
    <w:p w:rsidR="0097465B" w:rsidRPr="003B1A19" w:rsidRDefault="0097465B" w:rsidP="0092297B">
      <w:pPr>
        <w:ind w:firstLine="360"/>
        <w:jc w:val="both"/>
        <w:rPr>
          <w:rFonts w:ascii="Trebuchet MS" w:hAnsi="Trebuchet MS" w:cs="Arial"/>
          <w:b/>
          <w:sz w:val="22"/>
          <w:szCs w:val="22"/>
          <w:lang w:val="ro-RO"/>
        </w:rPr>
      </w:pPr>
    </w:p>
    <w:p w:rsidR="0097465B" w:rsidRPr="003B1A19" w:rsidRDefault="0097465B" w:rsidP="00A85E91">
      <w:pPr>
        <w:jc w:val="both"/>
        <w:rPr>
          <w:rFonts w:ascii="Trebuchet MS" w:hAnsi="Trebuchet MS" w:cs="Arial"/>
          <w:b/>
          <w:bCs/>
          <w:sz w:val="22"/>
          <w:szCs w:val="22"/>
          <w:lang w:val="ro-RO"/>
        </w:rPr>
      </w:pPr>
      <w:r w:rsidRPr="003B1A19">
        <w:rPr>
          <w:rFonts w:ascii="Trebuchet MS" w:hAnsi="Trebuchet MS" w:cs="Arial"/>
          <w:b/>
          <w:sz w:val="22"/>
          <w:szCs w:val="22"/>
          <w:lang w:val="ro-RO"/>
        </w:rPr>
        <w:t>SERVICIILE COMUNE ALE  DIRECŢIEI GENERALE DE ASISTENŢĂ SOCIALĂ ŞI PROTECŢIA COPILULUI MUREŞ</w:t>
      </w:r>
    </w:p>
    <w:p w:rsidR="0097465B" w:rsidRPr="003B1A19" w:rsidRDefault="0097465B" w:rsidP="0092297B">
      <w:pPr>
        <w:widowControl w:val="0"/>
        <w:autoSpaceDE w:val="0"/>
        <w:autoSpaceDN w:val="0"/>
        <w:adjustRightInd w:val="0"/>
        <w:ind w:firstLine="360"/>
        <w:jc w:val="both"/>
        <w:rPr>
          <w:rFonts w:ascii="Trebuchet MS" w:hAnsi="Trebuchet MS" w:cs="Arial"/>
          <w:bCs/>
          <w:sz w:val="22"/>
          <w:szCs w:val="22"/>
          <w:lang w:val="ro-RO"/>
        </w:rPr>
      </w:pP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Art.3</w:t>
      </w:r>
      <w:r w:rsidR="0001265E" w:rsidRPr="003B1A19">
        <w:rPr>
          <w:rFonts w:ascii="Trebuchet MS" w:hAnsi="Trebuchet MS" w:cs="Arial"/>
          <w:bCs/>
          <w:sz w:val="22"/>
          <w:szCs w:val="22"/>
          <w:lang w:val="ro-RO"/>
        </w:rPr>
        <w:t>2</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Serviciile funcţionale îndeplinesc atribuţiile stabilite prin prezentul regulament cât şi prin alte documente emise de Consiliul Judeţean Mureş sau de Colegiul Director al Direcţiei Generale sau de legislaţia în vigoare.</w:t>
      </w:r>
    </w:p>
    <w:p w:rsidR="0097465B" w:rsidRPr="003B1A19"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Art.3</w:t>
      </w:r>
      <w:r w:rsidR="0001265E" w:rsidRPr="003B1A19">
        <w:rPr>
          <w:rFonts w:ascii="Trebuchet MS" w:hAnsi="Trebuchet MS" w:cs="Arial"/>
          <w:bCs/>
          <w:sz w:val="22"/>
          <w:szCs w:val="22"/>
          <w:lang w:val="ro-RO"/>
        </w:rPr>
        <w:t>3</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Sarcinile de serviciu statuate în sarcina angajaţilor serviciilor funcţionale sunt prevăzute în fişele posturilor aprobate de directorul general.</w:t>
      </w:r>
    </w:p>
    <w:p w:rsidR="0097465B" w:rsidRPr="003B1A19"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2.1. SERVICIUL JURIDIC – CONTENCIOS</w:t>
      </w:r>
    </w:p>
    <w:p w:rsidR="0097465B" w:rsidRPr="003B1A19" w:rsidRDefault="0097465B" w:rsidP="0092297B">
      <w:pPr>
        <w:widowControl w:val="0"/>
        <w:autoSpaceDE w:val="0"/>
        <w:autoSpaceDN w:val="0"/>
        <w:adjustRightInd w:val="0"/>
        <w:ind w:firstLine="360"/>
        <w:jc w:val="both"/>
        <w:outlineLvl w:val="0"/>
        <w:rPr>
          <w:rFonts w:ascii="Trebuchet MS" w:hAnsi="Trebuchet MS" w:cs="Arial"/>
          <w:bCs/>
          <w:sz w:val="22"/>
          <w:szCs w:val="22"/>
          <w:lang w:val="ro-RO"/>
        </w:rPr>
      </w:pPr>
    </w:p>
    <w:p w:rsidR="0097465B" w:rsidRPr="003B1A19" w:rsidRDefault="00614DC3" w:rsidP="00614DC3">
      <w:pPr>
        <w:widowControl w:val="0"/>
        <w:autoSpaceDE w:val="0"/>
        <w:autoSpaceDN w:val="0"/>
        <w:adjustRightInd w:val="0"/>
        <w:spacing w:after="120"/>
        <w:jc w:val="both"/>
        <w:rPr>
          <w:rFonts w:ascii="Trebuchet MS" w:hAnsi="Trebuchet MS" w:cs="Arial"/>
          <w:sz w:val="22"/>
          <w:szCs w:val="22"/>
          <w:lang w:val="ro-RO"/>
        </w:rPr>
      </w:pPr>
      <w:r w:rsidRPr="003B1A19">
        <w:rPr>
          <w:rFonts w:ascii="Trebuchet MS" w:hAnsi="Trebuchet MS" w:cs="Arial"/>
          <w:sz w:val="22"/>
          <w:szCs w:val="22"/>
          <w:lang w:val="ro-RO"/>
        </w:rPr>
        <w:t>Art.34</w:t>
      </w:r>
      <w:r w:rsidR="0097465B" w:rsidRPr="003B1A19">
        <w:rPr>
          <w:rFonts w:ascii="Trebuchet MS" w:hAnsi="Trebuchet MS" w:cs="Arial"/>
          <w:sz w:val="22"/>
          <w:szCs w:val="22"/>
          <w:lang w:val="ro-RO"/>
        </w:rPr>
        <w:t xml:space="preserve"> În exercitarea atribuţiilor Serviciul juridic contencios are urmatoarele atribuţii: </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reprezintă interesele Direcţiei generale în toate litigiile aflate pe rolul instanţelor judecătoreşti, indiferent de gradele sau secţiile acestora;</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acordă asistenţă de specialitate personalului din cadrul Direcţiei generale, în îndeplinirea sarcinilor de serviciu;</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întocmeşte şi înaintează pentru promovare/aprobare, note, referate, constatări, proiecte de dispoziţie, proiecte de hotărâri;</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analizează şi întocmeşte răspunsuri la cererile şi sesizările cetăţenilor şi persoanelor juridice repartizate;</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răspunde în conformitate cu prevederile legale, la sesizările care au ca obiect acordarea sau neacordarea drepturilor prevăzute prin lege;</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 xml:space="preserve">consiliază şi sprijină familia copilului neînregistrat în vederea realizării demersurilor legate de înregistrarea tardivă sau ulterioară a naşterii acestuia; </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 xml:space="preserve">întocmeşte şi transmite, în limita competenţei legale, dosarul complet, al copilului cu părinţi neidentificaţi respectiv al copilului găsit sau abandonat şi neînregistrat, serviciului public de asistenţă socială în a cărei rază administrativ teritorială s-a produs naşterea respectiv unde a fost găsit/părăsit copilul, în vederea înregistrării tardive a naşterii acestuia;  </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întocmeşte documentaţia şi înaintează actele pentru sesizarea instanţei judecătoreşti, în situaţia în care sunt întrunite condiţiile prevăzute de lege pentru decăderea, totală sau parţială, a părinţilor ori a unuia dintre ei, din exerciţiul drepturilor părinteşti şi acordă consiliere şi sprijin în vederea redării acestor drepturi, dacă dau dovadă de creşterea capacităţii de a se ocupa de copii;</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 xml:space="preserve">avizează legalitatea stabilirii măsurii plasamentului în regim de urgenţă a copilului atunci </w:t>
      </w:r>
      <w:r w:rsidRPr="003B1A19">
        <w:rPr>
          <w:rFonts w:ascii="Trebuchet MS" w:hAnsi="Trebuchet MS" w:cs="Arial"/>
          <w:sz w:val="22"/>
          <w:szCs w:val="22"/>
          <w:lang w:val="es-ES"/>
        </w:rPr>
        <w:lastRenderedPageBreak/>
        <w:t>când luarea acestei măsuri revine directorului general al Direcţiei generale</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sesizează instanţa judecătorească, în termenul legal, cu privire la înlocuirea măsurii plasamentului în regim de urgenţă, a decăderii totale sau parţiale din drepturile părinteşti, precum şi cu privire la exercitarea drepturilor părinteşti;</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susţine drepturile copilului care solicită obţinerea statutului de refugiat şi participă alături de acesta, la întreaga procedură de acordare a acestui statut. Întocmeşte actele de sesizare şi sesizează Autoritatea pentru Străini în acest sens. Sesizează instanţa judecătorească pentru stabilirea plasamentului copilului într-un serviciu de protecţie specială, în cazul respingerii cererii de acordare a statutului de refugiat pentru copil</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 xml:space="preserve">verifică îndeplinirea condiţiilor legale pentru încuviinţarea deschiderii procedurii adopţiei şi sesizează instanţa judecătorească în acest sens. Sesizează instanţa judecătorească pentru încuviinţarea, revocarea sau prelungirea încredinţării copilului în vederea adopţiei. Verifică documentaţia necesară şi sesizează instanţa judecătorească în vederea încuviinţării, desfacerii sau constatării nulităţii adopţiei; </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sesizează instanţa judecătorească în legătură cu redarea drepturilor părinteşti/delegarea acestora membrilor familiei extinse, dacă planul individualizat de protecţiei a copilului declarat judecătoreşte abandonat, are ca finalitate reintegrarea copilului în familie naturală/ extinsă;</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avizează legalitatea dispoziţiilor directorului general privitoare la numirea/încheierea, modificarea, încetarea, raporturilor/contractelor de muncă, plasamente în regim de urgenţă, admiteri la centrul maternal Materna, admiterile în centrele din structura direcției;</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monitorizează şi aduce la cunoştinţa compartimentelor/serviciilor interesate actele normative nou apărute în domeniul de activitate;</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 xml:space="preserve">avizează legalitatea convenţiilor de colaborare, contractelor şi a actelor adiţionale la acestea, în fază de proiect, încheiate de DGASPC Mureş, precum şi orice alte acte, în fază de proiect, care angajează răspunderea  financiară/patrimonială a instituţiei;   </w:t>
      </w:r>
    </w:p>
    <w:p w:rsidR="004165CB" w:rsidRPr="003B1A19" w:rsidRDefault="004165CB" w:rsidP="009110F3">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ţine evidenţa litigiilor, a termenelor de judecată, precum şi a corespondenţei repartizate;</w:t>
      </w:r>
    </w:p>
    <w:p w:rsidR="004165CB" w:rsidRPr="003B1A19" w:rsidRDefault="004165CB" w:rsidP="009110F3">
      <w:pPr>
        <w:numPr>
          <w:ilvl w:val="0"/>
          <w:numId w:val="27"/>
        </w:numPr>
        <w:spacing w:after="120" w:line="276" w:lineRule="auto"/>
        <w:ind w:left="0" w:firstLine="360"/>
        <w:jc w:val="both"/>
        <w:rPr>
          <w:rFonts w:ascii="Trebuchet MS" w:hAnsi="Trebuchet MS" w:cs="Arial"/>
          <w:sz w:val="22"/>
          <w:szCs w:val="22"/>
        </w:rPr>
      </w:pPr>
      <w:r w:rsidRPr="003B1A19">
        <w:rPr>
          <w:rFonts w:ascii="Trebuchet MS" w:hAnsi="Trebuchet MS" w:cs="Arial"/>
          <w:sz w:val="22"/>
          <w:szCs w:val="22"/>
        </w:rPr>
        <w:t>îndeplineşte orice alte atribuţii cu specific juridic, prevăzute în actele normative;</w:t>
      </w:r>
    </w:p>
    <w:p w:rsidR="004165CB" w:rsidRPr="003B1A19" w:rsidRDefault="00DD566F" w:rsidP="009110F3">
      <w:pPr>
        <w:numPr>
          <w:ilvl w:val="0"/>
          <w:numId w:val="27"/>
        </w:numPr>
        <w:spacing w:after="120" w:line="276" w:lineRule="auto"/>
        <w:ind w:left="0" w:firstLine="360"/>
        <w:jc w:val="both"/>
        <w:rPr>
          <w:rFonts w:ascii="Trebuchet MS" w:hAnsi="Trebuchet MS" w:cs="Arial"/>
          <w:sz w:val="22"/>
          <w:szCs w:val="22"/>
        </w:rPr>
      </w:pPr>
      <w:r w:rsidRPr="003B1A19">
        <w:rPr>
          <w:rFonts w:ascii="Trebuchet MS" w:hAnsi="Trebuchet MS" w:cs="Arial"/>
          <w:sz w:val="22"/>
          <w:szCs w:val="22"/>
        </w:rPr>
        <w:t>p</w:t>
      </w:r>
      <w:r w:rsidR="004165CB" w:rsidRPr="003B1A19">
        <w:rPr>
          <w:rFonts w:ascii="Trebuchet MS" w:hAnsi="Trebuchet MS" w:cs="Arial"/>
          <w:sz w:val="22"/>
          <w:szCs w:val="22"/>
        </w:rPr>
        <w:t>ropune Comisiei pentru Protecţia Copilului Mureş, împreună cu specialiştii direcţiei, dacă este cazul, instituirea măsurii supravegherii specializate faţă de copilul care a săvârşit o faptă penală dar nu răspunde penal sau prezintă propunerile, în faţa instanţei, privitoare la stabilirea măsurii supravegherii specializate atunci când stabilirea acestei măsuri revine instanţei judecătoreşti;</w:t>
      </w:r>
    </w:p>
    <w:p w:rsidR="004165CB" w:rsidRPr="003B1A19" w:rsidRDefault="004165CB" w:rsidP="009110F3">
      <w:pPr>
        <w:numPr>
          <w:ilvl w:val="0"/>
          <w:numId w:val="27"/>
        </w:numPr>
        <w:spacing w:after="120" w:line="276" w:lineRule="auto"/>
        <w:ind w:left="0" w:firstLine="360"/>
        <w:jc w:val="both"/>
        <w:rPr>
          <w:rFonts w:ascii="Trebuchet MS" w:hAnsi="Trebuchet MS" w:cs="Arial"/>
          <w:sz w:val="22"/>
          <w:szCs w:val="22"/>
          <w:lang w:val="es-ES"/>
        </w:rPr>
      </w:pPr>
      <w:r w:rsidRPr="003B1A19">
        <w:rPr>
          <w:rFonts w:ascii="Trebuchet MS" w:hAnsi="Trebuchet MS" w:cs="Arial"/>
          <w:sz w:val="22"/>
          <w:szCs w:val="22"/>
          <w:lang w:val="es-ES"/>
        </w:rPr>
        <w:t>verifică sentinţele judecătoreşti din punct de vedere a corectitudinii datelor, obţine legalizarea lor şi le transmite la serviciile corespunzătoare.</w:t>
      </w:r>
    </w:p>
    <w:p w:rsidR="004165CB" w:rsidRPr="003B1A19" w:rsidRDefault="004165CB" w:rsidP="009110F3">
      <w:pPr>
        <w:pStyle w:val="al"/>
        <w:numPr>
          <w:ilvl w:val="0"/>
          <w:numId w:val="27"/>
        </w:numPr>
        <w:spacing w:before="0" w:beforeAutospacing="0" w:after="120" w:afterAutospacing="0" w:line="276" w:lineRule="auto"/>
        <w:ind w:left="426" w:hanging="66"/>
        <w:jc w:val="both"/>
        <w:rPr>
          <w:rFonts w:ascii="Trebuchet MS" w:hAnsi="Trebuchet MS" w:cs="Arial"/>
          <w:sz w:val="22"/>
          <w:szCs w:val="22"/>
        </w:rPr>
      </w:pPr>
      <w:r w:rsidRPr="003B1A19">
        <w:rPr>
          <w:rFonts w:ascii="Trebuchet MS" w:hAnsi="Trebuchet MS" w:cs="Arial"/>
          <w:sz w:val="22"/>
          <w:szCs w:val="22"/>
        </w:rPr>
        <w:t>consiliere privind aspectele juridice, judiciare, financiare și practice subsecvente infracțiunii, in ceea ce priveste in ceea ce privește identificarea nevoilor victimelor infracțiunilor;</w:t>
      </w:r>
    </w:p>
    <w:p w:rsidR="004165CB" w:rsidRPr="003B1A19" w:rsidRDefault="004165CB" w:rsidP="009110F3">
      <w:pPr>
        <w:pStyle w:val="al"/>
        <w:numPr>
          <w:ilvl w:val="0"/>
          <w:numId w:val="27"/>
        </w:numPr>
        <w:spacing w:before="0" w:beforeAutospacing="0" w:after="120" w:afterAutospacing="0" w:line="276" w:lineRule="auto"/>
        <w:ind w:left="426" w:hanging="66"/>
        <w:jc w:val="both"/>
        <w:rPr>
          <w:rFonts w:ascii="Trebuchet MS" w:hAnsi="Trebuchet MS" w:cs="Arial"/>
          <w:sz w:val="22"/>
          <w:szCs w:val="22"/>
        </w:rPr>
      </w:pPr>
      <w:r w:rsidRPr="003B1A19">
        <w:rPr>
          <w:rFonts w:ascii="Trebuchet MS" w:hAnsi="Trebuchet MS" w:cs="Arial"/>
          <w:sz w:val="22"/>
          <w:szCs w:val="22"/>
        </w:rPr>
        <w:t>oferirea de informații și consiliere juridică persoanelor identificate ca victime ale infractiunilor, cu privire la rolul victimei în cadrul procedurilor penale, inclusiv pregătirea pentru participarea la procesul penal</w:t>
      </w:r>
    </w:p>
    <w:p w:rsidR="004165CB" w:rsidRPr="003B1A19" w:rsidRDefault="004165CB" w:rsidP="009110F3">
      <w:pPr>
        <w:pStyle w:val="al"/>
        <w:numPr>
          <w:ilvl w:val="0"/>
          <w:numId w:val="27"/>
        </w:numPr>
        <w:spacing w:before="0" w:beforeAutospacing="0" w:after="120" w:afterAutospacing="0" w:line="276" w:lineRule="auto"/>
        <w:ind w:left="426" w:hanging="66"/>
        <w:jc w:val="both"/>
        <w:rPr>
          <w:rFonts w:ascii="Trebuchet MS" w:hAnsi="Trebuchet MS" w:cs="Arial"/>
          <w:sz w:val="22"/>
          <w:szCs w:val="22"/>
        </w:rPr>
      </w:pPr>
      <w:r w:rsidRPr="003B1A19">
        <w:rPr>
          <w:rFonts w:ascii="Trebuchet MS" w:hAnsi="Trebuchet MS" w:cs="Arial"/>
          <w:sz w:val="22"/>
          <w:szCs w:val="22"/>
        </w:rPr>
        <w:lastRenderedPageBreak/>
        <w:t>îndrumarea victimei infractiunilor către alte servicii specializate, atunci când este cazul: servicii sociale, servicii medicale, servicii de ocupare, de educație sau alte servicii de interes general acordate în condițiile legii.</w:t>
      </w:r>
    </w:p>
    <w:p w:rsidR="004165CB" w:rsidRPr="003B1A19" w:rsidRDefault="00DD566F" w:rsidP="009110F3">
      <w:pPr>
        <w:pStyle w:val="al"/>
        <w:numPr>
          <w:ilvl w:val="0"/>
          <w:numId w:val="27"/>
        </w:numPr>
        <w:spacing w:before="0" w:beforeAutospacing="0" w:after="120" w:afterAutospacing="0" w:line="276" w:lineRule="auto"/>
        <w:ind w:left="426" w:hanging="66"/>
        <w:jc w:val="both"/>
        <w:rPr>
          <w:rFonts w:ascii="Trebuchet MS" w:hAnsi="Trebuchet MS" w:cs="Arial"/>
          <w:sz w:val="22"/>
          <w:szCs w:val="22"/>
        </w:rPr>
      </w:pPr>
      <w:r w:rsidRPr="003B1A19">
        <w:rPr>
          <w:rFonts w:ascii="Trebuchet MS" w:hAnsi="Trebuchet MS" w:cs="Arial"/>
          <w:sz w:val="22"/>
          <w:szCs w:val="22"/>
          <w:lang w:val="it-IT"/>
        </w:rPr>
        <w:t>c</w:t>
      </w:r>
      <w:r w:rsidR="004165CB" w:rsidRPr="003B1A19">
        <w:rPr>
          <w:rFonts w:ascii="Trebuchet MS" w:hAnsi="Trebuchet MS" w:cs="Arial"/>
          <w:sz w:val="22"/>
          <w:szCs w:val="22"/>
          <w:lang w:val="it-IT"/>
        </w:rPr>
        <w:t xml:space="preserve">omunică victimei infractiunilor, dacă aceasta nu a sesizat fapta organelor de urmărire penală, drepturile prevăzute de lege, respectiv: </w:t>
      </w:r>
    </w:p>
    <w:p w:rsidR="004165CB" w:rsidRPr="003B1A19" w:rsidRDefault="004165CB" w:rsidP="009110F3">
      <w:pPr>
        <w:numPr>
          <w:ilvl w:val="0"/>
          <w:numId w:val="49"/>
        </w:num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tipul de sprijin pe care victimele îl pot primi și din partea cui, inclusiv, în cazul în care este relevant, informații de bază privind accesul la asistență medicală, orice tip de asistență specializată, inclusiv asistență psihologică și cazare alternativă;</w:t>
      </w:r>
    </w:p>
    <w:p w:rsidR="004165CB" w:rsidRPr="003B1A19" w:rsidRDefault="004165CB" w:rsidP="009110F3">
      <w:pPr>
        <w:numPr>
          <w:ilvl w:val="0"/>
          <w:numId w:val="49"/>
        </w:numPr>
        <w:spacing w:after="120" w:line="276" w:lineRule="auto"/>
        <w:jc w:val="both"/>
        <w:rPr>
          <w:rFonts w:ascii="Trebuchet MS" w:hAnsi="Trebuchet MS" w:cs="Arial"/>
          <w:sz w:val="22"/>
          <w:szCs w:val="22"/>
          <w:lang w:val="fr-FR"/>
        </w:rPr>
      </w:pPr>
      <w:r w:rsidRPr="003B1A19">
        <w:rPr>
          <w:rFonts w:ascii="Trebuchet MS" w:hAnsi="Trebuchet MS" w:cs="Arial"/>
          <w:sz w:val="22"/>
          <w:szCs w:val="22"/>
          <w:lang w:val="fr-FR"/>
        </w:rPr>
        <w:t>organul de urmărire penală la care pot face plângere;</w:t>
      </w:r>
    </w:p>
    <w:p w:rsidR="004165CB" w:rsidRPr="003B1A19" w:rsidRDefault="004165CB" w:rsidP="004165CB">
      <w:pPr>
        <w:spacing w:after="120" w:line="276" w:lineRule="auto"/>
        <w:ind w:left="1080"/>
        <w:jc w:val="both"/>
        <w:rPr>
          <w:rFonts w:ascii="Trebuchet MS" w:hAnsi="Trebuchet MS" w:cs="Arial"/>
          <w:sz w:val="22"/>
          <w:szCs w:val="22"/>
          <w:lang w:val="fr-FR"/>
        </w:rPr>
      </w:pPr>
      <w:r w:rsidRPr="003B1A19">
        <w:rPr>
          <w:rFonts w:ascii="Trebuchet MS" w:hAnsi="Trebuchet MS" w:cs="Arial"/>
          <w:sz w:val="22"/>
          <w:szCs w:val="22"/>
          <w:lang w:val="fr-FR"/>
        </w:rPr>
        <w:t xml:space="preserve"> dreptul la asistență juridică și instituția unde se pot adresa pentru exercitarea acestui drept;</w:t>
      </w:r>
    </w:p>
    <w:p w:rsidR="004165CB" w:rsidRPr="003B1A19" w:rsidRDefault="004165CB" w:rsidP="009110F3">
      <w:pPr>
        <w:numPr>
          <w:ilvl w:val="0"/>
          <w:numId w:val="49"/>
        </w:numPr>
        <w:spacing w:after="120" w:line="276" w:lineRule="auto"/>
        <w:jc w:val="both"/>
        <w:rPr>
          <w:rFonts w:ascii="Trebuchet MS" w:hAnsi="Trebuchet MS" w:cs="Arial"/>
          <w:sz w:val="22"/>
          <w:szCs w:val="22"/>
          <w:lang w:val="fr-FR"/>
        </w:rPr>
      </w:pPr>
      <w:r w:rsidRPr="003B1A19">
        <w:rPr>
          <w:rFonts w:ascii="Trebuchet MS" w:hAnsi="Trebuchet MS" w:cs="Arial"/>
          <w:sz w:val="22"/>
          <w:szCs w:val="22"/>
          <w:lang w:val="fr-FR"/>
        </w:rPr>
        <w:t>condițiile și procedura pentru acordarea asistenței juridice gratuite;</w:t>
      </w:r>
    </w:p>
    <w:p w:rsidR="004165CB" w:rsidRPr="003B1A19" w:rsidRDefault="004165CB" w:rsidP="009110F3">
      <w:pPr>
        <w:numPr>
          <w:ilvl w:val="0"/>
          <w:numId w:val="49"/>
        </w:num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drepturile procesuale ale persoanei vătămate și ale părții civile;</w:t>
      </w:r>
    </w:p>
    <w:p w:rsidR="004165CB" w:rsidRPr="003B1A19" w:rsidRDefault="004165CB" w:rsidP="009110F3">
      <w:pPr>
        <w:numPr>
          <w:ilvl w:val="0"/>
          <w:numId w:val="49"/>
        </w:num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condițiile și procedura pentru a beneficia de dispozițiile art.113 din Codul de procedură penală, precum și de dispozițiile Legii nr.682/2002 privind protecția martorilor, cu modificările ulterioare;</w:t>
      </w:r>
    </w:p>
    <w:p w:rsidR="004165CB" w:rsidRPr="003B1A19" w:rsidRDefault="004165CB" w:rsidP="009110F3">
      <w:pPr>
        <w:numPr>
          <w:ilvl w:val="0"/>
          <w:numId w:val="49"/>
        </w:num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condițiile și procedura pentru acordarea compensațiilor financiare de către stat;</w:t>
      </w:r>
    </w:p>
    <w:p w:rsidR="004165CB" w:rsidRPr="003B1A19" w:rsidRDefault="004165CB" w:rsidP="009110F3">
      <w:pPr>
        <w:numPr>
          <w:ilvl w:val="0"/>
          <w:numId w:val="49"/>
        </w:num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dreptul de a fi informate, în cazul în care inculpatul va fi privat de libertate, respectiv condamnat la o pedeapsă privativă de libertate, cu privire la punerea acestuia în libertate în orice mod, conform codului de procedură penală;</w:t>
      </w:r>
    </w:p>
    <w:p w:rsidR="004165CB" w:rsidRPr="003B1A19" w:rsidRDefault="004165CB" w:rsidP="009110F3">
      <w:pPr>
        <w:numPr>
          <w:ilvl w:val="0"/>
          <w:numId w:val="49"/>
        </w:num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dreptul de a apela la un mediator în cazurile permise de lege;</w:t>
      </w:r>
    </w:p>
    <w:p w:rsidR="004165CB" w:rsidRPr="003B1A19" w:rsidRDefault="004165CB" w:rsidP="009110F3">
      <w:pPr>
        <w:numPr>
          <w:ilvl w:val="0"/>
          <w:numId w:val="49"/>
        </w:num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autoritatea judiciară la care se vor putea adresa pe viitor pentru obținerea de informații privind stadiul cauzei, precum și datele de contact ale acesteia, dacă victime înțelege să depună o plângere;</w:t>
      </w:r>
    </w:p>
    <w:p w:rsidR="004165CB" w:rsidRPr="003B1A19" w:rsidRDefault="004165CB" w:rsidP="009110F3">
      <w:pPr>
        <w:numPr>
          <w:ilvl w:val="0"/>
          <w:numId w:val="49"/>
        </w:num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în cazul în care victima își are reședința sau locuința permanentă pe teritoriul unui alt stat membru UE, informații privind posibilitatea de depunere a plângerii penale  sau a cererii de acordare a compensației financiare din partea statului pe teritoriul statului respectiv, precum și faptul că există posibilitatea, conform legislației privind cooperarea judiciară internațională, ca aceasta să fie audiată de autoritățile judiciare române, fără a fi prezentă pe teritoriul României;</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 xml:space="preserve">y) demareaza actiuni, in cadrul instanțelor judecatoresti competente, privind </w:t>
      </w:r>
      <w:r w:rsidRPr="003B1A19">
        <w:rPr>
          <w:rFonts w:ascii="Trebuchet MS" w:hAnsi="Trebuchet MS" w:cs="Courier New"/>
          <w:bCs/>
          <w:sz w:val="22"/>
          <w:szCs w:val="22"/>
          <w:shd w:val="clear" w:color="auto" w:fill="FFFFFF"/>
          <w:lang w:val="es-ES"/>
        </w:rPr>
        <w:t>măsurile de ocrotire pentru persoanele cu dizabilităţi intelectuale şi psihosociale</w:t>
      </w:r>
      <w:r w:rsidRPr="003B1A19">
        <w:rPr>
          <w:rFonts w:ascii="Trebuchet MS" w:hAnsi="Trebuchet MS" w:cs="Arial"/>
          <w:sz w:val="22"/>
          <w:szCs w:val="22"/>
          <w:lang w:val="it-IT"/>
        </w:rPr>
        <w:t>;</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z)verifica legalitatea aplicarilor masurile juridice, in ceea ce priveste persoanele adulte cu dizabilitați din centrele rezidențiale aflate în structura DGASPC Mureș, cu sau fara personbalitate juridică;</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aa)ofera consiliere juridica persoanelor adulte din centrele rezidențiale aflate în structura DGASPC Mureș, cu sau fara personbalitate juridică;</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bb) ofera consiliere juridică persoanelor adulte care solicită consiliere juridică către DGASPC Mureș, incadrate in grad de handicap, sau in vederea incadrarii in grad de handicap;</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i/>
          <w:sz w:val="22"/>
          <w:szCs w:val="22"/>
          <w:lang w:val="it-IT"/>
        </w:rPr>
        <w:lastRenderedPageBreak/>
        <w:t>cc)</w:t>
      </w:r>
      <w:r w:rsidRPr="003B1A19">
        <w:rPr>
          <w:rFonts w:ascii="Trebuchet MS" w:hAnsi="Trebuchet MS" w:cs="Arial"/>
          <w:sz w:val="22"/>
          <w:szCs w:val="22"/>
          <w:lang w:val="it-IT"/>
        </w:rPr>
        <w:t>reprezintă DGASPC Mureș in toate cauzele penale, avand ca obiect infractiuni savarsite de minori, sau savarsite asupra minorilor.</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dd)reprezentarea Directorului General al DGASPC Mures, in toate cazurile in care directorul este reprezentantul legal al minorului, si prezenta directorului este solicitată expres de organele de cercetare/urmărire penală;</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ee) asigură consilierea juridica a copiilor/tinerilor din sistemul de protecție specială, care necesita această consiliere (au probleme de comportament, savarsesc/au savarsit fapte penale, creeaza probleme în locul de plasament, sunt/au fost abuzati de angajați sau de alti beneficiari din sistem, abuzează beneficiari din sistem, etc.);</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ff)intreprinde demersuri legale concrete privind decăderea din drepturile părintești, inclusiv prin consiliere juridică a minorilor/minorului;</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gg) intreprinde demersuri legale, respectiv actiuni juridice – penale, civile, administrative - care au ca scop pretejarea drepturilor minorilor aflati cu masura de protectie a plasamentului in cadrul DGASPC Mureș, atunci cand asupra acestora le sunt incalcate aceste drepturi, si singura solutie de a le dobandi, este actiunea in instanță;</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hh) verifica legalitatea aplicarilor masurile juridice, in ceea ce priveste minorii/tinerii cu/fără dizabilitați aflati cu masura de protectia a plasamentului in serviciile rezidențiale din cadrul DGASPC Mures, sau aflate în structura DGASPC Mureș, cu sau fara personbalitate juridică;</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i/>
          <w:sz w:val="22"/>
          <w:szCs w:val="22"/>
          <w:lang w:val="it-IT"/>
        </w:rPr>
        <w:t>ii</w:t>
      </w:r>
      <w:r w:rsidRPr="003B1A19">
        <w:rPr>
          <w:rFonts w:ascii="Trebuchet MS" w:hAnsi="Trebuchet MS" w:cs="Arial"/>
          <w:sz w:val="22"/>
          <w:szCs w:val="22"/>
          <w:lang w:val="it-IT"/>
        </w:rPr>
        <w:t>)asigura secretariatul sedintelor comisiilor de disciplină care privesc presupuse abuzuri ale angajatilor asupra copiilor/tinerilor aflați cu masura de protectie a plasamentului in cadrul DGASPC Mureș; redactează toate actele administrative ale acestor comisii de disciplină;</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jj) asigura secretariatul sedintelor comisiilor de disciplina care privesc abuzuri ale angajatilor asupra beneficiarilor persoane adulte, instituționalizati in cadrul serviciilor rezidentiale din subordinea/structura sau care apartin de DGASPC Mureș; redactează toate actele administrative ale acestor comisii de disciplină;</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kkjj)asigura informarea beneficiarilor – persoane cu handicap, sau a insotitorilor acestora, sau a reprezentantilor legali, în vederea drepturilor acestora conferite de legislatia in vigoare;</w:t>
      </w:r>
    </w:p>
    <w:p w:rsidR="004165CB" w:rsidRPr="003B1A19" w:rsidRDefault="004165CB" w:rsidP="004165CB">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ll) asigura informarea beneficiarilor – persoane cu handicap, sau a insotitorilor acestora, sau a reprezentantilor legali, în ceea ce privește încheierea angajamentelor privind plata dobanzilor aferente creditelor contractate de beneficiari pentru achizitionarea unui autoturism, sau adaptarii locuintei conform nevoilor individuale de acces, astfel cum este prevazut de legislatia in vigoare;</w:t>
      </w:r>
    </w:p>
    <w:p w:rsidR="004165CB" w:rsidRPr="003B1A19" w:rsidRDefault="004165CB" w:rsidP="004165CB">
      <w:pPr>
        <w:spacing w:after="120" w:line="276" w:lineRule="auto"/>
        <w:jc w:val="both"/>
        <w:rPr>
          <w:rFonts w:ascii="Trebuchet MS" w:hAnsi="Trebuchet MS" w:cs="Courier New"/>
          <w:sz w:val="22"/>
          <w:szCs w:val="22"/>
          <w:shd w:val="clear" w:color="auto" w:fill="FFFFFF"/>
          <w:lang w:val="es-ES"/>
        </w:rPr>
      </w:pPr>
      <w:r w:rsidRPr="003B1A19">
        <w:rPr>
          <w:rFonts w:ascii="Trebuchet MS" w:hAnsi="Trebuchet MS" w:cs="Arial"/>
          <w:sz w:val="22"/>
          <w:szCs w:val="22"/>
          <w:lang w:val="it-IT"/>
        </w:rPr>
        <w:t>mm)</w:t>
      </w:r>
      <w:r w:rsidRPr="003B1A19">
        <w:rPr>
          <w:rFonts w:ascii="Courier New" w:hAnsi="Courier New" w:cs="Courier New"/>
          <w:sz w:val="22"/>
          <w:szCs w:val="22"/>
          <w:shd w:val="clear" w:color="auto" w:fill="FFFFFF"/>
          <w:lang w:val="es-ES"/>
        </w:rPr>
        <w:t xml:space="preserve"> </w:t>
      </w:r>
      <w:r w:rsidRPr="003B1A19">
        <w:rPr>
          <w:rFonts w:ascii="Trebuchet MS" w:hAnsi="Trebuchet MS" w:cs="Courier New"/>
          <w:sz w:val="22"/>
          <w:szCs w:val="22"/>
          <w:shd w:val="clear" w:color="auto" w:fill="FFFFFF"/>
          <w:lang w:val="es-ES"/>
        </w:rPr>
        <w:t xml:space="preserve">aplica măsuri de promovare a egalităţii de şanse şi de tratament între femei şi bărbaţi şi de eliminare a discriminării pe criteriul de sex, conform prevederilor legale in vigoare; </w:t>
      </w:r>
    </w:p>
    <w:p w:rsidR="004165CB" w:rsidRPr="003B1A19" w:rsidRDefault="004165CB" w:rsidP="004165CB">
      <w:pPr>
        <w:spacing w:after="120" w:line="276" w:lineRule="auto"/>
        <w:jc w:val="both"/>
        <w:rPr>
          <w:rFonts w:ascii="Trebuchet MS" w:hAnsi="Trebuchet MS" w:cs="Courier New"/>
          <w:sz w:val="22"/>
          <w:szCs w:val="22"/>
          <w:shd w:val="clear" w:color="auto" w:fill="FFFFFF"/>
          <w:lang w:val="es-ES"/>
        </w:rPr>
      </w:pPr>
      <w:r w:rsidRPr="003B1A19">
        <w:rPr>
          <w:rFonts w:ascii="Trebuchet MS" w:hAnsi="Trebuchet MS" w:cs="Courier New"/>
          <w:sz w:val="22"/>
          <w:szCs w:val="22"/>
          <w:shd w:val="clear" w:color="auto" w:fill="FFFFFF"/>
          <w:lang w:val="es-ES"/>
        </w:rPr>
        <w:t>nn)participa la conferințe/informari/ședințe multidisciplinare privind egalitatea de sanse si tratament;</w:t>
      </w:r>
    </w:p>
    <w:p w:rsidR="004165CB" w:rsidRPr="003B1A19" w:rsidRDefault="004165CB" w:rsidP="004165CB">
      <w:pPr>
        <w:spacing w:after="120" w:line="276" w:lineRule="auto"/>
        <w:jc w:val="both"/>
        <w:rPr>
          <w:rFonts w:ascii="Trebuchet MS" w:hAnsi="Trebuchet MS" w:cs="Courier New"/>
          <w:sz w:val="22"/>
          <w:szCs w:val="22"/>
          <w:shd w:val="clear" w:color="auto" w:fill="FFFFFF"/>
          <w:lang w:val="es-ES"/>
        </w:rPr>
      </w:pPr>
      <w:r w:rsidRPr="003B1A19">
        <w:rPr>
          <w:rFonts w:ascii="Trebuchet MS" w:hAnsi="Trebuchet MS" w:cs="Courier New"/>
          <w:sz w:val="22"/>
          <w:szCs w:val="22"/>
          <w:shd w:val="clear" w:color="auto" w:fill="FFFFFF"/>
          <w:lang w:val="es-ES"/>
        </w:rPr>
        <w:t>oo) tine evidența consilierilor juridice efectuate asupra copiilor, consilierilor juridice efectuate asupra adulților, precum si consilierilor si informarilor privind cazurile pentru care a aplicat masuri de promovare a egalitatii de sanse si de tratament, conform prevederilor legale in vigoare.</w:t>
      </w:r>
    </w:p>
    <w:p w:rsidR="004165CB" w:rsidRPr="003B1A19" w:rsidRDefault="004165CB" w:rsidP="004165CB">
      <w:pPr>
        <w:widowControl w:val="0"/>
        <w:autoSpaceDE w:val="0"/>
        <w:autoSpaceDN w:val="0"/>
        <w:adjustRightInd w:val="0"/>
        <w:spacing w:after="120" w:line="276" w:lineRule="auto"/>
        <w:jc w:val="both"/>
        <w:rPr>
          <w:rFonts w:ascii="Trebuchet MS" w:hAnsi="Trebuchet MS" w:cs="Arial"/>
          <w:sz w:val="22"/>
          <w:szCs w:val="22"/>
        </w:rPr>
      </w:pPr>
      <w:r w:rsidRPr="003B1A19">
        <w:rPr>
          <w:rFonts w:ascii="Trebuchet MS" w:hAnsi="Trebuchet MS" w:cs="Arial"/>
          <w:bCs/>
          <w:sz w:val="22"/>
          <w:szCs w:val="22"/>
        </w:rPr>
        <w:t xml:space="preserve">Art.35 </w:t>
      </w:r>
      <w:r w:rsidRPr="003B1A19">
        <w:rPr>
          <w:rFonts w:ascii="Trebuchet MS" w:hAnsi="Trebuchet MS" w:cs="Arial"/>
          <w:sz w:val="22"/>
          <w:szCs w:val="22"/>
        </w:rPr>
        <w:t>Relaţiile funcţionale ale Serviciului Juridic - Contencios sunt următoarele:</w:t>
      </w:r>
    </w:p>
    <w:p w:rsidR="004165CB" w:rsidRPr="003B1A19" w:rsidRDefault="004165CB" w:rsidP="009110F3">
      <w:pPr>
        <w:pStyle w:val="Listparagraf"/>
        <w:widowControl w:val="0"/>
        <w:numPr>
          <w:ilvl w:val="0"/>
          <w:numId w:val="50"/>
        </w:numPr>
        <w:autoSpaceDE w:val="0"/>
        <w:autoSpaceDN w:val="0"/>
        <w:adjustRightInd w:val="0"/>
        <w:spacing w:after="120"/>
        <w:ind w:left="426" w:hanging="66"/>
        <w:jc w:val="both"/>
        <w:rPr>
          <w:rFonts w:ascii="Trebuchet MS" w:hAnsi="Trebuchet MS" w:cs="Arial"/>
          <w:lang w:val="ro-RO"/>
        </w:rPr>
      </w:pPr>
      <w:r w:rsidRPr="003B1A19">
        <w:rPr>
          <w:rFonts w:ascii="Trebuchet MS" w:hAnsi="Trebuchet MS" w:cs="Arial"/>
          <w:lang w:val="ro-RO"/>
        </w:rPr>
        <w:t xml:space="preserve">se subordonează Directorului General al Direcţiei Generale de Asistenţă Socială şi Protecţia </w:t>
      </w:r>
      <w:r w:rsidRPr="003B1A19">
        <w:rPr>
          <w:rFonts w:ascii="Trebuchet MS" w:hAnsi="Trebuchet MS" w:cs="Arial"/>
          <w:lang w:val="ro-RO"/>
        </w:rPr>
        <w:lastRenderedPageBreak/>
        <w:t>Copilului,</w:t>
      </w:r>
    </w:p>
    <w:p w:rsidR="004165CB" w:rsidRPr="003B1A19" w:rsidRDefault="004165CB" w:rsidP="009110F3">
      <w:pPr>
        <w:pStyle w:val="Listparagraf"/>
        <w:widowControl w:val="0"/>
        <w:numPr>
          <w:ilvl w:val="0"/>
          <w:numId w:val="50"/>
        </w:numPr>
        <w:autoSpaceDE w:val="0"/>
        <w:autoSpaceDN w:val="0"/>
        <w:adjustRightInd w:val="0"/>
        <w:spacing w:after="120"/>
        <w:ind w:left="426" w:hanging="66"/>
        <w:jc w:val="both"/>
        <w:rPr>
          <w:rFonts w:ascii="Trebuchet MS" w:hAnsi="Trebuchet MS" w:cs="Arial"/>
          <w:lang w:val="ro-RO"/>
        </w:rPr>
      </w:pPr>
      <w:r w:rsidRPr="003B1A19">
        <w:rPr>
          <w:rFonts w:ascii="Trebuchet MS" w:hAnsi="Trebuchet MS" w:cs="Arial"/>
          <w:lang w:val="ro-RO"/>
        </w:rPr>
        <w:t xml:space="preserve">colaborează cu celelalte servicii, în vederea respectării normelor legale în activitatea direcţiei; </w:t>
      </w:r>
    </w:p>
    <w:p w:rsidR="004165CB" w:rsidRPr="003B1A19" w:rsidRDefault="004165CB" w:rsidP="00AD2AD7">
      <w:pPr>
        <w:widowControl w:val="0"/>
        <w:autoSpaceDE w:val="0"/>
        <w:autoSpaceDN w:val="0"/>
        <w:adjustRightInd w:val="0"/>
        <w:spacing w:after="120" w:line="276" w:lineRule="auto"/>
        <w:jc w:val="both"/>
        <w:rPr>
          <w:rFonts w:ascii="Trebuchet MS" w:hAnsi="Trebuchet MS" w:cs="Arial"/>
          <w:sz w:val="22"/>
          <w:szCs w:val="22"/>
          <w:lang w:val="es-ES"/>
        </w:rPr>
      </w:pPr>
      <w:r w:rsidRPr="003B1A19">
        <w:rPr>
          <w:rFonts w:ascii="Trebuchet MS" w:hAnsi="Trebuchet MS" w:cs="Arial"/>
          <w:bCs/>
          <w:sz w:val="22"/>
          <w:szCs w:val="22"/>
          <w:lang w:val="es-ES"/>
        </w:rPr>
        <w:t xml:space="preserve">Art.36 </w:t>
      </w:r>
      <w:r w:rsidRPr="003B1A19">
        <w:rPr>
          <w:rFonts w:ascii="Trebuchet MS" w:hAnsi="Trebuchet MS" w:cs="Arial"/>
          <w:sz w:val="22"/>
          <w:szCs w:val="22"/>
          <w:lang w:val="es-ES"/>
        </w:rPr>
        <w:t>Serviciul este condus de un şef serviciu cu atribuţii de coordonare şi îndrumare a activităţii serviciului; acesta asigură legătura operativă cu conducerea Direcţiei, informând asupra stadiului şi modului de rezolvare a atribuţiilor ce revin Serviciului Juridic Contencios.</w:t>
      </w:r>
    </w:p>
    <w:p w:rsidR="00AD2AD7" w:rsidRPr="003B1A19" w:rsidRDefault="00AD2AD7" w:rsidP="00AD2AD7">
      <w:pPr>
        <w:pStyle w:val="Listparagraf"/>
        <w:spacing w:after="120"/>
        <w:ind w:left="0"/>
        <w:jc w:val="both"/>
        <w:rPr>
          <w:rFonts w:ascii="Trebuchet MS" w:eastAsiaTheme="minorHAnsi" w:hAnsi="Trebuchet MS" w:cstheme="minorBidi"/>
          <w:lang w:val="ro-RO"/>
        </w:rPr>
      </w:pPr>
      <w:r w:rsidRPr="003B1A19">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3B1A19">
        <w:rPr>
          <w:rFonts w:ascii="Trebuchet MS" w:hAnsi="Trebuchet MS"/>
          <w:lang w:val="ro-RO"/>
        </w:rPr>
        <w:t>.</w:t>
      </w:r>
    </w:p>
    <w:p w:rsidR="004165CB" w:rsidRPr="003B1A19" w:rsidRDefault="004165CB" w:rsidP="00AD2AD7">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 xml:space="preserve">În situaţia în care şeful de serviciu este temporar indisponibil atribuţiile acestuia sunt preluate de către un alt </w:t>
      </w:r>
      <w:r w:rsidR="00AD2AD7" w:rsidRPr="003B1A19">
        <w:rPr>
          <w:rFonts w:ascii="Trebuchet MS" w:hAnsi="Trebuchet MS" w:cs="Arial"/>
          <w:sz w:val="22"/>
          <w:szCs w:val="22"/>
          <w:lang w:val="ro-RO"/>
        </w:rPr>
        <w:t>salariat</w:t>
      </w:r>
      <w:r w:rsidRPr="003B1A19">
        <w:rPr>
          <w:rFonts w:ascii="Trebuchet MS" w:hAnsi="Trebuchet MS" w:cs="Arial"/>
          <w:sz w:val="22"/>
          <w:szCs w:val="22"/>
          <w:lang w:val="ro-RO"/>
        </w:rPr>
        <w:t xml:space="preserve"> din structura serviciului</w:t>
      </w:r>
      <w:r w:rsidR="00AD2AD7" w:rsidRPr="003B1A19">
        <w:rPr>
          <w:rFonts w:ascii="Trebuchet MS" w:hAnsi="Trebuchet MS" w:cs="Arial"/>
          <w:sz w:val="22"/>
          <w:szCs w:val="22"/>
          <w:lang w:val="ro-RO"/>
        </w:rPr>
        <w:t>,</w:t>
      </w:r>
      <w:r w:rsidRPr="003B1A19">
        <w:rPr>
          <w:rFonts w:ascii="Trebuchet MS" w:hAnsi="Trebuchet MS" w:cs="Arial"/>
          <w:sz w:val="22"/>
          <w:szCs w:val="22"/>
          <w:lang w:val="ro-RO"/>
        </w:rPr>
        <w:t xml:space="preserve"> anume desemnat în acest sens.</w:t>
      </w:r>
    </w:p>
    <w:p w:rsidR="007A5995" w:rsidRPr="003B1A19" w:rsidRDefault="007A5995" w:rsidP="00332B0A">
      <w:pPr>
        <w:widowControl w:val="0"/>
        <w:autoSpaceDE w:val="0"/>
        <w:autoSpaceDN w:val="0"/>
        <w:adjustRightInd w:val="0"/>
        <w:ind w:firstLine="360"/>
        <w:jc w:val="both"/>
        <w:rPr>
          <w:rFonts w:ascii="Trebuchet MS" w:hAnsi="Trebuchet MS" w:cs="Arial"/>
          <w:b/>
          <w:sz w:val="22"/>
          <w:szCs w:val="22"/>
          <w:lang w:val="ro-RO"/>
        </w:rPr>
      </w:pPr>
    </w:p>
    <w:p w:rsidR="00332B0A" w:rsidRPr="003B1A19" w:rsidRDefault="00332B0A" w:rsidP="00332B0A">
      <w:pPr>
        <w:widowControl w:val="0"/>
        <w:autoSpaceDE w:val="0"/>
        <w:autoSpaceDN w:val="0"/>
        <w:adjustRightInd w:val="0"/>
        <w:ind w:firstLine="360"/>
        <w:jc w:val="both"/>
        <w:rPr>
          <w:rFonts w:ascii="Trebuchet MS" w:hAnsi="Trebuchet MS" w:cs="Arial"/>
          <w:b/>
          <w:sz w:val="22"/>
          <w:szCs w:val="22"/>
          <w:lang w:val="ro-RO"/>
        </w:rPr>
      </w:pPr>
      <w:r w:rsidRPr="003B1A19">
        <w:rPr>
          <w:rFonts w:ascii="Trebuchet MS" w:hAnsi="Trebuchet MS" w:cs="Arial"/>
          <w:b/>
          <w:sz w:val="22"/>
          <w:szCs w:val="22"/>
          <w:lang w:val="ro-RO"/>
        </w:rPr>
        <w:t>2.2. SERVICIUL ADOPŢII ŞI POSTADOPŢII</w:t>
      </w:r>
    </w:p>
    <w:p w:rsidR="00332B0A" w:rsidRPr="003B1A19" w:rsidRDefault="00332B0A" w:rsidP="00332B0A">
      <w:pPr>
        <w:widowControl w:val="0"/>
        <w:autoSpaceDE w:val="0"/>
        <w:autoSpaceDN w:val="0"/>
        <w:adjustRightInd w:val="0"/>
        <w:ind w:firstLine="360"/>
        <w:jc w:val="both"/>
        <w:rPr>
          <w:rFonts w:ascii="Trebuchet MS" w:hAnsi="Trebuchet MS" w:cs="Arial"/>
          <w:sz w:val="22"/>
          <w:szCs w:val="22"/>
          <w:lang w:val="ro-RO"/>
        </w:rPr>
      </w:pPr>
    </w:p>
    <w:p w:rsidR="00332B0A" w:rsidRPr="003B1A19" w:rsidRDefault="00332B0A" w:rsidP="00332B0A">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Art.37 În exercitarea atribuţiilor Serviciul adopţii şi postadopţii are urmatoarele atribuţii:</w:t>
      </w:r>
    </w:p>
    <w:p w:rsidR="00332B0A" w:rsidRPr="003B1A19" w:rsidRDefault="00332B0A" w:rsidP="009110F3">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identificarea persoanelor sau familiilor care doresc să adopte copii;</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informarea persoanelor/familiilor care îşi exprimă intenţia de a adopta cu privire la etapele procedurii de adopţie, serviciile/grupurile de suport care activează în comunitate procedura de evaluare şi pregătire în vederea obţinerii atestatului, termenul de soluţionare a cererii privind evaluarea, dreptul de a solicita reevaluarea şi de a contesta rezultatul acesteia în cazul neacordării atestatului; </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informarea şi consilierea privind procedura adopţiei, metodologia de evaluare şi pregătire şi crearea unei relaţii de respect şi încredere între responsabilul de caz şi persoana/familia adoptatoare;</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evaluarea persoanei sau familiei adoptatoare din punct de vedere psihologic, social şi pregătirea pentru asumarea în cunoştinţă de cauză a rolului de părinte;</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determinarea profilului individual persoanei/familiei, capacităţilor parentale şi resurselor, percepţia familiei lărgite şi rolul jucat de comunitate în structurarea atitudinii familiei faţă de adopţie;</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pregătirea persoanei sau familiei pentru asumarea în cunoştinţă de cauză a rolului de părinte </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evaluarea sentimentelor şi capacităţilor parentale ale solicitanţilor, înţelegerea nevoilor copilului şi a dezvoltării acestuia, maturizarea, acceptarea sarcinilor parentale şi a modificărilor din stilul de viaţă al familiei apărute o dată cu adopţia copilului, modul în care solicitanţii înţeleg să informeze copilul că este adoptat;   </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evaluarea garanţiilor morale şi a condiţiilor materiale ale persoanei sau familiei potenţial adoptatoare şi întocmirea rapoartelor de evaluare a capacităţii de a adopta a acestora, care conţin şi propunerea privind acordarea sau neacordarea atestatului de persoană ori familie aptă să adopte;</w:t>
      </w:r>
    </w:p>
    <w:p w:rsidR="00332B0A" w:rsidRPr="003B1A19" w:rsidRDefault="00332B0A" w:rsidP="009110F3">
      <w:pPr>
        <w:numPr>
          <w:ilvl w:val="0"/>
          <w:numId w:val="28"/>
        </w:numPr>
        <w:spacing w:after="120" w:line="276" w:lineRule="auto"/>
        <w:ind w:left="0" w:firstLine="360"/>
        <w:jc w:val="both"/>
        <w:rPr>
          <w:rFonts w:ascii="Trebuchet MS" w:hAnsi="Trebuchet MS" w:cs="Arial"/>
          <w:bCs/>
          <w:sz w:val="22"/>
          <w:szCs w:val="22"/>
          <w:lang w:val="ro-RO"/>
        </w:rPr>
      </w:pPr>
      <w:r w:rsidRPr="003B1A19">
        <w:rPr>
          <w:rFonts w:ascii="Trebuchet MS" w:hAnsi="Trebuchet MS" w:cs="Arial"/>
          <w:sz w:val="22"/>
          <w:szCs w:val="22"/>
          <w:lang w:val="ro-RO"/>
        </w:rPr>
        <w:t>asigură intervenţia altor categorii de specialişti, în funcţie de nevoile specifice fiecărui copil;</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lastRenderedPageBreak/>
        <w:t>informarea cu privire la perioada de valabilitate a atestatului prevăzută de lege şi reluarea procedurii de evaluare în vederea reînnoirii atestatului în cazul în care a expirat, inclusiv cu privire la modalitatea de contestare a rezultatului nefavorabil al evaluării,</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asigură luarea în evidenţă a situaţiei copiilor pentru care finalitatea planului individualizat de protecţie este adopţia internă şi asigură soluţionarea situaţiei juridice în sensul sesizării instanţei de judecata cu privire la deschiderea procedurii de adoptie pentru copil </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consilierea copilului şi a familiei adoptatoare pe toată perioada procedurilor de adopţie şi postadopţie,</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selectarea celei mai potrivite persoane sau familii care să răspundă nevoilor copilului, pentru care instanţa judecătorească a încuviinţat deschiderea procedurii adopţiei interne, căreia să-i poată fi încredinţat copilul în vederea adopţiei;</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realizarea potrivirii teoretice dintre copil şi persoana/familia adoptatoare  în sensul analizării şi luării în considerare a tuturor informaţiilor referitoare la copil, familia lui naturală şi la persoana/familia adoptatoare;</w:t>
      </w:r>
    </w:p>
    <w:p w:rsidR="00332B0A" w:rsidRPr="003B1A19" w:rsidRDefault="00332B0A" w:rsidP="009110F3">
      <w:pPr>
        <w:numPr>
          <w:ilvl w:val="0"/>
          <w:numId w:val="28"/>
        </w:numPr>
        <w:spacing w:after="120" w:line="276" w:lineRule="auto"/>
        <w:ind w:left="0" w:firstLine="360"/>
        <w:jc w:val="both"/>
        <w:rPr>
          <w:rFonts w:ascii="Trebuchet MS" w:hAnsi="Trebuchet MS" w:cs="Arial"/>
          <w:bCs/>
          <w:sz w:val="22"/>
          <w:szCs w:val="22"/>
          <w:lang w:val="ro-RO"/>
        </w:rPr>
      </w:pPr>
      <w:r w:rsidRPr="003B1A19">
        <w:rPr>
          <w:rFonts w:ascii="Trebuchet MS" w:hAnsi="Trebuchet MS" w:cs="Arial"/>
          <w:sz w:val="22"/>
          <w:szCs w:val="22"/>
          <w:lang w:val="ro-RO"/>
        </w:rPr>
        <w:t>informarea, pregătirea şi participarea la procesul de potrivire practică, în vederea stabilirii compatibilităţii dintre copil şi persoana/familia adoptatoare selectată ca urmare a realizării potrivirii teoretice;</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întocmirea raportului privind concluziile referitoare la constatarea compatibilităţii dintre copil şi persoana/familia adoptatoare şi fac propuneri; sesizarea instanţei judecătoreşti competente pentru încredinţarea în vederea adopţiei şi informarea managerului de caz al copilului privind revocarea măsurii de protecţie specială; informarea autorităţilor competente privind sistarea alocaţiei de plasament; </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întocmirea rapoartelor bilunare în perioada de încredinţare în vederea adopţiei;</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întocmirea raportului final la sfârşitul perioadei de încredinţare în vederea adopţiei şi sesizarea instanţei judecătoreşti competente să încuviinţeze adopţia; informarea părinţilor biologici ai copilului privind adopţia copilului şi încetarea rudeniei cu copilul, informarea primăriei pentru necesitatea eliberării certificatului de naştere a adoptatului;</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monitorizarea trimestrială a evoluţiei copilului adoptat şi relaţiile cu familia adoptivă, pe o perioadă de 2 ani după ce hotărârea instanţei judecătoreşti de încuviinţare a rămas irevocabilă şi întocmirea rapoartelor postadopţie;</w:t>
      </w:r>
    </w:p>
    <w:p w:rsidR="00332B0A" w:rsidRPr="003B1A19" w:rsidRDefault="00332B0A" w:rsidP="009110F3">
      <w:pPr>
        <w:numPr>
          <w:ilvl w:val="0"/>
          <w:numId w:val="28"/>
        </w:numPr>
        <w:spacing w:after="120" w:line="276" w:lineRule="auto"/>
        <w:ind w:left="0" w:firstLine="360"/>
        <w:jc w:val="both"/>
        <w:rPr>
          <w:rFonts w:ascii="Trebuchet MS" w:hAnsi="Trebuchet MS" w:cs="Arial"/>
          <w:bCs/>
          <w:sz w:val="22"/>
          <w:szCs w:val="22"/>
          <w:lang w:val="ro-RO"/>
        </w:rPr>
      </w:pPr>
      <w:r w:rsidRPr="003B1A19">
        <w:rPr>
          <w:rFonts w:ascii="Trebuchet MS" w:hAnsi="Trebuchet MS" w:cs="Arial"/>
          <w:sz w:val="22"/>
          <w:szCs w:val="22"/>
          <w:lang w:val="ro-RO"/>
        </w:rPr>
        <w:t>colaborează cu alte direcţii în vederea identificării de persoane/familii adoptive pentru copilul din evidenţă pentru care la nivelul judeţului nu s-a identificat o familie potrivită şi în vederea identificării de copii eligibili pentru adopţia de către persoane /familii atestate din judeţul Mureş,</w:t>
      </w:r>
    </w:p>
    <w:p w:rsidR="00332B0A" w:rsidRPr="003B1A19" w:rsidRDefault="00332B0A" w:rsidP="009110F3">
      <w:pPr>
        <w:numPr>
          <w:ilvl w:val="0"/>
          <w:numId w:val="28"/>
        </w:numPr>
        <w:spacing w:after="120" w:line="276" w:lineRule="auto"/>
        <w:ind w:left="0" w:firstLine="360"/>
        <w:jc w:val="both"/>
        <w:rPr>
          <w:rFonts w:ascii="Trebuchet MS" w:hAnsi="Trebuchet MS" w:cs="Arial"/>
          <w:bCs/>
          <w:sz w:val="22"/>
          <w:szCs w:val="22"/>
          <w:lang w:val="ro-RO"/>
        </w:rPr>
      </w:pPr>
      <w:r w:rsidRPr="003B1A19">
        <w:rPr>
          <w:rFonts w:ascii="Trebuchet MS" w:hAnsi="Trebuchet MS" w:cs="Arial"/>
          <w:sz w:val="22"/>
          <w:szCs w:val="22"/>
          <w:lang w:val="ro-RO"/>
        </w:rPr>
        <w:t>informarea şi consilierea juridică a adoptatorilor/famililor adoptatoare pe parcursul întregului proces de adoptie  şi postadoptie;</w:t>
      </w:r>
    </w:p>
    <w:p w:rsidR="00332B0A" w:rsidRPr="003B1A19" w:rsidRDefault="00332B0A" w:rsidP="009110F3">
      <w:pPr>
        <w:numPr>
          <w:ilvl w:val="0"/>
          <w:numId w:val="28"/>
        </w:numPr>
        <w:spacing w:after="120" w:line="276" w:lineRule="auto"/>
        <w:ind w:left="0" w:firstLine="360"/>
        <w:jc w:val="both"/>
        <w:rPr>
          <w:rFonts w:ascii="Trebuchet MS" w:hAnsi="Trebuchet MS" w:cs="Arial"/>
          <w:bCs/>
          <w:sz w:val="22"/>
          <w:szCs w:val="22"/>
          <w:lang w:val="ro-RO"/>
        </w:rPr>
      </w:pPr>
      <w:r w:rsidRPr="003B1A19">
        <w:rPr>
          <w:rFonts w:ascii="Trebuchet MS" w:hAnsi="Trebuchet MS" w:cs="Arial"/>
          <w:sz w:val="22"/>
          <w:szCs w:val="22"/>
          <w:lang w:val="ro-RO"/>
        </w:rPr>
        <w:t>informarea şi consilierea adoptatului şi familiei adoptive privind originile familiale în condiţiile legii;</w:t>
      </w:r>
    </w:p>
    <w:p w:rsidR="00332B0A" w:rsidRPr="003B1A19" w:rsidRDefault="00332B0A" w:rsidP="009110F3">
      <w:pPr>
        <w:numPr>
          <w:ilvl w:val="0"/>
          <w:numId w:val="28"/>
        </w:numPr>
        <w:spacing w:after="120" w:line="276" w:lineRule="auto"/>
        <w:ind w:left="0" w:firstLine="360"/>
        <w:jc w:val="both"/>
        <w:rPr>
          <w:rFonts w:ascii="Trebuchet MS" w:hAnsi="Trebuchet MS" w:cs="Arial"/>
          <w:bCs/>
          <w:sz w:val="22"/>
          <w:szCs w:val="22"/>
          <w:lang w:val="ro-RO"/>
        </w:rPr>
      </w:pPr>
      <w:r w:rsidRPr="003B1A19">
        <w:rPr>
          <w:rFonts w:ascii="Trebuchet MS" w:hAnsi="Trebuchet MS" w:cs="Arial"/>
          <w:sz w:val="22"/>
          <w:szCs w:val="22"/>
          <w:lang w:val="ro-RO"/>
        </w:rPr>
        <w:t>informarea şi consilierea părinţilor biologici privind reluarea legăturilor cu adoptatul în condiţiile legii;</w:t>
      </w:r>
    </w:p>
    <w:p w:rsidR="00332B0A" w:rsidRPr="003B1A19" w:rsidRDefault="00332B0A" w:rsidP="009110F3">
      <w:pPr>
        <w:numPr>
          <w:ilvl w:val="0"/>
          <w:numId w:val="28"/>
        </w:numPr>
        <w:spacing w:after="120" w:line="276" w:lineRule="auto"/>
        <w:ind w:left="0" w:firstLine="360"/>
        <w:jc w:val="both"/>
        <w:rPr>
          <w:rFonts w:ascii="Trebuchet MS" w:hAnsi="Trebuchet MS" w:cs="Arial"/>
          <w:bCs/>
          <w:sz w:val="22"/>
          <w:szCs w:val="22"/>
          <w:lang w:val="ro-RO"/>
        </w:rPr>
      </w:pPr>
      <w:r w:rsidRPr="003B1A19">
        <w:rPr>
          <w:rFonts w:ascii="Trebuchet MS" w:hAnsi="Trebuchet MS" w:cs="Arial"/>
          <w:sz w:val="22"/>
          <w:szCs w:val="22"/>
          <w:lang w:val="ro-RO"/>
        </w:rPr>
        <w:lastRenderedPageBreak/>
        <w:t>realizarea de activităţi de sprijin individual şi de grup pentru adoptat şi familia adoptivă în perioada postadopţie de 2 ani;</w:t>
      </w:r>
    </w:p>
    <w:p w:rsidR="00332B0A" w:rsidRPr="003B1A19" w:rsidRDefault="00332B0A" w:rsidP="009110F3">
      <w:pPr>
        <w:numPr>
          <w:ilvl w:val="0"/>
          <w:numId w:val="28"/>
        </w:numPr>
        <w:spacing w:after="120" w:line="276" w:lineRule="auto"/>
        <w:ind w:left="0" w:firstLine="360"/>
        <w:jc w:val="both"/>
        <w:rPr>
          <w:rFonts w:ascii="Trebuchet MS" w:hAnsi="Trebuchet MS" w:cs="Arial"/>
          <w:bCs/>
          <w:sz w:val="22"/>
          <w:szCs w:val="22"/>
          <w:lang w:val="ro-RO"/>
        </w:rPr>
      </w:pPr>
      <w:r w:rsidRPr="003B1A19">
        <w:rPr>
          <w:rFonts w:ascii="Trebuchet MS" w:hAnsi="Trebuchet MS" w:cs="Arial"/>
          <w:sz w:val="22"/>
          <w:szCs w:val="22"/>
          <w:lang w:val="it-IT"/>
        </w:rPr>
        <w:t>gestionarea Registrului Naţional de Adopţii, prin introducerea datelor despre copii şi familiile aflate în evidenţa serviciului</w:t>
      </w:r>
      <w:r w:rsidRPr="003B1A19">
        <w:rPr>
          <w:rFonts w:ascii="Trebuchet MS" w:hAnsi="Trebuchet MS" w:cs="Arial"/>
          <w:sz w:val="22"/>
          <w:szCs w:val="22"/>
          <w:lang w:val="ro-RO"/>
        </w:rPr>
        <w:t>;</w:t>
      </w:r>
    </w:p>
    <w:p w:rsidR="00332B0A" w:rsidRPr="003B1A19" w:rsidRDefault="00332B0A" w:rsidP="009110F3">
      <w:pPr>
        <w:numPr>
          <w:ilvl w:val="0"/>
          <w:numId w:val="28"/>
        </w:numPr>
        <w:spacing w:after="120" w:line="276" w:lineRule="auto"/>
        <w:ind w:left="0" w:firstLine="360"/>
        <w:jc w:val="both"/>
        <w:rPr>
          <w:rFonts w:ascii="Trebuchet MS" w:hAnsi="Trebuchet MS" w:cs="Arial"/>
          <w:bCs/>
          <w:sz w:val="22"/>
          <w:szCs w:val="22"/>
          <w:lang w:val="ro-RO"/>
        </w:rPr>
      </w:pPr>
      <w:r w:rsidRPr="003B1A19">
        <w:rPr>
          <w:rFonts w:ascii="Trebuchet MS" w:hAnsi="Trebuchet MS" w:cs="Arial"/>
          <w:sz w:val="22"/>
          <w:szCs w:val="22"/>
          <w:lang w:val="ro-RO"/>
        </w:rPr>
        <w:t>alte activităţi de promovare a adopţiei;</w:t>
      </w:r>
    </w:p>
    <w:p w:rsidR="00332B0A" w:rsidRPr="003B1A19" w:rsidRDefault="00332B0A" w:rsidP="009110F3">
      <w:pPr>
        <w:numPr>
          <w:ilvl w:val="0"/>
          <w:numId w:val="28"/>
        </w:numPr>
        <w:spacing w:after="120" w:line="276" w:lineRule="auto"/>
        <w:ind w:left="0" w:firstLine="360"/>
        <w:jc w:val="both"/>
        <w:rPr>
          <w:rFonts w:ascii="Trebuchet MS" w:hAnsi="Trebuchet MS" w:cs="Arial"/>
          <w:bCs/>
          <w:sz w:val="22"/>
          <w:szCs w:val="22"/>
          <w:lang w:val="ro-RO"/>
        </w:rPr>
      </w:pPr>
      <w:r w:rsidRPr="003B1A19">
        <w:rPr>
          <w:rFonts w:ascii="Trebuchet MS" w:hAnsi="Trebuchet MS" w:cs="Arial"/>
          <w:sz w:val="22"/>
          <w:szCs w:val="22"/>
          <w:lang w:val="ro-RO"/>
        </w:rPr>
        <w:t>acordarea indemnizaţiei la ieşirea copilului din sistemul de protecţie a copilului;</w:t>
      </w:r>
    </w:p>
    <w:p w:rsidR="00332B0A" w:rsidRPr="003B1A19" w:rsidRDefault="00332B0A"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colaborează cu ANPDCA, solicită sprijin şi îndrumare metodologică la nevoie;</w:t>
      </w:r>
    </w:p>
    <w:p w:rsidR="00F533A5" w:rsidRPr="003B1A19" w:rsidRDefault="00332B0A" w:rsidP="00F533A5">
      <w:pPr>
        <w:spacing w:after="120" w:line="276" w:lineRule="auto"/>
        <w:jc w:val="both"/>
        <w:rPr>
          <w:rFonts w:ascii="Trebuchet MS" w:hAnsi="Trebuchet MS" w:cs="Arial"/>
          <w:b/>
          <w:bCs/>
          <w:sz w:val="22"/>
          <w:szCs w:val="22"/>
          <w:lang w:val="ro-RO"/>
        </w:rPr>
      </w:pPr>
      <w:r w:rsidRPr="003B1A19">
        <w:rPr>
          <w:rFonts w:ascii="Trebuchet MS" w:hAnsi="Trebuchet MS" w:cs="Arial"/>
          <w:sz w:val="22"/>
          <w:szCs w:val="22"/>
          <w:lang w:val="ro-RO"/>
        </w:rPr>
        <w:t>verifică documentaţia necesară şi sesizează instanţa judecătorească competentă în anumite situaţii prevăzute de lege;</w:t>
      </w:r>
      <w:r w:rsidR="00F533A5" w:rsidRPr="003B1A19">
        <w:rPr>
          <w:rFonts w:ascii="Trebuchet MS" w:hAnsi="Trebuchet MS" w:cs="Arial"/>
          <w:b/>
          <w:bCs/>
          <w:sz w:val="22"/>
          <w:szCs w:val="22"/>
          <w:lang w:val="ro-RO"/>
        </w:rPr>
        <w:t xml:space="preserve">     </w:t>
      </w:r>
    </w:p>
    <w:p w:rsidR="00F533A5" w:rsidRPr="003B1A19" w:rsidRDefault="00F533A5" w:rsidP="009110F3">
      <w:pPr>
        <w:pStyle w:val="Listparagraf"/>
        <w:numPr>
          <w:ilvl w:val="0"/>
          <w:numId w:val="28"/>
        </w:numPr>
        <w:spacing w:after="120"/>
        <w:jc w:val="both"/>
        <w:rPr>
          <w:rFonts w:ascii="Trebuchet MS" w:hAnsi="Trebuchet MS" w:cs="Arial"/>
          <w:lang w:val="ro-RO"/>
        </w:rPr>
      </w:pPr>
      <w:r w:rsidRPr="003B1A19">
        <w:rPr>
          <w:rFonts w:ascii="Trebuchet MS" w:hAnsi="Trebuchet MS" w:cs="Arial"/>
          <w:b/>
          <w:bCs/>
          <w:lang w:val="ro-RO"/>
        </w:rPr>
        <w:t xml:space="preserve"> </w:t>
      </w:r>
      <w:r w:rsidRPr="003B1A19">
        <w:rPr>
          <w:rFonts w:ascii="Trebuchet MS" w:hAnsi="Trebuchet MS" w:cs="Arial"/>
          <w:lang w:val="ro-RO"/>
        </w:rPr>
        <w:t>realizarea profilului public al copilului şi  reactualizarea anuală sau la nevoie dacă apar modificări în situaţia acestuia.</w:t>
      </w:r>
    </w:p>
    <w:p w:rsidR="00F533A5" w:rsidRPr="003B1A19" w:rsidRDefault="00F533A5" w:rsidP="009110F3">
      <w:pPr>
        <w:pStyle w:val="Listparagraf"/>
        <w:numPr>
          <w:ilvl w:val="0"/>
          <w:numId w:val="28"/>
        </w:numPr>
        <w:spacing w:after="120"/>
        <w:jc w:val="both"/>
        <w:rPr>
          <w:rFonts w:ascii="Trebuchet MS" w:hAnsi="Trebuchet MS" w:cs="Arial"/>
          <w:lang w:val="ro-RO"/>
        </w:rPr>
      </w:pPr>
      <w:r w:rsidRPr="003B1A19">
        <w:rPr>
          <w:rFonts w:ascii="Trebuchet MS" w:hAnsi="Trebuchet MS" w:cs="Arial"/>
          <w:lang w:val="ro-RO"/>
        </w:rPr>
        <w:t>verificarea anuală a adoptatorilor/familiilor adoptatoare atestate ca apte sa adopte care nu au reuşit să finalizeze adopţia unui copil.</w:t>
      </w:r>
    </w:p>
    <w:p w:rsidR="00332B0A" w:rsidRPr="003B1A19" w:rsidRDefault="00F533A5" w:rsidP="009110F3">
      <w:pPr>
        <w:numPr>
          <w:ilvl w:val="0"/>
          <w:numId w:val="28"/>
        </w:numPr>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p</w:t>
      </w:r>
      <w:r w:rsidR="00332B0A" w:rsidRPr="003B1A19">
        <w:rPr>
          <w:rFonts w:ascii="Trebuchet MS" w:hAnsi="Trebuchet MS" w:cs="Arial"/>
          <w:sz w:val="22"/>
          <w:szCs w:val="22"/>
          <w:lang w:val="ro-RO"/>
        </w:rPr>
        <w:t>ăstrează confidenţialitatea datelor şi informaţiilor privind activitatea pe care o desfăşoară şi cu care ia contactul nemijlocit.</w:t>
      </w:r>
    </w:p>
    <w:p w:rsidR="00332B0A" w:rsidRPr="003B1A19" w:rsidRDefault="00332B0A" w:rsidP="00332B0A">
      <w:pPr>
        <w:widowControl w:val="0"/>
        <w:autoSpaceDE w:val="0"/>
        <w:autoSpaceDN w:val="0"/>
        <w:adjustRightInd w:val="0"/>
        <w:spacing w:after="120"/>
        <w:jc w:val="both"/>
        <w:rPr>
          <w:rFonts w:ascii="Trebuchet MS" w:hAnsi="Trebuchet MS" w:cs="Arial"/>
          <w:sz w:val="22"/>
          <w:szCs w:val="22"/>
          <w:lang w:val="ro-RO"/>
        </w:rPr>
      </w:pPr>
      <w:r w:rsidRPr="003B1A19">
        <w:rPr>
          <w:rFonts w:ascii="Trebuchet MS" w:hAnsi="Trebuchet MS" w:cs="Arial"/>
          <w:sz w:val="22"/>
          <w:szCs w:val="22"/>
          <w:lang w:val="ro-RO"/>
        </w:rPr>
        <w:t>Relaţii organizatorice:</w:t>
      </w:r>
    </w:p>
    <w:p w:rsidR="00332B0A" w:rsidRPr="003B1A19" w:rsidRDefault="00332B0A" w:rsidP="00332B0A">
      <w:pPr>
        <w:widowControl w:val="0"/>
        <w:autoSpaceDE w:val="0"/>
        <w:autoSpaceDN w:val="0"/>
        <w:adjustRightInd w:val="0"/>
        <w:spacing w:after="120"/>
        <w:jc w:val="both"/>
        <w:rPr>
          <w:rFonts w:ascii="Trebuchet MS" w:hAnsi="Trebuchet MS" w:cs="Arial"/>
          <w:sz w:val="22"/>
          <w:szCs w:val="22"/>
          <w:lang w:val="ro-RO"/>
        </w:rPr>
      </w:pPr>
      <w:r w:rsidRPr="003B1A19">
        <w:rPr>
          <w:rFonts w:ascii="Trebuchet MS" w:hAnsi="Trebuchet MS" w:cs="Arial"/>
          <w:sz w:val="22"/>
          <w:szCs w:val="22"/>
          <w:lang w:val="ro-RO"/>
        </w:rPr>
        <w:t xml:space="preserve">Serviciul este condus de un şef serviciu cu atribuţii de coordonare şi îndrumare a activităţii serviciului; acesta asigură legătura operativă cu conducerea Direcţiei, informând asupra stadiului şi modului de rezolvare a atribuţiilor ce revin Serviciului Adopții și Postadopții. În situaţia în care şeful de serviciu este temporar indisponibil atribuţiile acestuia sunt preluate de către un alt angajat din structura serviciului anume desemnat în acest sens. </w:t>
      </w:r>
    </w:p>
    <w:p w:rsidR="00332B0A" w:rsidRPr="003B1A19" w:rsidRDefault="00332B0A" w:rsidP="00332B0A">
      <w:pPr>
        <w:pStyle w:val="Listparagraf"/>
        <w:spacing w:after="120"/>
        <w:ind w:left="0"/>
        <w:jc w:val="both"/>
        <w:rPr>
          <w:rFonts w:ascii="Trebuchet MS" w:eastAsiaTheme="minorHAnsi" w:hAnsi="Trebuchet MS" w:cstheme="minorBidi"/>
          <w:lang w:val="ro-RO"/>
        </w:rPr>
      </w:pPr>
      <w:r w:rsidRPr="003B1A19">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3B1A19">
        <w:rPr>
          <w:rFonts w:ascii="Trebuchet MS" w:hAnsi="Trebuchet MS"/>
          <w:lang w:val="ro-RO"/>
        </w:rPr>
        <w:t>.</w:t>
      </w:r>
    </w:p>
    <w:p w:rsidR="00332B0A" w:rsidRPr="003B1A19" w:rsidRDefault="00332B0A" w:rsidP="00332B0A">
      <w:pPr>
        <w:widowControl w:val="0"/>
        <w:autoSpaceDE w:val="0"/>
        <w:autoSpaceDN w:val="0"/>
        <w:adjustRightInd w:val="0"/>
        <w:spacing w:after="120"/>
        <w:jc w:val="both"/>
        <w:rPr>
          <w:rFonts w:ascii="Trebuchet MS" w:hAnsi="Trebuchet MS" w:cs="Arial"/>
          <w:sz w:val="22"/>
          <w:szCs w:val="22"/>
          <w:lang w:val="ro-RO"/>
        </w:rPr>
      </w:pPr>
      <w:r w:rsidRPr="003B1A19">
        <w:rPr>
          <w:rFonts w:ascii="Trebuchet MS" w:hAnsi="Trebuchet MS" w:cs="Arial"/>
          <w:sz w:val="22"/>
          <w:szCs w:val="22"/>
          <w:lang w:val="ro-RO"/>
        </w:rPr>
        <w:t>Colaborează cu toate serviciile din cadrul DGASPC Mureş.</w:t>
      </w:r>
    </w:p>
    <w:p w:rsidR="004165CB" w:rsidRPr="003B1A19" w:rsidRDefault="004165CB" w:rsidP="004165CB">
      <w:pPr>
        <w:rPr>
          <w:lang w:val="es-ES"/>
        </w:rPr>
      </w:pP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 xml:space="preserve">2.3. </w:t>
      </w:r>
      <w:r w:rsidR="00DD566F" w:rsidRPr="003B1A19">
        <w:rPr>
          <w:rFonts w:ascii="Trebuchet MS" w:hAnsi="Trebuchet MS" w:cs="Arial"/>
          <w:b/>
          <w:bCs/>
          <w:sz w:val="22"/>
          <w:szCs w:val="22"/>
          <w:lang w:val="ro-RO"/>
        </w:rPr>
        <w:t xml:space="preserve">SERVICIUL </w:t>
      </w:r>
      <w:r w:rsidRPr="003B1A19">
        <w:rPr>
          <w:rFonts w:ascii="Trebuchet MS" w:hAnsi="Trebuchet MS" w:cs="Arial"/>
          <w:b/>
          <w:bCs/>
          <w:sz w:val="22"/>
          <w:szCs w:val="22"/>
          <w:lang w:val="ro-RO"/>
        </w:rPr>
        <w:t>RESURSE UMANE</w:t>
      </w:r>
    </w:p>
    <w:p w:rsidR="0097465B" w:rsidRPr="003B1A19" w:rsidRDefault="0097465B" w:rsidP="0092297B">
      <w:pPr>
        <w:widowControl w:val="0"/>
        <w:autoSpaceDE w:val="0"/>
        <w:autoSpaceDN w:val="0"/>
        <w:adjustRightInd w:val="0"/>
        <w:ind w:firstLine="360"/>
        <w:jc w:val="both"/>
        <w:outlineLvl w:val="0"/>
        <w:rPr>
          <w:rFonts w:ascii="Trebuchet MS" w:hAnsi="Trebuchet MS" w:cs="Arial"/>
          <w:bCs/>
          <w:sz w:val="22"/>
          <w:szCs w:val="22"/>
          <w:lang w:val="ro-RO"/>
        </w:rPr>
      </w:pPr>
    </w:p>
    <w:p w:rsidR="0097465B" w:rsidRPr="003B1A19" w:rsidRDefault="0097465B" w:rsidP="00614DC3">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w:t>
      </w:r>
      <w:r w:rsidR="00614DC3" w:rsidRPr="003B1A19">
        <w:rPr>
          <w:rFonts w:ascii="Trebuchet MS" w:hAnsi="Trebuchet MS" w:cs="Arial"/>
          <w:sz w:val="22"/>
          <w:szCs w:val="22"/>
          <w:lang w:val="ro-RO"/>
        </w:rPr>
        <w:t>38</w:t>
      </w:r>
      <w:r w:rsidRPr="003B1A19">
        <w:rPr>
          <w:rFonts w:ascii="Trebuchet MS" w:hAnsi="Trebuchet MS" w:cs="Arial"/>
          <w:b/>
          <w:sz w:val="22"/>
          <w:szCs w:val="22"/>
          <w:lang w:val="ro-RO"/>
        </w:rPr>
        <w:t xml:space="preserve"> </w:t>
      </w:r>
      <w:r w:rsidR="003836FA" w:rsidRPr="003B1A19">
        <w:rPr>
          <w:rFonts w:ascii="Trebuchet MS" w:hAnsi="Trebuchet MS" w:cs="Arial"/>
          <w:sz w:val="22"/>
          <w:szCs w:val="22"/>
          <w:lang w:val="ro-RO"/>
        </w:rPr>
        <w:t xml:space="preserve">Serviciul </w:t>
      </w:r>
      <w:r w:rsidRPr="003B1A19">
        <w:rPr>
          <w:rFonts w:ascii="Trebuchet MS" w:hAnsi="Trebuchet MS" w:cs="Arial"/>
          <w:sz w:val="22"/>
          <w:szCs w:val="22"/>
          <w:lang w:val="ro-RO"/>
        </w:rPr>
        <w:t xml:space="preserve">Resurse Umane are urmatoarele atribuţii: </w:t>
      </w:r>
    </w:p>
    <w:p w:rsidR="00933C5F" w:rsidRPr="003B1A19" w:rsidRDefault="00933C5F"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lang w:val="es-ES"/>
        </w:rPr>
        <w:t>analizează propunerile de structuri organizatorice ale compartimentelor de specialitate din cadrul instituţiei şi pregăteşte documentaţia necesară în vederea supunerii dezbaterii şi avizării de către Colegiul Director a organigramei şi statului de funcţii şi aprobării acestora de către Consiliul Judeţean Mureș;</w:t>
      </w:r>
    </w:p>
    <w:p w:rsidR="008B278F" w:rsidRPr="003B1A19" w:rsidRDefault="008B278F"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lang w:val="es-ES"/>
        </w:rPr>
        <w:t>păstrează evidenţa organigramei, statului de funcţii, Regulamentului de Organizare şi Funcţionare, fişelor de post şi fişelor de evaluare a posturilor pentru personalul contractual, fişelor de post pentru funcţionarii publici ai instituţiei;</w:t>
      </w:r>
    </w:p>
    <w:p w:rsidR="0097465B" w:rsidRPr="003B1A19" w:rsidRDefault="0097465B"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t>actualizează statele de personal în funcţie de modificările apărute în structura lor (angajări, lichidări, modificări ale sporului de vechime, avansări în clasa, grade şi trepte profesionale, indexări) şi le supune spre aprobare;</w:t>
      </w:r>
    </w:p>
    <w:p w:rsidR="00370B7A" w:rsidRPr="003B1A19" w:rsidRDefault="00370B7A" w:rsidP="009110F3">
      <w:pPr>
        <w:pStyle w:val="Listparagraf"/>
        <w:widowControl w:val="0"/>
        <w:numPr>
          <w:ilvl w:val="0"/>
          <w:numId w:val="52"/>
        </w:numPr>
        <w:autoSpaceDE w:val="0"/>
        <w:autoSpaceDN w:val="0"/>
        <w:adjustRightInd w:val="0"/>
        <w:spacing w:after="120"/>
        <w:ind w:left="567" w:hanging="567"/>
        <w:jc w:val="both"/>
        <w:rPr>
          <w:rFonts w:ascii="Trebuchet MS" w:hAnsi="Trebuchet MS"/>
          <w:lang w:val="it-IT"/>
        </w:rPr>
      </w:pPr>
      <w:r w:rsidRPr="003B1A19">
        <w:rPr>
          <w:rFonts w:ascii="Trebuchet MS" w:hAnsi="Trebuchet MS"/>
          <w:lang w:val="it-IT"/>
        </w:rPr>
        <w:t>gestionează resursele umane de la recrutare şi până la încetarea contractului individual de muncă din compartimentele aflate în gestiunea sa;</w:t>
      </w:r>
    </w:p>
    <w:p w:rsidR="00370B7A" w:rsidRPr="003B1A19" w:rsidRDefault="00370B7A"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lang w:val="it-IT"/>
        </w:rPr>
        <w:t>calculează vechimea în muncă la momentul angajării şi stabileste sporul de vechime;</w:t>
      </w:r>
    </w:p>
    <w:p w:rsidR="004E5DEE" w:rsidRPr="003B1A19" w:rsidRDefault="004E5DEE" w:rsidP="009110F3">
      <w:pPr>
        <w:pStyle w:val="Listparagraf"/>
        <w:numPr>
          <w:ilvl w:val="0"/>
          <w:numId w:val="52"/>
        </w:numPr>
        <w:spacing w:after="120"/>
        <w:ind w:left="567" w:hanging="567"/>
        <w:jc w:val="both"/>
        <w:rPr>
          <w:rFonts w:ascii="Trebuchet MS" w:hAnsi="Trebuchet MS"/>
          <w:lang w:val="es-ES"/>
        </w:rPr>
      </w:pPr>
      <w:r w:rsidRPr="003B1A19">
        <w:rPr>
          <w:rFonts w:ascii="Trebuchet MS" w:hAnsi="Trebuchet MS"/>
          <w:lang w:val="es-ES"/>
        </w:rPr>
        <w:lastRenderedPageBreak/>
        <w:t xml:space="preserve">organizează la nivelul instituţiei acţiunea de evaluare anuală a   performanţelor profesionale ale salariaţilor; </w:t>
      </w:r>
    </w:p>
    <w:p w:rsidR="004E5DEE" w:rsidRPr="003B1A19" w:rsidRDefault="004E5DEE" w:rsidP="009110F3">
      <w:pPr>
        <w:pStyle w:val="Listparagraf"/>
        <w:numPr>
          <w:ilvl w:val="0"/>
          <w:numId w:val="52"/>
        </w:numPr>
        <w:spacing w:after="120"/>
        <w:ind w:left="567" w:hanging="567"/>
        <w:jc w:val="both"/>
        <w:rPr>
          <w:rFonts w:ascii="Trebuchet MS" w:hAnsi="Trebuchet MS"/>
          <w:lang w:val="es-ES"/>
        </w:rPr>
      </w:pPr>
      <w:r w:rsidRPr="003B1A19">
        <w:rPr>
          <w:rFonts w:ascii="Trebuchet MS" w:hAnsi="Trebuchet MS"/>
          <w:lang w:val="es-ES"/>
        </w:rPr>
        <w:t>asigură asistenţă metodologică şefilor de servicii pe întreg procesul de evaluare a performanţelor profesionale ale funcţionarilor publici, precum şi pentru întocmirea fişelor de post;</w:t>
      </w:r>
    </w:p>
    <w:p w:rsidR="004E5DEE" w:rsidRPr="003B1A19" w:rsidRDefault="004E5DEE" w:rsidP="009110F3">
      <w:pPr>
        <w:pStyle w:val="Listparagraf"/>
        <w:numPr>
          <w:ilvl w:val="0"/>
          <w:numId w:val="52"/>
        </w:numPr>
        <w:spacing w:after="120"/>
        <w:ind w:left="567" w:hanging="567"/>
        <w:jc w:val="both"/>
        <w:rPr>
          <w:rFonts w:ascii="Trebuchet MS" w:hAnsi="Trebuchet MS"/>
          <w:lang w:val="es-ES"/>
        </w:rPr>
      </w:pPr>
      <w:r w:rsidRPr="003B1A19">
        <w:rPr>
          <w:rFonts w:ascii="Trebuchet MS" w:hAnsi="Trebuchet MS"/>
          <w:lang w:val="es-ES"/>
        </w:rPr>
        <w:t xml:space="preserve">întocmeşte şi păstrează dosarele profesionale ale funcţionarilor publici precum şi  a dosarelor personale ale angajaţilor contractuali; </w:t>
      </w:r>
    </w:p>
    <w:p w:rsidR="004E5DEE" w:rsidRPr="003B1A19" w:rsidRDefault="004E5DEE" w:rsidP="009110F3">
      <w:pPr>
        <w:pStyle w:val="Listparagraf"/>
        <w:numPr>
          <w:ilvl w:val="0"/>
          <w:numId w:val="52"/>
        </w:numPr>
        <w:spacing w:after="120"/>
        <w:ind w:left="567" w:hanging="567"/>
        <w:jc w:val="both"/>
        <w:rPr>
          <w:rFonts w:ascii="Trebuchet MS" w:hAnsi="Trebuchet MS"/>
          <w:lang w:val="es-ES"/>
        </w:rPr>
      </w:pPr>
      <w:r w:rsidRPr="003B1A19">
        <w:rPr>
          <w:rFonts w:ascii="Trebuchet MS" w:hAnsi="Trebuchet MS"/>
          <w:lang w:val="es-ES"/>
        </w:rPr>
        <w:t xml:space="preserve">întocmeşte şi gestionează contractele </w:t>
      </w:r>
      <w:r w:rsidR="00F22A65" w:rsidRPr="003B1A19">
        <w:rPr>
          <w:rFonts w:ascii="Trebuchet MS" w:hAnsi="Trebuchet MS"/>
          <w:lang w:val="es-ES"/>
        </w:rPr>
        <w:t xml:space="preserve">individuale </w:t>
      </w:r>
      <w:r w:rsidRPr="003B1A19">
        <w:rPr>
          <w:rFonts w:ascii="Trebuchet MS" w:hAnsi="Trebuchet MS"/>
          <w:lang w:val="es-ES"/>
        </w:rPr>
        <w:t xml:space="preserve">de muncă, în condiţiile legii; </w:t>
      </w:r>
    </w:p>
    <w:p w:rsidR="003836FA" w:rsidRPr="003B1A19" w:rsidRDefault="003836FA" w:rsidP="009110F3">
      <w:pPr>
        <w:pStyle w:val="Listparagraf"/>
        <w:numPr>
          <w:ilvl w:val="0"/>
          <w:numId w:val="52"/>
        </w:numPr>
        <w:spacing w:after="120"/>
        <w:ind w:left="567" w:hanging="567"/>
        <w:jc w:val="both"/>
        <w:rPr>
          <w:rFonts w:ascii="Trebuchet MS" w:hAnsi="Trebuchet MS"/>
          <w:lang w:val="es-ES"/>
        </w:rPr>
      </w:pPr>
      <w:r w:rsidRPr="003B1A19">
        <w:rPr>
          <w:rFonts w:ascii="Trebuchet MS" w:hAnsi="Trebuchet MS"/>
          <w:lang w:val="es-ES"/>
        </w:rPr>
        <w:t>întocmeşte actele adiţionale de modificare a contractelor individuale de muncă, pentru personalul contractual;</w:t>
      </w:r>
    </w:p>
    <w:p w:rsidR="004E5DEE" w:rsidRPr="003B1A19" w:rsidRDefault="004E5DEE" w:rsidP="009110F3">
      <w:pPr>
        <w:pStyle w:val="Listparagraf"/>
        <w:numPr>
          <w:ilvl w:val="0"/>
          <w:numId w:val="52"/>
        </w:numPr>
        <w:spacing w:after="120"/>
        <w:ind w:left="567" w:hanging="567"/>
        <w:jc w:val="both"/>
        <w:rPr>
          <w:rFonts w:ascii="Trebuchet MS" w:hAnsi="Trebuchet MS"/>
          <w:lang w:val="es-ES"/>
        </w:rPr>
      </w:pPr>
      <w:r w:rsidRPr="003B1A19">
        <w:rPr>
          <w:rFonts w:ascii="Trebuchet MS" w:hAnsi="Trebuchet MS"/>
          <w:lang w:val="es-ES"/>
        </w:rPr>
        <w:t xml:space="preserve">stabileşte salariul de încadrare al angajaţilor conform prevederilor  legale; </w:t>
      </w:r>
    </w:p>
    <w:p w:rsidR="004E5DEE" w:rsidRPr="003B1A19" w:rsidRDefault="004E5DEE" w:rsidP="009110F3">
      <w:pPr>
        <w:pStyle w:val="Listparagraf"/>
        <w:numPr>
          <w:ilvl w:val="0"/>
          <w:numId w:val="52"/>
        </w:numPr>
        <w:spacing w:after="120"/>
        <w:ind w:left="567" w:hanging="567"/>
        <w:jc w:val="both"/>
        <w:rPr>
          <w:rFonts w:ascii="Trebuchet MS" w:hAnsi="Trebuchet MS"/>
          <w:lang w:val="es-ES"/>
        </w:rPr>
      </w:pPr>
      <w:r w:rsidRPr="003B1A19">
        <w:rPr>
          <w:rFonts w:ascii="Trebuchet MS" w:hAnsi="Trebuchet MS"/>
          <w:lang w:val="es-ES"/>
        </w:rPr>
        <w:t xml:space="preserve">gestionează fişele de evaluare a performanţelor profesionale individuale pentru personalul încadrat cu contract individual de muncă şi a rapoartelor de evaluare a performanţelor individuale ale funcţionarilor publici; </w:t>
      </w:r>
    </w:p>
    <w:p w:rsidR="004E5DEE" w:rsidRPr="003B1A19" w:rsidRDefault="004E5DEE" w:rsidP="009110F3">
      <w:pPr>
        <w:pStyle w:val="Listparagraf"/>
        <w:widowControl w:val="0"/>
        <w:numPr>
          <w:ilvl w:val="0"/>
          <w:numId w:val="52"/>
        </w:numPr>
        <w:autoSpaceDE w:val="0"/>
        <w:autoSpaceDN w:val="0"/>
        <w:adjustRightInd w:val="0"/>
        <w:spacing w:after="120"/>
        <w:ind w:left="567" w:hanging="567"/>
        <w:jc w:val="both"/>
        <w:rPr>
          <w:rFonts w:ascii="Trebuchet MS" w:hAnsi="Trebuchet MS"/>
          <w:lang w:val="es-ES"/>
        </w:rPr>
      </w:pPr>
      <w:r w:rsidRPr="003B1A19">
        <w:rPr>
          <w:rFonts w:ascii="Trebuchet MS" w:hAnsi="Trebuchet MS"/>
          <w:lang w:val="es-ES"/>
        </w:rPr>
        <w:t>asigură întocmirea documentelor privind angajarea şi promovarea personalului pe funcţii şi specialităţi, potrivit organigramei, atribuţiilor şi răspunderilor ce le sunt stabilite prin actele normative; </w:t>
      </w:r>
    </w:p>
    <w:p w:rsidR="0097465B" w:rsidRPr="003B1A19" w:rsidRDefault="0097465B" w:rsidP="009110F3">
      <w:pPr>
        <w:pStyle w:val="Listparagraf"/>
        <w:numPr>
          <w:ilvl w:val="0"/>
          <w:numId w:val="52"/>
        </w:numPr>
        <w:shd w:val="clear" w:color="auto" w:fill="FFFFFF"/>
        <w:spacing w:after="120"/>
        <w:ind w:left="567" w:hanging="567"/>
        <w:jc w:val="both"/>
        <w:rPr>
          <w:rFonts w:ascii="Trebuchet MS" w:hAnsi="Trebuchet MS" w:cs="Arial"/>
          <w:lang w:val="ro-RO"/>
        </w:rPr>
      </w:pPr>
      <w:r w:rsidRPr="003B1A19">
        <w:rPr>
          <w:rFonts w:ascii="Trebuchet MS" w:hAnsi="Trebuchet MS" w:cs="Arial"/>
          <w:lang w:val="ro-RO"/>
        </w:rPr>
        <w:t>elaboreaza proceduri de lucru în cadrul biroului, privind principalele activități de resurse umane (recrutare și selecție de personal, planificarea resurselor umane, instruire, evaluarea performantelor profesionale) și se asigură de respectarea acestora de către întreg personalul biroului;</w:t>
      </w:r>
    </w:p>
    <w:p w:rsidR="004E5DEE" w:rsidRPr="003B1A19" w:rsidRDefault="0097465B" w:rsidP="009110F3">
      <w:pPr>
        <w:pStyle w:val="Listparagraf"/>
        <w:numPr>
          <w:ilvl w:val="0"/>
          <w:numId w:val="52"/>
        </w:numPr>
        <w:spacing w:after="120"/>
        <w:ind w:left="567" w:hanging="567"/>
        <w:jc w:val="both"/>
        <w:rPr>
          <w:rFonts w:ascii="Trebuchet MS" w:hAnsi="Trebuchet MS" w:cs="Arial"/>
          <w:lang w:val="ro-RO"/>
        </w:rPr>
      </w:pPr>
      <w:r w:rsidRPr="003B1A19">
        <w:rPr>
          <w:rFonts w:ascii="Trebuchet MS" w:hAnsi="Trebuchet MS" w:cs="Arial"/>
          <w:lang w:val="ro-RO"/>
        </w:rPr>
        <w:t>colaborează cu Agenţia Naţională a Funcţionarilor Publici, comunică acestei instituţii dispoziţiile emise cu privire la funcţionarii publici (numire în funcţie publică, funcţie de conducere, sancţionare, modificare, suspendare ori încetare raporturi de serviciu);</w:t>
      </w:r>
    </w:p>
    <w:p w:rsidR="0097465B" w:rsidRPr="003B1A19" w:rsidRDefault="00B929B7" w:rsidP="009110F3">
      <w:pPr>
        <w:pStyle w:val="Listparagraf"/>
        <w:numPr>
          <w:ilvl w:val="0"/>
          <w:numId w:val="52"/>
        </w:numPr>
        <w:spacing w:after="120"/>
        <w:ind w:left="567" w:hanging="567"/>
        <w:jc w:val="both"/>
        <w:rPr>
          <w:rFonts w:ascii="Trebuchet MS" w:hAnsi="Trebuchet MS" w:cs="Arial"/>
          <w:lang w:val="ro-RO"/>
        </w:rPr>
      </w:pPr>
      <w:r w:rsidRPr="003B1A19">
        <w:rPr>
          <w:rFonts w:ascii="Trebuchet MS" w:hAnsi="Trebuchet MS" w:cs="Arial"/>
          <w:lang w:val="ro-RO"/>
        </w:rPr>
        <w:t xml:space="preserve">informează </w:t>
      </w:r>
      <w:r w:rsidR="0097465B" w:rsidRPr="003B1A19">
        <w:rPr>
          <w:rFonts w:ascii="Trebuchet MS" w:hAnsi="Trebuchet MS" w:cs="Arial"/>
          <w:lang w:val="ro-RO"/>
        </w:rPr>
        <w:t xml:space="preserve">Agenţia Naţională a Funcţionarilor Publici </w:t>
      </w:r>
      <w:r w:rsidRPr="003B1A19">
        <w:rPr>
          <w:rFonts w:ascii="Trebuchet MS" w:hAnsi="Trebuchet MS" w:cs="Arial"/>
          <w:lang w:val="ro-RO"/>
        </w:rPr>
        <w:t>cu privire la</w:t>
      </w:r>
      <w:r w:rsidR="0097465B" w:rsidRPr="003B1A19">
        <w:rPr>
          <w:rFonts w:ascii="Trebuchet MS" w:hAnsi="Trebuchet MS" w:cs="Arial"/>
          <w:lang w:val="ro-RO"/>
        </w:rPr>
        <w:t xml:space="preserve"> organizare</w:t>
      </w:r>
      <w:r w:rsidRPr="003B1A19">
        <w:rPr>
          <w:rFonts w:ascii="Trebuchet MS" w:hAnsi="Trebuchet MS" w:cs="Arial"/>
          <w:lang w:val="ro-RO"/>
        </w:rPr>
        <w:t>a</w:t>
      </w:r>
      <w:r w:rsidR="0097465B" w:rsidRPr="003B1A19">
        <w:rPr>
          <w:rFonts w:ascii="Trebuchet MS" w:hAnsi="Trebuchet MS" w:cs="Arial"/>
          <w:lang w:val="ro-RO"/>
        </w:rPr>
        <w:t xml:space="preserve"> concursuri</w:t>
      </w:r>
      <w:r w:rsidRPr="003B1A19">
        <w:rPr>
          <w:rFonts w:ascii="Trebuchet MS" w:hAnsi="Trebuchet MS" w:cs="Arial"/>
          <w:lang w:val="ro-RO"/>
        </w:rPr>
        <w:t>lor</w:t>
      </w:r>
      <w:r w:rsidR="0097465B" w:rsidRPr="003B1A19">
        <w:rPr>
          <w:rFonts w:ascii="Trebuchet MS" w:hAnsi="Trebuchet MS" w:cs="Arial"/>
          <w:lang w:val="ro-RO"/>
        </w:rPr>
        <w:t xml:space="preserve"> în vederea recrutării</w:t>
      </w:r>
      <w:r w:rsidRPr="003B1A19">
        <w:rPr>
          <w:rFonts w:ascii="Trebuchet MS" w:hAnsi="Trebuchet MS" w:cs="Arial"/>
          <w:lang w:val="ro-RO"/>
        </w:rPr>
        <w:t>/ocupării</w:t>
      </w:r>
      <w:r w:rsidR="0097465B" w:rsidRPr="003B1A19">
        <w:rPr>
          <w:rFonts w:ascii="Trebuchet MS" w:hAnsi="Trebuchet MS" w:cs="Arial"/>
          <w:lang w:val="ro-RO"/>
        </w:rPr>
        <w:t xml:space="preserve"> funcţionarilor publici, a concursurilor </w:t>
      </w:r>
      <w:r w:rsidRPr="003B1A19">
        <w:rPr>
          <w:rFonts w:ascii="Trebuchet MS" w:hAnsi="Trebuchet MS" w:cs="Arial"/>
          <w:lang w:val="ro-RO"/>
        </w:rPr>
        <w:t>de</w:t>
      </w:r>
      <w:r w:rsidR="0097465B" w:rsidRPr="003B1A19">
        <w:rPr>
          <w:rFonts w:ascii="Trebuchet MS" w:hAnsi="Trebuchet MS" w:cs="Arial"/>
          <w:lang w:val="ro-RO"/>
        </w:rPr>
        <w:t xml:space="preserve"> promovare</w:t>
      </w:r>
      <w:r w:rsidRPr="003B1A19">
        <w:rPr>
          <w:rFonts w:ascii="Trebuchet MS" w:hAnsi="Trebuchet MS" w:cs="Arial"/>
          <w:lang w:val="ro-RO"/>
        </w:rPr>
        <w:t>,</w:t>
      </w:r>
      <w:r w:rsidR="0097465B" w:rsidRPr="003B1A19">
        <w:rPr>
          <w:rFonts w:ascii="Trebuchet MS" w:hAnsi="Trebuchet MS" w:cs="Arial"/>
          <w:lang w:val="ro-RO"/>
        </w:rPr>
        <w:t xml:space="preserve"> pentru exercitarea temporară a unor funcţii de conducere vacante;</w:t>
      </w:r>
    </w:p>
    <w:p w:rsidR="004E5DEE" w:rsidRPr="003B1A19" w:rsidRDefault="0097465B"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t>întocmeşte actele administrative (dispoziţiile) necesare pentru numirea în funcţii publice, încetarea raporturilor de serviciu, încadrarea, promovarea, transferarea, detaşarea, numirea temporara în funcţii de conducere, schimbarea locului de munca şi încetarea raporturilor de serviciu/de munca, pentru funcţionari publici şi personalul contractual din aparatul propriu şi din cadrul centrelor/serviciilor/complexelor din subordinea DGASPC Mures;</w:t>
      </w:r>
    </w:p>
    <w:p w:rsidR="0097465B" w:rsidRPr="003B1A19" w:rsidRDefault="0097465B"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t>întocmeşte şi predă în termen rapoartele statistice trimestriale, semestriale şi anuale privind numărul salariaţilor;</w:t>
      </w:r>
    </w:p>
    <w:p w:rsidR="0097465B" w:rsidRPr="003B1A19" w:rsidRDefault="0097465B"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t xml:space="preserve">verifica </w:t>
      </w:r>
      <w:r w:rsidR="004E5DEE" w:rsidRPr="003B1A19">
        <w:rPr>
          <w:rFonts w:ascii="Trebuchet MS" w:hAnsi="Trebuchet MS" w:cs="Arial"/>
          <w:lang w:val="ro-RO"/>
        </w:rPr>
        <w:t>corespondența</w:t>
      </w:r>
      <w:r w:rsidRPr="003B1A19">
        <w:rPr>
          <w:rFonts w:ascii="Trebuchet MS" w:hAnsi="Trebuchet MS" w:cs="Arial"/>
          <w:lang w:val="ro-RO"/>
        </w:rPr>
        <w:t xml:space="preserve"> repartizat</w:t>
      </w:r>
      <w:r w:rsidR="004E5DEE" w:rsidRPr="003B1A19">
        <w:rPr>
          <w:rFonts w:ascii="Trebuchet MS" w:hAnsi="Trebuchet MS" w:cs="Arial"/>
          <w:lang w:val="ro-RO"/>
        </w:rPr>
        <w:t>ă</w:t>
      </w:r>
      <w:r w:rsidRPr="003B1A19">
        <w:rPr>
          <w:rFonts w:ascii="Trebuchet MS" w:hAnsi="Trebuchet MS" w:cs="Arial"/>
          <w:lang w:val="ro-RO"/>
        </w:rPr>
        <w:t xml:space="preserve"> şi le rezolva în termen; permanent acorda asistenţă de specialitate privind organizarea, drepturile salariale;</w:t>
      </w:r>
    </w:p>
    <w:p w:rsidR="0097465B" w:rsidRPr="003B1A19" w:rsidRDefault="0097465B"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t>organizează și coordonează întreg procesul de recrutare și selecție de personal pentru posturile vacante/temporar vacante şi promovare a funcţionarilor publici şi a personalului contractual, potrivit prevederilor legale, aprobate de conducerea instituției;</w:t>
      </w:r>
    </w:p>
    <w:p w:rsidR="004E5DEE" w:rsidRPr="003B1A19" w:rsidRDefault="0097465B" w:rsidP="00D42AD4">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t>asigura secretariatul comisiilor de concurs pentru ocuparea unor posturi vacante şi a celor de soluţionare a contestaţiilor;</w:t>
      </w:r>
    </w:p>
    <w:p w:rsidR="0040729F" w:rsidRPr="003B1A19" w:rsidRDefault="0097465B" w:rsidP="0040729F">
      <w:pPr>
        <w:pStyle w:val="Listparagraf"/>
        <w:numPr>
          <w:ilvl w:val="0"/>
          <w:numId w:val="52"/>
        </w:numPr>
        <w:shd w:val="clear" w:color="auto" w:fill="FFFFFF"/>
        <w:spacing w:after="120"/>
        <w:ind w:left="567" w:hanging="567"/>
        <w:jc w:val="both"/>
        <w:rPr>
          <w:rFonts w:ascii="Trebuchet MS" w:hAnsi="Trebuchet MS" w:cs="Arial"/>
          <w:lang w:val="it-IT"/>
        </w:rPr>
      </w:pPr>
      <w:r w:rsidRPr="003B1A19">
        <w:rPr>
          <w:rFonts w:ascii="Trebuchet MS" w:hAnsi="Trebuchet MS" w:cs="Arial"/>
          <w:lang w:val="ro-RO"/>
        </w:rPr>
        <w:t xml:space="preserve">colaborează cu Serviciul de </w:t>
      </w:r>
      <w:r w:rsidR="0040729F" w:rsidRPr="003B1A19">
        <w:rPr>
          <w:rFonts w:ascii="Trebuchet MS" w:hAnsi="Trebuchet MS" w:cs="Arial"/>
          <w:lang w:val="it-IT"/>
        </w:rPr>
        <w:t>ține evidenta documentației necesare a activității biroului, privind salarizarea, fluctuatia de personal, angajari, promovari, transferuri, plecari și pensionări;</w:t>
      </w:r>
    </w:p>
    <w:p w:rsidR="0040729F" w:rsidRPr="003B1A19" w:rsidRDefault="0040729F" w:rsidP="0040729F">
      <w:pPr>
        <w:pStyle w:val="Listparagraf"/>
        <w:numPr>
          <w:ilvl w:val="0"/>
          <w:numId w:val="52"/>
        </w:numPr>
        <w:ind w:left="567" w:hanging="567"/>
        <w:rPr>
          <w:rFonts w:ascii="Trebuchet MS" w:hAnsi="Trebuchet MS"/>
        </w:rPr>
      </w:pPr>
      <w:r w:rsidRPr="003B1A19">
        <w:rPr>
          <w:rFonts w:ascii="Trebuchet MS" w:hAnsi="Trebuchet MS"/>
        </w:rPr>
        <w:t xml:space="preserve">elaborează lucrări privind evidenţa şi mişcarea personalului; </w:t>
      </w:r>
    </w:p>
    <w:p w:rsidR="0040729F" w:rsidRPr="003B1A19" w:rsidRDefault="0040729F" w:rsidP="0040729F">
      <w:pPr>
        <w:pStyle w:val="Listparagraf"/>
        <w:numPr>
          <w:ilvl w:val="0"/>
          <w:numId w:val="52"/>
        </w:numPr>
        <w:ind w:left="567" w:hanging="567"/>
        <w:rPr>
          <w:rFonts w:ascii="Trebuchet MS" w:hAnsi="Trebuchet MS"/>
          <w:lang w:val="es-ES"/>
        </w:rPr>
      </w:pPr>
      <w:r w:rsidRPr="003B1A19">
        <w:rPr>
          <w:rFonts w:ascii="Trebuchet MS" w:hAnsi="Trebuchet MS"/>
          <w:lang w:val="es-ES"/>
        </w:rPr>
        <w:lastRenderedPageBreak/>
        <w:t xml:space="preserve">întocmeşte actele necesare în vederea pensionării personalului şi le înaintează în termen legal organelor competente; </w:t>
      </w:r>
    </w:p>
    <w:p w:rsidR="0040729F" w:rsidRPr="003B1A19" w:rsidRDefault="0040729F" w:rsidP="0040729F">
      <w:pPr>
        <w:pStyle w:val="Listparagraf"/>
        <w:widowControl w:val="0"/>
        <w:numPr>
          <w:ilvl w:val="0"/>
          <w:numId w:val="52"/>
        </w:numPr>
        <w:autoSpaceDE w:val="0"/>
        <w:autoSpaceDN w:val="0"/>
        <w:adjustRightInd w:val="0"/>
        <w:spacing w:after="120"/>
        <w:ind w:left="567" w:hanging="567"/>
        <w:jc w:val="both"/>
        <w:rPr>
          <w:rFonts w:ascii="Trebuchet MS" w:hAnsi="Trebuchet MS"/>
        </w:rPr>
      </w:pPr>
      <w:r w:rsidRPr="003B1A19">
        <w:rPr>
          <w:rFonts w:ascii="Trebuchet MS" w:hAnsi="Trebuchet MS"/>
        </w:rPr>
        <w:t xml:space="preserve">eliberează adeverinţe privind calitatea de salariat, </w:t>
      </w:r>
      <w:r w:rsidRPr="003B1A19">
        <w:t xml:space="preserve">vechimea în muncă a salariaților, </w:t>
      </w:r>
      <w:r w:rsidRPr="003B1A19">
        <w:rPr>
          <w:rFonts w:ascii="Trebuchet MS" w:hAnsi="Trebuchet MS"/>
        </w:rPr>
        <w:t>la solicitarea fiecărui salariat;</w:t>
      </w:r>
    </w:p>
    <w:p w:rsidR="0040729F" w:rsidRPr="003B1A19" w:rsidRDefault="0040729F" w:rsidP="0040729F">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lang w:val="es-ES"/>
        </w:rPr>
        <w:t>introduce și actualizează în baza de date a programului de evidenta personal și salarizare nomenclatorul de funcţii, profesii, studii, date personale ale angajaţilor, salariile de încadrare şi sporurile aferente conform structurii din organigrama aprobată etc.;</w:t>
      </w:r>
    </w:p>
    <w:p w:rsidR="0040729F" w:rsidRPr="003B1A19" w:rsidRDefault="0040729F" w:rsidP="0040729F">
      <w:pPr>
        <w:pStyle w:val="p6"/>
        <w:numPr>
          <w:ilvl w:val="0"/>
          <w:numId w:val="52"/>
        </w:numPr>
        <w:tabs>
          <w:tab w:val="left" w:pos="1276"/>
        </w:tabs>
        <w:spacing w:after="120" w:line="276" w:lineRule="auto"/>
        <w:ind w:left="567" w:hanging="567"/>
        <w:jc w:val="both"/>
        <w:rPr>
          <w:rFonts w:ascii="Trebuchet MS" w:hAnsi="Trebuchet MS" w:cs="Arial"/>
          <w:sz w:val="22"/>
          <w:szCs w:val="22"/>
          <w:lang w:val="ro-RO"/>
        </w:rPr>
      </w:pPr>
      <w:r w:rsidRPr="003B1A19">
        <w:rPr>
          <w:rFonts w:ascii="Trebuchet MS" w:hAnsi="Trebuchet MS" w:cs="Arial"/>
          <w:sz w:val="22"/>
          <w:szCs w:val="22"/>
          <w:lang w:val="ro-RO"/>
        </w:rPr>
        <w:t xml:space="preserve">asigură încadrarea/numirea personalului contractual/funcţionarilor publici în funcţii; </w:t>
      </w:r>
    </w:p>
    <w:p w:rsidR="0040729F" w:rsidRPr="003B1A19" w:rsidRDefault="0040729F" w:rsidP="0040729F">
      <w:pPr>
        <w:pStyle w:val="Listparagraf"/>
        <w:numPr>
          <w:ilvl w:val="0"/>
          <w:numId w:val="52"/>
        </w:numPr>
        <w:spacing w:after="120"/>
        <w:ind w:left="567" w:hanging="567"/>
        <w:jc w:val="both"/>
        <w:rPr>
          <w:rFonts w:ascii="Trebuchet MS" w:hAnsi="Trebuchet MS" w:cs="Arial"/>
          <w:lang w:val="ro-RO"/>
        </w:rPr>
      </w:pPr>
      <w:r w:rsidRPr="003B1A19">
        <w:rPr>
          <w:rFonts w:ascii="Trebuchet MS" w:hAnsi="Trebuchet MS" w:cs="Arial"/>
          <w:lang w:val="ro-RO"/>
        </w:rPr>
        <w:t>încheie si urmăreşte derularea contractului individual de muncă al fiecărui salariat, care a fost admis în urma unui concurs/examen;</w:t>
      </w:r>
    </w:p>
    <w:p w:rsidR="0040729F" w:rsidRPr="003B1A19" w:rsidRDefault="0040729F" w:rsidP="0040729F">
      <w:pPr>
        <w:pStyle w:val="Listparagraf"/>
        <w:numPr>
          <w:ilvl w:val="0"/>
          <w:numId w:val="52"/>
        </w:numPr>
        <w:spacing w:after="120"/>
        <w:ind w:left="567" w:hanging="567"/>
        <w:jc w:val="both"/>
        <w:rPr>
          <w:rFonts w:ascii="Trebuchet MS" w:hAnsi="Trebuchet MS" w:cs="Arial"/>
          <w:lang w:val="ro-RO"/>
        </w:rPr>
      </w:pPr>
      <w:r w:rsidRPr="003B1A19">
        <w:rPr>
          <w:rFonts w:ascii="Trebuchet MS" w:hAnsi="Trebuchet MS" w:cs="Arial"/>
          <w:lang w:val="ro-RO"/>
        </w:rPr>
        <w:t>cooperează cu personalul, cu atribuții specifice în domeniul securității și sănătății în muncă, precum și cu medicul de medicina muncii al instituției, în vederea eliberării fișei de aptitudine a viitorilor angajați, necesară la întocmirea contractului individual de muncă, în condițiile legislației în vigoare;</w:t>
      </w:r>
    </w:p>
    <w:p w:rsidR="0040729F" w:rsidRPr="003B1A19" w:rsidRDefault="0040729F" w:rsidP="0040729F">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t>încetează contracte individuale de muncă/raport de serviciu ale angajaţilor, prin acordul părţilor, prin demisie sau pensionare;</w:t>
      </w:r>
    </w:p>
    <w:p w:rsidR="0040729F" w:rsidRPr="003B1A19" w:rsidRDefault="0040729F" w:rsidP="0040729F">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t xml:space="preserve">în baza Hotărârii Comisiei pentru Protecţia Copilului Mureş, referatului întocmit de Serviciul de Asistență Maternală ia măsurile pentru încetarea/suspendarea contractului individual de munca al asistentului maternal profesionist în cazul suspendării sau retragerii atestatului conform prevederilor legale </w:t>
      </w:r>
    </w:p>
    <w:p w:rsidR="0040729F" w:rsidRPr="003B1A19" w:rsidRDefault="0040729F" w:rsidP="0040729F">
      <w:pPr>
        <w:pStyle w:val="Listparagraf"/>
        <w:widowControl w:val="0"/>
        <w:numPr>
          <w:ilvl w:val="0"/>
          <w:numId w:val="52"/>
        </w:numPr>
        <w:autoSpaceDE w:val="0"/>
        <w:autoSpaceDN w:val="0"/>
        <w:adjustRightInd w:val="0"/>
        <w:spacing w:after="120"/>
        <w:ind w:left="567" w:hanging="567"/>
        <w:jc w:val="both"/>
        <w:rPr>
          <w:rFonts w:ascii="Trebuchet MS" w:hAnsi="Trebuchet MS"/>
          <w:lang w:val="es-ES"/>
        </w:rPr>
      </w:pPr>
      <w:r w:rsidRPr="003B1A19">
        <w:rPr>
          <w:rFonts w:ascii="Trebuchet MS" w:hAnsi="Trebuchet MS"/>
          <w:lang w:val="es-ES"/>
        </w:rPr>
        <w:t>elaborează planul anual de formare şi perfecţionare profesională pentru funcţionarii publici şi personalul contractual, pe baza nevoilor de formare identificate;</w:t>
      </w:r>
    </w:p>
    <w:p w:rsidR="0040729F" w:rsidRPr="003B1A19" w:rsidRDefault="0040729F" w:rsidP="0040729F">
      <w:pPr>
        <w:pStyle w:val="Listparagraf"/>
        <w:widowControl w:val="0"/>
        <w:numPr>
          <w:ilvl w:val="0"/>
          <w:numId w:val="52"/>
        </w:numPr>
        <w:autoSpaceDE w:val="0"/>
        <w:autoSpaceDN w:val="0"/>
        <w:adjustRightInd w:val="0"/>
        <w:spacing w:after="120"/>
        <w:ind w:left="567" w:hanging="567"/>
        <w:jc w:val="both"/>
        <w:rPr>
          <w:rFonts w:ascii="Trebuchet MS" w:hAnsi="Trebuchet MS"/>
          <w:lang w:val="es-ES"/>
        </w:rPr>
      </w:pPr>
      <w:r w:rsidRPr="003B1A19">
        <w:rPr>
          <w:rFonts w:ascii="Trebuchet MS" w:hAnsi="Trebuchet MS"/>
          <w:lang w:val="es-ES"/>
        </w:rPr>
        <w:t>ţine evidenţa sesiunilor, simpozioanelor, schimburilor de experienţă, cursurilor şi programelor de formare, trainingurilor organizate în ţară, străinătate şi în cadrul instituţiei, la care au participat salariaţi din cadrul Direcţiei;</w:t>
      </w:r>
    </w:p>
    <w:p w:rsidR="0097465B" w:rsidRPr="003B1A19" w:rsidRDefault="0040729F" w:rsidP="0040729F">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lang w:val="es-ES"/>
        </w:rPr>
        <w:t xml:space="preserve">centralizează programarea şi reprogramarea </w:t>
      </w:r>
      <w:r w:rsidR="0097465B" w:rsidRPr="003B1A19">
        <w:rPr>
          <w:rFonts w:ascii="Trebuchet MS" w:hAnsi="Trebuchet MS" w:cs="Arial"/>
          <w:lang w:val="ro-RO"/>
        </w:rPr>
        <w:t>evaluare complexă a persoanelor adulte cu handicap pentru încheierea de contracte individuale de muncă pentru persoanele care pot deveni asistenţi personali profesionişti atestaţi și ia măsuri pentru soluționarea situațiilor asistentilor personali profesioniști;</w:t>
      </w:r>
    </w:p>
    <w:p w:rsidR="0097465B" w:rsidRPr="003B1A19" w:rsidRDefault="0097465B" w:rsidP="009110F3">
      <w:pPr>
        <w:pStyle w:val="Listparagraf"/>
        <w:numPr>
          <w:ilvl w:val="0"/>
          <w:numId w:val="52"/>
        </w:numPr>
        <w:spacing w:after="120"/>
        <w:ind w:left="567" w:hanging="567"/>
        <w:jc w:val="both"/>
        <w:rPr>
          <w:rFonts w:ascii="Trebuchet MS" w:hAnsi="Trebuchet MS" w:cs="Arial"/>
          <w:lang w:val="ro-RO"/>
        </w:rPr>
      </w:pPr>
      <w:r w:rsidRPr="003B1A19">
        <w:rPr>
          <w:rFonts w:ascii="Trebuchet MS" w:hAnsi="Trebuchet MS" w:cs="Arial"/>
          <w:lang w:val="ro-RO"/>
        </w:rPr>
        <w:t xml:space="preserve">comunică conducătorilor serviciilor/compartimentelor/centrelor/complexelor din instituţie (până la 1 decembrie a fiecărui an) criteriile de performanţă, pe baza cărora se va face evaluarea performanţelor profesionale individuale ale funcţionarilor publici pentru anul următor, respectiv criteriile pentru personalul contractual; </w:t>
      </w:r>
    </w:p>
    <w:p w:rsidR="0097465B" w:rsidRPr="003B1A19" w:rsidRDefault="0097465B" w:rsidP="009110F3">
      <w:pPr>
        <w:pStyle w:val="Listparagraf"/>
        <w:numPr>
          <w:ilvl w:val="0"/>
          <w:numId w:val="52"/>
        </w:numPr>
        <w:spacing w:after="120"/>
        <w:ind w:left="567" w:hanging="567"/>
        <w:jc w:val="both"/>
        <w:rPr>
          <w:rFonts w:ascii="Trebuchet MS" w:hAnsi="Trebuchet MS" w:cs="Arial"/>
          <w:lang w:val="ro-RO"/>
        </w:rPr>
      </w:pPr>
      <w:r w:rsidRPr="003B1A19">
        <w:rPr>
          <w:rFonts w:ascii="Trebuchet MS" w:hAnsi="Trebuchet MS" w:cs="Arial"/>
          <w:lang w:val="ro-RO"/>
        </w:rPr>
        <w:t xml:space="preserve">transmite conducătorilor serviciilor/compartimentelor/centrelor/complexelor formularele rapoartelor de evaluare, coordonând şi monitorizând procesul de evaluare a performanţelor profesionale individuale, în scopul aplicării corecte a procedurilor de evaluare; </w:t>
      </w:r>
    </w:p>
    <w:p w:rsidR="0097465B" w:rsidRPr="003B1A19" w:rsidRDefault="0097465B" w:rsidP="009110F3">
      <w:pPr>
        <w:pStyle w:val="Listparagraf"/>
        <w:numPr>
          <w:ilvl w:val="0"/>
          <w:numId w:val="52"/>
        </w:numPr>
        <w:spacing w:after="120"/>
        <w:ind w:left="567" w:hanging="567"/>
        <w:jc w:val="both"/>
        <w:rPr>
          <w:rFonts w:ascii="Trebuchet MS" w:hAnsi="Trebuchet MS" w:cs="Arial"/>
          <w:lang w:val="ro-RO"/>
        </w:rPr>
      </w:pPr>
      <w:r w:rsidRPr="003B1A19">
        <w:rPr>
          <w:rFonts w:ascii="Trebuchet MS" w:hAnsi="Trebuchet MS" w:cs="Arial"/>
          <w:lang w:val="ro-RO"/>
        </w:rPr>
        <w:t xml:space="preserve">asigură asistenţă de specialitate evaluatorilor şi funcţionarilor publici pe întreg procesul de evaluare, urmărind asigurarea stabilirii de către şefii serviciilor/compartimentelor/centrelor/complexelor a obiectivelor individuale şi a termenelor de realizare a acestora pe baza atribuţiilor stabilite în fişa postului; </w:t>
      </w:r>
    </w:p>
    <w:p w:rsidR="0097465B" w:rsidRPr="003B1A19" w:rsidRDefault="0097465B"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t xml:space="preserve">ține legătura cu conducătorii serviciilor/compartimentelor/centrelor/complexelor, care au în subordine funcţionari publici debutanţi, respectiv cu îndrumătorii acestora şi preia la sfârşitul perioadei de stagiu toate documentele de evaluare precum şi rapoartele de stagiu întocmite de funcţionarii publici debutanţi, </w:t>
      </w:r>
    </w:p>
    <w:p w:rsidR="0097465B" w:rsidRPr="003B1A19" w:rsidRDefault="0097465B" w:rsidP="009110F3">
      <w:pPr>
        <w:pStyle w:val="Listparagraf"/>
        <w:numPr>
          <w:ilvl w:val="0"/>
          <w:numId w:val="52"/>
        </w:numPr>
        <w:spacing w:after="120"/>
        <w:ind w:left="567" w:hanging="567"/>
        <w:jc w:val="both"/>
        <w:rPr>
          <w:rFonts w:ascii="Trebuchet MS" w:hAnsi="Trebuchet MS" w:cs="Arial"/>
          <w:lang w:val="ro-RO"/>
        </w:rPr>
      </w:pPr>
      <w:r w:rsidRPr="003B1A19">
        <w:rPr>
          <w:rFonts w:ascii="Trebuchet MS" w:hAnsi="Trebuchet MS" w:cs="Arial"/>
          <w:lang w:val="ro-RO"/>
        </w:rPr>
        <w:lastRenderedPageBreak/>
        <w:t>completează și transmite orice modificare a elementelor raportului de muncă în registrul general de evidență a salariaților la Inspectoratul Teritorial de Muncă Mureș, cu respectarea termenelor prevăzute în acest sens, de legislația în vigoare;</w:t>
      </w:r>
    </w:p>
    <w:p w:rsidR="0097465B" w:rsidRPr="003B1A19" w:rsidRDefault="0097465B" w:rsidP="009110F3">
      <w:pPr>
        <w:pStyle w:val="Listparagraf"/>
        <w:numPr>
          <w:ilvl w:val="0"/>
          <w:numId w:val="52"/>
        </w:numPr>
        <w:spacing w:after="120"/>
        <w:ind w:left="567" w:hanging="567"/>
        <w:jc w:val="both"/>
        <w:rPr>
          <w:rFonts w:ascii="Trebuchet MS" w:hAnsi="Trebuchet MS" w:cs="Arial"/>
          <w:lang w:val="ro-RO"/>
        </w:rPr>
      </w:pPr>
      <w:r w:rsidRPr="003B1A19">
        <w:rPr>
          <w:rFonts w:ascii="Trebuchet MS" w:hAnsi="Trebuchet MS" w:cs="Arial"/>
          <w:lang w:val="ro-RO"/>
        </w:rPr>
        <w:t>eliberează adeverințe care să ateste activitatea desfășurată de angajat, durata activității, vechimea în muncă și în specialitate, așa cum rezultă din registrul general de evidență a salariaților și din dosarul personal, precum și un extras din registru datat și certificat pentru conformitate;</w:t>
      </w:r>
    </w:p>
    <w:p w:rsidR="0097465B" w:rsidRPr="003B1A19" w:rsidRDefault="0097465B" w:rsidP="009110F3">
      <w:pPr>
        <w:pStyle w:val="Listparagraf"/>
        <w:numPr>
          <w:ilvl w:val="0"/>
          <w:numId w:val="52"/>
        </w:numPr>
        <w:spacing w:after="120"/>
        <w:ind w:left="567" w:hanging="567"/>
        <w:jc w:val="both"/>
        <w:rPr>
          <w:rFonts w:ascii="Trebuchet MS" w:hAnsi="Trebuchet MS" w:cs="Arial"/>
          <w:bCs/>
          <w:lang w:val="ro-RO"/>
        </w:rPr>
      </w:pPr>
      <w:r w:rsidRPr="003B1A19">
        <w:rPr>
          <w:rFonts w:ascii="Trebuchet MS" w:hAnsi="Trebuchet MS" w:cs="Arial"/>
          <w:lang w:val="ro-RO"/>
        </w:rPr>
        <w:t>eliberează adeverinţe la solicitarea cetăţenilor/foștilor angajaţi ai instituției, cu respectarea termenelor legale;</w:t>
      </w:r>
    </w:p>
    <w:p w:rsidR="0097465B" w:rsidRPr="003B1A19" w:rsidRDefault="0097465B" w:rsidP="009110F3">
      <w:pPr>
        <w:pStyle w:val="Listparagraf"/>
        <w:numPr>
          <w:ilvl w:val="0"/>
          <w:numId w:val="52"/>
        </w:numPr>
        <w:spacing w:after="120"/>
        <w:ind w:left="567" w:hanging="567"/>
        <w:jc w:val="both"/>
        <w:rPr>
          <w:rFonts w:ascii="Trebuchet MS" w:hAnsi="Trebuchet MS" w:cs="Arial"/>
          <w:lang w:val="it-IT"/>
        </w:rPr>
      </w:pPr>
      <w:r w:rsidRPr="003B1A19">
        <w:rPr>
          <w:rFonts w:ascii="Trebuchet MS" w:hAnsi="Trebuchet MS" w:cs="Arial"/>
          <w:lang w:val="it-IT"/>
        </w:rPr>
        <w:t>eliberează documente existente la dosarul personal/profesional, certificată pentru conformitate cu originalul, la solicitarea scrisă a salariatului;</w:t>
      </w:r>
    </w:p>
    <w:p w:rsidR="0097465B" w:rsidRPr="003B1A19" w:rsidRDefault="0097465B" w:rsidP="009110F3">
      <w:pPr>
        <w:pStyle w:val="Listparagraf"/>
        <w:numPr>
          <w:ilvl w:val="0"/>
          <w:numId w:val="52"/>
        </w:numPr>
        <w:spacing w:after="120"/>
        <w:ind w:left="567" w:hanging="567"/>
        <w:jc w:val="both"/>
        <w:rPr>
          <w:rFonts w:ascii="Trebuchet MS" w:hAnsi="Trebuchet MS" w:cs="Arial"/>
          <w:lang w:val="it-IT"/>
        </w:rPr>
      </w:pPr>
      <w:r w:rsidRPr="003B1A19">
        <w:rPr>
          <w:rFonts w:ascii="Trebuchet MS" w:hAnsi="Trebuchet MS" w:cs="Arial"/>
          <w:lang w:val="it-IT"/>
        </w:rPr>
        <w:t xml:space="preserve">întocmeşte, gestionează şi răspunde de dosarele profesionale ale funcţionarilor publici precum şi dosarele personale ale personalului contractual din cadrul direcției, conform prevederilor legale. </w:t>
      </w:r>
      <w:r w:rsidRPr="003B1A19">
        <w:rPr>
          <w:rFonts w:ascii="Trebuchet MS" w:hAnsi="Trebuchet MS" w:cs="Arial"/>
          <w:lang w:val="es-ES"/>
        </w:rPr>
        <w:t>Se asigură de existenţa la dosar a tuturor documentelor prevăzute de lege;</w:t>
      </w:r>
    </w:p>
    <w:p w:rsidR="0097465B" w:rsidRPr="003B1A19" w:rsidRDefault="0097465B" w:rsidP="009110F3">
      <w:pPr>
        <w:pStyle w:val="Listparagraf"/>
        <w:numPr>
          <w:ilvl w:val="0"/>
          <w:numId w:val="52"/>
        </w:numPr>
        <w:spacing w:after="120"/>
        <w:ind w:left="567" w:hanging="567"/>
        <w:jc w:val="both"/>
        <w:rPr>
          <w:rFonts w:ascii="Trebuchet MS" w:hAnsi="Trebuchet MS" w:cs="Arial"/>
          <w:lang w:val="it-IT"/>
        </w:rPr>
      </w:pPr>
      <w:r w:rsidRPr="003B1A19">
        <w:rPr>
          <w:rFonts w:ascii="Trebuchet MS" w:hAnsi="Trebuchet MS" w:cs="Arial"/>
          <w:lang w:val="it-IT"/>
        </w:rPr>
        <w:t>actualizează lunar baza de date privind vechimea în muncă a salariaților din cadrul DGASPC Mureș și întocmește dispoziții, după caz, privind avansarea în gradații, conform tranșelor de vechime, prevăzute de legislația în vigoare;</w:t>
      </w:r>
    </w:p>
    <w:p w:rsidR="0097465B" w:rsidRPr="003B1A19" w:rsidRDefault="0097465B" w:rsidP="009110F3">
      <w:pPr>
        <w:pStyle w:val="Listparagraf"/>
        <w:numPr>
          <w:ilvl w:val="0"/>
          <w:numId w:val="52"/>
        </w:numPr>
        <w:spacing w:after="120"/>
        <w:ind w:left="567" w:hanging="567"/>
        <w:jc w:val="both"/>
        <w:rPr>
          <w:rFonts w:ascii="Trebuchet MS" w:hAnsi="Trebuchet MS" w:cs="Arial"/>
          <w:bCs/>
          <w:lang w:val="pt-BR"/>
        </w:rPr>
      </w:pPr>
      <w:r w:rsidRPr="003B1A19">
        <w:rPr>
          <w:rFonts w:ascii="Trebuchet MS" w:hAnsi="Trebuchet MS" w:cs="Arial"/>
          <w:lang w:val="pt-BR"/>
        </w:rPr>
        <w:t>oferă consultanţă în probleme de personal</w:t>
      </w:r>
      <w:r w:rsidRPr="003B1A19">
        <w:rPr>
          <w:rFonts w:ascii="Trebuchet MS" w:hAnsi="Trebuchet MS" w:cs="Arial"/>
          <w:bCs/>
          <w:lang w:val="pt-BR"/>
        </w:rPr>
        <w:t>;</w:t>
      </w:r>
    </w:p>
    <w:p w:rsidR="00370B7A" w:rsidRPr="003B1A19" w:rsidRDefault="00370B7A" w:rsidP="009110F3">
      <w:pPr>
        <w:pStyle w:val="Listparagraf"/>
        <w:numPr>
          <w:ilvl w:val="0"/>
          <w:numId w:val="52"/>
        </w:numPr>
        <w:spacing w:after="120"/>
        <w:ind w:left="567" w:hanging="567"/>
        <w:jc w:val="both"/>
        <w:rPr>
          <w:rFonts w:ascii="Trebuchet MS" w:hAnsi="Trebuchet MS" w:cs="Arial"/>
          <w:bCs/>
          <w:lang w:val="pt-BR"/>
        </w:rPr>
      </w:pPr>
      <w:r w:rsidRPr="003B1A19">
        <w:rPr>
          <w:rFonts w:ascii="Trebuchet MS" w:hAnsi="Trebuchet MS"/>
          <w:lang w:val="pt-BR"/>
        </w:rPr>
        <w:t>constituie şi administrează baza de date privind evidenţa funcţiilor publice şi a funcţionarilor publici din cadrul aparatului propriu şi transmite Agenţiei Naţionale a Funcţionarilor Publici actele administrative pentru gestionarea bazei de date a funcţionarilor publici;</w:t>
      </w:r>
    </w:p>
    <w:p w:rsidR="009C46E1" w:rsidRPr="003B1A19" w:rsidRDefault="001D04DE"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Courier New"/>
          <w:lang w:val="es-ES"/>
        </w:rPr>
        <w:t xml:space="preserve">primesc şi înregistrează declaraţiile de avere şi declaraţiile de interese prin intermediul </w:t>
      </w:r>
      <w:r w:rsidR="009C46E1" w:rsidRPr="003B1A19">
        <w:rPr>
          <w:rFonts w:ascii="Trebuchet MS" w:hAnsi="Trebuchet MS" w:cs="Courier New"/>
          <w:lang w:val="es-ES"/>
        </w:rPr>
        <w:t xml:space="preserve">              </w:t>
      </w:r>
      <w:r w:rsidRPr="003B1A19">
        <w:rPr>
          <w:rFonts w:ascii="Trebuchet MS" w:hAnsi="Trebuchet MS" w:cs="Courier New"/>
          <w:lang w:val="es-ES"/>
        </w:rPr>
        <w:t>e-DAI, cu respectarea legislaţiei privind protecţia persoanelor fizice în ceea ce priveşte prelucrarea datelor cu caracter personal, şi eliberează la depunere o dovadă de primire;</w:t>
      </w:r>
    </w:p>
    <w:p w:rsidR="009C46E1" w:rsidRPr="003B1A19" w:rsidRDefault="001D04DE"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Courier New"/>
        </w:rPr>
        <w:t>îndeplinesc formalităţile de înregistrare în e-DAI a persoanelor;</w:t>
      </w:r>
    </w:p>
    <w:p w:rsidR="009C46E1" w:rsidRPr="003B1A19" w:rsidRDefault="001D04DE"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Courier New"/>
          <w:lang w:val="es-ES"/>
        </w:rPr>
        <w:t xml:space="preserve">verifică evidenţierea declaraţiilor de avere şi a declaraţiilor de interese în registre speciale, cu caracter public, accesibile prin e-DAI, denumite Registrul declaraţiilor de avere şi Registrul declaraţiilor de interese, ale căror modele au fost </w:t>
      </w:r>
      <w:r w:rsidR="009C46E1" w:rsidRPr="003B1A19">
        <w:rPr>
          <w:rFonts w:ascii="Trebuchet MS" w:hAnsi="Trebuchet MS" w:cs="Courier New"/>
          <w:lang w:val="es-ES"/>
        </w:rPr>
        <w:t>conform legislației în vigoare,</w:t>
      </w:r>
      <w:r w:rsidRPr="003B1A19">
        <w:rPr>
          <w:rFonts w:ascii="Trebuchet MS" w:hAnsi="Trebuchet MS" w:cs="Courier New"/>
          <w:lang w:val="es-ES"/>
        </w:rPr>
        <w:t xml:space="preserve"> privind stabilirea modelelor Registrului declaraţiilor de avere şi Registrului declaraţiilor de interese;</w:t>
      </w:r>
    </w:p>
    <w:p w:rsidR="009C46E1" w:rsidRPr="003B1A19" w:rsidRDefault="001D04DE"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Courier New"/>
          <w:lang w:val="es-ES"/>
        </w:rPr>
        <w:t xml:space="preserve">asigură afişarea şi menţinerea declaraţiilor de avere şi ale declaraţiilor de interese, pe pagina de internet a instituţiei, în termen de cel mult 30 de zile de la primire, prin anonimizarea adresei imobilelor declarate, cu excepţia localităţii unde sunt situate, adresei instituţiei care administrează activele financiare, a codului numeric personal, precum şi a semnăturii olografe. </w:t>
      </w:r>
    </w:p>
    <w:p w:rsidR="009C46E1" w:rsidRPr="003B1A19" w:rsidRDefault="001D04DE"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Courier New"/>
          <w:lang w:val="es-ES"/>
        </w:rPr>
        <w:t>trimit Agenţiei declaraţiile de avere şi declaraţiile de interese prin e-DAI, în termen de cel mult 10 zile de la primirea acestora;</w:t>
      </w:r>
    </w:p>
    <w:p w:rsidR="009C46E1" w:rsidRPr="003B1A19" w:rsidRDefault="001D04DE"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Courier New"/>
          <w:lang w:val="es-ES"/>
        </w:rPr>
        <w:t xml:space="preserve">generează prin intermediul e-DAI, după expirarea termenului de depunere, o listă cu persoanele care nu au depus declaraţiile de avere şi declaraţiile de interese în acest termen şi informează de îndată aceste persoane, solicitându-le un punct de vedere în termen de </w:t>
      </w:r>
      <w:r w:rsidR="009C46E1" w:rsidRPr="003B1A19">
        <w:rPr>
          <w:rFonts w:ascii="Trebuchet MS" w:hAnsi="Trebuchet MS" w:cs="Courier New"/>
          <w:lang w:val="es-ES"/>
        </w:rPr>
        <w:t xml:space="preserve">              </w:t>
      </w:r>
      <w:r w:rsidRPr="003B1A19">
        <w:rPr>
          <w:rFonts w:ascii="Trebuchet MS" w:hAnsi="Trebuchet MS" w:cs="Courier New"/>
          <w:lang w:val="es-ES"/>
        </w:rPr>
        <w:t>10 zile lucrătoare;</w:t>
      </w:r>
    </w:p>
    <w:p w:rsidR="009C46E1" w:rsidRPr="003B1A19" w:rsidRDefault="001D04DE"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Courier New"/>
          <w:lang w:val="es-ES"/>
        </w:rPr>
        <w:t>acordă consultanţă referitor la conţinutul şi aplicarea prevederilor legale privind completarea şi depunerea declaraţiilor de avere şi a declaraţiilor de interese persoanelor care au obligaţia</w:t>
      </w:r>
      <w:r w:rsidRPr="003B1A19">
        <w:rPr>
          <w:rFonts w:ascii="Courier New" w:hAnsi="Courier New" w:cs="Courier New"/>
          <w:lang w:val="es-ES"/>
        </w:rPr>
        <w:t xml:space="preserve"> </w:t>
      </w:r>
      <w:r w:rsidRPr="003B1A19">
        <w:rPr>
          <w:rFonts w:ascii="Trebuchet MS" w:hAnsi="Trebuchet MS" w:cs="Courier New"/>
          <w:lang w:val="es-ES"/>
        </w:rPr>
        <w:t>depunerii acestora.</w:t>
      </w:r>
    </w:p>
    <w:p w:rsidR="0097465B" w:rsidRPr="003B1A19" w:rsidRDefault="0097465B"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t>întocmeşte dosarele de pensionare pentru personalul din cadrul direcţiei (limita de vârsta, anticipata, anticipata parţială, urmaş, invaliditate);</w:t>
      </w:r>
    </w:p>
    <w:p w:rsidR="0097465B" w:rsidRPr="003B1A19" w:rsidRDefault="0097465B"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lastRenderedPageBreak/>
        <w:t>întocmeşte rapoarte statistice privind activitatea de salarizare şi de personal;</w:t>
      </w:r>
    </w:p>
    <w:p w:rsidR="0097465B" w:rsidRPr="003B1A19" w:rsidRDefault="0097465B"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t>centralizează unele situaţii, întocmeşte şi redactează rapoarte şi comunicări periodice, solicitate de instituţii colaboratoare, sau autoritatea centrală;</w:t>
      </w:r>
    </w:p>
    <w:p w:rsidR="0097465B" w:rsidRPr="003B1A19" w:rsidRDefault="0097465B" w:rsidP="009110F3">
      <w:pPr>
        <w:pStyle w:val="Listparagraf"/>
        <w:numPr>
          <w:ilvl w:val="0"/>
          <w:numId w:val="52"/>
        </w:numPr>
        <w:spacing w:after="120"/>
        <w:ind w:left="567" w:hanging="567"/>
        <w:jc w:val="both"/>
        <w:rPr>
          <w:rStyle w:val="Robust"/>
          <w:rFonts w:ascii="Trebuchet MS" w:hAnsi="Trebuchet MS" w:cs="Arial"/>
          <w:b w:val="0"/>
          <w:lang w:val="it-IT"/>
        </w:rPr>
      </w:pPr>
      <w:r w:rsidRPr="003B1A19">
        <w:rPr>
          <w:rStyle w:val="Robust"/>
          <w:rFonts w:ascii="Trebuchet MS" w:hAnsi="Trebuchet MS" w:cs="Arial"/>
          <w:b w:val="0"/>
          <w:lang w:val="it-IT"/>
        </w:rPr>
        <w:t>se actualizeaza permanent, studiază și aplică legislatia muncii în vigoare, precum și legislația referitoare la funcționarii publici;</w:t>
      </w:r>
    </w:p>
    <w:p w:rsidR="0097465B" w:rsidRPr="003B1A19" w:rsidRDefault="0097465B" w:rsidP="009110F3">
      <w:pPr>
        <w:pStyle w:val="Listparagraf"/>
        <w:numPr>
          <w:ilvl w:val="0"/>
          <w:numId w:val="52"/>
        </w:numPr>
        <w:spacing w:after="120"/>
        <w:ind w:left="567" w:hanging="567"/>
        <w:jc w:val="both"/>
        <w:rPr>
          <w:rStyle w:val="Robust"/>
          <w:rFonts w:ascii="Trebuchet MS" w:hAnsi="Trebuchet MS" w:cs="Arial"/>
          <w:b w:val="0"/>
          <w:bCs w:val="0"/>
          <w:lang w:val="it-IT"/>
        </w:rPr>
      </w:pPr>
      <w:r w:rsidRPr="003B1A19">
        <w:rPr>
          <w:rStyle w:val="Robust"/>
          <w:rFonts w:ascii="Trebuchet MS" w:hAnsi="Trebuchet MS" w:cs="Arial"/>
          <w:b w:val="0"/>
          <w:lang w:val="it-IT"/>
        </w:rPr>
        <w:t>participă la discutii în legatură cu aplicarea corectă a Codului muncii şi a legislaţiei în vigoare;</w:t>
      </w:r>
    </w:p>
    <w:p w:rsidR="0097465B" w:rsidRPr="003B1A19" w:rsidRDefault="0097465B" w:rsidP="009110F3">
      <w:pPr>
        <w:pStyle w:val="Listparagraf"/>
        <w:numPr>
          <w:ilvl w:val="0"/>
          <w:numId w:val="52"/>
        </w:numPr>
        <w:spacing w:after="120"/>
        <w:ind w:left="567" w:hanging="567"/>
        <w:jc w:val="both"/>
        <w:rPr>
          <w:rFonts w:ascii="Trebuchet MS" w:hAnsi="Trebuchet MS" w:cs="Arial"/>
          <w:lang w:val="it-IT"/>
        </w:rPr>
      </w:pPr>
      <w:r w:rsidRPr="003B1A19">
        <w:rPr>
          <w:rFonts w:ascii="Trebuchet MS" w:hAnsi="Trebuchet MS" w:cs="Arial"/>
          <w:lang w:val="it-IT"/>
        </w:rPr>
        <w:t>pune în aplicare şi execută legislaţia în domeniul salarizării personalului contractual şi al funcţionarilor publici;</w:t>
      </w:r>
    </w:p>
    <w:p w:rsidR="0097465B" w:rsidRPr="003B1A19" w:rsidRDefault="0097465B" w:rsidP="009110F3">
      <w:pPr>
        <w:pStyle w:val="Listparagraf"/>
        <w:widowControl w:val="0"/>
        <w:numPr>
          <w:ilvl w:val="0"/>
          <w:numId w:val="52"/>
        </w:numPr>
        <w:autoSpaceDE w:val="0"/>
        <w:autoSpaceDN w:val="0"/>
        <w:adjustRightInd w:val="0"/>
        <w:spacing w:after="120"/>
        <w:ind w:left="567" w:hanging="567"/>
        <w:jc w:val="both"/>
        <w:rPr>
          <w:rFonts w:ascii="Trebuchet MS" w:hAnsi="Trebuchet MS" w:cs="Arial"/>
          <w:lang w:val="ro-RO"/>
        </w:rPr>
      </w:pPr>
      <w:r w:rsidRPr="003B1A19">
        <w:rPr>
          <w:rFonts w:ascii="Trebuchet MS" w:hAnsi="Trebuchet MS" w:cs="Arial"/>
          <w:lang w:val="ro-RO"/>
        </w:rPr>
        <w:t>executa şi alte lucrări încredinţate de directorul general şi conducerea D.G.A.S.P.C Mureş sau de către Consiliul Judeţean Mureş;</w:t>
      </w:r>
    </w:p>
    <w:p w:rsidR="0097465B" w:rsidRPr="003B1A19" w:rsidRDefault="0097465B" w:rsidP="00614DC3">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w:t>
      </w:r>
      <w:r w:rsidR="00614DC3" w:rsidRPr="003B1A19">
        <w:rPr>
          <w:rFonts w:ascii="Trebuchet MS" w:hAnsi="Trebuchet MS" w:cs="Arial"/>
          <w:bCs/>
          <w:sz w:val="22"/>
          <w:szCs w:val="22"/>
          <w:lang w:val="ro-RO"/>
        </w:rPr>
        <w:t>39</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Relaţiile funcţionale ale Biroului Resurse Umane sunt următoarele:</w:t>
      </w:r>
    </w:p>
    <w:p w:rsidR="0097465B" w:rsidRPr="003B1A19" w:rsidRDefault="0097465B" w:rsidP="009110F3">
      <w:pPr>
        <w:pStyle w:val="Listparagraf"/>
        <w:widowControl w:val="0"/>
        <w:numPr>
          <w:ilvl w:val="0"/>
          <w:numId w:val="51"/>
        </w:numPr>
        <w:autoSpaceDE w:val="0"/>
        <w:autoSpaceDN w:val="0"/>
        <w:adjustRightInd w:val="0"/>
        <w:spacing w:after="120"/>
        <w:ind w:left="426" w:hanging="66"/>
        <w:jc w:val="both"/>
        <w:rPr>
          <w:rFonts w:ascii="Trebuchet MS" w:hAnsi="Trebuchet MS" w:cs="Arial"/>
          <w:lang w:val="ro-RO"/>
        </w:rPr>
      </w:pPr>
      <w:r w:rsidRPr="003B1A19">
        <w:rPr>
          <w:rFonts w:ascii="Trebuchet MS" w:hAnsi="Trebuchet MS" w:cs="Arial"/>
          <w:lang w:val="ro-RO"/>
        </w:rPr>
        <w:t>se subordonează Directorului General al Direcţiei Generale de Asistenţă Socială şi Protecţia Copilului,</w:t>
      </w:r>
    </w:p>
    <w:p w:rsidR="0097465B" w:rsidRPr="003B1A19" w:rsidRDefault="0097465B" w:rsidP="009110F3">
      <w:pPr>
        <w:pStyle w:val="Listparagraf"/>
        <w:widowControl w:val="0"/>
        <w:numPr>
          <w:ilvl w:val="0"/>
          <w:numId w:val="51"/>
        </w:numPr>
        <w:autoSpaceDE w:val="0"/>
        <w:autoSpaceDN w:val="0"/>
        <w:adjustRightInd w:val="0"/>
        <w:spacing w:after="120"/>
        <w:ind w:left="426" w:hanging="66"/>
        <w:jc w:val="both"/>
        <w:rPr>
          <w:rFonts w:ascii="Trebuchet MS" w:hAnsi="Trebuchet MS" w:cs="Arial"/>
          <w:lang w:val="ro-RO"/>
        </w:rPr>
      </w:pPr>
      <w:r w:rsidRPr="003B1A19">
        <w:rPr>
          <w:rFonts w:ascii="Trebuchet MS" w:hAnsi="Trebuchet MS" w:cs="Arial"/>
          <w:lang w:val="ro-RO"/>
        </w:rPr>
        <w:t xml:space="preserve">colaborează cu: - toate directiile/serviciile/compartimentele DGASPC Mureş; direcţiile de specialitate din cadrul Consiliului Judeţean Mureş; </w:t>
      </w:r>
    </w:p>
    <w:p w:rsidR="0097465B" w:rsidRPr="003B1A19" w:rsidRDefault="00614DC3" w:rsidP="00614DC3">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Art.40</w:t>
      </w:r>
      <w:r w:rsidR="0097465B" w:rsidRPr="003B1A19">
        <w:rPr>
          <w:rFonts w:ascii="Trebuchet MS" w:hAnsi="Trebuchet MS" w:cs="Arial"/>
          <w:bCs/>
          <w:sz w:val="22"/>
          <w:szCs w:val="22"/>
          <w:lang w:val="ro-RO"/>
        </w:rPr>
        <w:t xml:space="preserve"> </w:t>
      </w:r>
      <w:r w:rsidR="0097465B" w:rsidRPr="003B1A19">
        <w:rPr>
          <w:rFonts w:ascii="Trebuchet MS" w:hAnsi="Trebuchet MS" w:cs="Arial"/>
          <w:sz w:val="22"/>
          <w:szCs w:val="22"/>
          <w:lang w:val="ro-RO"/>
        </w:rPr>
        <w:t xml:space="preserve">Coordonarea, îndrumarea şi controlul activităţilor curente ale </w:t>
      </w:r>
      <w:r w:rsidR="003836FA" w:rsidRPr="003B1A19">
        <w:rPr>
          <w:rFonts w:ascii="Trebuchet MS" w:hAnsi="Trebuchet MS" w:cs="Arial"/>
          <w:sz w:val="22"/>
          <w:szCs w:val="22"/>
          <w:lang w:val="ro-RO"/>
        </w:rPr>
        <w:t>serviciului</w:t>
      </w:r>
      <w:r w:rsidR="0097465B" w:rsidRPr="003B1A19">
        <w:rPr>
          <w:rFonts w:ascii="Trebuchet MS" w:hAnsi="Trebuchet MS" w:cs="Arial"/>
          <w:sz w:val="22"/>
          <w:szCs w:val="22"/>
          <w:lang w:val="ro-RO"/>
        </w:rPr>
        <w:t xml:space="preserve"> sunt asigurate de către un şef </w:t>
      </w:r>
      <w:r w:rsidR="003836FA" w:rsidRPr="003B1A19">
        <w:rPr>
          <w:rFonts w:ascii="Trebuchet MS" w:hAnsi="Trebuchet MS" w:cs="Arial"/>
          <w:sz w:val="22"/>
          <w:szCs w:val="22"/>
          <w:lang w:val="ro-RO"/>
        </w:rPr>
        <w:t>serviciu</w:t>
      </w:r>
      <w:r w:rsidR="0097465B" w:rsidRPr="003B1A19">
        <w:rPr>
          <w:rFonts w:ascii="Trebuchet MS" w:hAnsi="Trebuchet MS" w:cs="Arial"/>
          <w:sz w:val="22"/>
          <w:szCs w:val="22"/>
          <w:lang w:val="ro-RO"/>
        </w:rPr>
        <w:t>, acesta asigură legătura operativă cu conducerea Direcţiei, informând asupra stadiului şi modului de rezolvare a atribuţiilor ce revin biroului.</w:t>
      </w:r>
    </w:p>
    <w:p w:rsidR="003836FA" w:rsidRPr="003B1A19" w:rsidRDefault="003836FA" w:rsidP="003836FA">
      <w:pPr>
        <w:pStyle w:val="Listparagraf"/>
        <w:spacing w:after="120"/>
        <w:ind w:left="0"/>
        <w:jc w:val="both"/>
        <w:rPr>
          <w:rFonts w:ascii="Trebuchet MS" w:eastAsiaTheme="minorHAnsi" w:hAnsi="Trebuchet MS" w:cstheme="minorBidi"/>
          <w:lang w:val="ro-RO"/>
        </w:rPr>
      </w:pPr>
      <w:r w:rsidRPr="003B1A19">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3B1A19">
        <w:rPr>
          <w:rFonts w:ascii="Trebuchet MS" w:hAnsi="Trebuchet MS"/>
          <w:lang w:val="ro-RO"/>
        </w:rPr>
        <w:t>.</w:t>
      </w:r>
    </w:p>
    <w:p w:rsidR="0097465B" w:rsidRPr="003B1A19" w:rsidRDefault="0097465B" w:rsidP="00614DC3">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 xml:space="preserve">În situaţia în care şeful de </w:t>
      </w:r>
      <w:r w:rsidR="003836FA" w:rsidRPr="003B1A19">
        <w:rPr>
          <w:rFonts w:ascii="Trebuchet MS" w:hAnsi="Trebuchet MS" w:cs="Arial"/>
          <w:sz w:val="22"/>
          <w:szCs w:val="22"/>
          <w:lang w:val="ro-RO"/>
        </w:rPr>
        <w:t>serviciu</w:t>
      </w:r>
      <w:r w:rsidRPr="003B1A19">
        <w:rPr>
          <w:rFonts w:ascii="Trebuchet MS" w:hAnsi="Trebuchet MS" w:cs="Arial"/>
          <w:sz w:val="22"/>
          <w:szCs w:val="22"/>
          <w:lang w:val="ro-RO"/>
        </w:rPr>
        <w:t xml:space="preserve"> este temporar indisponibil atribuţiile acestuia sunt preluate de către un alt funcţionar public din structura </w:t>
      </w:r>
      <w:r w:rsidR="003836FA" w:rsidRPr="003B1A19">
        <w:rPr>
          <w:rFonts w:ascii="Trebuchet MS" w:hAnsi="Trebuchet MS" w:cs="Arial"/>
          <w:sz w:val="22"/>
          <w:szCs w:val="22"/>
          <w:lang w:val="ro-RO"/>
        </w:rPr>
        <w:t>serviciului</w:t>
      </w:r>
      <w:r w:rsidRPr="003B1A19">
        <w:rPr>
          <w:rFonts w:ascii="Trebuchet MS" w:hAnsi="Trebuchet MS" w:cs="Arial"/>
          <w:sz w:val="22"/>
          <w:szCs w:val="22"/>
          <w:lang w:val="ro-RO"/>
        </w:rPr>
        <w:t xml:space="preserve">, anume desemnat în acest sens. </w:t>
      </w: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2.4. COMPARTIMENTUL AUDIT PUBLIC INTERN</w:t>
      </w: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614DC3" w:rsidP="00614DC3">
      <w:pPr>
        <w:widowControl w:val="0"/>
        <w:autoSpaceDE w:val="0"/>
        <w:autoSpaceDN w:val="0"/>
        <w:adjustRightInd w:val="0"/>
        <w:spacing w:after="120"/>
        <w:jc w:val="both"/>
        <w:rPr>
          <w:rFonts w:ascii="Trebuchet MS" w:hAnsi="Trebuchet MS" w:cs="Arial"/>
          <w:sz w:val="22"/>
          <w:szCs w:val="22"/>
          <w:lang w:val="ro-RO"/>
        </w:rPr>
      </w:pPr>
      <w:r w:rsidRPr="003B1A19">
        <w:rPr>
          <w:rFonts w:ascii="Trebuchet MS" w:hAnsi="Trebuchet MS" w:cs="Arial"/>
          <w:sz w:val="22"/>
          <w:szCs w:val="22"/>
          <w:lang w:val="ro-RO"/>
        </w:rPr>
        <w:t>Art.41</w:t>
      </w:r>
      <w:r w:rsidR="0097465B" w:rsidRPr="003B1A19">
        <w:rPr>
          <w:rFonts w:ascii="Trebuchet MS" w:hAnsi="Trebuchet MS" w:cs="Arial"/>
          <w:sz w:val="22"/>
          <w:szCs w:val="22"/>
          <w:lang w:val="ro-RO"/>
        </w:rPr>
        <w:t xml:space="preserve"> În exercitarea atribuţiilor Compartimentul Audit Public Intern, are urmatoarele atribuţii:</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elaborează norme metodologice proprii, specifice activităţii de audit din cadrul direcţiei cu avizul Consiliului Judeţean Mureş;</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elaborează proiectul planului anual de audit public intern şi îl supune aprobării directorului general,</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efectuează activităţi de audit public intern in conformitate cu planul anual de audit aprobat, pentru a evalua dacă sistemele de management şi control ale direcţiei sunt transparente şi sunt conforme cu normele de legalitate, regularitate, economicitate, eficienţă şi eficacitate;</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efectuează activităţi de consiliere in cadrul DGASPC Mureş, cuprinse in planul anual de audit ,</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efectuează şi misiuni de audit care nu au fost incluse in planul de audit aprobat, respectiv la cererea directorului general,</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urmăreşte modul de implementare a recomandărilor formulate in urma misiunilor de audit intern şi notifica Biroului Audit Public al Consiliului Judeţean Mureş, recomandările </w:t>
      </w:r>
      <w:r w:rsidRPr="003B1A19">
        <w:rPr>
          <w:rFonts w:ascii="Trebuchet MS" w:hAnsi="Trebuchet MS" w:cs="Arial"/>
          <w:sz w:val="22"/>
          <w:szCs w:val="22"/>
          <w:lang w:val="ro-RO"/>
        </w:rPr>
        <w:lastRenderedPageBreak/>
        <w:t>neimplementate,</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informează Consiliul Judeţean Mureş despre recomandările neînsuşite de directorul general, precum şi despre consecinţele sale;</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raportează periodic Consiliul Judeţean la cererea acestuia asupra constatărilor, concluziilor şi recomandărilor rezultate din activităţile sale de audit;</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elaborează raportul anual al activităţilor de audit public intern din cadrul direcţiei şi îl transmite Consiliului Judeţean Mureş, </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 cazul identificării unor neregularităţi sau posibile prejudicii constatate, raportează imediat directorului general,</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întocmeşte rapoarte finale de audit, rezultate in urma fiecărei misiuni de audit, pe care le prezintă directorului general spre avizare,</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arhivează şi păstrează toate documentele de audit create in cadrul acestui compartiment ţinând cont de specificul acestor documente,</w:t>
      </w:r>
    </w:p>
    <w:p w:rsidR="0097465B" w:rsidRPr="003B1A19" w:rsidRDefault="0097465B" w:rsidP="009110F3">
      <w:pPr>
        <w:widowControl w:val="0"/>
        <w:numPr>
          <w:ilvl w:val="0"/>
          <w:numId w:val="29"/>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îndeplineşte şi alte atribuţii stabilite în baza legislaţiei auditului public intern, a Normelor şi procedurilor specifice activităţii de audit public intern care prevăd îndeplinirea atribuţiilor in mod obiectiv şi independent, cu respectarea stricta a prevederilor Cartei auditorului, Codul privind conduita etica a auditorului.</w:t>
      </w:r>
      <w:r w:rsidRPr="003B1A19">
        <w:rPr>
          <w:rFonts w:ascii="Trebuchet MS" w:hAnsi="Trebuchet MS" w:cs="Arial"/>
          <w:sz w:val="22"/>
          <w:szCs w:val="22"/>
          <w:lang w:val="ro-RO"/>
        </w:rPr>
        <w:tab/>
      </w:r>
    </w:p>
    <w:p w:rsidR="0097465B" w:rsidRPr="003B1A19" w:rsidRDefault="0097465B" w:rsidP="00614DC3">
      <w:pPr>
        <w:widowControl w:val="0"/>
        <w:autoSpaceDE w:val="0"/>
        <w:autoSpaceDN w:val="0"/>
        <w:adjustRightInd w:val="0"/>
        <w:spacing w:after="120"/>
        <w:jc w:val="both"/>
        <w:rPr>
          <w:rFonts w:ascii="Trebuchet MS" w:hAnsi="Trebuchet MS" w:cs="Arial"/>
          <w:sz w:val="22"/>
          <w:szCs w:val="22"/>
          <w:lang w:val="ro-RO"/>
        </w:rPr>
      </w:pPr>
      <w:r w:rsidRPr="003B1A19">
        <w:rPr>
          <w:rFonts w:ascii="Trebuchet MS" w:hAnsi="Trebuchet MS" w:cs="Arial"/>
          <w:bCs/>
          <w:sz w:val="22"/>
          <w:szCs w:val="22"/>
          <w:lang w:val="ro-RO"/>
        </w:rPr>
        <w:t>Art.4</w:t>
      </w:r>
      <w:r w:rsidR="00614DC3" w:rsidRPr="003B1A19">
        <w:rPr>
          <w:rFonts w:ascii="Trebuchet MS" w:hAnsi="Trebuchet MS" w:cs="Arial"/>
          <w:bCs/>
          <w:sz w:val="22"/>
          <w:szCs w:val="22"/>
          <w:lang w:val="ro-RO"/>
        </w:rPr>
        <w:t>2</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Compartimentul Audit Public Intern este coordonat de directorul general al direcţiei.</w:t>
      </w:r>
    </w:p>
    <w:p w:rsidR="0097465B" w:rsidRPr="003B1A19" w:rsidRDefault="0097465B" w:rsidP="00614DC3">
      <w:pPr>
        <w:widowControl w:val="0"/>
        <w:autoSpaceDE w:val="0"/>
        <w:autoSpaceDN w:val="0"/>
        <w:adjustRightInd w:val="0"/>
        <w:spacing w:after="120"/>
        <w:jc w:val="both"/>
        <w:rPr>
          <w:rFonts w:ascii="Trebuchet MS" w:hAnsi="Trebuchet MS" w:cs="Arial"/>
          <w:sz w:val="22"/>
          <w:szCs w:val="22"/>
          <w:lang w:val="ro-RO"/>
        </w:rPr>
      </w:pPr>
      <w:r w:rsidRPr="003B1A19">
        <w:rPr>
          <w:rFonts w:ascii="Trebuchet MS" w:hAnsi="Trebuchet MS" w:cs="Arial"/>
          <w:bCs/>
          <w:sz w:val="22"/>
          <w:szCs w:val="22"/>
          <w:lang w:val="ro-RO"/>
        </w:rPr>
        <w:t>Art.4</w:t>
      </w:r>
      <w:r w:rsidR="00614DC3" w:rsidRPr="003B1A19">
        <w:rPr>
          <w:rFonts w:ascii="Trebuchet MS" w:hAnsi="Trebuchet MS" w:cs="Arial"/>
          <w:bCs/>
          <w:sz w:val="22"/>
          <w:szCs w:val="22"/>
          <w:lang w:val="ro-RO"/>
        </w:rPr>
        <w:t>3</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Relaţii organizatorice:</w:t>
      </w:r>
    </w:p>
    <w:p w:rsidR="0097465B" w:rsidRPr="003B1A19" w:rsidRDefault="0097465B" w:rsidP="009110F3">
      <w:pPr>
        <w:pStyle w:val="Listparagraf"/>
        <w:widowControl w:val="0"/>
        <w:numPr>
          <w:ilvl w:val="1"/>
          <w:numId w:val="29"/>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este subordonat Directorului General al DGASPC Mureş, care prin atribuţiile sale, nu trebuie să fie implicat în elaborarea procedurilor de control intern şi în desfăşurarea activităţilor supuse auditului public intern.</w:t>
      </w:r>
    </w:p>
    <w:p w:rsidR="0097465B" w:rsidRPr="003B1A19" w:rsidRDefault="0097465B" w:rsidP="009110F3">
      <w:pPr>
        <w:pStyle w:val="Listparagraf"/>
        <w:widowControl w:val="0"/>
        <w:numPr>
          <w:ilvl w:val="1"/>
          <w:numId w:val="29"/>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 xml:space="preserve">în îndeplinirea atribuţiilor, Compartimentul Audit Public Intern, colaborează cu </w:t>
      </w:r>
      <w:r w:rsidR="003A7E6B" w:rsidRPr="003B1A19">
        <w:rPr>
          <w:rFonts w:ascii="Trebuchet MS" w:hAnsi="Trebuchet MS" w:cs="Arial"/>
          <w:lang w:val="ro-RO"/>
        </w:rPr>
        <w:t xml:space="preserve">Compartimentul </w:t>
      </w:r>
      <w:r w:rsidRPr="003B1A19">
        <w:rPr>
          <w:rFonts w:ascii="Trebuchet MS" w:hAnsi="Trebuchet MS" w:cs="Arial"/>
          <w:lang w:val="ro-RO"/>
        </w:rPr>
        <w:t xml:space="preserve">Audit Public </w:t>
      </w:r>
      <w:r w:rsidR="008D68BC" w:rsidRPr="003B1A19">
        <w:rPr>
          <w:rFonts w:ascii="Trebuchet MS" w:hAnsi="Trebuchet MS" w:cs="Arial"/>
          <w:lang w:val="ro-RO"/>
        </w:rPr>
        <w:t xml:space="preserve">Intern </w:t>
      </w:r>
      <w:r w:rsidRPr="003B1A19">
        <w:rPr>
          <w:rFonts w:ascii="Trebuchet MS" w:hAnsi="Trebuchet MS" w:cs="Arial"/>
          <w:lang w:val="ro-RO"/>
        </w:rPr>
        <w:t xml:space="preserve">din cadrul Consiliului Judeţean Mureş şi cu toate structurile DGASPC Mureş.  </w:t>
      </w:r>
      <w:r w:rsidR="003A7E6B" w:rsidRPr="003B1A19">
        <w:rPr>
          <w:rFonts w:ascii="Trebuchet MS" w:hAnsi="Trebuchet MS" w:cs="Arial"/>
          <w:lang w:val="ro-RO"/>
        </w:rPr>
        <w:t xml:space="preserve"> </w:t>
      </w:r>
    </w:p>
    <w:p w:rsidR="0097465B" w:rsidRPr="003B1A19" w:rsidRDefault="0097465B" w:rsidP="0092297B">
      <w:pPr>
        <w:widowControl w:val="0"/>
        <w:autoSpaceDE w:val="0"/>
        <w:autoSpaceDN w:val="0"/>
        <w:adjustRightInd w:val="0"/>
        <w:ind w:firstLine="360"/>
        <w:jc w:val="both"/>
        <w:rPr>
          <w:rFonts w:ascii="Trebuchet MS" w:hAnsi="Trebuchet MS" w:cs="Arial"/>
          <w:b/>
          <w:sz w:val="22"/>
          <w:szCs w:val="22"/>
          <w:lang w:val="ro-RO"/>
        </w:rPr>
      </w:pP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2.5. SERVICIUL MONITORIZARE SERVICII SOCIALE, STRATEGII, PROIECTE, CALITATEA SERVICIILOR SOCIALE, CONTROL INTERN ŞI RELAŢII CU PUBLICUL</w:t>
      </w:r>
    </w:p>
    <w:p w:rsidR="0097465B" w:rsidRPr="003B1A19" w:rsidRDefault="0097465B" w:rsidP="0092297B">
      <w:pPr>
        <w:widowControl w:val="0"/>
        <w:autoSpaceDE w:val="0"/>
        <w:autoSpaceDN w:val="0"/>
        <w:adjustRightInd w:val="0"/>
        <w:ind w:firstLine="360"/>
        <w:jc w:val="both"/>
        <w:outlineLvl w:val="0"/>
        <w:rPr>
          <w:rFonts w:ascii="Trebuchet MS" w:hAnsi="Trebuchet MS" w:cs="Arial"/>
          <w:bCs/>
          <w:sz w:val="22"/>
          <w:szCs w:val="22"/>
          <w:lang w:val="ro-RO"/>
        </w:rPr>
      </w:pPr>
    </w:p>
    <w:p w:rsidR="0097465B" w:rsidRPr="003B1A19" w:rsidRDefault="0097465B" w:rsidP="00614DC3">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Art.4</w:t>
      </w:r>
      <w:r w:rsidR="00614DC3" w:rsidRPr="003B1A19">
        <w:rPr>
          <w:rFonts w:ascii="Trebuchet MS" w:hAnsi="Trebuchet MS" w:cs="Arial"/>
          <w:sz w:val="22"/>
          <w:szCs w:val="22"/>
          <w:lang w:val="ro-RO"/>
        </w:rPr>
        <w:t xml:space="preserve">4 </w:t>
      </w:r>
      <w:r w:rsidRPr="003B1A19">
        <w:rPr>
          <w:rFonts w:ascii="Trebuchet MS" w:hAnsi="Trebuchet MS" w:cs="Arial"/>
          <w:sz w:val="22"/>
          <w:szCs w:val="22"/>
          <w:lang w:val="ro-RO"/>
        </w:rPr>
        <w:t xml:space="preserve"> În exercitarea atribuţiilor Serviciul monitorizare servicii sociale, strategii, proiecte, calitatea serviciilor sociale, control intern și  relaţii cu publicul are urmatoarele atribuţii:  </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b/>
          <w:i/>
          <w:sz w:val="22"/>
          <w:szCs w:val="22"/>
          <w:lang w:val="ro-RO"/>
        </w:rPr>
      </w:pPr>
      <w:r w:rsidRPr="003B1A19">
        <w:rPr>
          <w:rFonts w:ascii="Trebuchet MS" w:hAnsi="Trebuchet MS" w:cs="Arial"/>
          <w:b/>
          <w:i/>
          <w:sz w:val="22"/>
          <w:szCs w:val="22"/>
          <w:lang w:val="ro-RO"/>
        </w:rPr>
        <w:t>În domeniul monitorizării:</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coordonează şi sprijină activitatea autorităţilor administraţiei publice locale din judeţul Mureş, în domeniul asistenţei sociale şi protecţiei copilului; </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verifică calitatea serviciilor din subordinea DGASPC Mureş şi formulează conducerii propuneri de măsuri;</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monitorizează situaţia familiilor cu mulţi copii, vulnerabile şi cu risc de abandon; </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monitorizează situaţia serviciilor existente în domeniul asistenţei sociale a persoanei adulte inclusiv protecţia persoanelor vârstnice;</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îndrumă solicitantul către serviciile identificate care pot răspunde nevoilor persoanei adulte </w:t>
      </w:r>
      <w:r w:rsidRPr="003B1A19">
        <w:rPr>
          <w:rFonts w:ascii="Trebuchet MS" w:hAnsi="Trebuchet MS" w:cs="Arial"/>
          <w:sz w:val="22"/>
          <w:szCs w:val="22"/>
          <w:lang w:val="ro-RO"/>
        </w:rPr>
        <w:lastRenderedPageBreak/>
        <w:t>şi urmăreşte evoluţia situaţiei acestuia acordând în continuare asistenţă şi sprijin persoanei;</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inventariază situaţiile de risc, pe zone teritoriale şi comunităţi;</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acordă asistenţa tehnică necesară pentru crearea şi formarea structurilor comunitare consultative ca formă de sprijin în activitatea de asistenţă socială şi protecţia copilului; </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colaborează pe bază de protocoale sau convenţii cu celelalte direcţii generale, precum şi cu alte instituţii publice din unitatea administrativ-teritorială, în vederea îndeplinirii atribuţiilor ce îi revin, conform legii; </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asigură, la cerere, consultanţă de specialitate gratuită privind acordarea serviciilor; măsurilor şi prestaţiilor de asistenţă socială şi protecţia copilului; colaborează cu alte instituţii responsabile pentru a facilita accesul persoanelor la aceste drepturi; </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prezintă anual sau la solicitarea Consiliului Judeţean Mureş, rapoarte de activit</w:t>
      </w:r>
      <w:r w:rsidR="0040729F" w:rsidRPr="003B1A19">
        <w:rPr>
          <w:rFonts w:ascii="Trebuchet MS" w:hAnsi="Trebuchet MS" w:cs="Arial"/>
          <w:sz w:val="22"/>
          <w:szCs w:val="22"/>
          <w:lang w:val="ro-RO"/>
        </w:rPr>
        <w:t>ate</w:t>
      </w:r>
      <w:r w:rsidRPr="003B1A19">
        <w:rPr>
          <w:rFonts w:ascii="Trebuchet MS" w:hAnsi="Trebuchet MS" w:cs="Arial"/>
          <w:sz w:val="22"/>
          <w:szCs w:val="22"/>
          <w:lang w:val="ro-RO"/>
        </w:rPr>
        <w:t xml:space="preserve">; </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prezintă lunar, trimestrial sau la solicitarea Ministerului Muncii și Justiției Sociale – ANPDCA, ANPD, statistici, rapoarte de evaluare a activităţii desfăşurate;</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evidenţa, monitorizarea informatizată a activităţii de asistenţă socială şi protecţia copilului;</w:t>
      </w:r>
    </w:p>
    <w:p w:rsidR="0097465B" w:rsidRPr="003B1A19"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creează, operează şi asigură funcţionarea operativă şi eficientă a programelor pentru evidenţa şi monitorizarea activităţii.</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b/>
          <w:sz w:val="22"/>
          <w:szCs w:val="22"/>
          <w:lang w:val="ro-RO"/>
        </w:rPr>
      </w:pPr>
      <w:r w:rsidRPr="003B1A19">
        <w:rPr>
          <w:rFonts w:ascii="Trebuchet MS" w:hAnsi="Trebuchet MS" w:cs="Arial"/>
          <w:b/>
          <w:i/>
          <w:sz w:val="22"/>
          <w:szCs w:val="22"/>
          <w:lang w:val="ro-RO"/>
        </w:rPr>
        <w:t>În domeniul relațiilor cu publicul</w:t>
      </w:r>
      <w:r w:rsidRPr="003B1A19">
        <w:rPr>
          <w:rFonts w:ascii="Trebuchet MS" w:hAnsi="Trebuchet MS" w:cs="Arial"/>
          <w:b/>
          <w:sz w:val="22"/>
          <w:szCs w:val="22"/>
          <w:lang w:val="ro-RO"/>
        </w:rPr>
        <w:t>:</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crearea şi gestionarea imaginii publice al Direcţiei Generale;</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medierea conflictelor şi consili</w:t>
      </w:r>
      <w:r w:rsidR="00D42AD4" w:rsidRPr="003B1A19">
        <w:rPr>
          <w:rFonts w:ascii="Trebuchet MS" w:hAnsi="Trebuchet MS" w:cs="Arial"/>
          <w:sz w:val="22"/>
          <w:szCs w:val="22"/>
          <w:lang w:val="ro-RO"/>
        </w:rPr>
        <w:t>e</w:t>
      </w:r>
      <w:r w:rsidRPr="003B1A19">
        <w:rPr>
          <w:rFonts w:ascii="Trebuchet MS" w:hAnsi="Trebuchet MS" w:cs="Arial"/>
          <w:sz w:val="22"/>
          <w:szCs w:val="22"/>
          <w:lang w:val="ro-RO"/>
        </w:rPr>
        <w:t>ază negocierile pentru soluţionarea petiţiilor, gestionează relaţiile instituţiei publice cu mass-media;</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informează beneficiarul despre deciziile instituţiei publice care au impact asupra relaţiei furnizor de servicii – beneficiar;</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exercitarea dreptului cetăţenilor de a se adresa verbal sau în scris, solicitări de informaţii necesare în realizarea relaţiei furnizor de servicii -  client prin audienţe, mass-media, petiţii, reclamaţii şi sesizări verbale directe sau telefonice;</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asigura informarea internă a personalului, informarea interinstituţională prin soluţionarea operativă şi obiectivă a solicitărilor publicului prin respectarea drepturilor şi obligaţiilor, clauze ale contractului de furnizare a serviciilor speciale;</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furnizarea informaţiilor la solicitare;asigură redactarea mesajelor scrise şi audio-vizuale;</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asigură fluenţa şi corectitudinea sistemului de informare destinat presei; </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redactează comunicatul de presă sau orice materiale cu caracter informativ destinat presei şi transmite anunţurile, ştirile, comunicatele de presă şi monitorizează apariţia lor;</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pregăteşte conferinţele de presă, redactează informarea către conducerea instituţiei şi ceilalţi participanţi la conferinţa de presă şi trimite invitaţiile către mass-media;</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organizarea evenimentelor mediatice (conferinţe de presă, alte evenimente de promovare a imaginii instituţiei);</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lastRenderedPageBreak/>
        <w:t>asigură activitatea de aplicare a  legislaţiei privind liberul acces la informaţiile de interes public, şi accesul la aceste informaţiile de interes public din oficiu sau la cerere. Comunică, în termen, aceste informaţiile persoanelor interesate;</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evidenţa şi urmărirea soluţionării petiţiilor;</w:t>
      </w:r>
    </w:p>
    <w:p w:rsidR="0097465B" w:rsidRPr="003B1A19" w:rsidRDefault="0097465B" w:rsidP="009110F3">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activitatea de secretariat și registratură a direcției</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b/>
          <w:sz w:val="22"/>
          <w:szCs w:val="22"/>
          <w:lang w:val="ro-RO"/>
        </w:rPr>
      </w:pPr>
      <w:r w:rsidRPr="003B1A19">
        <w:rPr>
          <w:rFonts w:ascii="Trebuchet MS" w:hAnsi="Trebuchet MS" w:cs="Arial"/>
          <w:b/>
          <w:i/>
          <w:sz w:val="22"/>
          <w:szCs w:val="22"/>
          <w:lang w:val="ro-RO"/>
        </w:rPr>
        <w:t>În domeniul strategiei</w:t>
      </w:r>
      <w:r w:rsidRPr="003B1A19">
        <w:rPr>
          <w:rFonts w:ascii="Trebuchet MS" w:hAnsi="Trebuchet MS" w:cs="Arial"/>
          <w:b/>
          <w:sz w:val="22"/>
          <w:szCs w:val="22"/>
          <w:lang w:val="ro-RO"/>
        </w:rPr>
        <w:t>:</w:t>
      </w:r>
    </w:p>
    <w:p w:rsidR="0097465B" w:rsidRPr="003B1A19" w:rsidRDefault="0097465B" w:rsidP="009110F3">
      <w:pPr>
        <w:widowControl w:val="0"/>
        <w:numPr>
          <w:ilvl w:val="0"/>
          <w:numId w:val="31"/>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întocmeşte strategii de organizare şi dezvoltare a sistemului de asistenţă socială şi de protecţie a copilului pe termen mediu şi lung;</w:t>
      </w:r>
    </w:p>
    <w:p w:rsidR="0097465B" w:rsidRPr="003B1A19" w:rsidRDefault="0097465B" w:rsidP="009110F3">
      <w:pPr>
        <w:widowControl w:val="0"/>
        <w:numPr>
          <w:ilvl w:val="0"/>
          <w:numId w:val="31"/>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întocmeşte propuneri de măsuri pentru îmbunătăţirea activităţii în domeniu;</w:t>
      </w:r>
    </w:p>
    <w:p w:rsidR="0097465B" w:rsidRPr="003B1A19" w:rsidRDefault="0097465B" w:rsidP="009110F3">
      <w:pPr>
        <w:widowControl w:val="0"/>
        <w:numPr>
          <w:ilvl w:val="0"/>
          <w:numId w:val="31"/>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întocmeşte rapoarte privind activitatea de asistenţă socială şi protecţie a copilului, stadiul implementării strategiilor;</w:t>
      </w:r>
    </w:p>
    <w:p w:rsidR="0097465B" w:rsidRPr="003B1A19" w:rsidRDefault="0097465B" w:rsidP="009110F3">
      <w:pPr>
        <w:widowControl w:val="0"/>
        <w:numPr>
          <w:ilvl w:val="0"/>
          <w:numId w:val="31"/>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identifică surse de finanţare interne sau externe pentru realizarea obiectivelor strategiei de asistenţă socială şi de protecţie a copilului;</w:t>
      </w:r>
    </w:p>
    <w:p w:rsidR="0097465B" w:rsidRPr="003B1A19" w:rsidRDefault="0097465B" w:rsidP="009110F3">
      <w:pPr>
        <w:widowControl w:val="0"/>
        <w:numPr>
          <w:ilvl w:val="0"/>
          <w:numId w:val="31"/>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identifică problemele locale, stabileşte priorităţile împreună cu reprezentanţii altor instituţii şi le analizează în cadrul cererii de finanţare; </w:t>
      </w:r>
    </w:p>
    <w:p w:rsidR="0097465B" w:rsidRPr="003B1A19" w:rsidRDefault="0097465B" w:rsidP="009110F3">
      <w:pPr>
        <w:widowControl w:val="0"/>
        <w:numPr>
          <w:ilvl w:val="0"/>
          <w:numId w:val="31"/>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comunicarea şi informarea internă, între servicii, perfectarea de parteneriate şi colaborări cu alte instituţii, organizaţii şi ţine evidenţa acestora;</w:t>
      </w:r>
    </w:p>
    <w:p w:rsidR="0097465B" w:rsidRPr="003B1A19" w:rsidRDefault="0097465B" w:rsidP="009110F3">
      <w:pPr>
        <w:widowControl w:val="0"/>
        <w:numPr>
          <w:ilvl w:val="0"/>
          <w:numId w:val="31"/>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realizează demersuri specifice pentru aplicarea convenţiilor parteneriatelor încheiate;</w:t>
      </w:r>
    </w:p>
    <w:p w:rsidR="0097465B" w:rsidRPr="003B1A19" w:rsidRDefault="0097465B" w:rsidP="009110F3">
      <w:pPr>
        <w:widowControl w:val="0"/>
        <w:numPr>
          <w:ilvl w:val="0"/>
          <w:numId w:val="31"/>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întocmeşte situaţii, sinteze privind stadiul implementării strategiei de asistenţă socială şi de protecţie a copilului;</w:t>
      </w:r>
    </w:p>
    <w:p w:rsidR="0097465B" w:rsidRPr="003B1A19" w:rsidRDefault="0097465B" w:rsidP="009110F3">
      <w:pPr>
        <w:widowControl w:val="0"/>
        <w:numPr>
          <w:ilvl w:val="0"/>
          <w:numId w:val="31"/>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participa la organizarea de seminarii, simpozioane, în vederea promovării politicii de asistenţă socială, protecţie a copilului, persoanelor vârstnice şi cu handicap; </w:t>
      </w:r>
    </w:p>
    <w:p w:rsidR="0097465B" w:rsidRPr="003B1A19" w:rsidRDefault="0097465B" w:rsidP="009110F3">
      <w:pPr>
        <w:widowControl w:val="0"/>
        <w:numPr>
          <w:ilvl w:val="0"/>
          <w:numId w:val="31"/>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ţine evidenţa O.N.G.-urilor acreditate să desfăşoare activităţi în domeniul protecţiei familiei şi a drepturilor copilului, persoanelor vârstnice şi cu handicap aflate în dificultate şi a furnizorilor de servicii autorizaţi; </w:t>
      </w:r>
    </w:p>
    <w:p w:rsidR="0097465B" w:rsidRPr="003B1A19" w:rsidRDefault="0097465B" w:rsidP="009110F3">
      <w:pPr>
        <w:widowControl w:val="0"/>
        <w:numPr>
          <w:ilvl w:val="0"/>
          <w:numId w:val="31"/>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organizează baza de date cu instituţii şi organisme care au atribuţii în domeniul asistenţei sociale, protecţie a familiei şi a drepturilor copilului, persoanelor vârstnice şi cu handicap;</w:t>
      </w:r>
    </w:p>
    <w:p w:rsidR="0097465B" w:rsidRPr="003B1A19" w:rsidRDefault="0097465B" w:rsidP="009110F3">
      <w:pPr>
        <w:widowControl w:val="0"/>
        <w:numPr>
          <w:ilvl w:val="0"/>
          <w:numId w:val="31"/>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întocmeşte un plan anual cu privire la dezvoltarea și îmbunătăţirea imaginii instituţiei. </w:t>
      </w:r>
    </w:p>
    <w:p w:rsidR="0097465B" w:rsidRPr="003B1A19" w:rsidRDefault="0097465B" w:rsidP="009110F3">
      <w:pPr>
        <w:widowControl w:val="0"/>
        <w:numPr>
          <w:ilvl w:val="0"/>
          <w:numId w:val="31"/>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întocmeşte şi actualizează periodic baza de date cu locurile disponibile în serviciile din cadrul direcţiei, inclusiv ONG;</w:t>
      </w:r>
    </w:p>
    <w:p w:rsidR="0097465B" w:rsidRPr="003B1A19" w:rsidRDefault="0097465B" w:rsidP="009110F3">
      <w:pPr>
        <w:widowControl w:val="0"/>
        <w:numPr>
          <w:ilvl w:val="0"/>
          <w:numId w:val="31"/>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întocmeşte lunar situaţia centralizatoare a copiilor internaţi fără acte de identitate, a celor pentru care a fost întocmit proces-verbal de constatare a părăsirii copilului în colaborare cu unităţile sanitare;</w:t>
      </w:r>
    </w:p>
    <w:p w:rsidR="0097465B" w:rsidRPr="003B1A19" w:rsidRDefault="0097465B" w:rsidP="0092297B">
      <w:pPr>
        <w:widowControl w:val="0"/>
        <w:shd w:val="clear" w:color="auto" w:fill="FFFFFF"/>
        <w:autoSpaceDE w:val="0"/>
        <w:autoSpaceDN w:val="0"/>
        <w:adjustRightInd w:val="0"/>
        <w:spacing w:after="120" w:line="276" w:lineRule="auto"/>
        <w:ind w:firstLine="360"/>
        <w:jc w:val="both"/>
        <w:rPr>
          <w:rFonts w:ascii="Trebuchet MS" w:hAnsi="Trebuchet MS" w:cs="Arial"/>
          <w:b/>
          <w:sz w:val="22"/>
          <w:szCs w:val="22"/>
          <w:lang w:val="ro-RO"/>
        </w:rPr>
      </w:pPr>
      <w:r w:rsidRPr="003B1A19">
        <w:rPr>
          <w:rFonts w:ascii="Trebuchet MS" w:hAnsi="Trebuchet MS" w:cs="Arial"/>
          <w:b/>
          <w:i/>
          <w:sz w:val="22"/>
          <w:szCs w:val="22"/>
          <w:lang w:val="ro-RO"/>
        </w:rPr>
        <w:t>În domeniul proiectelor</w:t>
      </w:r>
      <w:r w:rsidRPr="003B1A19">
        <w:rPr>
          <w:rFonts w:ascii="Trebuchet MS" w:hAnsi="Trebuchet MS" w:cs="Arial"/>
          <w:b/>
          <w:sz w:val="22"/>
          <w:szCs w:val="22"/>
          <w:lang w:val="ro-RO"/>
        </w:rPr>
        <w:t>:</w:t>
      </w:r>
    </w:p>
    <w:p w:rsidR="0097465B" w:rsidRPr="003B1A19" w:rsidRDefault="0097465B" w:rsidP="009110F3">
      <w:pPr>
        <w:widowControl w:val="0"/>
        <w:numPr>
          <w:ilvl w:val="0"/>
          <w:numId w:val="32"/>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întocmeşte cereri de finanţare pentru atragerea de fonduri nerambursabile ale unor organisme naţionale sau internaţionale precum şi prin contribuţia unor organizaţii neguvernamentale; </w:t>
      </w:r>
    </w:p>
    <w:p w:rsidR="0097465B" w:rsidRPr="003B1A19" w:rsidRDefault="0097465B" w:rsidP="009110F3">
      <w:pPr>
        <w:widowControl w:val="0"/>
        <w:numPr>
          <w:ilvl w:val="0"/>
          <w:numId w:val="32"/>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implică societatea civilă şi acordă sprijin organismelor private autorizate in domeniu, pentru </w:t>
      </w:r>
      <w:r w:rsidRPr="003B1A19">
        <w:rPr>
          <w:rFonts w:ascii="Trebuchet MS" w:hAnsi="Trebuchet MS" w:cs="Arial"/>
          <w:sz w:val="22"/>
          <w:szCs w:val="22"/>
          <w:lang w:val="ro-RO"/>
        </w:rPr>
        <w:lastRenderedPageBreak/>
        <w:t>întocmirea cererilor de finanţare şi dezvoltarea de programe în parteneriate;</w:t>
      </w:r>
    </w:p>
    <w:p w:rsidR="0097465B" w:rsidRPr="003B1A19" w:rsidRDefault="0097465B" w:rsidP="009110F3">
      <w:pPr>
        <w:widowControl w:val="0"/>
        <w:numPr>
          <w:ilvl w:val="0"/>
          <w:numId w:val="32"/>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concepe activităţi reunite în cadrul unor programe pentru oferirea către populaţia cu nevoi speciale a unor servicii de asistenţă socială, protecţie a copilului, persoanelor vârstnice şi cu handicap; </w:t>
      </w:r>
    </w:p>
    <w:p w:rsidR="0097465B" w:rsidRPr="003B1A19" w:rsidRDefault="0097465B" w:rsidP="009110F3">
      <w:pPr>
        <w:widowControl w:val="0"/>
        <w:numPr>
          <w:ilvl w:val="0"/>
          <w:numId w:val="32"/>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desfăşoară activităţi legate de implementarea programelor, proiectelor în vederea aplicării politicii de asistenţă socială, protecţie a copilului, persoanelor vârstnice şi cu handicap; </w:t>
      </w:r>
    </w:p>
    <w:p w:rsidR="0097465B" w:rsidRPr="003B1A19" w:rsidRDefault="0097465B" w:rsidP="009110F3">
      <w:pPr>
        <w:widowControl w:val="0"/>
        <w:numPr>
          <w:ilvl w:val="0"/>
          <w:numId w:val="32"/>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centralizează şi ţine evidenţa tuturor proiectelor şi programelor pe care le gestionează; </w:t>
      </w:r>
    </w:p>
    <w:p w:rsidR="0097465B" w:rsidRPr="003B1A19" w:rsidRDefault="0097465B" w:rsidP="009110F3">
      <w:pPr>
        <w:widowControl w:val="0"/>
        <w:numPr>
          <w:ilvl w:val="0"/>
          <w:numId w:val="32"/>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realizează, în colaborare cu celelalte compartimente ale instituţiei, materialele necesare promovării imaginii acesteia şi care prezintă interes pentru potenţialii parteneri în derularea unor programe/proiecte în domeniul asistenţei sociale, protecţie a copilului, persoanelor vârstnice şi cu handicap si alte categorii vulnerabile; </w:t>
      </w:r>
    </w:p>
    <w:p w:rsidR="0097465B" w:rsidRPr="003B1A19" w:rsidRDefault="0097465B" w:rsidP="009110F3">
      <w:pPr>
        <w:widowControl w:val="0"/>
        <w:numPr>
          <w:ilvl w:val="0"/>
          <w:numId w:val="32"/>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identifică şi colaborează cu organizaţiile neguvernamentale, cu alte persoane fizice sau juridice pentru elaborarea şi punerea în aplicare a proiectelor din domeniul sau de activitate; </w:t>
      </w:r>
    </w:p>
    <w:p w:rsidR="0097465B" w:rsidRPr="003B1A19" w:rsidRDefault="0097465B" w:rsidP="0092297B">
      <w:pPr>
        <w:widowControl w:val="0"/>
        <w:shd w:val="clear" w:color="auto" w:fill="FFFFFF"/>
        <w:autoSpaceDE w:val="0"/>
        <w:autoSpaceDN w:val="0"/>
        <w:adjustRightInd w:val="0"/>
        <w:spacing w:after="120" w:line="276" w:lineRule="auto"/>
        <w:ind w:firstLine="360"/>
        <w:jc w:val="both"/>
        <w:rPr>
          <w:rFonts w:ascii="Trebuchet MS" w:hAnsi="Trebuchet MS" w:cs="Arial"/>
          <w:b/>
          <w:i/>
          <w:sz w:val="22"/>
          <w:szCs w:val="22"/>
        </w:rPr>
      </w:pPr>
      <w:r w:rsidRPr="003B1A19">
        <w:rPr>
          <w:rFonts w:ascii="Trebuchet MS" w:hAnsi="Trebuchet MS" w:cs="Arial"/>
          <w:b/>
          <w:i/>
          <w:sz w:val="22"/>
          <w:szCs w:val="22"/>
          <w:lang w:val="ro-RO"/>
        </w:rPr>
        <w:t>În domeniul contolului intern</w:t>
      </w:r>
    </w:p>
    <w:p w:rsidR="0097465B" w:rsidRPr="003B1A19" w:rsidRDefault="0097465B" w:rsidP="009110F3">
      <w:pPr>
        <w:widowControl w:val="0"/>
        <w:numPr>
          <w:ilvl w:val="0"/>
          <w:numId w:val="33"/>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it-IT"/>
        </w:rPr>
      </w:pPr>
      <w:r w:rsidRPr="003B1A19">
        <w:rPr>
          <w:rFonts w:ascii="Trebuchet MS" w:hAnsi="Trebuchet MS" w:cs="Arial"/>
          <w:sz w:val="22"/>
          <w:szCs w:val="22"/>
          <w:lang w:val="it-IT"/>
        </w:rPr>
        <w:t xml:space="preserve">verifică modul de aplicare şi respectare a standardelor minime de calitate în domeniul asistenţei şi protecţiei sociale şi modul de implementare a Strategiilor naţionale şi judeţene privind asistenţa socială  </w:t>
      </w:r>
    </w:p>
    <w:p w:rsidR="0097465B" w:rsidRPr="003B1A19" w:rsidRDefault="0097465B" w:rsidP="009110F3">
      <w:pPr>
        <w:widowControl w:val="0"/>
        <w:numPr>
          <w:ilvl w:val="0"/>
          <w:numId w:val="33"/>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it-IT"/>
        </w:rPr>
      </w:pPr>
      <w:r w:rsidRPr="003B1A19">
        <w:rPr>
          <w:rFonts w:ascii="Trebuchet MS" w:hAnsi="Trebuchet MS" w:cs="Arial"/>
          <w:sz w:val="22"/>
          <w:szCs w:val="22"/>
          <w:lang w:val="it-IT"/>
        </w:rPr>
        <w:t>urmăreşte respectarea drepturilor prevăzute de lege pentru copiii, adulţii, persoanele cu handicap aflate în instituţii rezidenţiale sau integraţi în programe de prevenire a marginalizării şi excluderii sociale;</w:t>
      </w:r>
    </w:p>
    <w:p w:rsidR="0097465B" w:rsidRPr="003B1A19" w:rsidRDefault="0097465B" w:rsidP="009110F3">
      <w:pPr>
        <w:widowControl w:val="0"/>
        <w:numPr>
          <w:ilvl w:val="0"/>
          <w:numId w:val="33"/>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fr-FR"/>
        </w:rPr>
      </w:pPr>
      <w:r w:rsidRPr="003B1A19">
        <w:rPr>
          <w:rFonts w:ascii="Trebuchet MS" w:hAnsi="Trebuchet MS" w:cs="Arial"/>
          <w:sz w:val="22"/>
          <w:szCs w:val="22"/>
          <w:lang w:val="it-IT"/>
        </w:rPr>
        <w:t xml:space="preserve">  e</w:t>
      </w:r>
      <w:r w:rsidRPr="003B1A19">
        <w:rPr>
          <w:rFonts w:ascii="Trebuchet MS" w:hAnsi="Trebuchet MS" w:cs="Arial"/>
          <w:sz w:val="22"/>
          <w:szCs w:val="22"/>
          <w:lang w:val="fr-FR"/>
        </w:rPr>
        <w:t>fectuează verificări gestionare tematice şi de fond, consemnând pe bază de acte, date şi fapte exacte;</w:t>
      </w:r>
    </w:p>
    <w:p w:rsidR="0097465B" w:rsidRPr="003B1A19" w:rsidRDefault="0097465B" w:rsidP="009110F3">
      <w:pPr>
        <w:widowControl w:val="0"/>
        <w:numPr>
          <w:ilvl w:val="0"/>
          <w:numId w:val="33"/>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fr-FR"/>
        </w:rPr>
      </w:pPr>
      <w:r w:rsidRPr="003B1A19">
        <w:rPr>
          <w:rFonts w:ascii="Trebuchet MS" w:hAnsi="Trebuchet MS" w:cs="Arial"/>
          <w:sz w:val="22"/>
          <w:szCs w:val="22"/>
          <w:lang w:val="fr-FR"/>
        </w:rPr>
        <w:t xml:space="preserve"> depune, atât la sediul DGASPC cât şi la unitatea controlată actele de control întocmite la termenele stabilite în conformitate cu actele normative; </w:t>
      </w:r>
    </w:p>
    <w:p w:rsidR="0097465B" w:rsidRPr="003B1A19" w:rsidRDefault="0097465B" w:rsidP="009110F3">
      <w:pPr>
        <w:widowControl w:val="0"/>
        <w:numPr>
          <w:ilvl w:val="0"/>
          <w:numId w:val="33"/>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fr-FR"/>
        </w:rPr>
      </w:pPr>
      <w:r w:rsidRPr="003B1A19">
        <w:rPr>
          <w:rFonts w:ascii="Trebuchet MS" w:hAnsi="Trebuchet MS" w:cs="Arial"/>
          <w:sz w:val="22"/>
          <w:szCs w:val="22"/>
          <w:lang w:val="fr-FR"/>
        </w:rPr>
        <w:t xml:space="preserve"> analizează pe parcursul verificării împreună cu cei controlaţi şi cu factorii de conducere şi răspundere din unitatea controlata cum se îndeplinesc măsurile prevăzute în actele de control încheiate şi cum se asigură cunoaşterea legislaţiei în vigoare;</w:t>
      </w:r>
    </w:p>
    <w:p w:rsidR="0097465B" w:rsidRPr="003B1A19" w:rsidRDefault="0097465B" w:rsidP="009110F3">
      <w:pPr>
        <w:widowControl w:val="0"/>
        <w:numPr>
          <w:ilvl w:val="0"/>
          <w:numId w:val="33"/>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fr-FR"/>
        </w:rPr>
      </w:pPr>
      <w:r w:rsidRPr="003B1A19">
        <w:rPr>
          <w:rFonts w:ascii="Trebuchet MS" w:hAnsi="Trebuchet MS" w:cs="Arial"/>
          <w:sz w:val="22"/>
          <w:szCs w:val="22"/>
          <w:lang w:val="fr-FR"/>
        </w:rPr>
        <w:t xml:space="preserve"> acordă asistenţă de specialitate şi sprijină îmbunătăţirea activităţii unităţilor controlate;</w:t>
      </w:r>
    </w:p>
    <w:p w:rsidR="0097465B" w:rsidRPr="003B1A19" w:rsidRDefault="0097465B" w:rsidP="009110F3">
      <w:pPr>
        <w:numPr>
          <w:ilvl w:val="0"/>
          <w:numId w:val="33"/>
        </w:numPr>
        <w:shd w:val="clear" w:color="auto" w:fill="FFFFFF"/>
        <w:tabs>
          <w:tab w:val="num" w:pos="284"/>
        </w:tabs>
        <w:spacing w:after="120" w:line="276" w:lineRule="auto"/>
        <w:ind w:left="0" w:firstLine="360"/>
        <w:jc w:val="both"/>
        <w:rPr>
          <w:rFonts w:ascii="Trebuchet MS" w:hAnsi="Trebuchet MS" w:cs="Arial"/>
          <w:sz w:val="22"/>
          <w:szCs w:val="22"/>
          <w:lang w:val="fr-FR" w:eastAsia="ro-RO"/>
        </w:rPr>
      </w:pPr>
      <w:r w:rsidRPr="003B1A19">
        <w:rPr>
          <w:rFonts w:ascii="Trebuchet MS" w:hAnsi="Trebuchet MS" w:cs="Arial"/>
          <w:sz w:val="22"/>
          <w:szCs w:val="22"/>
          <w:lang w:val="fr-FR" w:eastAsia="ro-RO"/>
        </w:rPr>
        <w:t>verifică activitatea ce conduce la îndeplinirea atribuţiilor oricărui serviciu, birou, compartiment din structura D.G.A.S.P.C urmărind planul de control aferent anului în curs, efectuează controale inopinate, din dispoziţia Directorului General</w:t>
      </w:r>
    </w:p>
    <w:p w:rsidR="0097465B" w:rsidRPr="003B1A19" w:rsidRDefault="0097465B" w:rsidP="009110F3">
      <w:pPr>
        <w:numPr>
          <w:ilvl w:val="0"/>
          <w:numId w:val="33"/>
        </w:numPr>
        <w:shd w:val="clear" w:color="auto" w:fill="FFFFFF"/>
        <w:tabs>
          <w:tab w:val="num" w:pos="284"/>
        </w:tabs>
        <w:spacing w:after="120" w:line="276" w:lineRule="auto"/>
        <w:ind w:left="0" w:firstLine="360"/>
        <w:jc w:val="both"/>
        <w:rPr>
          <w:rFonts w:ascii="Trebuchet MS" w:hAnsi="Trebuchet MS" w:cs="Arial"/>
          <w:sz w:val="22"/>
          <w:szCs w:val="22"/>
          <w:lang w:val="fr-FR" w:eastAsia="ro-RO"/>
        </w:rPr>
      </w:pPr>
      <w:r w:rsidRPr="003B1A19">
        <w:rPr>
          <w:rFonts w:ascii="Trebuchet MS" w:hAnsi="Trebuchet MS" w:cs="Arial"/>
          <w:sz w:val="22"/>
          <w:szCs w:val="22"/>
          <w:lang w:val="fr-FR" w:eastAsia="ro-RO"/>
        </w:rPr>
        <w:t>controlează, din dispoziţia directă a Directorului General, sesizările referitoare la nerespectarea prevederilor legale cu privire la activităţile din serviciile familiale,  rezidențiale și de recuperare pentru copii și adulți, precum și ale serviciilor din aparatul de specialitate din cadrul Direcției</w:t>
      </w:r>
    </w:p>
    <w:p w:rsidR="0097465B" w:rsidRPr="003B1A19" w:rsidRDefault="0097465B" w:rsidP="009110F3">
      <w:pPr>
        <w:numPr>
          <w:ilvl w:val="0"/>
          <w:numId w:val="33"/>
        </w:numPr>
        <w:shd w:val="clear" w:color="auto" w:fill="FFFFFF"/>
        <w:tabs>
          <w:tab w:val="num" w:pos="284"/>
        </w:tabs>
        <w:spacing w:after="120" w:line="276" w:lineRule="auto"/>
        <w:ind w:left="0" w:firstLine="360"/>
        <w:jc w:val="both"/>
        <w:rPr>
          <w:rFonts w:ascii="Trebuchet MS" w:hAnsi="Trebuchet MS" w:cs="Arial"/>
          <w:sz w:val="22"/>
          <w:szCs w:val="22"/>
          <w:lang w:val="it-IT" w:eastAsia="ro-RO"/>
        </w:rPr>
      </w:pPr>
      <w:r w:rsidRPr="003B1A19">
        <w:rPr>
          <w:rFonts w:ascii="Trebuchet MS" w:hAnsi="Trebuchet MS" w:cs="Arial"/>
          <w:sz w:val="22"/>
          <w:szCs w:val="22"/>
          <w:lang w:val="it-IT"/>
        </w:rPr>
        <w:t xml:space="preserve">urmăreşte realizarea la un nivel corespunzător de calitate, a atribuţiilor Direcţiei Generale de Asistenţă Socială şi Protecţia Copilului stabilite în concordanţă cu obiectivele acesteia;  </w:t>
      </w:r>
    </w:p>
    <w:p w:rsidR="0075191E" w:rsidRPr="003B1A19" w:rsidRDefault="0075191E" w:rsidP="007A5995">
      <w:pPr>
        <w:widowControl w:val="0"/>
        <w:numPr>
          <w:ilvl w:val="0"/>
          <w:numId w:val="33"/>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rPr>
        <w:t xml:space="preserve">monitorizează modul de aplicare şi respectare a principiilor şi normelor de conduită de către funcţionarii publici din cadrul autorităţii sau instituţiei publice şi întocmeşte rapoarte şi analize cu </w:t>
      </w:r>
      <w:r w:rsidRPr="003B1A19">
        <w:rPr>
          <w:rFonts w:ascii="Trebuchet MS" w:hAnsi="Trebuchet MS" w:cs="Courier New"/>
          <w:sz w:val="22"/>
          <w:szCs w:val="22"/>
        </w:rPr>
        <w:lastRenderedPageBreak/>
        <w:t>privire la acestea</w:t>
      </w:r>
    </w:p>
    <w:p w:rsidR="0075191E" w:rsidRPr="003B1A19" w:rsidRDefault="0075191E" w:rsidP="007A5995">
      <w:pPr>
        <w:widowControl w:val="0"/>
        <w:numPr>
          <w:ilvl w:val="0"/>
          <w:numId w:val="33"/>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rPr>
        <w:t>desfăşoară activitatea de consiliere etică, pe baza solicitării scrise a funcţionarilor publici sau la iniţiativa sa atunci când funcţionarul public nu i se adresează cu o solicitare, însă din conduita adoptată rezultă nevoia de ameliorare a comportamentului acestuia</w:t>
      </w:r>
    </w:p>
    <w:p w:rsidR="0075191E" w:rsidRPr="003B1A19" w:rsidRDefault="0075191E" w:rsidP="007A5995">
      <w:pPr>
        <w:widowControl w:val="0"/>
        <w:numPr>
          <w:ilvl w:val="0"/>
          <w:numId w:val="33"/>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rPr>
        <w:t xml:space="preserve"> elaborează analize privind cauzele, riscurile şi vulnerabilităţile care se manifestă în activitatea funcţionarilor publici din cadrul autorităţii sau instituţiei publice şi care ar putea determina o încălcare a principiilor şi normelor de conduită, pe care le înaintează conducătorului autorităţii sau instituţiei publice, şi propune măsuri pentru înlăturarea cauzelor, diminuarea riscurilor şi a vulnerabilităţilor</w:t>
      </w:r>
    </w:p>
    <w:p w:rsidR="0075191E" w:rsidRPr="003B1A19" w:rsidRDefault="0075191E" w:rsidP="007A5995">
      <w:pPr>
        <w:widowControl w:val="0"/>
        <w:numPr>
          <w:ilvl w:val="0"/>
          <w:numId w:val="33"/>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rPr>
        <w:t>organizează sesiuni de informare a funcţionarilor publici cu privire la normele de etică, modificări ale cadrului normativ în domeniul eticii şi integrităţii sau care instituie obligaţii pentru autorităţile şi instituţiile publice pentru respectarea drepturilor cetăţenilor în relaţia cu administraţia publică sau cu autoritatea sau instituţia publică respectivă</w:t>
      </w:r>
    </w:p>
    <w:p w:rsidR="0075191E" w:rsidRPr="003B1A19" w:rsidRDefault="0075191E" w:rsidP="007A5995">
      <w:pPr>
        <w:widowControl w:val="0"/>
        <w:numPr>
          <w:ilvl w:val="0"/>
          <w:numId w:val="33"/>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rPr>
        <w:t>semnalează practici sau proceduri instituţionale care ar putea conduce la încălcarea principiilor şi normelor de conduită în activitatea funcţionarilor publici</w:t>
      </w:r>
    </w:p>
    <w:p w:rsidR="00130865" w:rsidRPr="003B1A19" w:rsidRDefault="0075191E" w:rsidP="007A5995">
      <w:pPr>
        <w:widowControl w:val="0"/>
        <w:numPr>
          <w:ilvl w:val="0"/>
          <w:numId w:val="33"/>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rPr>
        <w:t>poate adresa în mod direct întrebări sau aplica chestionare cetăţenilor şi beneficiarilor direcţi ai activităţii instituţiei publice cu privire la comportamentul personalului care asigură relaţia cu publicul, precum şi cu privire la opinia acestora despre calitatea serviciilor oferite de autoritatea sau instituţia publică respectivă.</w:t>
      </w:r>
    </w:p>
    <w:p w:rsidR="00130865" w:rsidRPr="003B1A19" w:rsidRDefault="00130865" w:rsidP="007A5995">
      <w:pPr>
        <w:numPr>
          <w:ilvl w:val="0"/>
          <w:numId w:val="33"/>
        </w:numPr>
        <w:shd w:val="clear" w:color="auto" w:fill="FFFFFF"/>
        <w:spacing w:before="100" w:beforeAutospacing="1" w:after="100" w:afterAutospacing="1"/>
        <w:jc w:val="both"/>
        <w:rPr>
          <w:rFonts w:ascii="Trebuchet MS" w:hAnsi="Trebuchet MS" w:cs="Helvetica"/>
          <w:sz w:val="22"/>
          <w:szCs w:val="22"/>
        </w:rPr>
      </w:pPr>
      <w:r w:rsidRPr="003B1A19">
        <w:rPr>
          <w:rFonts w:ascii="Trebuchet MS" w:hAnsi="Trebuchet MS" w:cs="Helvetica"/>
          <w:sz w:val="22"/>
          <w:szCs w:val="22"/>
        </w:rPr>
        <w:t>urmareste furnizarea de servicii electronice prin crearea facilității de depunere on-line a cererilor de beneficii de asistență socială și servicii sociale prin intermediul unui singur punct de contact cu cetățeanul – portalul MMPS, modulul e-Asistență Socială, și de posibilitate de consultare on-line a dosarelor de către orice cetățean sau întreprindere, constituirea dosarelor electronice ale beneficiarilor de servicii sociale și implicit optimizarea și modernizarea activității specialiștilor prin implementarea unui modul de management de caz.</w:t>
      </w:r>
    </w:p>
    <w:p w:rsidR="0097465B" w:rsidRPr="003B1A19" w:rsidRDefault="0097465B" w:rsidP="00614DC3">
      <w:pPr>
        <w:widowControl w:val="0"/>
        <w:shd w:val="clear" w:color="auto" w:fill="FFFFFF"/>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Art.4</w:t>
      </w:r>
      <w:r w:rsidR="00614DC3" w:rsidRPr="003B1A19">
        <w:rPr>
          <w:rFonts w:ascii="Trebuchet MS" w:hAnsi="Trebuchet MS" w:cs="Arial"/>
          <w:bCs/>
          <w:sz w:val="22"/>
          <w:szCs w:val="22"/>
          <w:lang w:val="ro-RO"/>
        </w:rPr>
        <w:t>5</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 xml:space="preserve">Relaţii organizatorice: </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a) se subordonează Directorului General al DGASPC Mureş;</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b) colaborează cu toate serviciile din cadrul DGASPC </w:t>
      </w:r>
    </w:p>
    <w:p w:rsidR="0097465B" w:rsidRPr="003B1A19" w:rsidRDefault="0097465B" w:rsidP="00614DC3">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Art.4</w:t>
      </w:r>
      <w:r w:rsidR="00614DC3" w:rsidRPr="003B1A19">
        <w:rPr>
          <w:rFonts w:ascii="Trebuchet MS" w:hAnsi="Trebuchet MS" w:cs="Arial"/>
          <w:bCs/>
          <w:sz w:val="22"/>
          <w:szCs w:val="22"/>
          <w:lang w:val="ro-RO"/>
        </w:rPr>
        <w:t>6</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Coordonarea, îndrumarea şi controlul activităţilor curente ale serviciului sunt asigurate de către un şef serviciu. Acesta asigură legătura operativă cu conducerea Direcţiei, informând asupra stadiului şi modului de rezolvare a problemelor.</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În situaţia în care şeful de serviciu este temporar indisponibil atribuţiile acestuia sunt preluate de către un alt angajat din structura serviciului anume desemnat în acest sens.</w:t>
      </w:r>
    </w:p>
    <w:p w:rsidR="008B1051" w:rsidRPr="003B1A19" w:rsidRDefault="008B1051"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p>
    <w:p w:rsidR="008B1051" w:rsidRPr="003B1A19" w:rsidRDefault="008B1051" w:rsidP="0092297B">
      <w:pPr>
        <w:widowControl w:val="0"/>
        <w:autoSpaceDE w:val="0"/>
        <w:autoSpaceDN w:val="0"/>
        <w:adjustRightInd w:val="0"/>
        <w:spacing w:after="120" w:line="276" w:lineRule="auto"/>
        <w:ind w:firstLine="360"/>
        <w:jc w:val="both"/>
        <w:rPr>
          <w:rFonts w:ascii="Trebuchet MS" w:hAnsi="Trebuchet MS" w:cs="Arial"/>
          <w:b/>
          <w:sz w:val="22"/>
          <w:szCs w:val="22"/>
          <w:lang w:val="ro-RO"/>
        </w:rPr>
      </w:pPr>
      <w:r w:rsidRPr="003B1A19">
        <w:rPr>
          <w:rFonts w:ascii="Trebuchet MS" w:hAnsi="Trebuchet MS" w:cs="Arial"/>
          <w:b/>
          <w:sz w:val="22"/>
          <w:szCs w:val="22"/>
          <w:lang w:val="ro-RO"/>
        </w:rPr>
        <w:t>2.6.</w:t>
      </w:r>
      <w:r w:rsidRPr="003B1A19">
        <w:rPr>
          <w:rFonts w:ascii="Trebuchet MS" w:hAnsi="Trebuchet MS" w:cs="Arial"/>
          <w:sz w:val="22"/>
          <w:szCs w:val="22"/>
          <w:lang w:val="ro-RO"/>
        </w:rPr>
        <w:t xml:space="preserve"> </w:t>
      </w:r>
      <w:r w:rsidRPr="003B1A19">
        <w:rPr>
          <w:rFonts w:ascii="Trebuchet MS" w:hAnsi="Trebuchet MS" w:cs="Arial"/>
          <w:b/>
          <w:sz w:val="22"/>
          <w:szCs w:val="22"/>
          <w:lang w:val="ro-RO"/>
        </w:rPr>
        <w:t>COMPARTIMENTUL PSI ȘI PROTECȚIA MUNCII</w:t>
      </w:r>
    </w:p>
    <w:p w:rsidR="00C464E4" w:rsidRPr="003B1A19" w:rsidRDefault="00C464E4" w:rsidP="0092297B">
      <w:pPr>
        <w:widowControl w:val="0"/>
        <w:autoSpaceDE w:val="0"/>
        <w:autoSpaceDN w:val="0"/>
        <w:adjustRightInd w:val="0"/>
        <w:spacing w:after="120" w:line="276" w:lineRule="auto"/>
        <w:ind w:firstLine="360"/>
        <w:jc w:val="both"/>
        <w:rPr>
          <w:rFonts w:ascii="Trebuchet MS" w:hAnsi="Trebuchet MS" w:cs="Arial"/>
          <w:b/>
          <w:sz w:val="22"/>
          <w:szCs w:val="22"/>
          <w:lang w:val="ro-RO"/>
        </w:rPr>
      </w:pPr>
    </w:p>
    <w:p w:rsidR="00C464E4" w:rsidRPr="003B1A19" w:rsidRDefault="00C464E4" w:rsidP="00C464E4">
      <w:pPr>
        <w:spacing w:line="360" w:lineRule="auto"/>
        <w:ind w:hanging="284"/>
        <w:jc w:val="both"/>
        <w:rPr>
          <w:rFonts w:ascii="Trebuchet MS" w:hAnsi="Trebuchet MS"/>
          <w:sz w:val="22"/>
          <w:szCs w:val="22"/>
          <w:lang w:val="ro-RO" w:eastAsia="ro-RO"/>
        </w:rPr>
      </w:pPr>
      <w:r w:rsidRPr="003B1A19">
        <w:rPr>
          <w:rFonts w:ascii="Trebuchet MS" w:hAnsi="Trebuchet MS"/>
          <w:b/>
          <w:bCs/>
          <w:sz w:val="22"/>
          <w:szCs w:val="22"/>
          <w:lang w:val="ro-RO" w:eastAsia="ro-RO"/>
        </w:rPr>
        <w:t>SECURITATEA SI SANATATEA IN MUNCA:</w:t>
      </w:r>
    </w:p>
    <w:p w:rsidR="00E940E4" w:rsidRPr="003B1A19" w:rsidRDefault="00E940E4" w:rsidP="00E940E4">
      <w:p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a)</w:t>
      </w:r>
      <w:r w:rsidRPr="003B1A19">
        <w:rPr>
          <w:rFonts w:ascii="Trebuchet MS" w:hAnsi="Trebuchet MS" w:cs="Calibri"/>
          <w:sz w:val="22"/>
          <w:szCs w:val="22"/>
          <w:shd w:val="clear" w:color="auto" w:fill="FFFFFF"/>
        </w:rPr>
        <w:t xml:space="preserve"> asigurarea celor mai bune condiţii în realizarea sarcinilor de muncă, apărarea vieţii, integrităţii corporale şi sănătăţii personalului </w:t>
      </w:r>
    </w:p>
    <w:p w:rsidR="00BB082B" w:rsidRPr="003B1A19" w:rsidRDefault="00BB082B" w:rsidP="00C464E4">
      <w:pPr>
        <w:spacing w:line="360" w:lineRule="auto"/>
        <w:jc w:val="both"/>
        <w:rPr>
          <w:rFonts w:ascii="Trebuchet MS" w:hAnsi="Trebuchet MS" w:cs="Calibri"/>
          <w:sz w:val="22"/>
          <w:szCs w:val="22"/>
          <w:shd w:val="clear" w:color="auto" w:fill="FFFFFF"/>
        </w:rPr>
      </w:pPr>
      <w:r w:rsidRPr="003B1A19">
        <w:rPr>
          <w:rFonts w:ascii="Trebuchet MS" w:hAnsi="Trebuchet MS" w:cs="Calibri"/>
          <w:sz w:val="22"/>
          <w:szCs w:val="22"/>
          <w:shd w:val="clear" w:color="auto" w:fill="FFFFFF"/>
        </w:rPr>
        <w:lastRenderedPageBreak/>
        <w:t>b) monitorizează riscurile existente la locurile de muncă şi efectuează demersurile în vederea stabilirii sporurilor pentru salariaţii care îşi desfăşoară activitatea în condiţii deosebit de periculoase şi periculoase de muncă, în condiţii vătămătoare, în condiţii de muncă deosebite şi în condiţii grele de muncă;</w:t>
      </w:r>
    </w:p>
    <w:p w:rsidR="00BB082B" w:rsidRPr="003B1A19"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3B1A19">
        <w:rPr>
          <w:rFonts w:ascii="Trebuchet MS" w:hAnsi="Trebuchet MS" w:cs="Calibri"/>
          <w:sz w:val="22"/>
          <w:szCs w:val="22"/>
        </w:rPr>
        <w:t>c) organizează instruirea introductiv-generală a salariaţilor în domeniul securităţii şi sănătăţii în muncă;</w:t>
      </w:r>
    </w:p>
    <w:p w:rsidR="00BB082B" w:rsidRPr="003B1A19"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3B1A19">
        <w:rPr>
          <w:rFonts w:ascii="Trebuchet MS" w:hAnsi="Trebuchet MS" w:cs="Calibri"/>
          <w:bCs/>
          <w:sz w:val="22"/>
          <w:szCs w:val="22"/>
        </w:rPr>
        <w:t>d)</w:t>
      </w:r>
      <w:r w:rsidRPr="003B1A19">
        <w:rPr>
          <w:rFonts w:ascii="Trebuchet MS" w:hAnsi="Trebuchet MS" w:cs="Calibri"/>
          <w:sz w:val="22"/>
          <w:szCs w:val="22"/>
        </w:rPr>
        <w:t> furnizează informaţii lucrătorilor cu privire la cele mai eficiente mijloace de respectare a legislaţiei în domeniul securităţii şi sănătăţii în muncă;</w:t>
      </w:r>
    </w:p>
    <w:p w:rsidR="00BB082B" w:rsidRPr="003B1A19"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3B1A19">
        <w:rPr>
          <w:rFonts w:ascii="Trebuchet MS" w:hAnsi="Trebuchet MS" w:cs="Calibri"/>
          <w:bCs/>
          <w:sz w:val="22"/>
          <w:szCs w:val="22"/>
        </w:rPr>
        <w:t>e)</w:t>
      </w:r>
      <w:r w:rsidRPr="003B1A19">
        <w:rPr>
          <w:rFonts w:ascii="Trebuchet MS" w:hAnsi="Trebuchet MS" w:cs="Calibri"/>
          <w:sz w:val="22"/>
          <w:szCs w:val="22"/>
        </w:rPr>
        <w:t> întocmeşte documentele de organizare şi funcţionare a Comitetului de securitate şi sănătate în muncă şi asigură întrunirea acestuia;</w:t>
      </w:r>
    </w:p>
    <w:p w:rsidR="00BB082B" w:rsidRPr="003B1A19"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3B1A19">
        <w:rPr>
          <w:rFonts w:ascii="Trebuchet MS" w:hAnsi="Trebuchet MS" w:cs="Calibri"/>
          <w:bCs/>
          <w:sz w:val="22"/>
          <w:szCs w:val="22"/>
        </w:rPr>
        <w:t>f)</w:t>
      </w:r>
      <w:r w:rsidRPr="003B1A19">
        <w:rPr>
          <w:rFonts w:ascii="Trebuchet MS" w:hAnsi="Trebuchet MS" w:cs="Calibri"/>
          <w:sz w:val="22"/>
          <w:szCs w:val="22"/>
        </w:rPr>
        <w:t> organizează şi monitorizează activităţile privind serviciul de medicina muncii;</w:t>
      </w:r>
    </w:p>
    <w:p w:rsidR="00BB082B" w:rsidRPr="003B1A19"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3B1A19">
        <w:rPr>
          <w:rFonts w:ascii="Trebuchet MS" w:hAnsi="Trebuchet MS" w:cs="Calibri"/>
          <w:bCs/>
          <w:sz w:val="22"/>
          <w:szCs w:val="22"/>
        </w:rPr>
        <w:t>g)</w:t>
      </w:r>
      <w:r w:rsidRPr="003B1A19">
        <w:rPr>
          <w:rFonts w:ascii="Trebuchet MS" w:hAnsi="Trebuchet MS" w:cs="Calibri"/>
          <w:sz w:val="22"/>
          <w:szCs w:val="22"/>
        </w:rPr>
        <w:t>  propune măsuri, în funcţie de specificul activităţii, pentru prevenirea, limitarea şi eliminarea efectelor poluărilor accidentale;</w:t>
      </w:r>
    </w:p>
    <w:p w:rsidR="00BB082B" w:rsidRPr="003B1A19"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3B1A19">
        <w:rPr>
          <w:rFonts w:ascii="Trebuchet MS" w:hAnsi="Trebuchet MS" w:cs="Calibri"/>
          <w:sz w:val="22"/>
          <w:szCs w:val="22"/>
        </w:rPr>
        <w:t>h)întocmeşte raportul anual privind activitatea de securitate şi sănătate în muncă şi protecţia mediului,;</w:t>
      </w:r>
    </w:p>
    <w:p w:rsidR="00BB082B" w:rsidRPr="003B1A19"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3B1A19">
        <w:rPr>
          <w:rFonts w:ascii="Trebuchet MS" w:hAnsi="Trebuchet MS" w:cs="Calibri"/>
          <w:bCs/>
          <w:sz w:val="22"/>
          <w:szCs w:val="22"/>
        </w:rPr>
        <w:t>i)</w:t>
      </w:r>
      <w:r w:rsidRPr="003B1A19">
        <w:rPr>
          <w:rFonts w:ascii="Trebuchet MS" w:hAnsi="Trebuchet MS" w:cs="Calibri"/>
          <w:sz w:val="22"/>
          <w:szCs w:val="22"/>
        </w:rPr>
        <w:t> întocmeşte documentele specifice activităţii de securitate şi sănătate în muncă, precum şi de protecţie a mediului;</w:t>
      </w:r>
    </w:p>
    <w:p w:rsidR="00BB082B" w:rsidRPr="003B1A19" w:rsidRDefault="00400A2C" w:rsidP="00BB082B">
      <w:pPr>
        <w:pStyle w:val="al"/>
        <w:shd w:val="clear" w:color="auto" w:fill="FFFFFF"/>
        <w:spacing w:before="0" w:beforeAutospacing="0" w:after="150" w:afterAutospacing="0"/>
        <w:jc w:val="both"/>
        <w:rPr>
          <w:rFonts w:ascii="Trebuchet MS" w:hAnsi="Trebuchet MS" w:cs="Calibri"/>
          <w:sz w:val="22"/>
          <w:szCs w:val="22"/>
        </w:rPr>
      </w:pPr>
      <w:r w:rsidRPr="003B1A19">
        <w:rPr>
          <w:rFonts w:ascii="Trebuchet MS" w:hAnsi="Trebuchet MS" w:cs="Calibri"/>
          <w:bCs/>
          <w:sz w:val="22"/>
          <w:szCs w:val="22"/>
        </w:rPr>
        <w:t>j</w:t>
      </w:r>
      <w:r w:rsidR="00BB082B" w:rsidRPr="003B1A19">
        <w:rPr>
          <w:rFonts w:ascii="Trebuchet MS" w:hAnsi="Trebuchet MS" w:cs="Calibri"/>
          <w:bCs/>
          <w:sz w:val="22"/>
          <w:szCs w:val="22"/>
        </w:rPr>
        <w:t>)</w:t>
      </w:r>
      <w:r w:rsidR="00BB082B" w:rsidRPr="003B1A19">
        <w:rPr>
          <w:rFonts w:ascii="Trebuchet MS" w:hAnsi="Trebuchet MS" w:cs="Calibri"/>
          <w:sz w:val="22"/>
          <w:szCs w:val="22"/>
        </w:rPr>
        <w:t> întocmeşte şi înaintează, în vederea avizării</w:t>
      </w:r>
      <w:r w:rsidRPr="003B1A19">
        <w:rPr>
          <w:rFonts w:ascii="Trebuchet MS" w:hAnsi="Trebuchet MS" w:cs="Calibri"/>
          <w:sz w:val="22"/>
          <w:szCs w:val="22"/>
        </w:rPr>
        <w:t xml:space="preserve"> </w:t>
      </w:r>
      <w:r w:rsidR="00BB082B" w:rsidRPr="003B1A19">
        <w:rPr>
          <w:rFonts w:ascii="Trebuchet MS" w:hAnsi="Trebuchet MS" w:cs="Calibri"/>
          <w:sz w:val="22"/>
          <w:szCs w:val="22"/>
        </w:rPr>
        <w:t>dosarul de cercetare a accidentelor de muncă şi a celor ecologice;</w:t>
      </w:r>
    </w:p>
    <w:p w:rsidR="00BB082B" w:rsidRPr="003B1A19" w:rsidRDefault="00400A2C" w:rsidP="00BB082B">
      <w:pPr>
        <w:pStyle w:val="al"/>
        <w:shd w:val="clear" w:color="auto" w:fill="FFFFFF"/>
        <w:spacing w:before="0" w:beforeAutospacing="0" w:after="150" w:afterAutospacing="0"/>
        <w:jc w:val="both"/>
        <w:rPr>
          <w:rFonts w:ascii="Trebuchet MS" w:hAnsi="Trebuchet MS" w:cs="Calibri"/>
          <w:sz w:val="22"/>
          <w:szCs w:val="22"/>
        </w:rPr>
      </w:pPr>
      <w:r w:rsidRPr="003B1A19">
        <w:rPr>
          <w:rFonts w:ascii="Trebuchet MS" w:hAnsi="Trebuchet MS" w:cs="Calibri"/>
          <w:bCs/>
          <w:sz w:val="22"/>
          <w:szCs w:val="22"/>
        </w:rPr>
        <w:t>k</w:t>
      </w:r>
      <w:r w:rsidR="00BB082B" w:rsidRPr="003B1A19">
        <w:rPr>
          <w:rFonts w:ascii="Trebuchet MS" w:hAnsi="Trebuchet MS" w:cs="Calibri"/>
          <w:bCs/>
          <w:sz w:val="22"/>
          <w:szCs w:val="22"/>
        </w:rPr>
        <w:t>)</w:t>
      </w:r>
      <w:r w:rsidR="00BB082B" w:rsidRPr="003B1A19">
        <w:rPr>
          <w:rFonts w:ascii="Trebuchet MS" w:hAnsi="Trebuchet MS" w:cs="Calibri"/>
          <w:sz w:val="22"/>
          <w:szCs w:val="22"/>
        </w:rPr>
        <w:t> elaborează procedurile specifice activităţii de securitate şi sănătate în muncă şi de protecţie a mediului;</w:t>
      </w:r>
    </w:p>
    <w:p w:rsidR="00BB082B" w:rsidRPr="003B1A19" w:rsidRDefault="00400A2C" w:rsidP="00BB082B">
      <w:pPr>
        <w:pStyle w:val="al"/>
        <w:shd w:val="clear" w:color="auto" w:fill="FFFFFF"/>
        <w:spacing w:before="0" w:beforeAutospacing="0" w:after="150" w:afterAutospacing="0"/>
        <w:jc w:val="both"/>
        <w:rPr>
          <w:rFonts w:ascii="Trebuchet MS" w:hAnsi="Trebuchet MS" w:cs="Calibri"/>
          <w:sz w:val="22"/>
          <w:szCs w:val="22"/>
        </w:rPr>
      </w:pPr>
      <w:r w:rsidRPr="003B1A19">
        <w:rPr>
          <w:rFonts w:ascii="Trebuchet MS" w:hAnsi="Trebuchet MS" w:cs="Calibri"/>
          <w:bCs/>
          <w:sz w:val="22"/>
          <w:szCs w:val="22"/>
        </w:rPr>
        <w:t>l</w:t>
      </w:r>
      <w:r w:rsidR="00BB082B" w:rsidRPr="003B1A19">
        <w:rPr>
          <w:rFonts w:ascii="Trebuchet MS" w:hAnsi="Trebuchet MS" w:cs="Calibri"/>
          <w:bCs/>
          <w:sz w:val="22"/>
          <w:szCs w:val="22"/>
        </w:rPr>
        <w:t>)</w:t>
      </w:r>
      <w:r w:rsidR="00BB082B" w:rsidRPr="003B1A19">
        <w:rPr>
          <w:rFonts w:ascii="Trebuchet MS" w:hAnsi="Trebuchet MS" w:cs="Calibri"/>
          <w:sz w:val="22"/>
          <w:szCs w:val="22"/>
        </w:rPr>
        <w:t> formulează propuneri pentru includerea în proiectul bugetului de venituri şi cheltuieli a fondurilor necesare activităţilor de securitate şi sănătate în muncă şi de protecţie a mediului;</w:t>
      </w:r>
    </w:p>
    <w:p w:rsidR="00BB082B" w:rsidRPr="003B1A19" w:rsidRDefault="00400A2C" w:rsidP="00BB082B">
      <w:pPr>
        <w:pStyle w:val="al"/>
        <w:shd w:val="clear" w:color="auto" w:fill="FFFFFF"/>
        <w:spacing w:before="0" w:beforeAutospacing="0" w:after="150" w:afterAutospacing="0"/>
        <w:jc w:val="both"/>
        <w:rPr>
          <w:rFonts w:ascii="Trebuchet MS" w:hAnsi="Trebuchet MS" w:cs="Calibri"/>
          <w:sz w:val="22"/>
          <w:szCs w:val="22"/>
        </w:rPr>
      </w:pPr>
      <w:r w:rsidRPr="003B1A19">
        <w:rPr>
          <w:rFonts w:ascii="Trebuchet MS" w:hAnsi="Trebuchet MS" w:cs="Calibri"/>
          <w:bCs/>
          <w:sz w:val="22"/>
          <w:szCs w:val="22"/>
        </w:rPr>
        <w:t>m</w:t>
      </w:r>
      <w:r w:rsidR="00BB082B" w:rsidRPr="003B1A19">
        <w:rPr>
          <w:rFonts w:ascii="Trebuchet MS" w:hAnsi="Trebuchet MS" w:cs="Calibri"/>
          <w:bCs/>
          <w:sz w:val="22"/>
          <w:szCs w:val="22"/>
        </w:rPr>
        <w:t>)</w:t>
      </w:r>
      <w:r w:rsidR="00BB082B" w:rsidRPr="003B1A19">
        <w:rPr>
          <w:rFonts w:ascii="Trebuchet MS" w:hAnsi="Trebuchet MS" w:cs="Calibri"/>
          <w:sz w:val="22"/>
          <w:szCs w:val="22"/>
        </w:rPr>
        <w:t> colaborează cu autorităţile locale în domeniul securităţii şi sănătăţii în muncă şi în domeniul mediului în cazul accidentelor/evenimentelor comune;</w:t>
      </w:r>
    </w:p>
    <w:p w:rsidR="00BB082B" w:rsidRPr="003B1A19" w:rsidRDefault="00400A2C" w:rsidP="00C464E4">
      <w:p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n) Colaboreaă cu serviciul extern, în cazul personalului  insuficient, în vederea îndeplinirii atribuiilor</w:t>
      </w:r>
    </w:p>
    <w:p w:rsidR="00BB082B" w:rsidRPr="003B1A19" w:rsidRDefault="00BB082B" w:rsidP="00C464E4">
      <w:pPr>
        <w:spacing w:line="360" w:lineRule="auto"/>
        <w:jc w:val="both"/>
        <w:rPr>
          <w:rFonts w:ascii="Trebuchet MS" w:hAnsi="Trebuchet MS"/>
          <w:sz w:val="22"/>
          <w:szCs w:val="22"/>
          <w:lang w:val="ro-RO" w:eastAsia="ro-RO"/>
        </w:rPr>
      </w:pPr>
    </w:p>
    <w:p w:rsidR="00C464E4" w:rsidRPr="003B1A19" w:rsidRDefault="00C464E4" w:rsidP="00C464E4">
      <w:pPr>
        <w:spacing w:line="360" w:lineRule="auto"/>
        <w:jc w:val="both"/>
        <w:rPr>
          <w:rFonts w:ascii="Trebuchet MS" w:hAnsi="Trebuchet MS"/>
          <w:b/>
          <w:bCs/>
          <w:sz w:val="22"/>
          <w:szCs w:val="22"/>
          <w:lang w:val="ro-RO" w:eastAsia="ro-RO"/>
        </w:rPr>
      </w:pPr>
      <w:r w:rsidRPr="003B1A19">
        <w:rPr>
          <w:rFonts w:ascii="Trebuchet MS" w:hAnsi="Trebuchet MS"/>
          <w:b/>
          <w:bCs/>
          <w:sz w:val="22"/>
          <w:szCs w:val="22"/>
          <w:lang w:val="ro-RO" w:eastAsia="ro-RO"/>
        </w:rPr>
        <w:t>AP</w:t>
      </w:r>
      <w:r w:rsidR="004C7930" w:rsidRPr="003B1A19">
        <w:rPr>
          <w:rFonts w:ascii="Trebuchet MS" w:hAnsi="Trebuchet MS"/>
          <w:b/>
          <w:bCs/>
          <w:sz w:val="22"/>
          <w:szCs w:val="22"/>
          <w:lang w:val="ro-RO" w:eastAsia="ro-RO"/>
        </w:rPr>
        <w:t>Ă</w:t>
      </w:r>
      <w:r w:rsidRPr="003B1A19">
        <w:rPr>
          <w:rFonts w:ascii="Trebuchet MS" w:hAnsi="Trebuchet MS"/>
          <w:b/>
          <w:bCs/>
          <w:sz w:val="22"/>
          <w:szCs w:val="22"/>
          <w:lang w:val="ro-RO" w:eastAsia="ro-RO"/>
        </w:rPr>
        <w:t>RAR</w:t>
      </w:r>
      <w:r w:rsidR="004C7930" w:rsidRPr="003B1A19">
        <w:rPr>
          <w:rFonts w:ascii="Trebuchet MS" w:hAnsi="Trebuchet MS"/>
          <w:b/>
          <w:bCs/>
          <w:sz w:val="22"/>
          <w:szCs w:val="22"/>
          <w:lang w:val="ro-RO" w:eastAsia="ro-RO"/>
        </w:rPr>
        <w:t>EA Î</w:t>
      </w:r>
      <w:r w:rsidRPr="003B1A19">
        <w:rPr>
          <w:rFonts w:ascii="Trebuchet MS" w:hAnsi="Trebuchet MS"/>
          <w:b/>
          <w:bCs/>
          <w:sz w:val="22"/>
          <w:szCs w:val="22"/>
          <w:lang w:val="ro-RO" w:eastAsia="ro-RO"/>
        </w:rPr>
        <w:t>MPOTRIVA INCENDIILOR (PSI)</w:t>
      </w:r>
      <w:r w:rsidR="0068417A" w:rsidRPr="003B1A19">
        <w:rPr>
          <w:rFonts w:ascii="Trebuchet MS" w:hAnsi="Trebuchet MS"/>
          <w:b/>
          <w:bCs/>
          <w:sz w:val="22"/>
          <w:szCs w:val="22"/>
          <w:lang w:val="ro-RO" w:eastAsia="ro-RO"/>
        </w:rPr>
        <w:t xml:space="preserve"> ȘI SITUAȚII DE URGENȚĂ</w:t>
      </w:r>
      <w:r w:rsidR="004C7930" w:rsidRPr="003B1A19">
        <w:rPr>
          <w:rFonts w:ascii="Trebuchet MS" w:hAnsi="Trebuchet MS"/>
          <w:b/>
          <w:bCs/>
          <w:sz w:val="22"/>
          <w:szCs w:val="22"/>
          <w:lang w:val="ro-RO" w:eastAsia="ro-RO"/>
        </w:rPr>
        <w:t>:</w:t>
      </w:r>
    </w:p>
    <w:p w:rsidR="00C464E4" w:rsidRPr="003B1A19" w:rsidRDefault="00C464E4" w:rsidP="00063FC9">
      <w:pPr>
        <w:tabs>
          <w:tab w:val="left" w:pos="1515"/>
        </w:tabs>
        <w:spacing w:line="360" w:lineRule="auto"/>
        <w:jc w:val="both"/>
        <w:rPr>
          <w:rFonts w:ascii="Trebuchet MS" w:hAnsi="Trebuchet MS"/>
          <w:b/>
          <w:bCs/>
          <w:sz w:val="22"/>
          <w:szCs w:val="22"/>
          <w:lang w:val="ro-RO" w:eastAsia="ro-RO"/>
        </w:rPr>
      </w:pPr>
    </w:p>
    <w:p w:rsidR="00C464E4" w:rsidRPr="003B1A19" w:rsidRDefault="00C464E4" w:rsidP="00C464E4">
      <w:p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Aplicarea şi verificarea respectării prevederilor legislaţiei din domeniul apărării împotriva incendiilor:</w:t>
      </w:r>
    </w:p>
    <w:p w:rsidR="00C464E4" w:rsidRPr="003B1A19" w:rsidRDefault="00C464E4" w:rsidP="009110F3">
      <w:pPr>
        <w:numPr>
          <w:ilvl w:val="0"/>
          <w:numId w:val="67"/>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stabilirea, prin dispoziţii scrise, a responsabilităţilor şi modul de organizare pentru apărarea împotriva incendiilor în instituţie, actualizarea acestora ori de câte ori apar modificări şi aducerea lor la cunoştinţa salariaţilor;</w:t>
      </w:r>
    </w:p>
    <w:p w:rsidR="00C464E4" w:rsidRPr="003B1A19" w:rsidRDefault="00C464E4" w:rsidP="009110F3">
      <w:pPr>
        <w:numPr>
          <w:ilvl w:val="0"/>
          <w:numId w:val="67"/>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asigurarea identificării şi evaluării riscurilor de incendiu din instituţie şi asigurarea corelării măsurilor de apărare împotriva incendiilor cu natura şi nivelul riscurilor;</w:t>
      </w:r>
    </w:p>
    <w:p w:rsidR="00C464E4" w:rsidRPr="003B1A19" w:rsidRDefault="00C464E4" w:rsidP="009110F3">
      <w:pPr>
        <w:numPr>
          <w:ilvl w:val="0"/>
          <w:numId w:val="67"/>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lastRenderedPageBreak/>
        <w:t>solicitarea şi obţinerea avizelor şi autorizaţiilor de securitate la incendiu, prevăzute de lege, şi asigurarea respectării condiţiilor care au stat la baza eliberării acestora;</w:t>
      </w:r>
    </w:p>
    <w:p w:rsidR="00C464E4" w:rsidRPr="003B1A19" w:rsidRDefault="00C464E4" w:rsidP="009110F3">
      <w:pPr>
        <w:numPr>
          <w:ilvl w:val="0"/>
          <w:numId w:val="67"/>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elaborarea instrucţiunilor de apărare împotriva incendiilor şi stabilirea atribuţiilor ce revin salariaţilor la locurile de muncă;</w:t>
      </w:r>
    </w:p>
    <w:p w:rsidR="00C464E4" w:rsidRPr="003B1A19" w:rsidRDefault="00C464E4" w:rsidP="009110F3">
      <w:pPr>
        <w:numPr>
          <w:ilvl w:val="0"/>
          <w:numId w:val="67"/>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verificarea cunoaşterii şi respectării de către salariaţi a instrucţiunilor necesare privind măsurile de apărare împotriva incendiilor şi verificarea respectării acestor măsuri semnalate corespunzător prin indicatoare de avertizare, de către persoanele din exterior care au acces în unitatea sa;</w:t>
      </w:r>
    </w:p>
    <w:p w:rsidR="00C464E4" w:rsidRPr="003B1A19" w:rsidRDefault="00C464E4" w:rsidP="009110F3">
      <w:pPr>
        <w:numPr>
          <w:ilvl w:val="0"/>
          <w:numId w:val="67"/>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asigurarea întocmirii şi actualizării planurilor de intervenţie şi a condiţiilor pentru aplicarea acestora în orice moment;</w:t>
      </w:r>
    </w:p>
    <w:p w:rsidR="00C464E4" w:rsidRPr="003B1A19" w:rsidRDefault="00C464E4" w:rsidP="009110F3">
      <w:pPr>
        <w:numPr>
          <w:ilvl w:val="0"/>
          <w:numId w:val="67"/>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asigurarea utilizării, verificării, întreţinerii şi reparării mijloacelor de apărare împotriva incendiilor cu personal atestat, conform instrucţiunilor furnizate de proiectant;</w:t>
      </w:r>
    </w:p>
    <w:p w:rsidR="00C464E4" w:rsidRPr="003B1A19" w:rsidRDefault="00C464E4" w:rsidP="009110F3">
      <w:pPr>
        <w:numPr>
          <w:ilvl w:val="0"/>
          <w:numId w:val="67"/>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informarea de îndată, prin orice mijloc, a inspectoratului despre izbucnirea şi stingerea cu forţe şi mijloace proprii a oricărui incendiu în instituţie, completarea şi trimiterea, în termen de 3 zile lucrătoare a raportului de intervenţie;</w:t>
      </w:r>
    </w:p>
    <w:p w:rsidR="0068417A" w:rsidRPr="003B1A19" w:rsidRDefault="00C464E4" w:rsidP="00C464E4">
      <w:pPr>
        <w:numPr>
          <w:ilvl w:val="0"/>
          <w:numId w:val="67"/>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îndeplinirea oricăror altor atribuţii prevăzute de lege privind apărarea împotriva incendiilor.</w:t>
      </w:r>
    </w:p>
    <w:p w:rsidR="00C464E4" w:rsidRPr="003B1A19" w:rsidRDefault="0068417A" w:rsidP="00C464E4">
      <w:pPr>
        <w:numPr>
          <w:ilvl w:val="0"/>
          <w:numId w:val="67"/>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a</w:t>
      </w:r>
      <w:r w:rsidR="00C464E4" w:rsidRPr="003B1A19">
        <w:rPr>
          <w:rFonts w:ascii="Trebuchet MS" w:hAnsi="Trebuchet MS"/>
          <w:sz w:val="22"/>
          <w:szCs w:val="22"/>
          <w:lang w:val="ro-RO" w:eastAsia="ro-RO"/>
        </w:rPr>
        <w:t>plicarea şi verificarea respectării prevederilor legislaţiei referitoare la instruirea lucrătorilor în domeniul situaţiilor de urgenţă la nivelul compartimentelor de muncă din instituţie:</w:t>
      </w:r>
    </w:p>
    <w:p w:rsidR="00C464E4" w:rsidRPr="003B1A19" w:rsidRDefault="00C464E4" w:rsidP="009110F3">
      <w:pPr>
        <w:numPr>
          <w:ilvl w:val="0"/>
          <w:numId w:val="68"/>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asigurarea instruirii întregului personal angajat în muncã, în raport cu nivelul de pregãtire al salariaţilor şi în funcţie de specificul activitãţii desfãşurate la fiecare loc de muncă;</w:t>
      </w:r>
    </w:p>
    <w:p w:rsidR="0068417A" w:rsidRPr="003B1A19" w:rsidRDefault="00C464E4" w:rsidP="0068417A">
      <w:pPr>
        <w:numPr>
          <w:ilvl w:val="0"/>
          <w:numId w:val="68"/>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 xml:space="preserve">efectuarea instructajului introductiv general pentru nou-angajaţii în muncã, indiferent de durata sau de forma contractului de muncã, salariaţii transferaţi de la o unitate la alta sau </w:t>
      </w:r>
      <w:r w:rsidR="0068417A" w:rsidRPr="003B1A19">
        <w:rPr>
          <w:rFonts w:ascii="Trebuchet MS" w:hAnsi="Trebuchet MS"/>
          <w:sz w:val="22"/>
          <w:szCs w:val="22"/>
          <w:lang w:val="ro-RO" w:eastAsia="ro-RO"/>
        </w:rPr>
        <w:t>detaşaţi în unitatea respectivã.</w:t>
      </w:r>
    </w:p>
    <w:p w:rsidR="00C464E4" w:rsidRPr="003B1A19" w:rsidRDefault="00C464E4" w:rsidP="0068417A">
      <w:pPr>
        <w:numPr>
          <w:ilvl w:val="0"/>
          <w:numId w:val="68"/>
        </w:num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 xml:space="preserve"> stabilirea pentru fiecare categorie de personal participant la instruirea generală, a unui nivel minim de cunoştinţe necesare şi verificarea cunoştinţelor acumulate de către persoanele instruite, pe bazã de teste, la terminarea instructajului;</w:t>
      </w:r>
    </w:p>
    <w:p w:rsidR="0060608C" w:rsidRPr="003B1A19" w:rsidRDefault="0060608C"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97465B" w:rsidP="003C6A14">
      <w:pPr>
        <w:widowControl w:val="0"/>
        <w:autoSpaceDE w:val="0"/>
        <w:autoSpaceDN w:val="0"/>
        <w:adjustRightInd w:val="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Cap. III.</w:t>
      </w:r>
    </w:p>
    <w:p w:rsidR="0097465B" w:rsidRPr="003B1A19" w:rsidRDefault="0097465B" w:rsidP="003C6A14">
      <w:pPr>
        <w:widowControl w:val="0"/>
        <w:autoSpaceDE w:val="0"/>
        <w:autoSpaceDN w:val="0"/>
        <w:adjustRightInd w:val="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 xml:space="preserve">SERVICIILE </w:t>
      </w:r>
      <w:r w:rsidR="001947DB" w:rsidRPr="003B1A19">
        <w:rPr>
          <w:rFonts w:ascii="Trebuchet MS" w:hAnsi="Trebuchet MS" w:cs="Arial"/>
          <w:b/>
          <w:bCs/>
          <w:sz w:val="22"/>
          <w:szCs w:val="22"/>
          <w:lang w:val="ro-RO"/>
        </w:rPr>
        <w:t>DIRECȚIEI DE PROTECŢIE A</w:t>
      </w:r>
      <w:r w:rsidRPr="003B1A19">
        <w:rPr>
          <w:rFonts w:ascii="Trebuchet MS" w:hAnsi="Trebuchet MS" w:cs="Arial"/>
          <w:b/>
          <w:bCs/>
          <w:sz w:val="22"/>
          <w:szCs w:val="22"/>
          <w:lang w:val="ro-RO"/>
        </w:rPr>
        <w:t xml:space="preserve"> DREPTURILOR COPILULUI</w:t>
      </w:r>
    </w:p>
    <w:p w:rsidR="0060608C" w:rsidRPr="003B1A19" w:rsidRDefault="0060608C"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3.1. SERVICIUL ÎNGRIJIRE DE TIP FAMILIAL AL COPILULUI</w:t>
      </w:r>
    </w:p>
    <w:p w:rsidR="0097465B" w:rsidRPr="003B1A19" w:rsidRDefault="0097465B" w:rsidP="0092297B">
      <w:pPr>
        <w:widowControl w:val="0"/>
        <w:autoSpaceDE w:val="0"/>
        <w:autoSpaceDN w:val="0"/>
        <w:adjustRightInd w:val="0"/>
        <w:ind w:firstLine="360"/>
        <w:jc w:val="both"/>
        <w:outlineLvl w:val="0"/>
        <w:rPr>
          <w:rFonts w:ascii="Trebuchet MS" w:hAnsi="Trebuchet MS" w:cs="Arial"/>
          <w:bCs/>
          <w:sz w:val="22"/>
          <w:szCs w:val="22"/>
          <w:lang w:val="ro-RO"/>
        </w:rPr>
      </w:pPr>
    </w:p>
    <w:p w:rsidR="0060608C" w:rsidRPr="003B1A19" w:rsidRDefault="0097465B" w:rsidP="0060608C">
      <w:pPr>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w:t>
      </w:r>
      <w:r w:rsidR="00614DC3" w:rsidRPr="003B1A19">
        <w:rPr>
          <w:rFonts w:ascii="Trebuchet MS" w:hAnsi="Trebuchet MS" w:cs="Arial"/>
          <w:sz w:val="22"/>
          <w:szCs w:val="22"/>
          <w:lang w:val="ro-RO"/>
        </w:rPr>
        <w:t>47</w:t>
      </w:r>
      <w:r w:rsidRPr="003B1A19">
        <w:rPr>
          <w:rFonts w:ascii="Trebuchet MS" w:hAnsi="Trebuchet MS" w:cs="Arial"/>
          <w:sz w:val="22"/>
          <w:szCs w:val="22"/>
          <w:lang w:val="ro-RO"/>
        </w:rPr>
        <w:t xml:space="preserve"> </w:t>
      </w:r>
      <w:r w:rsidR="0060608C" w:rsidRPr="003B1A19">
        <w:rPr>
          <w:rFonts w:ascii="Trebuchet MS" w:hAnsi="Trebuchet MS" w:cs="Arial"/>
          <w:sz w:val="22"/>
          <w:szCs w:val="22"/>
          <w:lang w:val="ro-RO"/>
        </w:rPr>
        <w:t>Serviciul de îngrijire de tip familial asigură protecţia copilului care necesită stabilirea unei măsuri de protecţie ce impune creşterea, îngrijirea şi educarea copilului de către o persoană/familie inclusiv rude până la gradul III inclusiv cu copilul.</w:t>
      </w:r>
    </w:p>
    <w:p w:rsidR="00D261D3" w:rsidRPr="003B1A19" w:rsidRDefault="00916D38" w:rsidP="00614DC3">
      <w:pPr>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lastRenderedPageBreak/>
        <w:t xml:space="preserve">         </w:t>
      </w:r>
      <w:r w:rsidR="00D261D3" w:rsidRPr="003B1A19">
        <w:rPr>
          <w:rFonts w:ascii="Trebuchet MS" w:hAnsi="Trebuchet MS" w:cs="Arial"/>
          <w:sz w:val="22"/>
          <w:szCs w:val="22"/>
          <w:lang w:val="ro-RO"/>
        </w:rPr>
        <w:t>Aspectele privind organizarea, funcţionarea, structura și modul de lucru ale serviciului social - Serviciul de îngrijire de tip familial</w:t>
      </w:r>
      <w:r w:rsidRPr="003B1A19">
        <w:rPr>
          <w:rFonts w:ascii="Trebuchet MS" w:hAnsi="Trebuchet MS" w:cs="Arial"/>
          <w:sz w:val="22"/>
          <w:szCs w:val="22"/>
          <w:lang w:val="ro-RO"/>
        </w:rPr>
        <w:t xml:space="preserve"> al Copilului</w:t>
      </w:r>
      <w:r w:rsidR="00D261D3" w:rsidRPr="003B1A19">
        <w:rPr>
          <w:rFonts w:ascii="Trebuchet MS" w:hAnsi="Trebuchet MS" w:cs="Arial"/>
          <w:sz w:val="22"/>
          <w:szCs w:val="22"/>
          <w:lang w:val="ro-RO"/>
        </w:rPr>
        <w:t xml:space="preserve"> - în vederea asigurării funcţionării acestuia, cu respectarea standardelor minime de calitate aplicabile şi a asigurării serviciile specializate se regăse</w:t>
      </w:r>
      <w:r w:rsidRPr="003B1A19">
        <w:rPr>
          <w:rFonts w:ascii="Trebuchet MS" w:hAnsi="Trebuchet MS" w:cs="Arial"/>
          <w:sz w:val="22"/>
          <w:szCs w:val="22"/>
          <w:lang w:val="ro-RO"/>
        </w:rPr>
        <w:t>sc</w:t>
      </w:r>
      <w:r w:rsidR="00D261D3" w:rsidRPr="003B1A19">
        <w:rPr>
          <w:rFonts w:ascii="Trebuchet MS" w:hAnsi="Trebuchet MS" w:cs="Arial"/>
          <w:sz w:val="22"/>
          <w:szCs w:val="22"/>
          <w:lang w:val="ro-RO"/>
        </w:rPr>
        <w:t xml:space="preserve"> alăturat în Anexa </w:t>
      </w:r>
      <w:r w:rsidR="00263A96" w:rsidRPr="003B1A19">
        <w:rPr>
          <w:rFonts w:ascii="Trebuchet MS" w:hAnsi="Trebuchet MS" w:cs="Arial"/>
          <w:sz w:val="22"/>
          <w:szCs w:val="22"/>
          <w:lang w:val="ro-RO"/>
        </w:rPr>
        <w:t>nr.</w:t>
      </w:r>
      <w:r w:rsidR="0024690D" w:rsidRPr="003B1A19">
        <w:rPr>
          <w:rFonts w:ascii="Trebuchet MS" w:hAnsi="Trebuchet MS" w:cs="Arial"/>
          <w:sz w:val="22"/>
          <w:szCs w:val="22"/>
          <w:lang w:val="ro-RO"/>
        </w:rPr>
        <w:t>3.</w:t>
      </w:r>
      <w:r w:rsidR="00263A96" w:rsidRPr="003B1A19">
        <w:rPr>
          <w:rFonts w:ascii="Trebuchet MS" w:hAnsi="Trebuchet MS" w:cs="Arial"/>
          <w:sz w:val="22"/>
          <w:szCs w:val="22"/>
          <w:lang w:val="ro-RO"/>
        </w:rPr>
        <w:t>2</w:t>
      </w:r>
    </w:p>
    <w:p w:rsidR="0097465B" w:rsidRPr="003B1A19" w:rsidRDefault="0097465B" w:rsidP="0092297B">
      <w:pPr>
        <w:ind w:firstLine="360"/>
        <w:jc w:val="both"/>
        <w:rPr>
          <w:rFonts w:ascii="Trebuchet MS" w:hAnsi="Trebuchet MS" w:cs="Arial"/>
          <w:b/>
          <w:sz w:val="22"/>
          <w:szCs w:val="22"/>
          <w:lang w:val="ro-RO"/>
        </w:rPr>
      </w:pPr>
      <w:r w:rsidRPr="003B1A19">
        <w:rPr>
          <w:rFonts w:ascii="Trebuchet MS" w:hAnsi="Trebuchet MS" w:cs="Arial"/>
          <w:b/>
          <w:sz w:val="22"/>
          <w:szCs w:val="22"/>
          <w:lang w:val="ro-RO"/>
        </w:rPr>
        <w:t>3.2. SERVICIUL MANAGEMENT DE CAZ AL COPILULUI</w:t>
      </w:r>
    </w:p>
    <w:p w:rsidR="0097465B" w:rsidRPr="003B1A19" w:rsidRDefault="0097465B" w:rsidP="0092297B">
      <w:pPr>
        <w:ind w:firstLine="360"/>
        <w:jc w:val="both"/>
        <w:rPr>
          <w:rFonts w:ascii="Trebuchet MS" w:hAnsi="Trebuchet MS" w:cs="Arial"/>
          <w:b/>
          <w:sz w:val="22"/>
          <w:szCs w:val="22"/>
          <w:lang w:val="ro-RO"/>
        </w:rPr>
      </w:pPr>
    </w:p>
    <w:p w:rsidR="0097465B" w:rsidRPr="003B1A19" w:rsidRDefault="0097465B" w:rsidP="00614DC3">
      <w:pPr>
        <w:widowControl w:val="0"/>
        <w:autoSpaceDE w:val="0"/>
        <w:autoSpaceDN w:val="0"/>
        <w:adjustRightInd w:val="0"/>
        <w:spacing w:after="120"/>
        <w:jc w:val="both"/>
        <w:rPr>
          <w:rFonts w:ascii="Trebuchet MS" w:hAnsi="Trebuchet MS" w:cs="Arial"/>
          <w:sz w:val="22"/>
          <w:szCs w:val="22"/>
          <w:lang w:val="ro-RO"/>
        </w:rPr>
      </w:pPr>
      <w:r w:rsidRPr="003B1A19">
        <w:rPr>
          <w:rFonts w:ascii="Trebuchet MS" w:hAnsi="Trebuchet MS" w:cs="Arial"/>
          <w:sz w:val="22"/>
          <w:szCs w:val="22"/>
          <w:lang w:val="ro-RO"/>
        </w:rPr>
        <w:t>Art.</w:t>
      </w:r>
      <w:r w:rsidR="00614DC3" w:rsidRPr="003B1A19">
        <w:rPr>
          <w:rFonts w:ascii="Trebuchet MS" w:hAnsi="Trebuchet MS" w:cs="Arial"/>
          <w:sz w:val="22"/>
          <w:szCs w:val="22"/>
          <w:lang w:val="ro-RO"/>
        </w:rPr>
        <w:t>48</w:t>
      </w:r>
      <w:r w:rsidRPr="003B1A19">
        <w:rPr>
          <w:rFonts w:ascii="Trebuchet MS" w:hAnsi="Trebuchet MS" w:cs="Arial"/>
          <w:sz w:val="22"/>
          <w:szCs w:val="22"/>
          <w:lang w:val="ro-RO"/>
        </w:rPr>
        <w:t xml:space="preserve"> În exercitarea atribuţiilor Serviciul management de caz al copilului are urmatoarele atribuţii: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a) Identifică şi preia sesizările privind cazurile copiilor aflaţi in situaţii de dificultate sau in situatii de risc - solicitare directă din partea copilului şi/sau a familiei/ reprezentantului legal, referire din partea unei alte instituţii, publice sau private, semnalare/ sesizare scrisă sau telefonică din partea unor alte persoane decât membrii familiei/ reprezentantul legal si autosesizare şi atribuie un manager de caz;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b) actioneaza in virtutea respectarii promovarii cu prioritate a interesului superior al copilului, al valorizarii si promovarii respectului de sine al fiecarui copil, al egalizarii sanselor si nediscriminarii, al respectarii istoriei personale, a personalitatii, a familiilor biologice si traditiilor copilului, al respectului fata de opinia copilului, a confidentialitatii si imaginii copilului;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c) asigură coordonarea metodologică şi sprijin autorităţilor administraţiei publice locale din judeţ în domeniul protectiei copilului respectiv pentru prevenirea separării copilului de familie.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d) derulează activităţi de informare, formare, îndrumare şi sprijin a reprezentanţilor serviciilor publice de asistenţă socială de la nivelul municipiilor, oraşelor şi comunelor în scopul prevenirii separării copilului de părinţii săi;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e) propune in functie de nevoile copiilor, familiilor, comunităţilor diversificarea serviciilor sociale şi dezvoltarea unor parteneriate sau colaborări cu organizatii nonguvernamentale </w:t>
      </w:r>
    </w:p>
    <w:p w:rsidR="00E6412A" w:rsidRPr="003B1A19" w:rsidRDefault="00E6412A" w:rsidP="0092297B">
      <w:pPr>
        <w:ind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f)Identifica nevoile de contractare servicii sociale de tip rezidential pentru copii si intocmeste in acest sens referate de necesitate in vederea contractarii de catre Directie a serviciilor furnizate de organismele private autorizate  </w:t>
      </w:r>
    </w:p>
    <w:p w:rsidR="00E6412A" w:rsidRPr="003B1A19" w:rsidRDefault="00E6412A" w:rsidP="0092297B">
      <w:pPr>
        <w:pStyle w:val="Default"/>
        <w:ind w:firstLine="360"/>
        <w:jc w:val="both"/>
        <w:rPr>
          <w:rFonts w:ascii="Trebuchet MS" w:hAnsi="Trebuchet MS" w:cs="Arial"/>
          <w:color w:val="auto"/>
          <w:sz w:val="22"/>
          <w:szCs w:val="22"/>
          <w:lang w:val="ro-RO"/>
        </w:rPr>
      </w:pPr>
      <w:r w:rsidRPr="003B1A19">
        <w:rPr>
          <w:rFonts w:ascii="Trebuchet MS" w:hAnsi="Trebuchet MS" w:cs="Arial"/>
          <w:color w:val="auto"/>
          <w:sz w:val="22"/>
          <w:szCs w:val="22"/>
          <w:lang w:val="ro-RO"/>
        </w:rPr>
        <w:t xml:space="preserve">g) asigură sprijin şi asistenţă copilului şi familiei, consiliere şi îndrumare în vederea accesării serviciilor necesare pentru prevenirea separării copilului de familia sa,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h)asigura  evaluarea nevoilor copilului atât iniţială şi/sau detaliată a nevoilor copiilor şi familiilor acestora, asigurând informarea copilului sau după caz a familiei biologice cu privire la măsura plasamentului la o persoană, familie, asistent maternal sau centru rezidnețial, etapele și normele care vor fi aplicate, caracteristicile plasamentului,</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j) faciliteaza accesul la servicii sociale pentru persoanele solicitante, fara discriminare de sex, varsta, religie, apartenenta etnica sau nationalitate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k) respecta si sprijina drepturile beneficiarilor in ceea ce priveste egalitatea de sanse si tratament, precum si participarea egala a acestora in procesul de furnizare a serviciilor sociale </w:t>
      </w:r>
    </w:p>
    <w:p w:rsidR="00E6412A" w:rsidRPr="003B1A19" w:rsidRDefault="00E6412A" w:rsidP="0092297B">
      <w:pPr>
        <w:ind w:firstLine="360"/>
        <w:jc w:val="both"/>
        <w:rPr>
          <w:rFonts w:ascii="Trebuchet MS" w:hAnsi="Trebuchet MS" w:cs="Arial"/>
          <w:sz w:val="22"/>
          <w:szCs w:val="22"/>
          <w:lang w:val="ro-RO"/>
        </w:rPr>
      </w:pPr>
      <w:r w:rsidRPr="003B1A19">
        <w:rPr>
          <w:rFonts w:ascii="Trebuchet MS" w:hAnsi="Trebuchet MS" w:cs="Arial"/>
          <w:sz w:val="22"/>
          <w:szCs w:val="22"/>
          <w:lang w:val="es-ES"/>
        </w:rPr>
        <w:t xml:space="preserve">l) </w:t>
      </w:r>
      <w:r w:rsidRPr="003B1A19">
        <w:rPr>
          <w:rFonts w:ascii="Trebuchet MS" w:hAnsi="Trebuchet MS" w:cs="Arial"/>
          <w:sz w:val="22"/>
          <w:szCs w:val="22"/>
          <w:lang w:val="ro-RO"/>
        </w:rPr>
        <w:t>asigura informarea copilului , in functie de varsta acestuia si de gradul sau de maturitate privind persoana/familia de plasament/ serviciu de tip rezidential  identificat si la care urmeaza sa fie plasat pentru crestere si ingrijire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m)determină poziţia copilului capabil de discernământ cu privire la măsura propusă, asigurând cunoaşterea de către copil a situaţiei sale de drept şi de fapt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n) acordă copilului sprijin în exercitarea dreptului său la liberă exprimare a opiniei sale</w:t>
      </w:r>
    </w:p>
    <w:p w:rsidR="00E6412A" w:rsidRPr="003B1A19" w:rsidRDefault="00E6412A" w:rsidP="0092297B">
      <w:pPr>
        <w:ind w:firstLine="360"/>
        <w:jc w:val="both"/>
        <w:rPr>
          <w:rFonts w:ascii="Trebuchet MS" w:hAnsi="Trebuchet MS" w:cs="Arial"/>
          <w:sz w:val="22"/>
          <w:szCs w:val="22"/>
          <w:lang w:val="es-ES"/>
        </w:rPr>
      </w:pPr>
      <w:r w:rsidRPr="003B1A19">
        <w:rPr>
          <w:rFonts w:ascii="Trebuchet MS" w:hAnsi="Trebuchet MS" w:cs="Arial"/>
          <w:sz w:val="22"/>
          <w:szCs w:val="22"/>
          <w:lang w:val="es-ES"/>
        </w:rPr>
        <w:t>o) a</w:t>
      </w:r>
      <w:r w:rsidRPr="003B1A19">
        <w:rPr>
          <w:rFonts w:ascii="Trebuchet MS" w:hAnsi="Trebuchet MS" w:cs="Arial"/>
          <w:sz w:val="22"/>
          <w:szCs w:val="22"/>
          <w:lang w:val="ro-RO"/>
        </w:rPr>
        <w:t>sigura r</w:t>
      </w:r>
      <w:r w:rsidRPr="003B1A19">
        <w:rPr>
          <w:rFonts w:ascii="Trebuchet MS" w:eastAsia="Calibri" w:hAnsi="Trebuchet MS" w:cs="Arial"/>
          <w:sz w:val="22"/>
          <w:szCs w:val="22"/>
          <w:lang w:val="ro-RO"/>
        </w:rPr>
        <w:t>ecrutarea</w:t>
      </w:r>
      <w:r w:rsidRPr="003B1A19">
        <w:rPr>
          <w:rFonts w:ascii="Trebuchet MS" w:eastAsia="Calibri" w:hAnsi="Trebuchet MS" w:cs="Arial"/>
          <w:i/>
          <w:sz w:val="22"/>
          <w:szCs w:val="22"/>
          <w:lang w:val="ro-RO"/>
        </w:rPr>
        <w:t xml:space="preserve">, </w:t>
      </w:r>
      <w:r w:rsidRPr="003B1A19">
        <w:rPr>
          <w:rFonts w:ascii="Trebuchet MS" w:eastAsia="Calibri" w:hAnsi="Trebuchet MS" w:cs="Arial"/>
          <w:sz w:val="22"/>
          <w:szCs w:val="22"/>
          <w:lang w:val="ro-RO"/>
        </w:rPr>
        <w:t xml:space="preserve">informarea privind caracteristicile plasamentului, obligatiile și rsponsabilitățile acestora, </w:t>
      </w:r>
      <w:r w:rsidRPr="003B1A19">
        <w:rPr>
          <w:rFonts w:ascii="Trebuchet MS" w:eastAsia="Calibri" w:hAnsi="Trebuchet MS" w:cs="Arial"/>
          <w:i/>
          <w:sz w:val="22"/>
          <w:szCs w:val="22"/>
          <w:lang w:val="ro-RO"/>
        </w:rPr>
        <w:t>e</w:t>
      </w:r>
      <w:r w:rsidRPr="003B1A19">
        <w:rPr>
          <w:rFonts w:ascii="Trebuchet MS" w:eastAsia="Calibri" w:hAnsi="Trebuchet MS" w:cs="Arial"/>
          <w:sz w:val="22"/>
          <w:szCs w:val="22"/>
          <w:lang w:val="ro-RO"/>
        </w:rPr>
        <w:t>valuarea, selecția având la baza standardele minime de calitate pentru servicii de tip familial, instruirea familiilor/ persoanelor de plasament</w:t>
      </w:r>
      <w:r w:rsidRPr="003B1A19">
        <w:rPr>
          <w:rFonts w:ascii="Trebuchet MS" w:hAnsi="Trebuchet MS" w:cs="Arial"/>
          <w:sz w:val="22"/>
          <w:szCs w:val="22"/>
          <w:lang w:val="ro-RO"/>
        </w:rPr>
        <w:t xml:space="preserve">, cele care nu sunt rude cu copilul prin pregătirea/organizarea și participarea activă la realizarea cursului de formare inițială a persoanelor/familiilor, precum și evidența acestor cereri, in etapa premergatoare plasarii copilului  </w:t>
      </w:r>
      <w:r w:rsidRPr="003B1A19">
        <w:rPr>
          <w:rFonts w:ascii="Trebuchet MS" w:hAnsi="Trebuchet MS" w:cs="Arial"/>
          <w:sz w:val="22"/>
          <w:szCs w:val="22"/>
          <w:lang w:val="es-ES"/>
        </w:rPr>
        <w:t xml:space="preserve">separat, temporar sau definitiv, de părinţii săi,astfel incat  acesta sa beneficieze de  îngrijire potrivită nevoilor sale </w:t>
      </w:r>
    </w:p>
    <w:p w:rsidR="00E6412A" w:rsidRPr="003B1A19" w:rsidRDefault="00E6412A" w:rsidP="0092297B">
      <w:pPr>
        <w:ind w:firstLine="360"/>
        <w:jc w:val="both"/>
        <w:rPr>
          <w:rFonts w:ascii="Trebuchet MS" w:hAnsi="Trebuchet MS" w:cs="Arial"/>
          <w:sz w:val="22"/>
          <w:szCs w:val="22"/>
          <w:lang w:val="ro-RO"/>
        </w:rPr>
      </w:pPr>
      <w:r w:rsidRPr="003B1A19">
        <w:rPr>
          <w:rFonts w:ascii="Trebuchet MS" w:hAnsi="Trebuchet MS" w:cs="Arial"/>
          <w:sz w:val="22"/>
          <w:szCs w:val="22"/>
          <w:lang w:val="ro-RO"/>
        </w:rPr>
        <w:lastRenderedPageBreak/>
        <w:t xml:space="preserve">p)sprijina , in colaborare Serviciul Ingrijire de tip Familial , activitatea de instruire anuala a </w:t>
      </w:r>
      <w:r w:rsidRPr="003B1A19">
        <w:rPr>
          <w:rFonts w:ascii="Trebuchet MS" w:eastAsia="Calibri" w:hAnsi="Trebuchet MS" w:cs="Arial"/>
          <w:sz w:val="22"/>
          <w:szCs w:val="22"/>
          <w:lang w:val="ro-RO"/>
        </w:rPr>
        <w:t>familiilor/ persoanelor de plasament</w:t>
      </w:r>
      <w:r w:rsidRPr="003B1A19">
        <w:rPr>
          <w:rFonts w:ascii="Trebuchet MS" w:hAnsi="Trebuchet MS" w:cs="Arial"/>
          <w:sz w:val="22"/>
          <w:szCs w:val="22"/>
          <w:lang w:val="ro-RO"/>
        </w:rPr>
        <w:t xml:space="preserve"> , cele care nu sunt rude cu copilul,</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r) </w:t>
      </w:r>
      <w:r w:rsidRPr="003B1A19">
        <w:rPr>
          <w:rFonts w:ascii="Trebuchet MS" w:hAnsi="Trebuchet MS" w:cs="Arial"/>
          <w:color w:val="auto"/>
          <w:sz w:val="22"/>
          <w:szCs w:val="22"/>
          <w:lang w:val="ro-RO"/>
        </w:rPr>
        <w:t>Asigura r</w:t>
      </w:r>
      <w:r w:rsidRPr="003B1A19">
        <w:rPr>
          <w:rFonts w:ascii="Trebuchet MS" w:eastAsia="Calibri" w:hAnsi="Trebuchet MS" w:cs="Arial"/>
          <w:color w:val="auto"/>
          <w:sz w:val="22"/>
          <w:szCs w:val="22"/>
          <w:lang w:val="ro-RO"/>
        </w:rPr>
        <w:t>ecrutarea,</w:t>
      </w:r>
      <w:r w:rsidRPr="003B1A19">
        <w:rPr>
          <w:rFonts w:ascii="Trebuchet MS" w:hAnsi="Trebuchet MS" w:cs="Arial"/>
          <w:color w:val="auto"/>
          <w:sz w:val="22"/>
          <w:szCs w:val="22"/>
          <w:lang w:val="es-ES"/>
        </w:rPr>
        <w:t xml:space="preserve"> evaluarea garanțiilor morale și material precum și a capacităţii solicitanţilor de creștere și îngrijire a unui copil– pentru rudele copilului până la gradul I</w:t>
      </w:r>
      <w:r w:rsidR="001671C9" w:rsidRPr="003B1A19">
        <w:rPr>
          <w:rFonts w:ascii="Trebuchet MS" w:hAnsi="Trebuchet MS" w:cs="Arial"/>
          <w:color w:val="auto"/>
          <w:sz w:val="22"/>
          <w:szCs w:val="22"/>
          <w:lang w:val="es-ES"/>
        </w:rPr>
        <w:t>II</w:t>
      </w:r>
      <w:r w:rsidRPr="003B1A19">
        <w:rPr>
          <w:rFonts w:ascii="Trebuchet MS" w:hAnsi="Trebuchet MS" w:cs="Arial"/>
          <w:color w:val="auto"/>
          <w:sz w:val="22"/>
          <w:szCs w:val="22"/>
          <w:lang w:val="es-ES"/>
        </w:rPr>
        <w:t xml:space="preserve"> inclusiv- cu copilul separat temporar sau definitiv de parintii sai</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s) furnizarea de informaţii familiei extinse sau substitutive privind tipurile de sprijin disponibil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t) furnizarea de informaţii privind procedurile ce vor urmate în cazul suspiciunilor de abuz, neglijare sau orice altă plângere împotriva familiei de plasament</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u) asigura pregătirea familiei extinse sau substitutive cu privire la nevoile copilului, înaintea plasării acestuia şi informarea înainte de mutarea copilului, referitor la drepturile şi obligaţiile legale ce îi revin cu privire la persoana copilului pe durata plasării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v ) coordonarea activităţilor privind mutarea copilului în familia extinsă sau substitutivă, centru rezidențial,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w) planificarea serviciilor si intervenţiilor concretizata intr-un plan individualizat de protectie în colaborare cu reprezentantul serviciului in evidenta căruia se va afla situatia copilului – familia, asistenta maternala profesionistă şi central rezidential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x) implica copiii si familiile acestora in procesul de elaborare si implementare a planului individualizat de protectie/planului de servicii, asigurandu-se ca beneficiarii au responsabilitati si indatoriri pe care le cunosc si pe care trebuie sa le respecte,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y) înaintează către CPC/instanţe judecătoreşti propuneri de stabilire a măsurilor de protecţie specială pentru copii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z) inaintează dosarului copilului către serviciul asistentă maternală profesionistă în vederea identificarii  cu un asistent maternal profesionist</w:t>
      </w:r>
    </w:p>
    <w:p w:rsidR="00E6412A" w:rsidRPr="003B1A19" w:rsidRDefault="00E6412A" w:rsidP="0092297B">
      <w:pPr>
        <w:autoSpaceDE w:val="0"/>
        <w:autoSpaceDN w:val="0"/>
        <w:adjustRightInd w:val="0"/>
        <w:ind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aa)participa la procesul de identificare a persoanei sau familiei de plasament/ asistentului maternal/ centrul rezidential  potrivit nevoilor copilului, </w:t>
      </w:r>
    </w:p>
    <w:p w:rsidR="00E6412A" w:rsidRPr="003B1A19" w:rsidRDefault="00E6412A" w:rsidP="0092297B">
      <w:pPr>
        <w:ind w:firstLine="360"/>
        <w:jc w:val="both"/>
        <w:rPr>
          <w:rFonts w:ascii="Trebuchet MS" w:hAnsi="Trebuchet MS" w:cs="Arial"/>
          <w:sz w:val="22"/>
          <w:szCs w:val="22"/>
          <w:lang w:val="ro-RO"/>
        </w:rPr>
      </w:pPr>
      <w:r w:rsidRPr="003B1A19">
        <w:rPr>
          <w:rFonts w:ascii="Trebuchet MS" w:hAnsi="Trebuchet MS" w:cs="Arial"/>
          <w:sz w:val="22"/>
          <w:szCs w:val="22"/>
          <w:lang w:val="es-ES"/>
        </w:rPr>
        <w:t xml:space="preserve">bb)se implica in procesul de acomodare a copilului cu </w:t>
      </w:r>
      <w:r w:rsidRPr="003B1A19">
        <w:rPr>
          <w:rFonts w:ascii="Trebuchet MS" w:hAnsi="Trebuchet MS" w:cs="Arial"/>
          <w:sz w:val="22"/>
          <w:szCs w:val="22"/>
          <w:lang w:val="ro-RO"/>
        </w:rPr>
        <w:t xml:space="preserve">persoana sau familia de plasament/ asistentului maternal/centrul rezidențial </w:t>
      </w:r>
      <w:r w:rsidRPr="003B1A19">
        <w:rPr>
          <w:rFonts w:ascii="Trebuchet MS" w:hAnsi="Trebuchet MS" w:cs="Arial"/>
          <w:sz w:val="22"/>
          <w:szCs w:val="22"/>
          <w:lang w:val="es-ES"/>
        </w:rPr>
        <w:t>colaborand in acest sens  cu managerul de caz din serviciile de tip familial ale Directiei, sau dupa caz ale organismlor private autorizate  in vederea elaborarii planului de acomodare, cu exceptia</w:t>
      </w:r>
      <w:r w:rsidRPr="003B1A19">
        <w:rPr>
          <w:rFonts w:ascii="Trebuchet MS" w:hAnsi="Trebuchet MS" w:cs="Arial"/>
          <w:b/>
          <w:sz w:val="22"/>
          <w:szCs w:val="22"/>
          <w:lang w:val="ro-RO"/>
        </w:rPr>
        <w:t xml:space="preserve"> </w:t>
      </w:r>
      <w:r w:rsidRPr="003B1A19">
        <w:rPr>
          <w:rFonts w:ascii="Trebuchet MS" w:hAnsi="Trebuchet MS" w:cs="Arial"/>
          <w:sz w:val="22"/>
          <w:szCs w:val="22"/>
          <w:lang w:val="ro-RO"/>
        </w:rPr>
        <w:t xml:space="preserve">masurii plasamentului in regim de urgenta precum si masurii plasamentului la familia extinsa.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cc) efectuează toate demersurile legale de instrumentare a solicitărilor venite din partea unităţilor medicale cu privire la situaţia copiilor în risc de părăsire sau părăsiţi în unităţi sanitare de pe raza judeţului şi formulează propuneri;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dd) informează trimestrial Comisia pentru Protecţia Copilului Mureş asupra situaţiei copiilor părăsiţi în unităţi sanitare şi modalităţile de soluţionare a cazurilor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ee) întocmeşte şi actualizează periodic baza de date cu beneficiarii măsurilor de protecție special pentru care asigură managementul de caz,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ff) monitorizează respectarea drepturilor copilului in serviciile de tip  rezidenţial de la nivel judeţean şi intervine atunci când acestea sunt încălcate , când nu se răspunde nevoilor copiilor şi nu sunt respectate principiile şi valorile care trebuie sa stea la baza activităţii cu copiii,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gg) sesizează, daca este cazul, Comisia pentru protecţia Copilului, Ministerul Muncii, Inspecţia Socială respective alte instituții cu competențe în aceste cazuri conform legii;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jj) asigura ducerea la îndeplinire a Hotărârilor Comisiei pentru Protecţia Copilului Mureş pentru cazurile instrumentate de serviciu şi sesizează această Comisie asupra impedimentelor la executare; urmăreşte şi supraveghează modul de aplicare a hotărârilor;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kk) urmăreşte modul in care organismele private asigura respectarea drepturile copiilor instituţionalizaţi in servicii sociale de tip rezidențial private; managerii de caz/responsabili de caz numiţi pentru copiii din aceste centre rezidențiale asigura activităţile prevăzute de standardul specific privind managementul de caz.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ll)asigura, in echipa cu alți specialiști desemnați monitorizarea indeplinirii obligatiilor generate de  incheierea contractelor de servicii sociale de tip rezidential  aflate in derulare.</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mm) colaborează cu organizatiile care asigură servicii rezidentiale acestor copii în vederea asigurării reevaluarii masurii de protectie si monitorizării cazului post-reintegrare/integrare </w:t>
      </w:r>
      <w:r w:rsidRPr="003B1A19">
        <w:rPr>
          <w:rFonts w:ascii="Trebuchet MS" w:hAnsi="Trebuchet MS" w:cs="Arial"/>
          <w:color w:val="auto"/>
          <w:sz w:val="22"/>
          <w:szCs w:val="22"/>
          <w:lang w:val="es-ES"/>
        </w:rPr>
        <w:lastRenderedPageBreak/>
        <w:t xml:space="preserve">colaborând cu autorităţile locale de la domiciliul/reşedinţa părinţilor ; solicita autorităților publice locale rapoarte de evaluare a familiilor şi copilului in context socio-cultural precum şi planul de servicii;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dd) asigură alcătuirea echipei multidisciplinare interinstituţionale şi participă la întâlnirile cu echipa şi individual cu profesioniştii implicaţi in rezolvarea cazului în vederea realizării etapelor managementului de caz ;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nn) asigură sprijin pentru realizarea obiectivelor cuprinse în planul individualizat de protecţie, modalităţile concrete de implementare urmărind situatia reevaluării situaţiei beneficiarului aflat in servicii de tip rezidential in contextul managamentului de caz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oo) stabileşte proceduri de lucru în cadrul serviciului, planul strategic, cu respectarea prevederilor legale; le supune verificării şi aprobării conducerii DGASPC;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pp) intocmeste si actualizează periodic lista copiilor beneficiari ai măsurii de protecție din centre rezidențiale ale furnizorilor privați din județ; solicită, la admiterea copilului în aceste centre, directiei economice realizarea demersurilor legale pentru capitalizarea alocatiei de stat respectiv banii la ieșirea tinerilor din plasament; asigură realizarea demersurile legale privind pensia de urmaș a copiilor în plasament și alte drepturi financiare de care beneficiază copiii aflați în plasament în centre rezidențiale ale furnizorilor privați.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rr) predă dosarul original al copilului pentru care s-a stabilit măsura de protectie serviciului in evidenta căruia se află acesta.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ii) colaborează cu Agenţia Județeană de Plăți și Inspecție Socială în sensul comunicării hotărârilor /sentinţelor civile privind măsurile de ocrotire/protecţie specială (plasament) în vederea acordării alocaţiei de plasament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ss) aplică prevederile legale cu privire la respectarea dreptului la imagine şi intimitate a beneficiarilor serviciilor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tt) asigură supervizarea de specialitate a activităţilor de asistenţă socială şi protecţia copilului derulate de managerii de caz ai copiilor referitor la măsurile de protecţie specială a copiilor din servicii rezidenţiale pentru copii (case de tip familial şi serviciu/centre rezidenţial(e) pentru copii cu deficienţe neuropsihiatrice), verifică rapoartele periodice privind împrejurărilor care au dus la stabilirea măsurii de protecție specială a copiilor;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uu) asigură coordonarea metodologică a managerilor de caz inclusiv din cadrul serviciilor rezidenţiale ale organismelor private autorizate cărora le este delegat managementul de caz; asigură realizarea periodică a evoluției copiilor/reevaluării împrejurărilor care au dus la stabilirea măsurii de protecție specială a copiilor din centre rezidențiale private pentru care asigură managementul de caz și revizuirea PIP, precum și demersurile de reintegrare în familie/modificare sau încetare a măsurii de protecție; se asigură că fiecare copil este pregătit în vederea părăsirii centrului rezidențial.</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vv) asigură la cererea autorităţilor participarea unui asistent social sau psiholog la audierea copiilor care săvârşesc fapte penale şi nu răspund penal, precum şi evidenţa acestor situaţii;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ww) sprijină prin personalul propriu, la nevoie, monitorizarea serviciilor sociale contractate de Direcție și care sunt furnizate pentru copii de către organisme private autorizate. </w:t>
      </w:r>
    </w:p>
    <w:p w:rsidR="00E6412A" w:rsidRPr="003B1A19" w:rsidRDefault="00E6412A" w:rsidP="0092297B">
      <w:pPr>
        <w:pStyle w:val="Default"/>
        <w:ind w:firstLine="360"/>
        <w:jc w:val="both"/>
        <w:rPr>
          <w:rFonts w:ascii="Trebuchet MS" w:hAnsi="Trebuchet MS" w:cs="Arial"/>
          <w:color w:val="auto"/>
          <w:sz w:val="22"/>
          <w:szCs w:val="22"/>
          <w:lang w:val="es-ES"/>
        </w:rPr>
      </w:pPr>
      <w:r w:rsidRPr="003B1A19">
        <w:rPr>
          <w:rFonts w:ascii="Trebuchet MS" w:hAnsi="Trebuchet MS" w:cs="Arial"/>
          <w:color w:val="auto"/>
          <w:sz w:val="22"/>
          <w:szCs w:val="22"/>
          <w:lang w:val="es-ES"/>
        </w:rPr>
        <w:t xml:space="preserve">xx) asigură la solicitare participarea unui psiholog în cadrul executărilor silite privind minorii, conform legii; </w:t>
      </w:r>
    </w:p>
    <w:p w:rsidR="00AF395E" w:rsidRPr="003B1A19" w:rsidRDefault="00E6412A" w:rsidP="00AF395E">
      <w:pPr>
        <w:ind w:firstLine="360"/>
        <w:jc w:val="both"/>
        <w:rPr>
          <w:rFonts w:ascii="Trebuchet MS" w:hAnsi="Trebuchet MS" w:cs="Arial"/>
          <w:sz w:val="22"/>
          <w:szCs w:val="22"/>
          <w:lang w:val="ro-RO"/>
        </w:rPr>
      </w:pPr>
      <w:r w:rsidRPr="003B1A19">
        <w:rPr>
          <w:rFonts w:ascii="Trebuchet MS" w:hAnsi="Trebuchet MS" w:cs="Arial"/>
          <w:sz w:val="22"/>
          <w:szCs w:val="22"/>
          <w:lang w:val="ro-RO"/>
        </w:rPr>
        <w:t>yy)  asigura , la nevoie, managementul de caz pentru beneficarii din servicii rezidențiale din subordinea Direcției, respectiv evidența periodică acestora</w:t>
      </w:r>
      <w:r w:rsidR="00AF395E" w:rsidRPr="003B1A19">
        <w:rPr>
          <w:rFonts w:ascii="Trebuchet MS" w:hAnsi="Trebuchet MS" w:cs="Arial"/>
          <w:sz w:val="22"/>
          <w:szCs w:val="22"/>
          <w:lang w:val="ro-RO"/>
        </w:rPr>
        <w:t>;</w:t>
      </w:r>
    </w:p>
    <w:p w:rsidR="00AF395E" w:rsidRPr="003B1A19" w:rsidRDefault="00AF395E" w:rsidP="00AF395E">
      <w:pPr>
        <w:ind w:firstLine="360"/>
        <w:jc w:val="both"/>
        <w:rPr>
          <w:rFonts w:ascii="Trebuchet MS" w:hAnsi="Trebuchet MS" w:cs="Arial"/>
          <w:sz w:val="22"/>
          <w:szCs w:val="22"/>
          <w:lang w:val="ro-RO"/>
        </w:rPr>
      </w:pPr>
      <w:r w:rsidRPr="003B1A19">
        <w:rPr>
          <w:rFonts w:ascii="Trebuchet MS" w:hAnsi="Trebuchet MS" w:cs="Arial"/>
          <w:sz w:val="22"/>
          <w:szCs w:val="22"/>
          <w:lang w:val="ro-RO"/>
        </w:rPr>
        <w:t>zz) desemnează reprezentanți în echipa mixtă constituită la nivel județean, în vederea implementării pachetului minimal de servicii pentru copil și familie.</w:t>
      </w:r>
    </w:p>
    <w:p w:rsidR="008C630E" w:rsidRPr="003B1A19" w:rsidRDefault="008C630E" w:rsidP="008C630E">
      <w:pPr>
        <w:ind w:firstLine="360"/>
        <w:jc w:val="both"/>
        <w:rPr>
          <w:rFonts w:ascii="Trebuchet MS" w:hAnsi="Trebuchet MS"/>
          <w:sz w:val="22"/>
          <w:szCs w:val="22"/>
          <w:lang w:val="ro-RO"/>
        </w:rPr>
      </w:pPr>
      <w:r w:rsidRPr="003B1A19">
        <w:rPr>
          <w:rFonts w:ascii="Trebuchet MS" w:hAnsi="Trebuchet MS" w:cs="Arial"/>
          <w:sz w:val="22"/>
          <w:szCs w:val="22"/>
          <w:lang w:val="ro-RO"/>
        </w:rPr>
        <w:t xml:space="preserve">bbb) </w:t>
      </w:r>
      <w:r w:rsidRPr="003B1A19">
        <w:rPr>
          <w:rFonts w:ascii="Trebuchet MS" w:hAnsi="Trebuchet MS" w:cs="Arial"/>
          <w:sz w:val="22"/>
          <w:szCs w:val="22"/>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3B1A19">
        <w:rPr>
          <w:rFonts w:ascii="Trebuchet MS" w:hAnsi="Trebuchet MS"/>
          <w:sz w:val="22"/>
          <w:szCs w:val="22"/>
          <w:lang w:val="ro-RO"/>
        </w:rPr>
        <w:t>.</w:t>
      </w:r>
    </w:p>
    <w:p w:rsidR="00DC4FA0" w:rsidRPr="003B1A19" w:rsidRDefault="00DC4FA0" w:rsidP="00DC4FA0">
      <w:pPr>
        <w:pStyle w:val="Listparagraf"/>
        <w:spacing w:after="0" w:line="240" w:lineRule="auto"/>
        <w:ind w:left="0"/>
        <w:jc w:val="both"/>
        <w:rPr>
          <w:rFonts w:ascii="Trebuchet MS" w:hAnsi="Trebuchet MS" w:cs="Arial"/>
          <w:lang w:val="ro-RO"/>
        </w:rPr>
      </w:pPr>
      <w:r w:rsidRPr="003B1A19">
        <w:rPr>
          <w:rFonts w:ascii="Trebuchet MS" w:hAnsi="Trebuchet MS"/>
          <w:lang w:val="ro-RO"/>
        </w:rPr>
        <w:t xml:space="preserve">      ccc) </w:t>
      </w:r>
      <w:r w:rsidRPr="003B1A19">
        <w:rPr>
          <w:rFonts w:ascii="Trebuchet MS" w:hAnsi="Trebuchet MS" w:cs="Arial"/>
          <w:lang w:val="ro-RO"/>
        </w:rPr>
        <w:t xml:space="preserve"> </w:t>
      </w:r>
      <w:r w:rsidRPr="003B1A19">
        <w:rPr>
          <w:rFonts w:ascii="Trebuchet MS" w:hAnsi="Trebuchet MS"/>
          <w:lang w:val="ro-RO"/>
        </w:rPr>
        <w:t xml:space="preserve">Centrul de zi pentru orientarea, supravegherea și sprijinirea reintegrării sociale a copilului care a săvârșit fapte penale și nu răspunde penal - </w:t>
      </w:r>
      <w:r w:rsidRPr="003B1A19">
        <w:rPr>
          <w:rFonts w:ascii="Trebuchet MS" w:hAnsi="Trebuchet MS" w:cs="Arial"/>
          <w:lang w:val="ro-RO"/>
        </w:rPr>
        <w:t xml:space="preserve"> este un centru de zi, de interes public, fără personalitate juridică, care funcționează în cadrul Serviciului Management de caz a copilului, aflat în subordinea Direcției Generale de Asistenţă Socială şi Protecția Copilului Mureş.</w:t>
      </w:r>
    </w:p>
    <w:p w:rsidR="00DC4FA0" w:rsidRPr="003B1A19" w:rsidRDefault="00DC4FA0" w:rsidP="00DC5773">
      <w:pPr>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lastRenderedPageBreak/>
        <w:t xml:space="preserve">         Aspectele privind organizarea, funcţionarea, structura și modul de lucru ale serviciului social – ,,</w:t>
      </w:r>
      <w:r w:rsidRPr="003B1A19">
        <w:rPr>
          <w:rFonts w:ascii="Trebuchet MS" w:hAnsi="Trebuchet MS"/>
          <w:sz w:val="22"/>
          <w:szCs w:val="22"/>
          <w:lang w:val="es-ES"/>
        </w:rPr>
        <w:t xml:space="preserve"> Centrul de zi pentru orientarea, supravegherea </w:t>
      </w:r>
      <w:r w:rsidRPr="003B1A19">
        <w:rPr>
          <w:rFonts w:ascii="Trebuchet MS" w:hAnsi="Trebuchet MS"/>
          <w:sz w:val="22"/>
          <w:szCs w:val="22"/>
          <w:lang w:val="ro-RO"/>
        </w:rPr>
        <w:t>și sprijinirea reintegrării sociale a copilului care a săvârșit fapte penale și nu răspunde penal</w:t>
      </w:r>
      <w:r w:rsidRPr="003B1A19">
        <w:rPr>
          <w:rFonts w:ascii="Trebuchet MS" w:hAnsi="Trebuchet MS" w:cs="Arial"/>
          <w:sz w:val="22"/>
          <w:szCs w:val="22"/>
          <w:lang w:val="ro-RO"/>
        </w:rPr>
        <w:t>,,  în vederea asigurării funcţionării acestuia, cu respectarea standardelor minime de calitate aplicabile şi a asigurării serviciile specializate se regăsesc alăturat în Anexa nr.3.</w:t>
      </w:r>
      <w:r w:rsidR="00A27BFD" w:rsidRPr="003B1A19">
        <w:rPr>
          <w:rFonts w:ascii="Trebuchet MS" w:hAnsi="Trebuchet MS" w:cs="Arial"/>
          <w:sz w:val="22"/>
          <w:szCs w:val="22"/>
          <w:lang w:val="ro-RO"/>
        </w:rPr>
        <w:t>4</w:t>
      </w:r>
      <w:r w:rsidR="00DC5773" w:rsidRPr="003B1A19">
        <w:rPr>
          <w:rFonts w:ascii="Trebuchet MS" w:hAnsi="Trebuchet MS" w:cs="Arial"/>
          <w:sz w:val="22"/>
          <w:szCs w:val="22"/>
          <w:lang w:val="ro-RO"/>
        </w:rPr>
        <w:t xml:space="preserve">. </w:t>
      </w:r>
    </w:p>
    <w:p w:rsidR="00AF395E" w:rsidRPr="003B1A19" w:rsidRDefault="00AF395E" w:rsidP="0092297B">
      <w:pPr>
        <w:ind w:firstLine="360"/>
        <w:jc w:val="both"/>
        <w:rPr>
          <w:rStyle w:val="FontStyle19"/>
          <w:rFonts w:ascii="Trebuchet MS" w:hAnsi="Trebuchet MS" w:cs="Arial"/>
          <w:sz w:val="22"/>
          <w:szCs w:val="22"/>
          <w:lang w:val="ro-RO"/>
        </w:rPr>
      </w:pP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3.3. SECRETARIATUL COMISIEI PENTRU PROTECŢIA COPILULUI</w:t>
      </w:r>
    </w:p>
    <w:p w:rsidR="0097465B" w:rsidRPr="003B1A19" w:rsidRDefault="0097465B" w:rsidP="0092297B">
      <w:pPr>
        <w:widowControl w:val="0"/>
        <w:autoSpaceDE w:val="0"/>
        <w:autoSpaceDN w:val="0"/>
        <w:adjustRightInd w:val="0"/>
        <w:ind w:firstLine="360"/>
        <w:jc w:val="both"/>
        <w:outlineLvl w:val="0"/>
        <w:rPr>
          <w:rFonts w:ascii="Trebuchet MS" w:hAnsi="Trebuchet MS" w:cs="Arial"/>
          <w:bCs/>
          <w:sz w:val="22"/>
          <w:szCs w:val="22"/>
          <w:lang w:val="ro-RO"/>
        </w:rPr>
      </w:pPr>
    </w:p>
    <w:p w:rsidR="0097465B" w:rsidRPr="003B1A19" w:rsidRDefault="0097465B" w:rsidP="00614DC3">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w:t>
      </w:r>
      <w:r w:rsidR="00614DC3" w:rsidRPr="003B1A19">
        <w:rPr>
          <w:rFonts w:ascii="Trebuchet MS" w:hAnsi="Trebuchet MS" w:cs="Arial"/>
          <w:sz w:val="22"/>
          <w:szCs w:val="22"/>
          <w:lang w:val="ro-RO"/>
        </w:rPr>
        <w:t>49</w:t>
      </w:r>
      <w:r w:rsidRPr="003B1A19">
        <w:rPr>
          <w:rFonts w:ascii="Trebuchet MS" w:hAnsi="Trebuchet MS" w:cs="Arial"/>
          <w:sz w:val="22"/>
          <w:szCs w:val="22"/>
          <w:lang w:val="ro-RO"/>
        </w:rPr>
        <w:t xml:space="preserve"> Secretariatul Comisiei pentru Protecţia Copilului</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 xml:space="preserve">asigură lucrările de secretariat ale Comisiei pentru Protecţia Copilului Mureş şi este condus de un secretar, numit prin dispoziţia  directorului general al direcţiei. </w:t>
      </w:r>
    </w:p>
    <w:p w:rsidR="0097465B" w:rsidRPr="003B1A19" w:rsidRDefault="0097465B" w:rsidP="00614DC3">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Art.5</w:t>
      </w:r>
      <w:r w:rsidR="00614DC3" w:rsidRPr="003B1A19">
        <w:rPr>
          <w:rFonts w:ascii="Trebuchet MS" w:hAnsi="Trebuchet MS" w:cs="Arial"/>
          <w:sz w:val="22"/>
          <w:szCs w:val="22"/>
          <w:lang w:val="ro-RO"/>
        </w:rPr>
        <w:t>0</w:t>
      </w:r>
      <w:r w:rsidRPr="003B1A19">
        <w:rPr>
          <w:rFonts w:ascii="Trebuchet MS" w:hAnsi="Trebuchet MS" w:cs="Arial"/>
          <w:sz w:val="22"/>
          <w:szCs w:val="22"/>
          <w:lang w:val="ro-RO"/>
        </w:rPr>
        <w:t xml:space="preserve"> Secretariatul Comisiei îndeplineşte următoarele atribuţii principale: </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înregistrează cererile adresate de către copii în legătură cu procedurile în faţa Comisiei şi aduce la cunoştinţa acestora modul în care au fost soluţionate;</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convoacă, în scris, persoanele chemate în faţa Comisiei pentru soluţionarea cazurilor privind copiii prin scrisoare recomandată cu confirmare de primire, transmisă cu cel puţin 5 zile înainte de data şedinţei și întocmește procesul verbal de îndeplinire a procedurii de convocare;</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 cazuri excepţionale convocarea se poate face şi telefonic, situaţie în care secretarul comisiei anexează la dosarul ședinței referatul justificativ,</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comunică soluţiile adoptate de comisie persoanelor interesate în condiţiile legii, prin scrisoare recomandată, cu confirmare de primire;</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efectuează convocarea prin afişare când este cazul, şi întocmeşte procesul-verbal de îndeplinire a procedurii de convocare prin afişare, conform legii; </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ține evidența confirmărilor de primire a scrisorilor recomandate, proceselor verbale de îndeplinire a procedurii de convocare privind afișarea și înregistrează situațiile de prezentare a persoanei invitate în registrul special de evidenţă a convocărilor; </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consemnează în procesul verbal al şedinţei îndeplinirea procedurii de convocare în cazul prezentării persoanei interesate în faţa Comisiei la data şedinţei;</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pregăteşte şedinţele Comisiei şi spaţiul în care au loc acestea, convocarea membrilor comisiei,</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asigură întocmirea în baza propunerilor managerilor de caz a ordinii de zi a ședințelor și convocarea membrilor Comisiei </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asigură confidenţialitatea datelor şi a informaţiilor referitoare la copil, care sunt prezentate Comisiei; </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respectă demnitatea clienţilor care se prezintă în faţa Comisiei, precum şi a confidenţialităţii dezbaterilor membrilor Comisiei;</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amenajarea spaţiilor, inclusiv a sălilor de aşteptare aferente, unde se organizează şedinţele comisiei;</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prezintă în faţa Comisiei datele de identitate ale copilului şi ale persoanelor chemate în faţa acesteia pentru soluţionarea cazului, precum şi a situaţiei privind convocările acestora; </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lastRenderedPageBreak/>
        <w:t xml:space="preserve">consemnează audierile şi dezbaterile ce au loc în şedinţele Comisiei, hotărârile adoptate,  precum şi modul în care acestea au fost soluţionate  în procesul-verbal al şedinţei, şi contrasemnează aceste consemnări; </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redactează hotărârile Comisiei potrivit procesului-verbal al şedinţei în care au fost adoptate, în termen de 3 zile de la data în care a avut loc şedinţa;</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expedierea tuturor actelor emise de Comisie în termenul legal.</w:t>
      </w:r>
    </w:p>
    <w:p w:rsidR="00CC28B3" w:rsidRPr="003B1A19" w:rsidRDefault="00CC28B3" w:rsidP="009110F3">
      <w:pPr>
        <w:widowControl w:val="0"/>
        <w:numPr>
          <w:ilvl w:val="0"/>
          <w:numId w:val="3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Întocmește situația statistică și rapoarte cu privire la activitatea Comisiei, lunar și anul pentru Direcție și anual pentru Consiliul Județean Mureș.</w:t>
      </w:r>
    </w:p>
    <w:p w:rsidR="004C7930" w:rsidRPr="003B1A19" w:rsidRDefault="004C7930" w:rsidP="004C7930">
      <w:pPr>
        <w:widowControl w:val="0"/>
        <w:autoSpaceDE w:val="0"/>
        <w:autoSpaceDN w:val="0"/>
        <w:adjustRightInd w:val="0"/>
        <w:spacing w:after="120" w:line="276" w:lineRule="auto"/>
        <w:jc w:val="both"/>
        <w:rPr>
          <w:rFonts w:ascii="Trebuchet MS" w:hAnsi="Trebuchet MS" w:cs="Arial"/>
          <w:sz w:val="22"/>
          <w:szCs w:val="22"/>
          <w:lang w:val="ro-RO"/>
        </w:rPr>
      </w:pPr>
    </w:p>
    <w:p w:rsidR="004C7930" w:rsidRPr="003B1A19" w:rsidRDefault="004C7930" w:rsidP="004C7930">
      <w:pPr>
        <w:widowControl w:val="0"/>
        <w:autoSpaceDE w:val="0"/>
        <w:autoSpaceDN w:val="0"/>
        <w:adjustRightInd w:val="0"/>
        <w:spacing w:after="120" w:line="276" w:lineRule="auto"/>
        <w:jc w:val="both"/>
        <w:rPr>
          <w:rFonts w:ascii="Trebuchet MS" w:hAnsi="Trebuchet MS" w:cs="Arial"/>
          <w:sz w:val="22"/>
          <w:szCs w:val="22"/>
          <w:lang w:val="ro-RO"/>
        </w:rPr>
      </w:pPr>
    </w:p>
    <w:p w:rsidR="001F53C8" w:rsidRPr="003B1A19" w:rsidRDefault="001F53C8"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3.4. SERVICIUL DE EVALUARE COMPLEXĂ AL COPILULUI</w:t>
      </w:r>
    </w:p>
    <w:p w:rsidR="00614DC3" w:rsidRPr="003B1A19" w:rsidRDefault="00614DC3" w:rsidP="00614DC3">
      <w:pPr>
        <w:widowControl w:val="0"/>
        <w:autoSpaceDE w:val="0"/>
        <w:autoSpaceDN w:val="0"/>
        <w:adjustRightInd w:val="0"/>
        <w:spacing w:after="120" w:line="276" w:lineRule="auto"/>
        <w:jc w:val="both"/>
        <w:rPr>
          <w:rFonts w:ascii="Trebuchet MS" w:hAnsi="Trebuchet MS" w:cs="Arial"/>
          <w:sz w:val="22"/>
          <w:szCs w:val="22"/>
          <w:lang w:val="ro-RO"/>
        </w:rPr>
      </w:pPr>
    </w:p>
    <w:p w:rsidR="00AC012D" w:rsidRPr="003B1A19" w:rsidRDefault="00AC012D" w:rsidP="00614DC3">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Art.5</w:t>
      </w:r>
      <w:r w:rsidR="00614DC3" w:rsidRPr="003B1A19">
        <w:rPr>
          <w:rFonts w:ascii="Trebuchet MS" w:hAnsi="Trebuchet MS" w:cs="Arial"/>
          <w:sz w:val="22"/>
          <w:szCs w:val="22"/>
          <w:lang w:val="ro-RO"/>
        </w:rPr>
        <w:t>1</w:t>
      </w:r>
      <w:r w:rsidRPr="003B1A19">
        <w:rPr>
          <w:rFonts w:ascii="Trebuchet MS" w:hAnsi="Trebuchet MS" w:cs="Arial"/>
          <w:sz w:val="22"/>
          <w:szCs w:val="22"/>
          <w:lang w:val="ro-RO"/>
        </w:rPr>
        <w:t xml:space="preserve"> În exercitarea atribuţiilor Serviciul de evaluare complexă al copilului are urmatoarele atribuţii:</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identifică copiii cu dizabilităţi care necesită încadrare întrun grad de handicap ori pentru care se solicită acces la servicii de abilitare şi reabilitare, în urma evaluării complexe; identificarea are loc în urma solicitărilor din partea părinţilor sau a reprezentanţilor legali, a referirilor din partea serviciului public de asistenţă socială şi a specialiştilor care vin în contact cu copiii cu dizabilităţi, precum şi a sesizărilor din oficiu;</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verifică documentele anexate cererii-tip pentru evaluarea complexă şi încadrarea în grad de handicap sau, după caz, cererea privind accesul la servicii, precum şi îndeplinirea condiţiilor privind încadrarea copilului într-un grad de handicap sau accesul la servicii;</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realizează evaluare complexă a copilului prin aplicarea criteriilor bipsihosociale  pentru încadrare într-un grad de handicap.</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contribuie la întocmirea de către managerul de caz a raportului de evaluare complexă și a planului de abilitare și reabilitare a copilului cu dizabilități și propune Comisiei  pentru Protecția Copilului Mureș încadrarea într-un grad de handicap;</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contribuie la întocmire, de către managerul de caz a proiectului planului de abilitare-reabilitare pentru copiii cu dizabilităţi din familie pentru care se solicită încadrare în grad de handicap sau, după caz, acces la servicii de abilitare şi reabilitare, respectiv a proiectului de revizuire a planului individualizat de protecţie pentru copiii cu dizabilităţi din sistemul de protecţie specială; în situaţia în care părintele sau reprezentantul legal nu doreşte încadrare în grad de handicap, ci acces la servicii de abilitare şi reabilitare, planul de abilitare-reabilitare este aprobat de directorul general al Direcţiei;</w:t>
      </w:r>
    </w:p>
    <w:p w:rsidR="00AB26BC" w:rsidRPr="003B1A19" w:rsidRDefault="00AB26BC" w:rsidP="009110F3">
      <w:pPr>
        <w:numPr>
          <w:ilvl w:val="0"/>
          <w:numId w:val="35"/>
        </w:numPr>
        <w:tabs>
          <w:tab w:val="left" w:pos="450"/>
        </w:tabs>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In situatia in care nu este desemnat responsabil de caz prevenire din partea UAT intocmeste Contractul cu familia copilului pentru care se aproba incadrarea intr-un grad de handicap, cu reglementarea drepturilor si obligatiilor partilor.</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informează părinţii sau reprezentantul legal cu privire la obligaţia respectării şi implementării planului de abilitare-reabilitare a copilului cu dizabilităţi;</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coordonează activitatea de monitorizare  periodică  a implementării planului de abilitare-reabilitare,  monitorizare realizată de către responsabilii de caz prevenire din primării</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lastRenderedPageBreak/>
        <w:t xml:space="preserve">sprijină, în măsura în care este posibil, implicarea activă a copilului și a familiei sale/reprezentantului legal în toate demersurile întreprinse pe parcursul managmentului de caz   </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mediază comunicarea eficientă între toate părțile implicate în rezolvarea cazului;</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efectuează reevaluarea anuală a copiilor care necesită încadrare într-o categorie de persoană cu handicap;</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realizează și completează baza de date privind copii cu dizabilități;</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întocmește/completeză dosarul unic al copilului cu dizabilități;</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centralizează și monitorizează date referitoare la copii cu dizabilități încadrați într-un grad de handicap aflați în familie sau cu măsură de protecție specială pe raza județului Mureș;</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asigură arhivarea documentelor create la nivelul serviciului în conformitate cu prevederile legale în vigoare;</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comunică în scris, prin corespondenţă electronică sau telefonic, părinţilor sau reprezentantului legal data stabilită pentru reevaluare;</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reevaluează condiţiile privind încadrarea copilului într-un grad de handicap, la cererea părintelui sau a reprezentantului legal, formulată cu cel puţin 60 de zile înainte de expirarea termenului de valabilitate a certificatului. Cererea de reevaluare poate fi formulată oricând, dacă s-au schimbat condiţiile pentru care s-a eliberat certificatul de încadrare într-un grad de handicap;</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 xml:space="preserve">eliberează o adeverinţă prin care se specifică gradul deficienţei/afectării funcţionale a copiilor pentru care se propune măsură de plasament într-un serviciu de tip rezidenţial specializat, pentru situaţia prevăzută de </w:t>
      </w:r>
      <w:r w:rsidRPr="003B1A19">
        <w:rPr>
          <w:rStyle w:val="panchor"/>
          <w:rFonts w:ascii="Trebuchet MS" w:hAnsi="Trebuchet MS" w:cs="Arial"/>
          <w:lang w:val="es-ES"/>
        </w:rPr>
        <w:t>Legea nr. 272/2004, republicată</w:t>
      </w:r>
      <w:r w:rsidRPr="003B1A19">
        <w:rPr>
          <w:rFonts w:ascii="Trebuchet MS" w:hAnsi="Trebuchet MS" w:cs="Arial"/>
          <w:lang w:val="ro-RO"/>
        </w:rPr>
        <w:t>, cu modificările şi completările ulterioare, la propunerea medicului din cadrul serviciului;</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colaborează cu serviciul de evaluare şi de orientare şcolară şi profesională din cadrul centrelor judeţene de resurse şi asistenţă psihopedagogică, în vederea respectării interesului superior al copilului;</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colaborează cu serviciul de evaluare complexă a persoanelor adulte cu handicap din cadrul Direcţiei în vederea asigurării continuităţii serviciilor de abilitare şi reabilitare şi a tranziţiei copiilor cu dizabilităţi la viaţa de adult;</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întocmeşte anual propuneri documentate privind înfiinţarea de servicii sociale de interes local, educaţionale şi de sănătate pentru copiii cu dizabilităţi, care vor fi cuprinse în raportul anual al Direcţiei şi vor fi transmise Comisiei. În situaţia în care documentele de evaluare nu sunt complete, serviciul de evaluare complexă solicită specialiştilor transmiterea informaţiilor de completare. Dacă informaţiile nu sunt transmise în termen de 15 zile, este anunţată Comisia.</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transmite la serviciul de evaluare complexă a persoanelor adulte în copie documentele aferente ultimei încadrări în grad de handicap serviciului de evaluare complexă a persoanelor adulte cu handicap, care are acces la dosarul integral al copilului;</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 xml:space="preserve">împreună cu serviciul de evaluare complexă a persoanelor adulte cu handicap sprijină părinţii în întocmirea dosarului necesar pentru prima încadrare în grad de handicap ca adult, documentele medicale pentru dosarul depus la serviciul de evaluare complexă pentru persoanele adulte cu handicap </w:t>
      </w:r>
    </w:p>
    <w:p w:rsidR="00A333F9" w:rsidRPr="003B1A19" w:rsidRDefault="00A333F9" w:rsidP="009110F3">
      <w:pPr>
        <w:pStyle w:val="Listparagraf"/>
        <w:widowControl w:val="0"/>
        <w:numPr>
          <w:ilvl w:val="0"/>
          <w:numId w:val="35"/>
        </w:numPr>
        <w:autoSpaceDE w:val="0"/>
        <w:autoSpaceDN w:val="0"/>
        <w:adjustRightInd w:val="0"/>
        <w:spacing w:after="120"/>
        <w:jc w:val="both"/>
        <w:rPr>
          <w:rFonts w:ascii="Trebuchet MS" w:hAnsi="Trebuchet MS" w:cs="Arial"/>
          <w:lang w:val="ro-RO"/>
        </w:rPr>
      </w:pPr>
      <w:r w:rsidRPr="003B1A19">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3B1A19">
        <w:rPr>
          <w:rFonts w:ascii="Trebuchet MS" w:hAnsi="Trebuchet MS"/>
          <w:lang w:val="ro-RO"/>
        </w:rPr>
        <w:t>.</w:t>
      </w:r>
    </w:p>
    <w:p w:rsidR="00AB26BC" w:rsidRPr="003B1A19" w:rsidRDefault="00AB26BC" w:rsidP="009110F3">
      <w:pPr>
        <w:pStyle w:val="Listparagraf"/>
        <w:widowControl w:val="0"/>
        <w:numPr>
          <w:ilvl w:val="0"/>
          <w:numId w:val="35"/>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asigură respectarea etapelor metodei managementul de caz pentru copiii cu dizabilităţi conform prevederilor legale.</w:t>
      </w:r>
    </w:p>
    <w:p w:rsidR="00AB26BC" w:rsidRPr="003B1A19" w:rsidRDefault="00AB26BC" w:rsidP="009110F3">
      <w:pPr>
        <w:pStyle w:val="Listparagraf"/>
        <w:widowControl w:val="0"/>
        <w:numPr>
          <w:ilvl w:val="0"/>
          <w:numId w:val="35"/>
        </w:numPr>
        <w:tabs>
          <w:tab w:val="left" w:pos="450"/>
        </w:tabs>
        <w:autoSpaceDE w:val="0"/>
        <w:autoSpaceDN w:val="0"/>
        <w:adjustRightInd w:val="0"/>
        <w:spacing w:after="120"/>
        <w:ind w:left="0" w:firstLine="360"/>
        <w:jc w:val="both"/>
        <w:rPr>
          <w:rFonts w:ascii="Trebuchet MS" w:hAnsi="Trebuchet MS" w:cs="Arial"/>
          <w:bCs/>
          <w:lang w:val="ro-RO"/>
        </w:rPr>
      </w:pPr>
      <w:r w:rsidRPr="003B1A19">
        <w:rPr>
          <w:rFonts w:ascii="Trebuchet MS" w:hAnsi="Trebuchet MS" w:cs="Arial"/>
          <w:lang w:val="ro-RO"/>
        </w:rPr>
        <w:t xml:space="preserve">asigură respectarea </w:t>
      </w:r>
      <w:r w:rsidRPr="003B1A19">
        <w:rPr>
          <w:rFonts w:ascii="Trebuchet MS" w:hAnsi="Trebuchet MS" w:cs="Arial"/>
          <w:bCs/>
          <w:lang w:val="ro-RO"/>
        </w:rPr>
        <w:t xml:space="preserve">metodologiei pentru evaluarea şi intervenţia integrată în vederea încadrării copiilor cu dizabilităţi în grad de handicap, a orientării şcolare şi profesionale a copiilor </w:t>
      </w:r>
      <w:r w:rsidRPr="003B1A19">
        <w:rPr>
          <w:rFonts w:ascii="Trebuchet MS" w:hAnsi="Trebuchet MS" w:cs="Arial"/>
          <w:bCs/>
          <w:lang w:val="ro-RO"/>
        </w:rPr>
        <w:lastRenderedPageBreak/>
        <w:t>cu cerinţe educaţionale speciale, precum şi în vederea abilitării şi reabilitării copiilor cu dizabilităţi şi/sau cerinţe educaţionale speciale.</w:t>
      </w:r>
    </w:p>
    <w:p w:rsidR="00AB26BC" w:rsidRPr="003B1A19" w:rsidRDefault="00AB26BC" w:rsidP="009110F3">
      <w:pPr>
        <w:numPr>
          <w:ilvl w:val="0"/>
          <w:numId w:val="35"/>
        </w:numPr>
        <w:tabs>
          <w:tab w:val="left" w:pos="360"/>
          <w:tab w:val="left" w:pos="450"/>
        </w:tabs>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stabileşte proceduri de lucru în cadrul serviciului, metodologia de organizare şi funcţionare a serviciului, planul strategic, norme de organizare internă a serviciului, cu respectarea prevederilor legale; le supune verificării serviciului juridic şi aprobării conducerii DGASPC;</w:t>
      </w:r>
    </w:p>
    <w:p w:rsidR="00AB26BC" w:rsidRPr="003B1A19" w:rsidRDefault="00DC5773" w:rsidP="00AB26BC">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aa</w:t>
      </w:r>
      <w:r w:rsidR="00AB26BC" w:rsidRPr="003B1A19">
        <w:rPr>
          <w:rFonts w:ascii="Trebuchet MS" w:hAnsi="Trebuchet MS" w:cs="Arial"/>
          <w:sz w:val="22"/>
          <w:szCs w:val="22"/>
          <w:lang w:val="ro-RO"/>
        </w:rPr>
        <w:t>) coordonează metodologic activitatea specialiștilor din cadrul celorlalte compartimente/servicii din cadrul DGASPC-Mureș în situația evaluării copiilor cu măsură de protecție în vederea încadrării acestora într-un grad de handicap;</w:t>
      </w:r>
    </w:p>
    <w:p w:rsidR="00AB26BC" w:rsidRPr="003B1A19" w:rsidRDefault="00DC5773" w:rsidP="00AB26BC">
      <w:pPr>
        <w:widowControl w:val="0"/>
        <w:autoSpaceDE w:val="0"/>
        <w:autoSpaceDN w:val="0"/>
        <w:adjustRightInd w:val="0"/>
        <w:spacing w:after="120" w:line="276" w:lineRule="auto"/>
        <w:jc w:val="both"/>
        <w:rPr>
          <w:rFonts w:ascii="Trebuchet MS" w:hAnsi="Trebuchet MS" w:cs="Arial"/>
          <w:sz w:val="22"/>
          <w:szCs w:val="22"/>
          <w:shd w:val="clear" w:color="auto" w:fill="FFFFFF"/>
          <w:lang w:val="es-ES"/>
        </w:rPr>
      </w:pPr>
      <w:r w:rsidRPr="003B1A19">
        <w:rPr>
          <w:rFonts w:ascii="Trebuchet MS" w:hAnsi="Trebuchet MS" w:cs="Arial"/>
          <w:sz w:val="22"/>
          <w:szCs w:val="22"/>
          <w:lang w:val="ro-RO"/>
        </w:rPr>
        <w:t>bb</w:t>
      </w:r>
      <w:r w:rsidR="00AB26BC" w:rsidRPr="003B1A19">
        <w:rPr>
          <w:rFonts w:ascii="Trebuchet MS" w:hAnsi="Trebuchet MS" w:cs="Arial"/>
          <w:sz w:val="22"/>
          <w:szCs w:val="22"/>
          <w:lang w:val="ro-RO"/>
        </w:rPr>
        <w:t xml:space="preserve">) utilizează </w:t>
      </w:r>
      <w:r w:rsidR="00AB26BC" w:rsidRPr="003B1A19">
        <w:rPr>
          <w:rFonts w:ascii="Trebuchet MS" w:hAnsi="Trebuchet MS" w:cs="Arial"/>
          <w:sz w:val="22"/>
          <w:szCs w:val="22"/>
          <w:shd w:val="clear" w:color="auto" w:fill="FFFFFF"/>
          <w:lang w:val="es-ES"/>
        </w:rPr>
        <w:t xml:space="preserve">platforma naţională centralizată pentru colectarea, stocarea şi distribuirea informaţiilor referitoare la cazurile cu handicap  de copii cu certificate de încadrare în grad şi tip de handicap sau care sunt la prima evaluare privind obţinerea certificatului  către  Secretariatul comisiei pentru Protecția Copilului, precum si a partenerilor instituționali pe care Sistemul Național de Management al Dizabilitații o permite. </w:t>
      </w:r>
    </w:p>
    <w:p w:rsidR="00AB26BC" w:rsidRPr="003B1A19" w:rsidRDefault="00DC5773" w:rsidP="00AB26BC">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shd w:val="clear" w:color="auto" w:fill="FFFFFF"/>
          <w:lang w:val="es-ES"/>
        </w:rPr>
        <w:t>cc</w:t>
      </w:r>
      <w:r w:rsidR="00AB26BC" w:rsidRPr="003B1A19">
        <w:rPr>
          <w:rFonts w:ascii="Trebuchet MS" w:hAnsi="Trebuchet MS" w:cs="Arial"/>
          <w:sz w:val="22"/>
          <w:szCs w:val="22"/>
          <w:shd w:val="clear" w:color="auto" w:fill="FFFFFF"/>
          <w:lang w:val="es-ES"/>
        </w:rPr>
        <w:t>)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00AB26BC" w:rsidRPr="003B1A19">
        <w:rPr>
          <w:rFonts w:ascii="Trebuchet MS" w:hAnsi="Trebuchet MS"/>
          <w:sz w:val="22"/>
          <w:szCs w:val="22"/>
          <w:lang w:val="es-ES"/>
        </w:rPr>
        <w:t>.</w:t>
      </w:r>
    </w:p>
    <w:p w:rsidR="00AB26BC" w:rsidRPr="003B1A19" w:rsidRDefault="00DC5773" w:rsidP="00AB26BC">
      <w:pPr>
        <w:widowControl w:val="0"/>
        <w:autoSpaceDE w:val="0"/>
        <w:autoSpaceDN w:val="0"/>
        <w:adjustRightInd w:val="0"/>
        <w:spacing w:after="120" w:line="276" w:lineRule="auto"/>
        <w:jc w:val="both"/>
        <w:rPr>
          <w:rFonts w:ascii="Trebuchet MS" w:hAnsi="Trebuchet MS" w:cs="Arial"/>
          <w:bCs/>
          <w:sz w:val="22"/>
          <w:szCs w:val="22"/>
          <w:lang w:val="ro-RO"/>
        </w:rPr>
      </w:pPr>
      <w:r w:rsidRPr="003B1A19">
        <w:rPr>
          <w:rFonts w:ascii="Trebuchet MS" w:hAnsi="Trebuchet MS" w:cs="Arial"/>
          <w:sz w:val="22"/>
          <w:szCs w:val="22"/>
          <w:lang w:val="ro-RO"/>
        </w:rPr>
        <w:t>dd</w:t>
      </w:r>
      <w:r w:rsidR="00AB26BC" w:rsidRPr="003B1A19">
        <w:rPr>
          <w:rFonts w:ascii="Trebuchet MS" w:hAnsi="Trebuchet MS" w:cs="Arial"/>
          <w:sz w:val="22"/>
          <w:szCs w:val="22"/>
          <w:lang w:val="ro-RO"/>
        </w:rPr>
        <w:t xml:space="preserve">) </w:t>
      </w:r>
      <w:r w:rsidR="00AB26BC" w:rsidRPr="003B1A19">
        <w:rPr>
          <w:rFonts w:ascii="Trebuchet MS" w:hAnsi="Trebuchet MS" w:cs="Arial"/>
          <w:bCs/>
          <w:sz w:val="22"/>
          <w:szCs w:val="22"/>
          <w:lang w:val="ro-RO"/>
        </w:rPr>
        <w:t>îndeplinește orice alte atribuții prevăzute de lege sau stabilite pe linie ierarhică</w:t>
      </w:r>
      <w:r w:rsidR="00BF4039" w:rsidRPr="003B1A19">
        <w:rPr>
          <w:rFonts w:ascii="Trebuchet MS" w:hAnsi="Trebuchet MS" w:cs="Arial"/>
          <w:bCs/>
          <w:sz w:val="22"/>
          <w:szCs w:val="22"/>
          <w:lang w:val="ro-RO"/>
        </w:rPr>
        <w:t>.</w:t>
      </w:r>
    </w:p>
    <w:p w:rsidR="00AB26BC" w:rsidRPr="003B1A19" w:rsidRDefault="00AB26BC" w:rsidP="00AB26BC">
      <w:pPr>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Art.52</w:t>
      </w:r>
      <w:r w:rsidRPr="003B1A19">
        <w:rPr>
          <w:rFonts w:ascii="Trebuchet MS" w:hAnsi="Trebuchet MS" w:cs="Arial"/>
          <w:sz w:val="22"/>
          <w:szCs w:val="22"/>
          <w:lang w:val="ro-RO"/>
        </w:rPr>
        <w:t xml:space="preserve"> Relaţii organizatorice din cadrul Direcţiei pentru Protecţia Copilului sunt următoarele:</w:t>
      </w:r>
    </w:p>
    <w:p w:rsidR="00AB26BC" w:rsidRPr="003B1A19" w:rsidRDefault="00AB26BC" w:rsidP="00AB26BC">
      <w:pPr>
        <w:widowControl w:val="0"/>
        <w:numPr>
          <w:ilvl w:val="0"/>
          <w:numId w:val="1"/>
        </w:numPr>
        <w:tabs>
          <w:tab w:val="clear" w:pos="720"/>
          <w:tab w:val="num" w:pos="426"/>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se subordonează Directorului General Adjunct din cadrul Direcției de protecție a drepturilor copilului</w:t>
      </w:r>
    </w:p>
    <w:p w:rsidR="00AB26BC" w:rsidRPr="003B1A19" w:rsidRDefault="00AB26BC" w:rsidP="00AB26BC">
      <w:pPr>
        <w:widowControl w:val="0"/>
        <w:numPr>
          <w:ilvl w:val="0"/>
          <w:numId w:val="1"/>
        </w:numPr>
        <w:tabs>
          <w:tab w:val="clear" w:pos="720"/>
          <w:tab w:val="num" w:pos="426"/>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colaborează cu:</w:t>
      </w:r>
    </w:p>
    <w:p w:rsidR="00AB26BC" w:rsidRPr="003B1A19" w:rsidRDefault="00AB26BC" w:rsidP="00AB26BC">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-cu celelalte servicii din cadrul DGASPC </w:t>
      </w:r>
    </w:p>
    <w:p w:rsidR="00AB26BC" w:rsidRPr="003B1A19" w:rsidRDefault="00AB26BC" w:rsidP="00AB26BC">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-cu unităţile medicale care tratează copilul aflat în dificultate, în scopul creării unei baze de date complete şi actualizate a copiilor care necesită protecţie de tip rezidenţial;</w:t>
      </w:r>
    </w:p>
    <w:p w:rsidR="00AB26BC" w:rsidRPr="003B1A19" w:rsidRDefault="00AB26BC" w:rsidP="009110F3">
      <w:pPr>
        <w:widowControl w:val="0"/>
        <w:numPr>
          <w:ilvl w:val="1"/>
          <w:numId w:val="36"/>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cu unităţile de învăţământ şi alti prestatori de servicii sociale</w:t>
      </w:r>
    </w:p>
    <w:p w:rsidR="00AB26BC" w:rsidRPr="003B1A19" w:rsidRDefault="00AB26BC" w:rsidP="009110F3">
      <w:pPr>
        <w:widowControl w:val="0"/>
        <w:numPr>
          <w:ilvl w:val="1"/>
          <w:numId w:val="36"/>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cu serviciile de tip rezidenţial din cadrul Direcţiei;</w:t>
      </w:r>
    </w:p>
    <w:p w:rsidR="00AB26BC" w:rsidRPr="003B1A19" w:rsidRDefault="00AB26BC" w:rsidP="009110F3">
      <w:pPr>
        <w:widowControl w:val="0"/>
        <w:numPr>
          <w:ilvl w:val="1"/>
          <w:numId w:val="36"/>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cu organismele private care dezvoltă programe în domeniul protecţiei copilului;</w:t>
      </w:r>
    </w:p>
    <w:p w:rsidR="00AB26BC" w:rsidRPr="003B1A19" w:rsidRDefault="00AB26BC" w:rsidP="009110F3">
      <w:pPr>
        <w:widowControl w:val="0"/>
        <w:numPr>
          <w:ilvl w:val="1"/>
          <w:numId w:val="36"/>
        </w:numPr>
        <w:tabs>
          <w:tab w:val="clear" w:pos="567"/>
          <w:tab w:val="num" w:pos="284"/>
        </w:tabs>
        <w:autoSpaceDE w:val="0"/>
        <w:autoSpaceDN w:val="0"/>
        <w:adjustRightInd w:val="0"/>
        <w:spacing w:after="120" w:line="276" w:lineRule="auto"/>
        <w:ind w:left="0" w:firstLine="360"/>
        <w:jc w:val="both"/>
        <w:outlineLvl w:val="0"/>
        <w:rPr>
          <w:rFonts w:ascii="Trebuchet MS" w:hAnsi="Trebuchet MS" w:cs="Arial"/>
          <w:sz w:val="22"/>
          <w:szCs w:val="22"/>
          <w:lang w:val="ro-RO"/>
        </w:rPr>
      </w:pPr>
      <w:r w:rsidRPr="003B1A19">
        <w:rPr>
          <w:rFonts w:ascii="Trebuchet MS" w:hAnsi="Trebuchet MS" w:cs="Arial"/>
          <w:sz w:val="22"/>
          <w:szCs w:val="22"/>
          <w:lang w:val="ro-RO"/>
        </w:rPr>
        <w:t>cu alte instituţii publice</w:t>
      </w:r>
    </w:p>
    <w:p w:rsidR="004C7930" w:rsidRPr="003B1A19" w:rsidRDefault="004C7930" w:rsidP="004C7930">
      <w:pPr>
        <w:jc w:val="both"/>
        <w:rPr>
          <w:rFonts w:ascii="Trebuchet MS" w:hAnsi="Trebuchet MS" w:cs="Arial"/>
          <w:b/>
          <w:sz w:val="22"/>
          <w:szCs w:val="22"/>
          <w:lang w:val="ro-RO"/>
        </w:rPr>
      </w:pPr>
    </w:p>
    <w:p w:rsidR="0097465B" w:rsidRPr="003B1A19" w:rsidRDefault="0097465B" w:rsidP="004C7930">
      <w:pPr>
        <w:jc w:val="both"/>
        <w:rPr>
          <w:rFonts w:ascii="Trebuchet MS" w:hAnsi="Trebuchet MS" w:cs="Arial"/>
          <w:b/>
          <w:sz w:val="22"/>
          <w:szCs w:val="22"/>
          <w:lang w:val="ro-RO"/>
        </w:rPr>
      </w:pPr>
      <w:r w:rsidRPr="003B1A19">
        <w:rPr>
          <w:rFonts w:ascii="Trebuchet MS" w:hAnsi="Trebuchet MS" w:cs="Arial"/>
          <w:b/>
          <w:sz w:val="22"/>
          <w:szCs w:val="22"/>
          <w:lang w:val="ro-RO"/>
        </w:rPr>
        <w:t>3.5. SERVICIUL ASISTENŢĂ MATERNALĂ PROFESIONISTĂ</w:t>
      </w:r>
    </w:p>
    <w:p w:rsidR="0097465B" w:rsidRPr="003B1A19" w:rsidRDefault="0097465B" w:rsidP="0092297B">
      <w:pPr>
        <w:ind w:firstLine="360"/>
        <w:jc w:val="both"/>
        <w:rPr>
          <w:rFonts w:ascii="Trebuchet MS" w:hAnsi="Trebuchet MS" w:cs="Arial"/>
          <w:sz w:val="22"/>
          <w:szCs w:val="22"/>
          <w:lang w:val="ro-RO"/>
        </w:rPr>
      </w:pPr>
    </w:p>
    <w:p w:rsidR="00C75C43" w:rsidRPr="003B1A19" w:rsidRDefault="00C75C43" w:rsidP="00C75C43">
      <w:pPr>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Serviciul de asistenţă maternală profesionistă asigură protecţia copilului care necesită stabilirea unei măsuri de protecţie ce impune creşterea, îngrijirea şi educarea copilului de către un asistent maternal profesionist; această protecţie include şi plasarea copilului în regim de urgenţă, plasarea copilului cu nevoi speciale.</w:t>
      </w:r>
    </w:p>
    <w:p w:rsidR="00C75C43" w:rsidRPr="003B1A19" w:rsidRDefault="00C75C43" w:rsidP="00C75C43">
      <w:pPr>
        <w:autoSpaceDE w:val="0"/>
        <w:autoSpaceDN w:val="0"/>
        <w:adjustRightInd w:val="0"/>
        <w:spacing w:after="120" w:line="276" w:lineRule="auto"/>
        <w:jc w:val="both"/>
        <w:rPr>
          <w:rFonts w:ascii="Trebuchet MS" w:hAnsi="Trebuchet MS" w:cs="Arial"/>
          <w:b/>
          <w:sz w:val="22"/>
          <w:szCs w:val="22"/>
          <w:lang w:val="ro-RO"/>
        </w:rPr>
      </w:pPr>
      <w:r w:rsidRPr="003B1A19">
        <w:rPr>
          <w:rFonts w:ascii="Trebuchet MS" w:hAnsi="Trebuchet MS" w:cs="Arial"/>
          <w:sz w:val="22"/>
          <w:szCs w:val="22"/>
          <w:lang w:val="ro-RO"/>
        </w:rPr>
        <w:t xml:space="preserve">Aspectele privind organizarea, funcţionarea, structura și modul de lucru ale serviciului social - Serviciul de asistenţă maternală profesionistă - în vederea asigurării funcţionării acestuia, cu respectarea standardelor minime de calitate aplicabile şi a asigurării serviciile specializate se regăsește alăturat </w:t>
      </w:r>
      <w:r w:rsidRPr="003B1A19">
        <w:rPr>
          <w:rFonts w:ascii="Trebuchet MS" w:hAnsi="Trebuchet MS" w:cs="Arial"/>
          <w:b/>
          <w:sz w:val="22"/>
          <w:szCs w:val="22"/>
          <w:lang w:val="ro-RO"/>
        </w:rPr>
        <w:t>în Anexa nr.3.</w:t>
      </w:r>
      <w:r w:rsidR="00336849" w:rsidRPr="003B1A19">
        <w:rPr>
          <w:rFonts w:ascii="Trebuchet MS" w:hAnsi="Trebuchet MS" w:cs="Arial"/>
          <w:b/>
          <w:sz w:val="22"/>
          <w:szCs w:val="22"/>
          <w:lang w:val="ro-RO"/>
        </w:rPr>
        <w:t>3.</w:t>
      </w:r>
    </w:p>
    <w:p w:rsidR="00005A55" w:rsidRPr="003B1A19" w:rsidRDefault="00005A55" w:rsidP="00005A55">
      <w:pPr>
        <w:pStyle w:val="Listparagraf"/>
        <w:spacing w:after="0" w:line="240" w:lineRule="auto"/>
        <w:ind w:left="0"/>
        <w:jc w:val="both"/>
        <w:rPr>
          <w:rFonts w:ascii="Trebuchet MS" w:hAnsi="Trebuchet MS" w:cs="Arial"/>
          <w:lang w:val="ro-RO"/>
        </w:rPr>
      </w:pPr>
      <w:r w:rsidRPr="003B1A19">
        <w:rPr>
          <w:rFonts w:ascii="Trebuchet MS" w:hAnsi="Trebuchet MS" w:cs="Arial"/>
          <w:b/>
          <w:i/>
          <w:lang w:val="ro-RO"/>
        </w:rPr>
        <w:lastRenderedPageBreak/>
        <w:t>Centrul de consiliere şi sprijin pentru părinţi şi copii</w:t>
      </w:r>
      <w:r w:rsidRPr="003B1A19">
        <w:rPr>
          <w:rFonts w:ascii="Trebuchet MS" w:hAnsi="Trebuchet MS" w:cs="Arial"/>
          <w:lang w:val="ro-RO"/>
        </w:rPr>
        <w:t>, este un centru de zi, de interes public, fără personalitate juridică, care funcționează în cadrul Serviciului de Asistenta Maternala Profesionista, aflat în subordinea Direcției Generale de Asistenţă Socială şi Protecția Copilului Mureş.</w:t>
      </w:r>
    </w:p>
    <w:p w:rsidR="00005A55" w:rsidRPr="003B1A19" w:rsidRDefault="00005A55" w:rsidP="008B1051">
      <w:pPr>
        <w:pStyle w:val="Listparagraf"/>
        <w:spacing w:after="0" w:line="240" w:lineRule="auto"/>
        <w:ind w:left="0"/>
        <w:jc w:val="both"/>
        <w:rPr>
          <w:rFonts w:ascii="Trebuchet MS" w:hAnsi="Trebuchet MS" w:cs="Arial"/>
          <w:lang w:val="ro-RO"/>
        </w:rPr>
      </w:pPr>
      <w:r w:rsidRPr="003B1A19">
        <w:rPr>
          <w:rFonts w:ascii="Trebuchet MS" w:hAnsi="Trebuchet MS" w:cs="Arial"/>
          <w:lang w:val="ro-RO"/>
        </w:rPr>
        <w:t>Misiunea Centrului de consiliere şi sprijin pentru părinţi şi copii situat în Tg.Mureș, str. Trebely nr. 7, județul Mureș este de a preveni abandonul şi instituţionalizarea copiilor, prin asigurarea, pe timpul zilei a unor activităţi de consiliere psihologică pentru familie şi copii, educaţie parentală, suport emoţional pentru copii, cât şi a unor activităţi de sprijin, consiliere, educare pentru părinţi sau reprezentanţii legali, precum şi pentru alte persoane care au în îngrijire copii.</w:t>
      </w:r>
    </w:p>
    <w:p w:rsidR="00005A55" w:rsidRPr="003B1A19" w:rsidRDefault="00005A55" w:rsidP="00005A55">
      <w:pPr>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Aspectele privind organizarea, funcţionarea, structura și modul de lucru ale serviciului social – ,,Centrul de consiliere și sprijin pentru părinți și copii,, - în vederea asigurării funcţionării acestuia, cu respectarea standardelor minime de calitate aplicabile şi a asigurării serviciile specializate se regăsesc alăturat în Anexa nr.3.3.1</w:t>
      </w:r>
    </w:p>
    <w:p w:rsidR="0045439A" w:rsidRPr="003B1A19" w:rsidRDefault="0045439A"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8B1051" w:rsidRPr="003B1A19" w:rsidRDefault="008B1051" w:rsidP="008B1051">
      <w:pPr>
        <w:widowControl w:val="0"/>
        <w:autoSpaceDE w:val="0"/>
        <w:autoSpaceDN w:val="0"/>
        <w:adjustRightInd w:val="0"/>
        <w:jc w:val="center"/>
        <w:outlineLvl w:val="0"/>
        <w:rPr>
          <w:rFonts w:ascii="Trebuchet MS" w:hAnsi="Trebuchet MS" w:cs="Arial"/>
          <w:b/>
          <w:bCs/>
          <w:sz w:val="22"/>
          <w:szCs w:val="22"/>
          <w:lang w:val="ro-RO"/>
        </w:rPr>
      </w:pPr>
      <w:r w:rsidRPr="003B1A19">
        <w:rPr>
          <w:rFonts w:ascii="Trebuchet MS" w:hAnsi="Trebuchet MS" w:cs="Arial"/>
          <w:b/>
          <w:bCs/>
          <w:sz w:val="22"/>
          <w:szCs w:val="22"/>
          <w:lang w:val="ro-RO"/>
        </w:rPr>
        <w:t>Capitolul IV.</w:t>
      </w:r>
    </w:p>
    <w:p w:rsidR="008B1051" w:rsidRPr="003B1A19" w:rsidRDefault="008B1051" w:rsidP="008B1051">
      <w:pPr>
        <w:jc w:val="both"/>
        <w:rPr>
          <w:rFonts w:ascii="Trebuchet MS" w:hAnsi="Trebuchet MS" w:cs="Arial"/>
          <w:b/>
          <w:bCs/>
          <w:sz w:val="22"/>
          <w:szCs w:val="22"/>
          <w:lang w:val="ro-RO"/>
        </w:rPr>
      </w:pPr>
    </w:p>
    <w:p w:rsidR="008B1051" w:rsidRPr="003B1A19" w:rsidRDefault="008B1051" w:rsidP="008B1051">
      <w:pPr>
        <w:jc w:val="both"/>
        <w:rPr>
          <w:rFonts w:ascii="Trebuchet MS" w:hAnsi="Trebuchet MS" w:cs="Arial"/>
          <w:sz w:val="22"/>
          <w:szCs w:val="22"/>
          <w:u w:val="single"/>
          <w:lang w:val="ro-RO"/>
        </w:rPr>
      </w:pPr>
      <w:r w:rsidRPr="003B1A19">
        <w:rPr>
          <w:rFonts w:ascii="Trebuchet MS" w:hAnsi="Trebuchet MS" w:cs="Arial"/>
          <w:b/>
          <w:bCs/>
          <w:sz w:val="22"/>
          <w:szCs w:val="22"/>
          <w:u w:val="single"/>
          <w:lang w:val="ro-RO"/>
        </w:rPr>
        <w:t>SERVICII/BIROURI/COMPARTIMENTE ALE DIRECtIEI DE ASISTENțĂ SOCIALĂ PENTRU PERSOANELE ADULTE</w:t>
      </w:r>
    </w:p>
    <w:p w:rsidR="008B1051" w:rsidRPr="003B1A19" w:rsidRDefault="008B1051" w:rsidP="008B1051">
      <w:pPr>
        <w:ind w:firstLine="360"/>
        <w:jc w:val="both"/>
        <w:rPr>
          <w:rFonts w:ascii="Trebuchet MS" w:hAnsi="Trebuchet MS" w:cs="Arial"/>
          <w:bCs/>
          <w:sz w:val="22"/>
          <w:szCs w:val="22"/>
          <w:lang w:val="ro-RO"/>
        </w:rPr>
      </w:pPr>
    </w:p>
    <w:p w:rsidR="008B1051" w:rsidRPr="003B1A19" w:rsidRDefault="00713ED0" w:rsidP="008B1051">
      <w:pPr>
        <w:widowControl w:val="0"/>
        <w:autoSpaceDE w:val="0"/>
        <w:autoSpaceDN w:val="0"/>
        <w:adjustRightInd w:val="0"/>
        <w:ind w:firstLine="360"/>
        <w:jc w:val="both"/>
        <w:rPr>
          <w:rFonts w:ascii="Trebuchet MS" w:hAnsi="Trebuchet MS" w:cs="Arial"/>
          <w:b/>
          <w:bCs/>
          <w:sz w:val="22"/>
          <w:szCs w:val="22"/>
          <w:lang w:val="ro-RO"/>
        </w:rPr>
      </w:pPr>
      <w:r w:rsidRPr="003B1A19">
        <w:rPr>
          <w:rFonts w:ascii="Trebuchet MS" w:hAnsi="Trebuchet MS" w:cs="Arial"/>
          <w:b/>
          <w:bCs/>
          <w:sz w:val="22"/>
          <w:szCs w:val="22"/>
          <w:lang w:val="ro-RO"/>
        </w:rPr>
        <w:t>4</w:t>
      </w:r>
      <w:r w:rsidR="008B1051" w:rsidRPr="003B1A19">
        <w:rPr>
          <w:rFonts w:ascii="Trebuchet MS" w:hAnsi="Trebuchet MS" w:cs="Arial"/>
          <w:b/>
          <w:bCs/>
          <w:sz w:val="22"/>
          <w:szCs w:val="22"/>
          <w:lang w:val="ro-RO"/>
        </w:rPr>
        <w:t>.</w:t>
      </w:r>
      <w:r w:rsidRPr="003B1A19">
        <w:rPr>
          <w:rFonts w:ascii="Trebuchet MS" w:hAnsi="Trebuchet MS" w:cs="Arial"/>
          <w:b/>
          <w:bCs/>
          <w:sz w:val="22"/>
          <w:szCs w:val="22"/>
          <w:lang w:val="ro-RO"/>
        </w:rPr>
        <w:t>1</w:t>
      </w:r>
      <w:r w:rsidR="008B1051" w:rsidRPr="003B1A19">
        <w:rPr>
          <w:rFonts w:ascii="Trebuchet MS" w:hAnsi="Trebuchet MS" w:cs="Arial"/>
          <w:b/>
          <w:bCs/>
          <w:sz w:val="22"/>
          <w:szCs w:val="22"/>
          <w:lang w:val="ro-RO"/>
        </w:rPr>
        <w:t xml:space="preserve">. </w:t>
      </w:r>
      <w:r w:rsidR="008B1051" w:rsidRPr="003B1A19">
        <w:rPr>
          <w:rFonts w:ascii="Trebuchet MS" w:hAnsi="Trebuchet MS" w:cs="Arial"/>
          <w:b/>
          <w:sz w:val="22"/>
          <w:szCs w:val="22"/>
          <w:lang w:val="ro-RO"/>
        </w:rPr>
        <w:t>SERVICIUL DE EVIDENTA, PLATĂ ȘI BENEFICII DE ASISTENȚĂ SOCIALĂ (SEPBAS)</w:t>
      </w:r>
    </w:p>
    <w:p w:rsidR="008B1051" w:rsidRPr="003B1A19" w:rsidRDefault="008B1051" w:rsidP="008B1051">
      <w:pPr>
        <w:widowControl w:val="0"/>
        <w:autoSpaceDE w:val="0"/>
        <w:autoSpaceDN w:val="0"/>
        <w:adjustRightInd w:val="0"/>
        <w:ind w:firstLine="360"/>
        <w:jc w:val="both"/>
        <w:rPr>
          <w:rFonts w:ascii="Trebuchet MS" w:hAnsi="Trebuchet MS" w:cs="Arial"/>
          <w:b/>
          <w:sz w:val="22"/>
          <w:szCs w:val="22"/>
          <w:lang w:val="ro-RO"/>
        </w:rPr>
      </w:pP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 xml:space="preserve">Art.75 </w:t>
      </w:r>
      <w:r w:rsidRPr="003B1A19">
        <w:rPr>
          <w:rFonts w:ascii="Trebuchet MS" w:hAnsi="Trebuchet MS" w:cs="Arial"/>
          <w:i/>
          <w:sz w:val="22"/>
          <w:szCs w:val="22"/>
          <w:lang w:val="ro-RO"/>
        </w:rPr>
        <w:t>Serviciul de evidenţă, plată și beneficii de asistență socială</w:t>
      </w:r>
      <w:r w:rsidRPr="003B1A19">
        <w:rPr>
          <w:rFonts w:ascii="Trebuchet MS" w:hAnsi="Trebuchet MS" w:cs="Arial"/>
          <w:sz w:val="22"/>
          <w:szCs w:val="22"/>
          <w:lang w:val="ro-RO"/>
        </w:rPr>
        <w:t xml:space="preserve"> asigură, organizează și desfasoara activitatea de primire a solicitărilor privind drepturile, beneficiile si serviciile de asistenţă socială, urmăreşte şi răspunde de îndeplinirea condiţiilor legale de către titularii şi persoanele îndreptăţite la drepturile, beneficiile si serviciile de asistenţă socială.</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Serviciul cu toate compartimentele sale gestioneaza si actualizeaza baza de date prin utilizarea programului informatic de evidenta a persoanelor cu handicap.</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p>
    <w:p w:rsidR="008B1051" w:rsidRPr="003B1A19" w:rsidRDefault="008B1051" w:rsidP="008B1051">
      <w:pPr>
        <w:widowControl w:val="0"/>
        <w:autoSpaceDE w:val="0"/>
        <w:autoSpaceDN w:val="0"/>
        <w:adjustRightInd w:val="0"/>
        <w:spacing w:after="120" w:line="276" w:lineRule="auto"/>
        <w:jc w:val="both"/>
        <w:rPr>
          <w:rFonts w:ascii="Trebuchet MS" w:hAnsi="Trebuchet MS" w:cs="Arial"/>
          <w:i/>
          <w:sz w:val="22"/>
          <w:szCs w:val="22"/>
          <w:lang w:val="ro-RO"/>
        </w:rPr>
      </w:pPr>
      <w:r w:rsidRPr="003B1A19">
        <w:rPr>
          <w:rFonts w:ascii="Trebuchet MS" w:hAnsi="Trebuchet MS" w:cs="Arial"/>
          <w:sz w:val="22"/>
          <w:szCs w:val="22"/>
          <w:lang w:val="ro-RO"/>
        </w:rPr>
        <w:t>Art. 76</w:t>
      </w:r>
      <w:r w:rsidRPr="003B1A19">
        <w:rPr>
          <w:rFonts w:ascii="Trebuchet MS" w:hAnsi="Trebuchet MS" w:cs="Arial"/>
          <w:b/>
          <w:i/>
          <w:sz w:val="22"/>
          <w:szCs w:val="22"/>
          <w:lang w:val="ro-RO"/>
        </w:rPr>
        <w:t xml:space="preserve"> </w:t>
      </w:r>
      <w:r w:rsidRPr="003B1A19">
        <w:rPr>
          <w:rFonts w:ascii="Trebuchet MS" w:hAnsi="Trebuchet MS" w:cs="Arial"/>
          <w:b/>
          <w:sz w:val="22"/>
          <w:szCs w:val="22"/>
          <w:lang w:val="ro-RO"/>
        </w:rPr>
        <w:t>SERVICIUL DE EVIDENTA, PLATĂ ȘI BENEFICII DE ASISTENȚĂ SOCIALĂ (SEPBAS) are următoarele atribuții:</w:t>
      </w:r>
    </w:p>
    <w:p w:rsidR="008B1051" w:rsidRPr="003B1A19" w:rsidRDefault="008B1051" w:rsidP="008B1051">
      <w:pPr>
        <w:widowControl w:val="0"/>
        <w:autoSpaceDE w:val="0"/>
        <w:autoSpaceDN w:val="0"/>
        <w:adjustRightInd w:val="0"/>
        <w:spacing w:after="120" w:line="276" w:lineRule="auto"/>
        <w:ind w:firstLine="360"/>
        <w:jc w:val="both"/>
        <w:rPr>
          <w:rFonts w:ascii="Trebuchet MS" w:hAnsi="Trebuchet MS" w:cs="Arial"/>
          <w:b/>
          <w:i/>
          <w:iCs/>
          <w:sz w:val="22"/>
          <w:szCs w:val="22"/>
          <w:lang w:val="ro-RO"/>
        </w:rPr>
      </w:pPr>
      <w:r w:rsidRPr="003B1A19">
        <w:rPr>
          <w:rFonts w:ascii="Trebuchet MS" w:hAnsi="Trebuchet MS" w:cs="Arial"/>
          <w:b/>
          <w:i/>
          <w:iCs/>
          <w:sz w:val="22"/>
          <w:szCs w:val="22"/>
          <w:lang w:val="ro-RO"/>
        </w:rPr>
        <w:t xml:space="preserve">1) Asigură organizarea si desfasurarea tuturor activităților specifice privind acordarea drepturilor si facilităților pentru persoanele cu handicap </w:t>
      </w:r>
    </w:p>
    <w:p w:rsidR="008B1051" w:rsidRPr="003B1A19" w:rsidRDefault="008B1051" w:rsidP="008B1051">
      <w:pPr>
        <w:widowControl w:val="0"/>
        <w:autoSpaceDE w:val="0"/>
        <w:autoSpaceDN w:val="0"/>
        <w:adjustRightInd w:val="0"/>
        <w:spacing w:after="120" w:line="276" w:lineRule="auto"/>
        <w:ind w:firstLine="360"/>
        <w:jc w:val="both"/>
        <w:rPr>
          <w:rFonts w:ascii="Trebuchet MS" w:hAnsi="Trebuchet MS" w:cs="Arial"/>
          <w:b/>
          <w:i/>
          <w:iCs/>
          <w:sz w:val="22"/>
          <w:szCs w:val="22"/>
          <w:lang w:val="ro-RO"/>
        </w:rPr>
      </w:pPr>
      <w:r w:rsidRPr="003B1A19">
        <w:rPr>
          <w:rFonts w:ascii="Trebuchet MS" w:hAnsi="Trebuchet MS" w:cs="Arial"/>
          <w:b/>
          <w:i/>
          <w:iCs/>
          <w:sz w:val="22"/>
          <w:szCs w:val="22"/>
          <w:lang w:val="ro-RO"/>
        </w:rPr>
        <w:t>-</w:t>
      </w:r>
      <w:r w:rsidRPr="003B1A19">
        <w:rPr>
          <w:rFonts w:ascii="Arial" w:hAnsi="Arial" w:cs="Arial"/>
          <w:sz w:val="22"/>
          <w:szCs w:val="22"/>
          <w:lang w:val="it-IT"/>
        </w:rPr>
        <w:t xml:space="preserve"> preia, verifica, inregistreaza si proceseaza cererile de stabilire/acordare </w:t>
      </w:r>
      <w:r w:rsidRPr="003B1A19">
        <w:rPr>
          <w:rFonts w:ascii="Trebuchet MS" w:hAnsi="Trebuchet MS" w:cs="Arial"/>
          <w:iCs/>
          <w:sz w:val="22"/>
          <w:szCs w:val="22"/>
          <w:lang w:val="ro-RO"/>
        </w:rPr>
        <w:t>a drepturilor si facilităților pentru persoanele cu handicap</w:t>
      </w:r>
      <w:r w:rsidRPr="003B1A19">
        <w:rPr>
          <w:rFonts w:ascii="Trebuchet MS" w:hAnsi="Trebuchet MS" w:cs="Arial"/>
          <w:b/>
          <w:i/>
          <w:iCs/>
          <w:sz w:val="22"/>
          <w:szCs w:val="22"/>
          <w:lang w:val="ro-RO"/>
        </w:rPr>
        <w:t xml:space="preserve"> </w:t>
      </w:r>
    </w:p>
    <w:p w:rsidR="008B1051" w:rsidRPr="003B1A19" w:rsidRDefault="008B1051" w:rsidP="008B1051">
      <w:pPr>
        <w:widowControl w:val="0"/>
        <w:autoSpaceDE w:val="0"/>
        <w:autoSpaceDN w:val="0"/>
        <w:adjustRightInd w:val="0"/>
        <w:spacing w:after="120" w:line="276" w:lineRule="auto"/>
        <w:ind w:left="284"/>
        <w:jc w:val="both"/>
        <w:rPr>
          <w:rFonts w:ascii="Trebuchet MS" w:hAnsi="Trebuchet MS" w:cs="Arial"/>
          <w:sz w:val="22"/>
          <w:szCs w:val="22"/>
          <w:lang w:val="ro-RO"/>
        </w:rPr>
      </w:pPr>
      <w:r w:rsidRPr="003B1A19">
        <w:rPr>
          <w:rFonts w:ascii="Trebuchet MS" w:hAnsi="Trebuchet MS" w:cs="Arial"/>
          <w:iCs/>
          <w:sz w:val="22"/>
          <w:szCs w:val="22"/>
          <w:lang w:val="ro-RO"/>
        </w:rPr>
        <w:t>- st</w:t>
      </w:r>
      <w:r w:rsidRPr="003B1A19">
        <w:rPr>
          <w:rFonts w:ascii="Trebuchet MS" w:hAnsi="Trebuchet MS" w:cs="Arial"/>
          <w:sz w:val="22"/>
          <w:szCs w:val="22"/>
          <w:lang w:val="ro-RO"/>
        </w:rPr>
        <w:t xml:space="preserve">abilește și pune în aplicare procedura/metodologia de acordare a drepturilor și prestatiilor sociale cuvenite persoanelor cu dizabilitati care beneficiaza de indemnizaţie lunară si buget personal complementar,  redacteaza deciziile privind acordarea acestora, asigura evidența lor şi transmiterea la AJPIS în vederea platii drepturilor </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3B1A19">
        <w:rPr>
          <w:rFonts w:ascii="Trebuchet MS" w:hAnsi="Trebuchet MS" w:cs="Arial"/>
          <w:sz w:val="22"/>
          <w:szCs w:val="22"/>
          <w:lang w:val="ro-RO"/>
        </w:rPr>
        <w:t>-tine evidența statistică a beneficiarilor de prestatii sociale (indemnizaţie lunara/buget personal complementar), opereaza in aplicatia informatica prelungirile certificatelor de încadrare in grad de handicap, modificările de grad, suspendările/sistările/incetarile de drepturi, transferurile, decesele, intocmeste dispoziţiile corespunzatoare</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3B1A19">
        <w:rPr>
          <w:rFonts w:ascii="Trebuchet MS" w:hAnsi="Trebuchet MS" w:cs="Arial"/>
          <w:sz w:val="22"/>
          <w:szCs w:val="22"/>
          <w:lang w:val="ro-RO"/>
        </w:rPr>
        <w:t xml:space="preserve">- întocmeste anual listele cu beneficiarii de indemnizaţii  lunare/buget personal complementar (persoane cu handicap accentuat și grav) şi le transmite catre primăriile de domiciliu ale </w:t>
      </w:r>
      <w:r w:rsidRPr="003B1A19">
        <w:rPr>
          <w:rFonts w:ascii="Trebuchet MS" w:hAnsi="Trebuchet MS" w:cs="Arial"/>
          <w:sz w:val="22"/>
          <w:szCs w:val="22"/>
          <w:lang w:val="ro-RO"/>
        </w:rPr>
        <w:lastRenderedPageBreak/>
        <w:t>persoanelor cu dizabilitati</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3B1A19">
        <w:rPr>
          <w:rFonts w:ascii="Trebuchet MS" w:hAnsi="Trebuchet MS" w:cs="Arial"/>
          <w:sz w:val="22"/>
          <w:szCs w:val="22"/>
          <w:lang w:val="ro-RO"/>
        </w:rPr>
        <w:t>- emite adeverinţe pentru obţinerea creditelor bancare cu dobanda subventionata, conform legii;</w:t>
      </w:r>
    </w:p>
    <w:p w:rsidR="008B1051" w:rsidRPr="003B1A19" w:rsidRDefault="008B1051" w:rsidP="008B1051">
      <w:pPr>
        <w:widowControl w:val="0"/>
        <w:autoSpaceDE w:val="0"/>
        <w:autoSpaceDN w:val="0"/>
        <w:adjustRightInd w:val="0"/>
        <w:spacing w:after="120" w:line="276" w:lineRule="auto"/>
        <w:ind w:left="360"/>
        <w:jc w:val="both"/>
        <w:outlineLvl w:val="0"/>
        <w:rPr>
          <w:rFonts w:ascii="Trebuchet MS" w:hAnsi="Trebuchet MS" w:cs="Arial"/>
          <w:sz w:val="22"/>
          <w:szCs w:val="22"/>
          <w:lang w:val="ro-RO"/>
        </w:rPr>
      </w:pPr>
      <w:r w:rsidRPr="003B1A19">
        <w:rPr>
          <w:rFonts w:ascii="Trebuchet MS" w:hAnsi="Trebuchet MS" w:cs="Arial"/>
          <w:sz w:val="22"/>
          <w:szCs w:val="22"/>
          <w:lang w:val="ro-RO"/>
        </w:rPr>
        <w:t xml:space="preserve">- efectueaza recalcularea si acordarea/recuperarea drepturilor cuvenite persoanelor cu dizabilitati,  pe baza deciziilor primite in urma contestării certificatelor de încadrare în grad de handicap de catre beneficiarii acestora.  </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3B1A19">
        <w:rPr>
          <w:rFonts w:ascii="Trebuchet MS" w:hAnsi="Trebuchet MS" w:cs="Arial"/>
          <w:sz w:val="22"/>
          <w:szCs w:val="22"/>
          <w:lang w:val="ro-RO"/>
        </w:rPr>
        <w:t xml:space="preserve">-verifica situația persoanelor cu dizabilitati ori de câte ori este nevoie sau se impune (prin utilizarea programului informatic existent), </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3B1A19">
        <w:rPr>
          <w:rFonts w:ascii="Trebuchet MS" w:hAnsi="Trebuchet MS" w:cs="Arial"/>
          <w:sz w:val="22"/>
          <w:szCs w:val="22"/>
          <w:lang w:val="ro-RO"/>
        </w:rPr>
        <w:t>-intocmeste/redacteaza/transmite raspunsurile la solicitarile care sunt de competenta compartimentului</w:t>
      </w:r>
    </w:p>
    <w:p w:rsidR="008B1051" w:rsidRPr="003B1A19" w:rsidRDefault="008B1051" w:rsidP="008B1051">
      <w:pPr>
        <w:widowControl w:val="0"/>
        <w:autoSpaceDE w:val="0"/>
        <w:autoSpaceDN w:val="0"/>
        <w:adjustRightInd w:val="0"/>
        <w:spacing w:after="120" w:line="276" w:lineRule="auto"/>
        <w:ind w:firstLine="360"/>
        <w:jc w:val="both"/>
        <w:outlineLvl w:val="0"/>
        <w:rPr>
          <w:rFonts w:ascii="Trebuchet MS" w:hAnsi="Trebuchet MS" w:cs="Arial"/>
          <w:b/>
          <w:sz w:val="22"/>
          <w:szCs w:val="22"/>
          <w:lang w:val="ro-RO"/>
        </w:rPr>
      </w:pPr>
      <w:r w:rsidRPr="003B1A19">
        <w:rPr>
          <w:rFonts w:ascii="Trebuchet MS" w:hAnsi="Trebuchet MS" w:cs="Arial"/>
          <w:b/>
          <w:sz w:val="22"/>
          <w:szCs w:val="22"/>
          <w:lang w:val="ro-RO"/>
        </w:rPr>
        <w:t>2)</w:t>
      </w:r>
      <w:r w:rsidRPr="003B1A19">
        <w:rPr>
          <w:rFonts w:ascii="Trebuchet MS" w:hAnsi="Trebuchet MS" w:cs="Arial"/>
          <w:b/>
          <w:i/>
          <w:sz w:val="22"/>
          <w:szCs w:val="22"/>
          <w:lang w:val="ro-RO"/>
        </w:rPr>
        <w:t xml:space="preserve"> </w:t>
      </w:r>
      <w:r w:rsidRPr="003B1A19">
        <w:rPr>
          <w:rFonts w:ascii="Trebuchet MS" w:hAnsi="Trebuchet MS" w:cs="Arial"/>
          <w:b/>
          <w:i/>
          <w:iCs/>
          <w:sz w:val="22"/>
          <w:szCs w:val="22"/>
          <w:lang w:val="ro-RO"/>
        </w:rPr>
        <w:t>Asigura organizarea tuturor activităților specifice privind eliberarea acordului pentru angajarea de asistent personal / acordarea indemnizație de îngrijire pentru persoanele cu handicap grav cu asistent personal, conform opțiunii lor sau a reprezentanților legali ai acestora</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3B1A19">
        <w:rPr>
          <w:rFonts w:ascii="Trebuchet MS" w:hAnsi="Trebuchet MS" w:cs="Arial"/>
          <w:sz w:val="22"/>
          <w:szCs w:val="22"/>
          <w:lang w:val="ro-RO"/>
        </w:rPr>
        <w:t>-elibereaza acordurile pentru angajarea de asistent personal sau acordarea indemnizației de îngrijire de catre primaria de domiciliu a persoanei cu handicap grav cu asistent personal, in urma cererilor de opțiune a acesteia/reprezentantului legal al acesteia.</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3B1A19">
        <w:rPr>
          <w:rFonts w:ascii="Trebuchet MS" w:hAnsi="Trebuchet MS" w:cs="Arial"/>
          <w:sz w:val="22"/>
          <w:szCs w:val="22"/>
          <w:lang w:val="ro-RO"/>
        </w:rPr>
        <w:t>-conduce evidența statistica a asistenţilor personali angajaţi de primariile din judet</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3B1A19">
        <w:rPr>
          <w:rFonts w:ascii="Trebuchet MS" w:hAnsi="Trebuchet MS" w:cs="Arial"/>
          <w:sz w:val="22"/>
          <w:szCs w:val="22"/>
          <w:lang w:val="ro-RO"/>
        </w:rPr>
        <w:t xml:space="preserve">-întocmeste statistici cu privire la asistenţi personali/indemnizaţie. </w:t>
      </w:r>
    </w:p>
    <w:p w:rsidR="008B1051" w:rsidRPr="003B1A19" w:rsidRDefault="008B1051" w:rsidP="008B1051">
      <w:pPr>
        <w:widowControl w:val="0"/>
        <w:autoSpaceDE w:val="0"/>
        <w:autoSpaceDN w:val="0"/>
        <w:adjustRightInd w:val="0"/>
        <w:spacing w:after="120" w:line="276" w:lineRule="auto"/>
        <w:ind w:firstLine="360"/>
        <w:jc w:val="both"/>
        <w:outlineLvl w:val="0"/>
        <w:rPr>
          <w:rFonts w:ascii="Trebuchet MS" w:hAnsi="Trebuchet MS" w:cs="Arial"/>
          <w:b/>
          <w:i/>
          <w:iCs/>
          <w:sz w:val="22"/>
          <w:szCs w:val="22"/>
          <w:lang w:val="ro-RO"/>
        </w:rPr>
      </w:pPr>
      <w:r w:rsidRPr="003B1A19">
        <w:rPr>
          <w:rFonts w:ascii="Trebuchet MS" w:hAnsi="Trebuchet MS" w:cs="Arial"/>
          <w:b/>
          <w:i/>
          <w:sz w:val="22"/>
          <w:szCs w:val="22"/>
          <w:lang w:val="ro-RO"/>
        </w:rPr>
        <w:t>3)</w:t>
      </w:r>
      <w:r w:rsidRPr="003B1A19">
        <w:rPr>
          <w:rFonts w:ascii="Trebuchet MS" w:hAnsi="Trebuchet MS" w:cs="Arial"/>
          <w:b/>
          <w:sz w:val="22"/>
          <w:szCs w:val="22"/>
          <w:lang w:val="ro-RO"/>
        </w:rPr>
        <w:t xml:space="preserve"> </w:t>
      </w:r>
      <w:r w:rsidRPr="003B1A19">
        <w:rPr>
          <w:rFonts w:ascii="Trebuchet MS" w:hAnsi="Trebuchet MS" w:cs="Arial"/>
          <w:b/>
          <w:i/>
          <w:iCs/>
          <w:sz w:val="22"/>
          <w:szCs w:val="22"/>
          <w:lang w:val="ro-RO"/>
        </w:rPr>
        <w:t>Asigura organizarea tuturor activităților specifice privind acordarea dreptului de gratuitate la transportul urban si interurban (bilete de calatorie AUTO/CFR/Naval sau decontarea carburantului sau acordarea de bonuri valorice de carburant):</w:t>
      </w:r>
    </w:p>
    <w:p w:rsidR="008B1051" w:rsidRPr="003B1A19" w:rsidRDefault="008B1051" w:rsidP="008B1051">
      <w:pPr>
        <w:widowControl w:val="0"/>
        <w:autoSpaceDE w:val="0"/>
        <w:autoSpaceDN w:val="0"/>
        <w:adjustRightInd w:val="0"/>
        <w:spacing w:after="120" w:line="276" w:lineRule="auto"/>
        <w:ind w:left="426"/>
        <w:jc w:val="both"/>
        <w:outlineLvl w:val="0"/>
        <w:rPr>
          <w:rFonts w:ascii="Trebuchet MS" w:hAnsi="Trebuchet MS" w:cs="Arial"/>
          <w:sz w:val="22"/>
          <w:szCs w:val="22"/>
        </w:rPr>
      </w:pPr>
      <w:r w:rsidRPr="003B1A19">
        <w:rPr>
          <w:rFonts w:ascii="Trebuchet MS" w:hAnsi="Trebuchet MS" w:cs="Arial"/>
          <w:sz w:val="22"/>
          <w:szCs w:val="22"/>
          <w:lang w:val="it-IT"/>
        </w:rPr>
        <w:t>-Primeste cererile</w:t>
      </w:r>
      <w:r w:rsidRPr="003B1A19">
        <w:rPr>
          <w:rFonts w:ascii="Trebuchet MS" w:hAnsi="Trebuchet MS" w:cs="Arial"/>
          <w:sz w:val="22"/>
          <w:szCs w:val="22"/>
        </w:rPr>
        <w:t xml:space="preserve"> privind exprimarea optiunii pentru bilete de transport interurban/decontare carburant/bonuri de carburant si/sau de bonuri valorice</w:t>
      </w:r>
      <w:r w:rsidRPr="003B1A19">
        <w:rPr>
          <w:rFonts w:ascii="Trebuchet MS" w:hAnsi="Trebuchet MS" w:cs="Arial"/>
          <w:sz w:val="22"/>
          <w:szCs w:val="22"/>
          <w:lang w:val="it-IT"/>
        </w:rPr>
        <w:t xml:space="preserve">, </w:t>
      </w:r>
      <w:r w:rsidRPr="003B1A19">
        <w:rPr>
          <w:rFonts w:ascii="Trebuchet MS" w:hAnsi="Trebuchet MS" w:cs="Arial"/>
          <w:sz w:val="22"/>
          <w:szCs w:val="22"/>
        </w:rPr>
        <w:t xml:space="preserve">Cererile </w:t>
      </w:r>
      <w:bookmarkStart w:id="1" w:name="bookmark3"/>
      <w:r w:rsidRPr="003B1A19">
        <w:rPr>
          <w:rFonts w:ascii="Trebuchet MS" w:hAnsi="Trebuchet MS" w:cs="Arial"/>
          <w:sz w:val="22"/>
          <w:szCs w:val="22"/>
        </w:rPr>
        <w:t>privind decontarea carburantului şi/sau a bonurilor valorice pentru alimentarea mijloacelor de transport electrice</w:t>
      </w:r>
      <w:bookmarkEnd w:id="1"/>
      <w:r w:rsidRPr="003B1A19">
        <w:rPr>
          <w:rFonts w:ascii="Trebuchet MS" w:hAnsi="Trebuchet MS" w:cs="Arial"/>
          <w:sz w:val="22"/>
          <w:szCs w:val="22"/>
        </w:rPr>
        <w:t xml:space="preserve"> </w:t>
      </w:r>
      <w:r w:rsidRPr="003B1A19">
        <w:rPr>
          <w:rFonts w:ascii="Trebuchet MS" w:eastAsia="宋体" w:hAnsi="Trebuchet MS" w:cs="Arial"/>
          <w:sz w:val="22"/>
          <w:szCs w:val="22"/>
          <w:lang w:eastAsia="zh-CN"/>
        </w:rPr>
        <w:t xml:space="preserve">necesar deplasării cu autoturismul aflat în proprietatea persoanelor cu handicap, familiei, asistentului personal, însoţitorului sau furnizorului de servicii sociale, precum si Cererile </w:t>
      </w:r>
      <w:r w:rsidRPr="003B1A19">
        <w:rPr>
          <w:rFonts w:ascii="Trebuchet MS" w:hAnsi="Trebuchet MS" w:cs="Arial"/>
          <w:sz w:val="22"/>
          <w:szCs w:val="22"/>
        </w:rPr>
        <w:t>privind acordarea bonurilor de carburant, insotite de documentele corespunzatoare;</w:t>
      </w:r>
    </w:p>
    <w:p w:rsidR="008B1051" w:rsidRPr="003B1A19" w:rsidRDefault="008B1051" w:rsidP="008B1051">
      <w:pPr>
        <w:widowControl w:val="0"/>
        <w:autoSpaceDE w:val="0"/>
        <w:autoSpaceDN w:val="0"/>
        <w:adjustRightInd w:val="0"/>
        <w:spacing w:after="120" w:line="276" w:lineRule="auto"/>
        <w:ind w:left="426"/>
        <w:jc w:val="both"/>
        <w:outlineLvl w:val="0"/>
        <w:rPr>
          <w:rFonts w:ascii="Trebuchet MS" w:hAnsi="Trebuchet MS" w:cs="Arial"/>
          <w:sz w:val="22"/>
          <w:szCs w:val="22"/>
        </w:rPr>
      </w:pPr>
      <w:r w:rsidRPr="003B1A19">
        <w:rPr>
          <w:rFonts w:ascii="Trebuchet MS" w:hAnsi="Trebuchet MS" w:cs="Arial"/>
          <w:sz w:val="22"/>
          <w:szCs w:val="22"/>
        </w:rPr>
        <w:t xml:space="preserve">-efectueaza decontarea carburantului sau acordarea bonurilor de carburant, </w:t>
      </w:r>
    </w:p>
    <w:p w:rsidR="008B1051" w:rsidRPr="003B1A19" w:rsidRDefault="008B1051" w:rsidP="008B1051">
      <w:pPr>
        <w:widowControl w:val="0"/>
        <w:autoSpaceDE w:val="0"/>
        <w:autoSpaceDN w:val="0"/>
        <w:adjustRightInd w:val="0"/>
        <w:spacing w:after="120" w:line="276" w:lineRule="auto"/>
        <w:ind w:left="426"/>
        <w:jc w:val="both"/>
        <w:outlineLvl w:val="0"/>
        <w:rPr>
          <w:rFonts w:ascii="Trebuchet MS" w:hAnsi="Trebuchet MS" w:cs="Arial"/>
          <w:sz w:val="22"/>
          <w:szCs w:val="22"/>
          <w:lang w:val="ro-RO"/>
        </w:rPr>
      </w:pPr>
      <w:r w:rsidRPr="003B1A19">
        <w:rPr>
          <w:rFonts w:ascii="Trebuchet MS" w:hAnsi="Trebuchet MS" w:cs="Arial"/>
          <w:sz w:val="22"/>
          <w:szCs w:val="22"/>
        </w:rPr>
        <w:t>-emite biletele de calatorie, le printeaza si le stampileaza, le inmaneaza/transmite prin posta persoanelor indreptatite, cu respectarea prevederilor legale si a procedurii operationale,</w:t>
      </w:r>
      <w:r w:rsidRPr="003B1A19">
        <w:rPr>
          <w:rFonts w:ascii="Trebuchet MS" w:hAnsi="Trebuchet MS" w:cs="Arial"/>
          <w:sz w:val="22"/>
          <w:szCs w:val="22"/>
          <w:lang w:val="ro-RO"/>
        </w:rPr>
        <w:t xml:space="preserve"> în funcţie de termenul de valabilitate al certificatului de încadrare în grad de handicap </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3B1A19">
        <w:rPr>
          <w:rFonts w:ascii="Trebuchet MS" w:hAnsi="Trebuchet MS" w:cs="Arial"/>
          <w:sz w:val="22"/>
          <w:szCs w:val="22"/>
          <w:lang w:val="ro-RO"/>
        </w:rPr>
        <w:t>-</w:t>
      </w:r>
      <w:r w:rsidRPr="003B1A19">
        <w:rPr>
          <w:rFonts w:ascii="Trebuchet MS" w:hAnsi="Trebuchet MS" w:cs="Arial"/>
          <w:sz w:val="22"/>
          <w:szCs w:val="22"/>
          <w:lang w:val="it-IT"/>
        </w:rPr>
        <w:t>Incheie conventii/protocoale, cu avizul Serviciului Juridic Contencios, cu  operatorii de transport interurban, pentru transportul gratuit al persoanelor cu handicap grav si accentuat, precum si al asistentilor personali/insotitorilor acestora, dupa caz, pe baza de bilete gratuite eliberate de DGASPC Mures</w:t>
      </w:r>
      <w:r w:rsidRPr="003B1A19">
        <w:rPr>
          <w:rFonts w:ascii="Trebuchet MS" w:hAnsi="Trebuchet MS" w:cs="Arial"/>
          <w:sz w:val="22"/>
          <w:szCs w:val="22"/>
          <w:lang w:val="ro-RO"/>
        </w:rPr>
        <w:t>,</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3B1A19">
        <w:rPr>
          <w:rFonts w:ascii="Trebuchet MS" w:hAnsi="Trebuchet MS" w:cs="Arial"/>
          <w:sz w:val="22"/>
          <w:szCs w:val="22"/>
          <w:lang w:val="ro-RO"/>
        </w:rPr>
        <w:t>-</w:t>
      </w:r>
      <w:r w:rsidRPr="003B1A19">
        <w:rPr>
          <w:rFonts w:ascii="Trebuchet MS" w:hAnsi="Trebuchet MS" w:cs="Arial"/>
          <w:sz w:val="22"/>
          <w:szCs w:val="22"/>
          <w:lang w:val="it-IT"/>
        </w:rPr>
        <w:t xml:space="preserve"> Verifica borderourile si biletele de calatorie</w:t>
      </w:r>
      <w:r w:rsidRPr="003B1A19">
        <w:rPr>
          <w:rFonts w:ascii="Trebuchet MS" w:hAnsi="Trebuchet MS" w:cs="Arial"/>
          <w:bCs/>
          <w:sz w:val="22"/>
          <w:szCs w:val="22"/>
        </w:rPr>
        <w:t xml:space="preserve"> utilizate/cupoanele depuse lunar de operatorii de transport in vederea decontarii acestora</w:t>
      </w:r>
      <w:r w:rsidRPr="003B1A19">
        <w:rPr>
          <w:rFonts w:ascii="Trebuchet MS" w:hAnsi="Trebuchet MS" w:cs="Arial"/>
          <w:sz w:val="22"/>
          <w:szCs w:val="22"/>
          <w:lang w:val="ro-RO"/>
        </w:rPr>
        <w:t xml:space="preserve">, propune efectuarea platii/emiterea refuzului,  dupa caz, </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rPr>
      </w:pPr>
      <w:r w:rsidRPr="003B1A19">
        <w:rPr>
          <w:rFonts w:ascii="Trebuchet MS" w:hAnsi="Trebuchet MS" w:cs="Arial"/>
          <w:sz w:val="22"/>
          <w:szCs w:val="22"/>
          <w:lang w:val="ro-RO"/>
        </w:rPr>
        <w:t xml:space="preserve">- </w:t>
      </w:r>
      <w:r w:rsidRPr="003B1A19">
        <w:rPr>
          <w:rFonts w:ascii="Trebuchet MS" w:hAnsi="Trebuchet MS" w:cs="Arial"/>
          <w:sz w:val="22"/>
          <w:szCs w:val="22"/>
        </w:rPr>
        <w:t xml:space="preserve">intocmeste si  elibereaza/transmite prin posta, pe baza cererilor /optiunii persoanelor </w:t>
      </w:r>
      <w:r w:rsidRPr="003B1A19">
        <w:rPr>
          <w:rFonts w:ascii="Trebuchet MS" w:hAnsi="Trebuchet MS" w:cs="Arial"/>
          <w:sz w:val="22"/>
          <w:szCs w:val="22"/>
        </w:rPr>
        <w:lastRenderedPageBreak/>
        <w:t>indreptatite, legitimațiile pentru transportul urban gratuit, legitimația de persoana cu dizabilitati (Disability Card), alte tipuri de legitimatii conform prevederilor legale si a procedurilor operationale</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3B1A19">
        <w:rPr>
          <w:rFonts w:ascii="Trebuchet MS" w:hAnsi="Trebuchet MS" w:cs="Arial"/>
          <w:sz w:val="22"/>
          <w:szCs w:val="22"/>
          <w:lang w:val="ro-RO"/>
        </w:rPr>
        <w:t xml:space="preserve">-întocmeste lunar situatia persoanelor cu handicap, asistenţii personali/ insoțitorii acestora, care beneficiază și solicită legitimatie de transport urban şi le transmite catre primăriile din judeţ </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bCs/>
          <w:sz w:val="22"/>
          <w:szCs w:val="22"/>
        </w:rPr>
      </w:pPr>
      <w:r w:rsidRPr="003B1A19">
        <w:rPr>
          <w:rFonts w:ascii="Trebuchet MS" w:hAnsi="Trebuchet MS" w:cs="Arial"/>
          <w:sz w:val="22"/>
          <w:szCs w:val="22"/>
          <w:lang w:val="ro-RO"/>
        </w:rPr>
        <w:t>-</w:t>
      </w:r>
      <w:r w:rsidRPr="003B1A19">
        <w:rPr>
          <w:rFonts w:ascii="Trebuchet MS" w:hAnsi="Trebuchet MS" w:cs="Arial"/>
          <w:sz w:val="22"/>
          <w:szCs w:val="22"/>
          <w:lang w:val="it-IT"/>
        </w:rPr>
        <w:t xml:space="preserve">Preia, verifica, inregistreaza si proceseaza documentele pentru </w:t>
      </w:r>
      <w:r w:rsidRPr="003B1A19">
        <w:rPr>
          <w:rFonts w:ascii="Trebuchet MS" w:hAnsi="Trebuchet MS" w:cs="Arial"/>
          <w:bCs/>
          <w:sz w:val="22"/>
          <w:szCs w:val="22"/>
        </w:rPr>
        <w:t xml:space="preserve">scutirea persoanelor cu dizabilitati de la plata tarifului de utilizare a reţelelor de drumuri naţionale (acordare rovinieta conform </w:t>
      </w:r>
      <w:r w:rsidRPr="003B1A19">
        <w:rPr>
          <w:rFonts w:ascii="Trebuchet MS" w:hAnsi="Trebuchet MS" w:cs="Arial"/>
          <w:sz w:val="22"/>
          <w:szCs w:val="22"/>
          <w:lang w:val="it-IT"/>
        </w:rPr>
        <w:t>Legii.448/2006, Legii193 /2015</w:t>
      </w:r>
      <w:r w:rsidRPr="003B1A19">
        <w:rPr>
          <w:rFonts w:ascii="Trebuchet MS" w:hAnsi="Trebuchet MS" w:cs="Arial"/>
          <w:bCs/>
          <w:sz w:val="22"/>
          <w:szCs w:val="22"/>
        </w:rPr>
        <w:t>); transmite documentatiile catre DRDP Brasov, primeste rovinietele, le inregistreaza in aplicatia informatica si le inmaneaza/transmite persoanelor care le-au solicitat.</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bCs/>
          <w:sz w:val="22"/>
          <w:szCs w:val="22"/>
        </w:rPr>
      </w:pPr>
    </w:p>
    <w:p w:rsidR="008B1051" w:rsidRPr="003B1A19" w:rsidRDefault="008B1051" w:rsidP="008B1051">
      <w:pPr>
        <w:widowControl w:val="0"/>
        <w:autoSpaceDE w:val="0"/>
        <w:autoSpaceDN w:val="0"/>
        <w:adjustRightInd w:val="0"/>
        <w:spacing w:after="120" w:line="276" w:lineRule="auto"/>
        <w:ind w:firstLine="360"/>
        <w:jc w:val="both"/>
        <w:rPr>
          <w:rFonts w:ascii="Trebuchet MS" w:hAnsi="Trebuchet MS" w:cs="Arial"/>
          <w:b/>
          <w:sz w:val="22"/>
          <w:szCs w:val="22"/>
          <w:lang w:val="ro-RO"/>
        </w:rPr>
      </w:pPr>
      <w:r w:rsidRPr="003B1A19">
        <w:rPr>
          <w:rFonts w:ascii="Trebuchet MS" w:hAnsi="Trebuchet MS" w:cs="Arial"/>
          <w:b/>
          <w:sz w:val="22"/>
          <w:szCs w:val="22"/>
          <w:lang w:val="ro-RO"/>
        </w:rPr>
        <w:t>5).</w:t>
      </w:r>
      <w:r w:rsidRPr="003B1A19">
        <w:rPr>
          <w:rFonts w:ascii="Trebuchet MS" w:hAnsi="Trebuchet MS" w:cs="Arial"/>
          <w:b/>
          <w:i/>
          <w:iCs/>
          <w:sz w:val="22"/>
          <w:szCs w:val="22"/>
          <w:lang w:val="ro-RO"/>
        </w:rPr>
        <w:t xml:space="preserve"> Asigura organizarea tuturor activităților specifice privind stabilirea  drepturilor persoanelor cu handicap vizual</w:t>
      </w:r>
      <w:r w:rsidRPr="003B1A19">
        <w:rPr>
          <w:rFonts w:ascii="Trebuchet MS" w:hAnsi="Trebuchet MS" w:cs="Arial"/>
          <w:b/>
          <w:sz w:val="22"/>
          <w:szCs w:val="22"/>
          <w:lang w:val="ro-RO"/>
        </w:rPr>
        <w:t xml:space="preserve"> / auditiv </w:t>
      </w:r>
      <w:r w:rsidRPr="003B1A19">
        <w:rPr>
          <w:rFonts w:ascii="Trebuchet MS" w:hAnsi="Trebuchet MS" w:cs="Arial"/>
          <w:b/>
          <w:i/>
          <w:sz w:val="22"/>
          <w:szCs w:val="22"/>
          <w:lang w:val="ro-RO"/>
        </w:rPr>
        <w:t>adulţi şi copii</w:t>
      </w:r>
      <w:r w:rsidRPr="003B1A19">
        <w:rPr>
          <w:rFonts w:ascii="Trebuchet MS" w:hAnsi="Trebuchet MS" w:cs="Arial"/>
          <w:b/>
          <w:sz w:val="22"/>
          <w:szCs w:val="22"/>
          <w:lang w:val="ro-RO"/>
        </w:rPr>
        <w:t xml:space="preserve">: </w:t>
      </w:r>
    </w:p>
    <w:p w:rsidR="008B1051" w:rsidRPr="003B1A19" w:rsidRDefault="008B1051" w:rsidP="009110F3">
      <w:pPr>
        <w:pStyle w:val="Listparagraf"/>
        <w:widowControl w:val="0"/>
        <w:numPr>
          <w:ilvl w:val="0"/>
          <w:numId w:val="42"/>
        </w:numPr>
        <w:autoSpaceDE w:val="0"/>
        <w:autoSpaceDN w:val="0"/>
        <w:adjustRightInd w:val="0"/>
        <w:spacing w:after="120"/>
        <w:ind w:left="0" w:firstLine="360"/>
        <w:jc w:val="both"/>
        <w:rPr>
          <w:rFonts w:ascii="Trebuchet MS" w:hAnsi="Trebuchet MS" w:cs="Arial"/>
          <w:lang w:val="ro-RO"/>
        </w:rPr>
      </w:pPr>
      <w:r w:rsidRPr="003B1A19">
        <w:rPr>
          <w:rFonts w:ascii="Trebuchet MS" w:hAnsi="Trebuchet MS" w:cs="Arial"/>
          <w:lang w:val="ro-RO"/>
        </w:rPr>
        <w:t>colaborare cu asociatiile reprezentative ale persoanelor cu handicap prin conventii de colaborare, consiliere privind drepturile prevăzute de legislaţia in vigoare.</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bCs/>
          <w:sz w:val="22"/>
          <w:szCs w:val="22"/>
          <w:lang w:val="ro-RO"/>
        </w:rPr>
      </w:pP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 xml:space="preserve">Art.76 </w:t>
      </w:r>
      <w:r w:rsidRPr="003B1A19">
        <w:rPr>
          <w:rFonts w:ascii="Trebuchet MS" w:hAnsi="Trebuchet MS" w:cs="Arial"/>
          <w:sz w:val="22"/>
          <w:szCs w:val="22"/>
          <w:lang w:val="ro-RO"/>
        </w:rPr>
        <w:t>Relaţii organizatorice:</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-se subordonează Sefului de serviciu și Directorului General Adjunct  pentru asistenţa socială a persoanelor adulte</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-colaborează cu toate serviciile din cadrul DGASPC</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 xml:space="preserve">Art.77  </w:t>
      </w:r>
      <w:r w:rsidRPr="003B1A19">
        <w:rPr>
          <w:rFonts w:ascii="Trebuchet MS" w:hAnsi="Trebuchet MS" w:cs="Arial"/>
          <w:sz w:val="22"/>
          <w:szCs w:val="22"/>
          <w:lang w:val="ro-RO"/>
        </w:rPr>
        <w:t>Coordonarea, îndrumarea şi controlul activităţilor curente ale Servicului este asigurată de către un şef de serviciu, acesta asigură legătura operativă cu conducerea Direcţiei, informând asupra stadiului şi modului de rezolvare a problemelor.</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În situaţia în care şeful de serviciu este temporar indisponibil atribuţiile acestuia sunt preluate de către un alt angajat din structura serviciului anume desemnat în acest sens.</w:t>
      </w:r>
    </w:p>
    <w:p w:rsidR="008B1051" w:rsidRPr="003B1A19" w:rsidRDefault="008B1051" w:rsidP="008B1051">
      <w:pPr>
        <w:widowControl w:val="0"/>
        <w:autoSpaceDE w:val="0"/>
        <w:autoSpaceDN w:val="0"/>
        <w:adjustRightInd w:val="0"/>
        <w:ind w:firstLine="360"/>
        <w:jc w:val="both"/>
        <w:outlineLvl w:val="0"/>
        <w:rPr>
          <w:rFonts w:ascii="Trebuchet MS" w:hAnsi="Trebuchet MS" w:cs="Arial"/>
          <w:b/>
          <w:bCs/>
          <w:sz w:val="22"/>
          <w:szCs w:val="22"/>
          <w:lang w:val="ro-RO"/>
        </w:rPr>
      </w:pPr>
    </w:p>
    <w:p w:rsidR="008B1051" w:rsidRPr="003B1A19" w:rsidRDefault="00713ED0" w:rsidP="008B1051">
      <w:pPr>
        <w:widowControl w:val="0"/>
        <w:autoSpaceDE w:val="0"/>
        <w:autoSpaceDN w:val="0"/>
        <w:adjustRightInd w:val="0"/>
        <w:ind w:firstLine="360"/>
        <w:jc w:val="both"/>
        <w:outlineLvl w:val="0"/>
        <w:rPr>
          <w:rFonts w:ascii="Trebuchet MS" w:hAnsi="Trebuchet MS" w:cs="Arial"/>
          <w:sz w:val="22"/>
          <w:szCs w:val="22"/>
          <w:lang w:val="fr-FR"/>
        </w:rPr>
      </w:pPr>
      <w:r w:rsidRPr="003B1A19">
        <w:rPr>
          <w:rFonts w:ascii="Trebuchet MS" w:hAnsi="Trebuchet MS" w:cs="Arial"/>
          <w:b/>
          <w:bCs/>
          <w:sz w:val="22"/>
          <w:szCs w:val="22"/>
          <w:lang w:val="ro-RO"/>
        </w:rPr>
        <w:t>4</w:t>
      </w:r>
      <w:r w:rsidR="008B1051" w:rsidRPr="003B1A19">
        <w:rPr>
          <w:rFonts w:ascii="Trebuchet MS" w:hAnsi="Trebuchet MS" w:cs="Arial"/>
          <w:b/>
          <w:bCs/>
          <w:sz w:val="22"/>
          <w:szCs w:val="22"/>
          <w:lang w:val="ro-RO"/>
        </w:rPr>
        <w:t>.</w:t>
      </w:r>
      <w:r w:rsidRPr="003B1A19">
        <w:rPr>
          <w:rFonts w:ascii="Trebuchet MS" w:hAnsi="Trebuchet MS" w:cs="Arial"/>
          <w:b/>
          <w:bCs/>
          <w:sz w:val="22"/>
          <w:szCs w:val="22"/>
          <w:lang w:val="ro-RO"/>
        </w:rPr>
        <w:t>2</w:t>
      </w:r>
      <w:r w:rsidR="008B1051" w:rsidRPr="003B1A19">
        <w:rPr>
          <w:rFonts w:ascii="Trebuchet MS" w:hAnsi="Trebuchet MS" w:cs="Arial"/>
          <w:b/>
          <w:bCs/>
          <w:sz w:val="22"/>
          <w:szCs w:val="22"/>
          <w:lang w:val="ro-RO"/>
        </w:rPr>
        <w:t xml:space="preserve">. </w:t>
      </w:r>
      <w:r w:rsidR="008B1051" w:rsidRPr="003B1A19">
        <w:rPr>
          <w:rFonts w:ascii="Trebuchet MS" w:hAnsi="Trebuchet MS" w:cs="Arial"/>
          <w:b/>
          <w:sz w:val="22"/>
          <w:szCs w:val="22"/>
          <w:u w:val="single"/>
          <w:lang w:val="fr-FR"/>
        </w:rPr>
        <w:t>SERVICIUL EVALUARE COMPLEXA A PERSOANELOR ADULTE CU HANDICAP (SECPAH)</w:t>
      </w:r>
      <w:r w:rsidR="008B1051" w:rsidRPr="003B1A19">
        <w:rPr>
          <w:rFonts w:ascii="Trebuchet MS" w:hAnsi="Trebuchet MS" w:cs="Arial"/>
          <w:sz w:val="22"/>
          <w:szCs w:val="22"/>
          <w:lang w:val="fr-FR"/>
        </w:rPr>
        <w:t xml:space="preserve"> </w:t>
      </w:r>
    </w:p>
    <w:p w:rsidR="008B1051" w:rsidRPr="003B1A19" w:rsidRDefault="008B1051" w:rsidP="008B1051">
      <w:pPr>
        <w:widowControl w:val="0"/>
        <w:autoSpaceDE w:val="0"/>
        <w:autoSpaceDN w:val="0"/>
        <w:adjustRightInd w:val="0"/>
        <w:ind w:firstLine="360"/>
        <w:jc w:val="both"/>
        <w:outlineLvl w:val="0"/>
        <w:rPr>
          <w:rFonts w:ascii="Trebuchet MS" w:hAnsi="Trebuchet MS" w:cs="Arial"/>
          <w:sz w:val="22"/>
          <w:szCs w:val="22"/>
          <w:lang w:val="fr-FR"/>
        </w:rPr>
      </w:pP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 xml:space="preserve">Art.75 </w:t>
      </w:r>
      <w:r w:rsidRPr="003B1A19">
        <w:rPr>
          <w:rFonts w:ascii="Trebuchet MS" w:hAnsi="Trebuchet MS" w:cs="Arial"/>
          <w:i/>
          <w:sz w:val="22"/>
          <w:szCs w:val="22"/>
          <w:lang w:val="ro-RO"/>
        </w:rPr>
        <w:t xml:space="preserve">Serviciul </w:t>
      </w:r>
      <w:r w:rsidRPr="003B1A19">
        <w:rPr>
          <w:rFonts w:ascii="Trebuchet MS" w:hAnsi="Trebuchet MS" w:cs="Arial"/>
          <w:i/>
          <w:sz w:val="22"/>
          <w:szCs w:val="22"/>
          <w:lang w:val="fr-FR"/>
        </w:rPr>
        <w:t>Evaluare complexa a persoanelor adulte cu handicap (SECPAH)</w:t>
      </w:r>
      <w:r w:rsidRPr="003B1A19">
        <w:rPr>
          <w:rFonts w:ascii="Trebuchet MS" w:hAnsi="Trebuchet MS" w:cs="Arial"/>
          <w:b/>
          <w:sz w:val="22"/>
          <w:szCs w:val="22"/>
          <w:lang w:val="fr-FR"/>
        </w:rPr>
        <w:t xml:space="preserve"> </w:t>
      </w:r>
      <w:r w:rsidRPr="003B1A19">
        <w:rPr>
          <w:rFonts w:ascii="Trebuchet MS" w:hAnsi="Trebuchet MS" w:cs="Arial"/>
          <w:sz w:val="22"/>
          <w:szCs w:val="22"/>
          <w:lang w:val="ro-RO"/>
        </w:rPr>
        <w:t>asigură şi organizează activitatea de primire a solicitărilor de evaluare/reevaluare a persoanelor adulte în vederea încadrării în grad de handicap.</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Serviciul gestioneaza si actualizeaza baza de date prin utilizarea programului informatic de evidenta a persoanelor cu handicap.</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 xml:space="preserve">Art.65 Serviciul </w:t>
      </w:r>
      <w:r w:rsidRPr="003B1A19">
        <w:rPr>
          <w:rFonts w:ascii="Trebuchet MS" w:hAnsi="Trebuchet MS" w:cs="Arial"/>
          <w:sz w:val="22"/>
          <w:szCs w:val="22"/>
          <w:lang w:val="fr-FR"/>
        </w:rPr>
        <w:t>Evaluare complexa a persoanelor adulte cu handicap (SECPAH)</w:t>
      </w:r>
      <w:r w:rsidRPr="003B1A19">
        <w:rPr>
          <w:rFonts w:ascii="Trebuchet MS" w:hAnsi="Trebuchet MS" w:cs="Arial"/>
          <w:b/>
          <w:sz w:val="22"/>
          <w:szCs w:val="22"/>
          <w:lang w:val="fr-FR"/>
        </w:rPr>
        <w:t xml:space="preserve"> </w:t>
      </w:r>
      <w:r w:rsidRPr="003B1A19">
        <w:rPr>
          <w:rFonts w:ascii="Trebuchet MS" w:hAnsi="Trebuchet MS" w:cs="Arial"/>
          <w:sz w:val="22"/>
          <w:szCs w:val="22"/>
          <w:lang w:val="ro-RO"/>
        </w:rPr>
        <w:t>are ca obiect principal de activitate evaluarea/reevaluarea persoanelor adulte în vederea încadrării în grad de handicap.</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 xml:space="preserve">Art.66 Serviciul </w:t>
      </w:r>
      <w:r w:rsidRPr="003B1A19">
        <w:rPr>
          <w:rFonts w:ascii="Trebuchet MS" w:hAnsi="Trebuchet MS" w:cs="Arial"/>
          <w:sz w:val="22"/>
          <w:szCs w:val="22"/>
          <w:lang w:val="fr-FR"/>
        </w:rPr>
        <w:t>Evaluare complexa a persoanelor adulte cu handicap (SECPAH)</w:t>
      </w:r>
      <w:r w:rsidRPr="003B1A19">
        <w:rPr>
          <w:rFonts w:ascii="Trebuchet MS" w:hAnsi="Trebuchet MS" w:cs="Arial"/>
          <w:b/>
          <w:sz w:val="22"/>
          <w:szCs w:val="22"/>
          <w:lang w:val="fr-FR"/>
        </w:rPr>
        <w:t xml:space="preserve"> </w:t>
      </w:r>
      <w:r w:rsidRPr="003B1A19">
        <w:rPr>
          <w:rFonts w:ascii="Trebuchet MS" w:hAnsi="Trebuchet MS" w:cs="Arial"/>
          <w:sz w:val="22"/>
          <w:szCs w:val="22"/>
          <w:lang w:val="ro-RO"/>
        </w:rPr>
        <w:t xml:space="preserve">are următoarele atribuţii principale: </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it-IT"/>
        </w:rPr>
        <w:t xml:space="preserve">preia, verifica, inregistreaza si proceseaza cererile </w:t>
      </w:r>
      <w:r w:rsidRPr="003B1A19">
        <w:rPr>
          <w:rFonts w:ascii="Trebuchet MS" w:hAnsi="Trebuchet MS" w:cs="Arial"/>
          <w:sz w:val="22"/>
          <w:szCs w:val="22"/>
          <w:lang w:val="ro-RO"/>
        </w:rPr>
        <w:t xml:space="preserve">de evaluare în vederea încadrării în grad </w:t>
      </w:r>
      <w:r w:rsidRPr="003B1A19">
        <w:rPr>
          <w:rFonts w:ascii="Trebuchet MS" w:hAnsi="Trebuchet MS" w:cs="Arial"/>
          <w:sz w:val="22"/>
          <w:szCs w:val="22"/>
          <w:lang w:val="ro-RO"/>
        </w:rPr>
        <w:lastRenderedPageBreak/>
        <w:t>de handicap.</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efectuarea evaluării psihologice, medicale şi vocaţionale a persoanei cu dizabilităţi, cât şi a nivelului de integrare socială;</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verificarea existenţei actelor psiho-sociale şi medicale necesare pentru fundamentarea propunerii privind încadrarea în grad de handicap către Comisia de Evaluare a persoanelor adulte cu handicap;</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efectuează evaluarea/reevaluarea complexă a adultului cu handicap,conform prevederilor legale/ instructiunilor metodologice, la sediul propriu, la domiciliul persoanei si/sau prin mijloace electronice agreate şi întocmeşte raportul de evaluare complexă pentru fiecare persoană evaluată;</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informează şi asistă beneficiarii în vederea obţinerii drepturilor legale.</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înregistrează şi monitorizează dosarele care parvin serviciului pentru evaluare şi elaborează o bază de date proprie;</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colaborează cu Secretariatul Comisiei de evaluare a persoanelor adulte cu handicap;</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acordă consiliere de suport şi identifică reţelele comunitare pentru persoanele care necesită încadrarea în grad de handicap;</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identifică și evaluează persoane care pot deveni asistenţi personali profesionişti, în condiţiile legii; </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evaluează îndeplinirea condiţiilor necesare pentru atestarea ca asistent personal profesionist;</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colaborează cu serviciul specific de Resurse umane referitor la încheierea de contracte individuale de muncă; </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face demersuri pentru formarea continuă de asistenţi personali profesionişti atestaţi;</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monitorizează activitatea asistent personal profesionist.</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recomandă măsurile de protecţie a adultului cu handicap, in condiţiile legii;</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intocmeste propunerea de programe individuale de reabilitare și integrare socială</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ia măsurile necesare pentru planificarea şi asigurarea continuităţii serviciilor acordate tânărului cu dizabilităţi la trecere din sistemul de protecţie a copilului în sistemul de protecţie a adultului cu dizabilităţi, în baza nevoilor individuale identificate ale acestuia</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promovează şi asigură respectarea drepturilor persoanelor adulte cu dizabilităţi </w:t>
      </w:r>
    </w:p>
    <w:p w:rsidR="008B1051" w:rsidRPr="003B1A19" w:rsidRDefault="008B1051" w:rsidP="009110F3">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îndeplineşte orice alte atribuţii prevăzute de lege.</w:t>
      </w:r>
    </w:p>
    <w:p w:rsidR="008B1051" w:rsidRPr="003B1A19"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Domeniile obligatorii în care se desfăşoară evaluarea nevoilor persoanei sunt:</w:t>
      </w:r>
    </w:p>
    <w:p w:rsidR="008B1051" w:rsidRPr="003B1A19" w:rsidRDefault="008B1051" w:rsidP="009110F3">
      <w:pPr>
        <w:widowControl w:val="0"/>
        <w:numPr>
          <w:ilvl w:val="1"/>
          <w:numId w:val="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evaluarea socială</w:t>
      </w:r>
    </w:p>
    <w:p w:rsidR="008B1051" w:rsidRPr="003B1A19" w:rsidRDefault="008B1051" w:rsidP="009110F3">
      <w:pPr>
        <w:widowControl w:val="0"/>
        <w:numPr>
          <w:ilvl w:val="1"/>
          <w:numId w:val="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evaluarea medicală</w:t>
      </w:r>
    </w:p>
    <w:p w:rsidR="008B1051" w:rsidRPr="003B1A19" w:rsidRDefault="008B1051" w:rsidP="009110F3">
      <w:pPr>
        <w:widowControl w:val="0"/>
        <w:numPr>
          <w:ilvl w:val="1"/>
          <w:numId w:val="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evaluarea psihologică</w:t>
      </w:r>
    </w:p>
    <w:p w:rsidR="008B1051" w:rsidRPr="003B1A19" w:rsidRDefault="008B1051" w:rsidP="009110F3">
      <w:pPr>
        <w:widowControl w:val="0"/>
        <w:numPr>
          <w:ilvl w:val="1"/>
          <w:numId w:val="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evaluarea vocaţională sau a abilităţilor profesionale</w:t>
      </w:r>
    </w:p>
    <w:p w:rsidR="008B1051" w:rsidRPr="003B1A19" w:rsidRDefault="008B1051" w:rsidP="009110F3">
      <w:pPr>
        <w:widowControl w:val="0"/>
        <w:numPr>
          <w:ilvl w:val="1"/>
          <w:numId w:val="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evaluarea nivelului de educaţie</w:t>
      </w:r>
    </w:p>
    <w:p w:rsidR="008B1051" w:rsidRPr="003B1A19" w:rsidRDefault="008B1051" w:rsidP="009110F3">
      <w:pPr>
        <w:widowControl w:val="0"/>
        <w:numPr>
          <w:ilvl w:val="1"/>
          <w:numId w:val="4"/>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lastRenderedPageBreak/>
        <w:t>evaluarea abilităţilor şi a nivelului de integrare socială.</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 xml:space="preserve">Art.67 </w:t>
      </w:r>
      <w:r w:rsidRPr="003B1A19">
        <w:rPr>
          <w:rFonts w:ascii="Trebuchet MS" w:hAnsi="Trebuchet MS" w:cs="Arial"/>
          <w:sz w:val="22"/>
          <w:szCs w:val="22"/>
          <w:lang w:val="ro-RO"/>
        </w:rPr>
        <w:t>Relaţii organizatorice:</w:t>
      </w:r>
    </w:p>
    <w:p w:rsidR="008B1051" w:rsidRPr="003B1A19"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-se subordonează Sefului de serviciu și Directorului General Adjunct pentru asistenţa socială a persoanelor adulte</w:t>
      </w:r>
    </w:p>
    <w:p w:rsidR="008B1051" w:rsidRPr="003B1A19"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-colaborează cu toate serviciile din cadrul DGASPC</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 xml:space="preserve">Art.68 </w:t>
      </w:r>
      <w:r w:rsidRPr="003B1A19">
        <w:rPr>
          <w:rFonts w:ascii="Trebuchet MS" w:hAnsi="Trebuchet MS" w:cs="Arial"/>
          <w:sz w:val="22"/>
          <w:szCs w:val="22"/>
          <w:lang w:val="ro-RO"/>
        </w:rPr>
        <w:t>Coordonarea, îndrumarea şi controlul activităţilor curente ale Serviciului este asigurată de către un şef de serviciu, acesta asigură legătura operativă cu conducerea Direcţiei, informând asupra stadiului şi modului de rezolvare a problemelor.</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În situaţia în care şeful de serviciu este temporar indisponibil atribuţiile acestuia sunt preluate de către un alt angajat din structura serviciului anume desemnat în acest sens.</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p>
    <w:p w:rsidR="008B1051" w:rsidRPr="003B1A19" w:rsidRDefault="00713ED0" w:rsidP="008B1051">
      <w:pPr>
        <w:widowControl w:val="0"/>
        <w:autoSpaceDE w:val="0"/>
        <w:autoSpaceDN w:val="0"/>
        <w:adjustRightInd w:val="0"/>
        <w:ind w:firstLine="360"/>
        <w:jc w:val="both"/>
        <w:outlineLvl w:val="0"/>
        <w:rPr>
          <w:rFonts w:ascii="Trebuchet MS" w:hAnsi="Trebuchet MS" w:cs="Arial"/>
          <w:b/>
          <w:sz w:val="22"/>
          <w:szCs w:val="22"/>
          <w:lang w:val="ro-RO"/>
        </w:rPr>
      </w:pPr>
      <w:r w:rsidRPr="003B1A19">
        <w:rPr>
          <w:rFonts w:ascii="Trebuchet MS" w:hAnsi="Trebuchet MS" w:cs="Arial"/>
          <w:b/>
          <w:sz w:val="22"/>
          <w:szCs w:val="22"/>
          <w:lang w:val="ro-RO"/>
        </w:rPr>
        <w:t>4</w:t>
      </w:r>
      <w:r w:rsidR="008B1051" w:rsidRPr="003B1A19">
        <w:rPr>
          <w:rFonts w:ascii="Trebuchet MS" w:hAnsi="Trebuchet MS" w:cs="Arial"/>
          <w:b/>
          <w:sz w:val="22"/>
          <w:szCs w:val="22"/>
          <w:lang w:val="ro-RO"/>
        </w:rPr>
        <w:t>.</w:t>
      </w:r>
      <w:r w:rsidRPr="003B1A19">
        <w:rPr>
          <w:rFonts w:ascii="Trebuchet MS" w:hAnsi="Trebuchet MS" w:cs="Arial"/>
          <w:b/>
          <w:sz w:val="22"/>
          <w:szCs w:val="22"/>
          <w:lang w:val="ro-RO"/>
        </w:rPr>
        <w:t>3.</w:t>
      </w:r>
      <w:r w:rsidR="008B1051" w:rsidRPr="003B1A19">
        <w:rPr>
          <w:rFonts w:ascii="Trebuchet MS" w:hAnsi="Trebuchet MS" w:cs="Arial"/>
          <w:b/>
          <w:sz w:val="22"/>
          <w:szCs w:val="22"/>
          <w:lang w:val="ro-RO"/>
        </w:rPr>
        <w:t xml:space="preserve"> SECRETARIATUL COMISIEI DE EVALUARE A PERSOANELOR ADULTE CU HANDICAP</w:t>
      </w:r>
    </w:p>
    <w:p w:rsidR="008B1051" w:rsidRPr="003B1A19" w:rsidRDefault="008B1051" w:rsidP="008B1051">
      <w:pPr>
        <w:widowControl w:val="0"/>
        <w:autoSpaceDE w:val="0"/>
        <w:autoSpaceDN w:val="0"/>
        <w:adjustRightInd w:val="0"/>
        <w:ind w:firstLine="360"/>
        <w:jc w:val="both"/>
        <w:outlineLvl w:val="0"/>
        <w:rPr>
          <w:rFonts w:ascii="Trebuchet MS" w:hAnsi="Trebuchet MS" w:cs="Arial"/>
          <w:b/>
          <w:sz w:val="22"/>
          <w:szCs w:val="22"/>
          <w:lang w:val="ro-RO"/>
        </w:rPr>
      </w:pPr>
    </w:p>
    <w:p w:rsidR="008B1051" w:rsidRPr="003B1A19" w:rsidRDefault="008B1051" w:rsidP="008B1051">
      <w:pPr>
        <w:widowControl w:val="0"/>
        <w:autoSpaceDE w:val="0"/>
        <w:autoSpaceDN w:val="0"/>
        <w:adjustRightInd w:val="0"/>
        <w:ind w:firstLine="360"/>
        <w:jc w:val="both"/>
        <w:outlineLvl w:val="0"/>
        <w:rPr>
          <w:rFonts w:ascii="Trebuchet MS" w:hAnsi="Trebuchet MS" w:cs="Arial"/>
          <w:b/>
          <w:sz w:val="22"/>
          <w:szCs w:val="22"/>
          <w:lang w:val="ro-RO"/>
        </w:rPr>
      </w:pP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Art.69 Secretariatul comisiei de evaluare a persoanelor adulte cu handicap pentru adulţi, are ca obiect principal de activitate asigurarea bunei funcţionări a comisiei de evaluare.</w:t>
      </w:r>
    </w:p>
    <w:p w:rsidR="008B1051" w:rsidRPr="003B1A19" w:rsidRDefault="008B1051" w:rsidP="008B1051">
      <w:pPr>
        <w:widowControl w:val="0"/>
        <w:autoSpaceDE w:val="0"/>
        <w:autoSpaceDN w:val="0"/>
        <w:adjustRightInd w:val="0"/>
        <w:spacing w:after="120"/>
        <w:jc w:val="both"/>
        <w:rPr>
          <w:rFonts w:ascii="Trebuchet MS" w:hAnsi="Trebuchet MS" w:cs="Arial"/>
          <w:b/>
          <w:iCs/>
          <w:sz w:val="22"/>
          <w:szCs w:val="22"/>
          <w:lang w:val="ro-RO"/>
        </w:rPr>
      </w:pPr>
      <w:r w:rsidRPr="003B1A19">
        <w:rPr>
          <w:rFonts w:ascii="Trebuchet MS" w:hAnsi="Trebuchet MS" w:cs="Arial"/>
          <w:b/>
          <w:iCs/>
          <w:sz w:val="22"/>
          <w:szCs w:val="22"/>
          <w:lang w:val="ro-RO"/>
        </w:rPr>
        <w:t>Art.70 În relaţia cu Comisia de Evaluare a Persoanelor Adulte cu Handicap Mures, secretariatul îndeplineşte următoarele atribuţii:</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rPr>
        <w:t>asigură transmiterea dosarelor la comisia de evaluare, însoţite de raportul de evaluare complexă cu propunerea de încadrare în grad de handicap, întocmit de serviciul de evaluare complexă, potrivit modelului prevăzut de legislatie;</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transmite ordinea de zi membrilor </w:t>
      </w:r>
      <w:r w:rsidRPr="003B1A19">
        <w:rPr>
          <w:rFonts w:ascii="Trebuchet MS" w:hAnsi="Trebuchet MS" w:cs="Arial"/>
          <w:iCs/>
          <w:sz w:val="22"/>
          <w:szCs w:val="22"/>
          <w:lang w:val="ro-RO"/>
        </w:rPr>
        <w:t xml:space="preserve">comisiei de evaluare </w:t>
      </w:r>
      <w:r w:rsidRPr="003B1A19">
        <w:rPr>
          <w:rFonts w:ascii="Trebuchet MS" w:hAnsi="Trebuchet MS" w:cs="Arial"/>
          <w:sz w:val="22"/>
          <w:szCs w:val="22"/>
          <w:lang w:val="ro-RO"/>
        </w:rPr>
        <w:t>şi data de desfăşurare a lucrărilor în baza convocatorului semnat de preşedintele acesteia;</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ţine evidenţa desfăşurării şedinţelor;</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întocmeşte procesele – verbale privind desfăşurarea şedinţelor;</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redactează certificatele de încadrare în grad de handicap </w:t>
      </w:r>
      <w:r w:rsidRPr="003B1A19">
        <w:rPr>
          <w:rFonts w:ascii="Trebuchet MS" w:hAnsi="Trebuchet MS" w:cs="Courier New"/>
          <w:sz w:val="22"/>
          <w:szCs w:val="22"/>
        </w:rPr>
        <w:t>şi certificatele de orientare profesională</w:t>
      </w:r>
      <w:r w:rsidRPr="003B1A19">
        <w:rPr>
          <w:rFonts w:ascii="Trebuchet MS" w:hAnsi="Trebuchet MS" w:cs="Arial"/>
          <w:sz w:val="22"/>
          <w:szCs w:val="22"/>
          <w:lang w:val="ro-RO"/>
        </w:rPr>
        <w:t xml:space="preserve"> /programul individual de reabilitare si integrare socială</w:t>
      </w:r>
      <w:r w:rsidRPr="003B1A19">
        <w:rPr>
          <w:rFonts w:ascii="Trebuchet MS" w:hAnsi="Trebuchet MS" w:cs="Arial"/>
          <w:iCs/>
          <w:sz w:val="22"/>
          <w:szCs w:val="22"/>
          <w:lang w:val="ro-RO"/>
        </w:rPr>
        <w:t xml:space="preserve"> </w:t>
      </w:r>
      <w:r w:rsidRPr="003B1A19">
        <w:rPr>
          <w:rFonts w:ascii="Trebuchet MS" w:hAnsi="Trebuchet MS" w:cs="Arial"/>
          <w:sz w:val="22"/>
          <w:szCs w:val="22"/>
          <w:lang w:val="ro-RO"/>
        </w:rPr>
        <w:t>în termen de cel mult 3 zile de la data la care a avut loc şedinţa;</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gestionează registrul de procese – verbale;</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rPr>
        <w:t>gestionează registrul de contestaţii;</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redactează alte documente eliberate de </w:t>
      </w:r>
      <w:r w:rsidRPr="003B1A19">
        <w:rPr>
          <w:rFonts w:ascii="Trebuchet MS" w:hAnsi="Trebuchet MS" w:cs="Arial"/>
          <w:iCs/>
          <w:sz w:val="22"/>
          <w:szCs w:val="22"/>
          <w:lang w:val="ro-RO"/>
        </w:rPr>
        <w:t>comisia de evaluare</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solicita, la cererea Consiliului Judetean Mures, punctele de vedere ale SECPAH si CEPAH asupra unor aspecte legate de emiterea unui certificat de incadrare in grad de handicap contestat</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transmite, la cerere, catre Consiliul Judetean Mures documentele care au stat la baza emiterii unui certificat de incadrare in grad de handicap contestat</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transmite către Comisia Superioara documentele care au stat la baza emiterii unui certificat de incadrare in grad de handicap contestat</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iCs/>
          <w:sz w:val="22"/>
          <w:szCs w:val="22"/>
          <w:lang w:val="ro-RO"/>
        </w:rPr>
      </w:pPr>
      <w:r w:rsidRPr="003B1A19">
        <w:rPr>
          <w:rFonts w:ascii="Trebuchet MS" w:hAnsi="Trebuchet MS" w:cs="Arial"/>
          <w:iCs/>
          <w:sz w:val="22"/>
          <w:szCs w:val="22"/>
          <w:lang w:val="ro-RO"/>
        </w:rPr>
        <w:t xml:space="preserve">comunică CEPAH dosarul persoanei adulte cu handicap în vederea </w:t>
      </w:r>
      <w:r w:rsidRPr="003B1A19">
        <w:rPr>
          <w:rFonts w:ascii="Trebuchet MS" w:hAnsi="Trebuchet MS" w:cs="Arial"/>
          <w:iCs/>
          <w:sz w:val="22"/>
          <w:szCs w:val="22"/>
          <w:lang w:val="ro-RO"/>
        </w:rPr>
        <w:lastRenderedPageBreak/>
        <w:t>stabilirii/revocării/înlocuirii unei măsuri de protecţie,</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iCs/>
          <w:sz w:val="22"/>
          <w:szCs w:val="22"/>
          <w:lang w:val="ro-RO"/>
        </w:rPr>
      </w:pPr>
      <w:r w:rsidRPr="003B1A19">
        <w:rPr>
          <w:rFonts w:ascii="Trebuchet MS" w:hAnsi="Trebuchet MS" w:cs="Arial"/>
          <w:iCs/>
          <w:sz w:val="22"/>
          <w:szCs w:val="22"/>
          <w:lang w:val="ro-RO"/>
        </w:rPr>
        <w:t>întocmeşte hotărârea Comisiei de stabilire/revocare/înlocuire a măsurii de protecţie şi o predă, împreună cu dosarul, la CMCADPV</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iCs/>
          <w:sz w:val="22"/>
          <w:szCs w:val="22"/>
          <w:lang w:val="ro-RO"/>
        </w:rPr>
      </w:pPr>
      <w:r w:rsidRPr="003B1A19">
        <w:rPr>
          <w:rFonts w:ascii="Trebuchet MS" w:hAnsi="Trebuchet MS" w:cs="Arial"/>
          <w:iCs/>
          <w:sz w:val="22"/>
          <w:szCs w:val="22"/>
          <w:lang w:val="ro-RO"/>
        </w:rPr>
        <w:t xml:space="preserve"> întocmeşte proces verbal de şedinţă privind măsurile de protecţie stabilite de Comisie</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rPr>
        <w:t>Certificatele de încadrare în grad de handicap, certificatele de orientare profesională şi deciziile adoptate de comisia de evaluare, precum şi modul în care acestea au fost luate se consemnează de secretarul comisiei de evaluare în procesul-verbal al şedinţei; procesul-verbal se semnează de către preşedinte şi de membrii prezenţi</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rPr>
        <w:t>Procesele-verbale ale şedinţelor se consemnează în registrul de procese-verbale ale cărui pagini se numerotează şi trebuie să poarte ştampila comisiei de evaluare, precum şi semnătura secretarului comisiei de evaluare</w:t>
      </w:r>
    </w:p>
    <w:p w:rsidR="008B1051" w:rsidRPr="003B1A19" w:rsidRDefault="008B1051" w:rsidP="009110F3">
      <w:pPr>
        <w:widowControl w:val="0"/>
        <w:numPr>
          <w:ilvl w:val="0"/>
          <w:numId w:val="40"/>
        </w:numPr>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Courier New"/>
          <w:sz w:val="22"/>
          <w:szCs w:val="22"/>
        </w:rPr>
        <w:t>Documentele elaborate de comisia de evaluare se semnează de către preşedinte şi de membrii acesteia şi se contrasemnează de către secretarul comisiei de evaluare</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p>
    <w:p w:rsidR="008B1051" w:rsidRPr="003B1A19" w:rsidRDefault="008B1051" w:rsidP="008B1051">
      <w:pPr>
        <w:widowControl w:val="0"/>
        <w:autoSpaceDE w:val="0"/>
        <w:autoSpaceDN w:val="0"/>
        <w:adjustRightInd w:val="0"/>
        <w:spacing w:after="120"/>
        <w:jc w:val="both"/>
        <w:rPr>
          <w:rFonts w:ascii="Trebuchet MS" w:hAnsi="Trebuchet MS" w:cs="Arial"/>
          <w:b/>
          <w:iCs/>
          <w:sz w:val="22"/>
          <w:szCs w:val="22"/>
          <w:lang w:val="ro-RO"/>
        </w:rPr>
      </w:pPr>
      <w:r w:rsidRPr="003B1A19">
        <w:rPr>
          <w:rFonts w:ascii="Trebuchet MS" w:hAnsi="Trebuchet MS" w:cs="Arial"/>
          <w:b/>
          <w:iCs/>
          <w:sz w:val="22"/>
          <w:szCs w:val="22"/>
          <w:lang w:val="ro-RO"/>
        </w:rPr>
        <w:t xml:space="preserve">Art.71 </w:t>
      </w:r>
      <w:r w:rsidRPr="003B1A19">
        <w:rPr>
          <w:rFonts w:ascii="Trebuchet MS" w:hAnsi="Trebuchet MS" w:cs="Courier New"/>
          <w:b/>
          <w:sz w:val="22"/>
          <w:szCs w:val="22"/>
        </w:rPr>
        <w:t>În relaţia cu Serviciul de evaluare complexă, secretariatul</w:t>
      </w:r>
      <w:r w:rsidRPr="003B1A19">
        <w:rPr>
          <w:rFonts w:ascii="Trebuchet MS" w:hAnsi="Trebuchet MS" w:cs="Courier New"/>
          <w:sz w:val="22"/>
          <w:szCs w:val="22"/>
        </w:rPr>
        <w:t xml:space="preserve"> </w:t>
      </w:r>
      <w:r w:rsidRPr="003B1A19">
        <w:rPr>
          <w:rFonts w:ascii="Trebuchet MS" w:hAnsi="Trebuchet MS" w:cs="Arial"/>
          <w:b/>
          <w:iCs/>
          <w:sz w:val="22"/>
          <w:szCs w:val="22"/>
          <w:lang w:val="ro-RO"/>
        </w:rPr>
        <w:t>îndeplineşte următoarele atribuţii:</w:t>
      </w:r>
    </w:p>
    <w:p w:rsidR="008B1051" w:rsidRPr="003B1A19" w:rsidRDefault="008B1051" w:rsidP="009110F3">
      <w:pPr>
        <w:pStyle w:val="Listparagraf"/>
        <w:widowControl w:val="0"/>
        <w:numPr>
          <w:ilvl w:val="0"/>
          <w:numId w:val="79"/>
        </w:numPr>
        <w:autoSpaceDE w:val="0"/>
        <w:autoSpaceDN w:val="0"/>
        <w:adjustRightInd w:val="0"/>
        <w:spacing w:after="120"/>
        <w:jc w:val="both"/>
        <w:rPr>
          <w:rFonts w:ascii="Trebuchet MS" w:hAnsi="Trebuchet MS" w:cs="Courier New"/>
        </w:rPr>
      </w:pPr>
      <w:r w:rsidRPr="003B1A19">
        <w:rPr>
          <w:rFonts w:ascii="Trebuchet MS" w:hAnsi="Trebuchet MS" w:cs="Courier New"/>
        </w:rPr>
        <w:t>preia si înregistrează în registrul propriu de evidenţă dosarele persoanelor cu handicap solicitante, după realizarea evaluării de către serviciul de evaluare complexă.</w:t>
      </w:r>
    </w:p>
    <w:p w:rsidR="008B1051" w:rsidRPr="003B1A19"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p>
    <w:p w:rsidR="008B1051" w:rsidRPr="003B1A19" w:rsidRDefault="008B1051" w:rsidP="008B1051">
      <w:pPr>
        <w:widowControl w:val="0"/>
        <w:autoSpaceDE w:val="0"/>
        <w:autoSpaceDN w:val="0"/>
        <w:adjustRightInd w:val="0"/>
        <w:spacing w:after="120" w:line="276" w:lineRule="auto"/>
        <w:jc w:val="both"/>
        <w:rPr>
          <w:rFonts w:ascii="Trebuchet MS" w:hAnsi="Trebuchet MS" w:cs="Arial"/>
          <w:b/>
          <w:iCs/>
          <w:sz w:val="22"/>
          <w:szCs w:val="22"/>
          <w:lang w:val="ro-RO"/>
        </w:rPr>
      </w:pPr>
      <w:r w:rsidRPr="003B1A19">
        <w:rPr>
          <w:rFonts w:ascii="Trebuchet MS" w:hAnsi="Trebuchet MS" w:cs="Arial"/>
          <w:b/>
          <w:iCs/>
          <w:sz w:val="22"/>
          <w:szCs w:val="22"/>
          <w:lang w:val="ro-RO"/>
        </w:rPr>
        <w:t xml:space="preserve">Art.72 În relaţia cu </w:t>
      </w:r>
      <w:r w:rsidRPr="003B1A19">
        <w:rPr>
          <w:rFonts w:ascii="Trebuchet MS" w:hAnsi="Trebuchet MS" w:cs="Arial"/>
          <w:b/>
          <w:sz w:val="22"/>
          <w:szCs w:val="22"/>
          <w:lang w:val="ro-RO"/>
        </w:rPr>
        <w:t xml:space="preserve">Serviciul </w:t>
      </w:r>
      <w:r w:rsidRPr="003B1A19">
        <w:rPr>
          <w:rFonts w:ascii="Trebuchet MS" w:hAnsi="Trebuchet MS" w:cs="Arial"/>
          <w:b/>
          <w:sz w:val="22"/>
          <w:szCs w:val="22"/>
          <w:lang w:val="fr-FR"/>
        </w:rPr>
        <w:t>Management de caz pentru adulti</w:t>
      </w:r>
      <w:r w:rsidRPr="003B1A19">
        <w:rPr>
          <w:rFonts w:ascii="Trebuchet MS" w:hAnsi="Trebuchet MS" w:cs="Arial"/>
          <w:b/>
          <w:iCs/>
          <w:sz w:val="22"/>
          <w:szCs w:val="22"/>
          <w:lang w:val="ro-RO"/>
        </w:rPr>
        <w:t>, secretariatul îndeplineşte următoarele atribuţii:</w:t>
      </w:r>
    </w:p>
    <w:p w:rsidR="008B1051" w:rsidRPr="003B1A19" w:rsidRDefault="008B1051" w:rsidP="009110F3">
      <w:pPr>
        <w:widowControl w:val="0"/>
        <w:numPr>
          <w:ilvl w:val="0"/>
          <w:numId w:val="53"/>
        </w:numPr>
        <w:autoSpaceDE w:val="0"/>
        <w:autoSpaceDN w:val="0"/>
        <w:adjustRightInd w:val="0"/>
        <w:spacing w:after="120" w:line="276" w:lineRule="auto"/>
        <w:jc w:val="both"/>
        <w:rPr>
          <w:rFonts w:ascii="Trebuchet MS" w:hAnsi="Trebuchet MS" w:cs="Arial"/>
          <w:iCs/>
          <w:sz w:val="22"/>
          <w:szCs w:val="22"/>
          <w:lang w:val="ro-RO"/>
        </w:rPr>
      </w:pPr>
      <w:r w:rsidRPr="003B1A19">
        <w:rPr>
          <w:rFonts w:ascii="Trebuchet MS" w:hAnsi="Trebuchet MS" w:cs="Arial"/>
          <w:iCs/>
          <w:sz w:val="22"/>
          <w:szCs w:val="22"/>
          <w:lang w:val="ro-RO"/>
        </w:rPr>
        <w:t xml:space="preserve">preia de la SMCA dosarul de admitere într-un centru rezidenţial public pentru persoane adulte cu dizabilitati din subordinea/structura DGASPC Mureş sau privat ale caror servicii au fost contractate – complet, cu propunerea acestuia de stabilire/revocare/înlocuire a măsurii de protecţie a persoanelor cu handicap; </w:t>
      </w:r>
    </w:p>
    <w:p w:rsidR="008B1051" w:rsidRPr="003B1A19" w:rsidRDefault="008B1051" w:rsidP="009110F3">
      <w:pPr>
        <w:widowControl w:val="0"/>
        <w:numPr>
          <w:ilvl w:val="0"/>
          <w:numId w:val="53"/>
        </w:numPr>
        <w:autoSpaceDE w:val="0"/>
        <w:autoSpaceDN w:val="0"/>
        <w:adjustRightInd w:val="0"/>
        <w:spacing w:after="120" w:line="276" w:lineRule="auto"/>
        <w:ind w:left="0" w:firstLine="360"/>
        <w:jc w:val="both"/>
        <w:rPr>
          <w:rFonts w:ascii="Trebuchet MS" w:hAnsi="Trebuchet MS" w:cs="Arial"/>
          <w:iCs/>
          <w:sz w:val="22"/>
          <w:szCs w:val="22"/>
          <w:lang w:val="ro-RO"/>
        </w:rPr>
      </w:pPr>
      <w:r w:rsidRPr="003B1A19">
        <w:rPr>
          <w:rFonts w:ascii="Trebuchet MS" w:hAnsi="Trebuchet MS" w:cs="Arial"/>
          <w:iCs/>
          <w:sz w:val="22"/>
          <w:szCs w:val="22"/>
          <w:lang w:val="ro-RO"/>
        </w:rPr>
        <w:t>comunică CEPAH dosarul persoanei adulte cu handicap în vederea stabilirii/revocării/înlocuirii unei măsuri de protecţie,</w:t>
      </w:r>
    </w:p>
    <w:p w:rsidR="008B1051" w:rsidRPr="003B1A19" w:rsidRDefault="008B1051" w:rsidP="009110F3">
      <w:pPr>
        <w:widowControl w:val="0"/>
        <w:numPr>
          <w:ilvl w:val="0"/>
          <w:numId w:val="53"/>
        </w:numPr>
        <w:autoSpaceDE w:val="0"/>
        <w:autoSpaceDN w:val="0"/>
        <w:adjustRightInd w:val="0"/>
        <w:spacing w:after="120" w:line="276" w:lineRule="auto"/>
        <w:ind w:left="0" w:firstLine="360"/>
        <w:jc w:val="both"/>
        <w:rPr>
          <w:rFonts w:ascii="Trebuchet MS" w:hAnsi="Trebuchet MS" w:cs="Arial"/>
          <w:iCs/>
          <w:sz w:val="22"/>
          <w:szCs w:val="22"/>
          <w:lang w:val="ro-RO"/>
        </w:rPr>
      </w:pPr>
      <w:r w:rsidRPr="003B1A19">
        <w:rPr>
          <w:rFonts w:ascii="Trebuchet MS" w:hAnsi="Trebuchet MS" w:cs="Arial"/>
          <w:iCs/>
          <w:sz w:val="22"/>
          <w:szCs w:val="22"/>
          <w:lang w:val="ro-RO"/>
        </w:rPr>
        <w:t>întocmeşte hotărârea Comisiei de stabilire/revocare/înlocuire a măsurii de protecţie şi o predă, împreună cu dosarul, la SMCA</w:t>
      </w:r>
    </w:p>
    <w:p w:rsidR="008B1051" w:rsidRPr="003B1A19" w:rsidRDefault="008B1051" w:rsidP="009110F3">
      <w:pPr>
        <w:widowControl w:val="0"/>
        <w:numPr>
          <w:ilvl w:val="0"/>
          <w:numId w:val="53"/>
        </w:numPr>
        <w:autoSpaceDE w:val="0"/>
        <w:autoSpaceDN w:val="0"/>
        <w:adjustRightInd w:val="0"/>
        <w:spacing w:after="120" w:line="276" w:lineRule="auto"/>
        <w:ind w:left="0" w:firstLine="360"/>
        <w:jc w:val="both"/>
        <w:rPr>
          <w:rFonts w:ascii="Trebuchet MS" w:hAnsi="Trebuchet MS" w:cs="Arial"/>
          <w:iCs/>
          <w:sz w:val="22"/>
          <w:szCs w:val="22"/>
          <w:lang w:val="ro-RO"/>
        </w:rPr>
      </w:pPr>
      <w:r w:rsidRPr="003B1A19">
        <w:rPr>
          <w:rFonts w:ascii="Trebuchet MS" w:hAnsi="Trebuchet MS" w:cs="Arial"/>
          <w:iCs/>
          <w:sz w:val="22"/>
          <w:szCs w:val="22"/>
          <w:lang w:val="ro-RO"/>
        </w:rPr>
        <w:t xml:space="preserve"> întocmeşte proces verbal de şedinţă privind măsurile de protecţie stabilite de Comisie.</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b/>
          <w:iCs/>
          <w:sz w:val="22"/>
          <w:szCs w:val="22"/>
          <w:lang w:val="ro-RO"/>
        </w:rPr>
      </w:pPr>
    </w:p>
    <w:p w:rsidR="008B1051" w:rsidRPr="003B1A19" w:rsidRDefault="008B1051" w:rsidP="008B1051">
      <w:pPr>
        <w:widowControl w:val="0"/>
        <w:autoSpaceDE w:val="0"/>
        <w:autoSpaceDN w:val="0"/>
        <w:adjustRightInd w:val="0"/>
        <w:spacing w:after="120" w:line="276" w:lineRule="auto"/>
        <w:jc w:val="both"/>
        <w:rPr>
          <w:rFonts w:ascii="Trebuchet MS" w:hAnsi="Trebuchet MS" w:cs="Arial"/>
          <w:b/>
          <w:sz w:val="22"/>
          <w:szCs w:val="22"/>
          <w:lang w:val="ro-RO"/>
        </w:rPr>
      </w:pPr>
      <w:r w:rsidRPr="003B1A19">
        <w:rPr>
          <w:rFonts w:ascii="Trebuchet MS" w:hAnsi="Trebuchet MS" w:cs="Arial"/>
          <w:b/>
          <w:iCs/>
          <w:sz w:val="22"/>
          <w:szCs w:val="22"/>
          <w:lang w:val="ro-RO"/>
        </w:rPr>
        <w:t>Art.73 În relaţia cu persoanele cu handicap, secretariatul îndeplineşte următoarele atribuţii</w:t>
      </w:r>
      <w:r w:rsidRPr="003B1A19">
        <w:rPr>
          <w:rFonts w:ascii="Trebuchet MS" w:hAnsi="Trebuchet MS" w:cs="Arial"/>
          <w:b/>
          <w:sz w:val="22"/>
          <w:szCs w:val="22"/>
          <w:lang w:val="ro-RO"/>
        </w:rPr>
        <w:t>:</w:t>
      </w:r>
    </w:p>
    <w:p w:rsidR="008B1051" w:rsidRPr="003B1A19" w:rsidRDefault="008B1051" w:rsidP="009110F3">
      <w:pPr>
        <w:widowControl w:val="0"/>
        <w:numPr>
          <w:ilvl w:val="0"/>
          <w:numId w:val="41"/>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transmite persoanei cu handicap solicitante documentele aprobate de comisia de evaluare </w:t>
      </w:r>
      <w:r w:rsidRPr="003B1A19">
        <w:rPr>
          <w:rFonts w:ascii="Trebuchet MS" w:hAnsi="Trebuchet MS" w:cs="Courier New"/>
          <w:sz w:val="22"/>
          <w:szCs w:val="22"/>
        </w:rPr>
        <w:t>adică certificatul de încadrare în grad de handicap, programul individual de reabilitare şi integrare socială şi certificatul de orientare profesională, precum şi alte documente eliberate de comisia de evaluare/</w:t>
      </w:r>
      <w:r w:rsidRPr="003B1A19">
        <w:rPr>
          <w:rFonts w:ascii="Trebuchet MS" w:hAnsi="Trebuchet MS" w:cs="Arial"/>
          <w:sz w:val="22"/>
          <w:szCs w:val="22"/>
          <w:lang w:val="ro-RO"/>
        </w:rPr>
        <w:t xml:space="preserve"> alte acte tipizate necesare stabilirii drepturilor cuvenite,</w:t>
      </w:r>
      <w:r w:rsidRPr="003B1A19">
        <w:rPr>
          <w:rFonts w:ascii="Trebuchet MS" w:hAnsi="Trebuchet MS" w:cs="Courier New"/>
          <w:sz w:val="22"/>
          <w:szCs w:val="22"/>
        </w:rPr>
        <w:t xml:space="preserve"> în termen</w:t>
      </w:r>
      <w:r w:rsidRPr="003B1A19">
        <w:rPr>
          <w:rFonts w:ascii="Trebuchet MS" w:hAnsi="Trebuchet MS" w:cs="Arial"/>
          <w:iCs/>
          <w:sz w:val="22"/>
          <w:szCs w:val="22"/>
          <w:lang w:val="ro-RO"/>
        </w:rPr>
        <w:t>ul prevazut de legislatia in vigoare</w:t>
      </w:r>
    </w:p>
    <w:p w:rsidR="008B1051" w:rsidRPr="003B1A19" w:rsidRDefault="008B1051" w:rsidP="009110F3">
      <w:pPr>
        <w:widowControl w:val="0"/>
        <w:numPr>
          <w:ilvl w:val="0"/>
          <w:numId w:val="41"/>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intocmeste/redacteaza/transmite raspunsul la solicitarile care intra in competenta secretariatului</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b/>
          <w:sz w:val="22"/>
          <w:szCs w:val="22"/>
          <w:lang w:val="ro-RO"/>
        </w:rPr>
      </w:pPr>
      <w:r w:rsidRPr="003B1A19">
        <w:rPr>
          <w:rFonts w:ascii="Trebuchet MS" w:hAnsi="Trebuchet MS"/>
          <w:sz w:val="22"/>
          <w:szCs w:val="22"/>
        </w:rPr>
        <w:lastRenderedPageBreak/>
        <w:br/>
      </w:r>
      <w:r w:rsidRPr="003B1A19">
        <w:rPr>
          <w:rFonts w:ascii="Trebuchet MS" w:hAnsi="Trebuchet MS" w:cs="Arial"/>
          <w:b/>
          <w:iCs/>
          <w:sz w:val="22"/>
          <w:szCs w:val="22"/>
          <w:lang w:val="ro-RO"/>
        </w:rPr>
        <w:t xml:space="preserve">Art.74 În relaţia cu </w:t>
      </w:r>
      <w:r w:rsidRPr="003B1A19">
        <w:rPr>
          <w:rFonts w:ascii="Trebuchet MS" w:hAnsi="Trebuchet MS" w:cs="Arial"/>
          <w:b/>
          <w:sz w:val="22"/>
          <w:szCs w:val="22"/>
          <w:lang w:val="ro-RO"/>
        </w:rPr>
        <w:t>Serviciul de evidenţă, plată și beneficii de asistență socială</w:t>
      </w:r>
      <w:r w:rsidRPr="003B1A19">
        <w:rPr>
          <w:rFonts w:ascii="Trebuchet MS" w:hAnsi="Trebuchet MS" w:cs="Arial"/>
          <w:b/>
          <w:iCs/>
          <w:sz w:val="22"/>
          <w:szCs w:val="22"/>
          <w:lang w:val="ro-RO"/>
        </w:rPr>
        <w:t>, secretariatul îndeplineşte următoarele atribuţii</w:t>
      </w:r>
      <w:r w:rsidRPr="003B1A19">
        <w:rPr>
          <w:rFonts w:ascii="Trebuchet MS" w:hAnsi="Trebuchet MS" w:cs="Arial"/>
          <w:b/>
          <w:sz w:val="22"/>
          <w:szCs w:val="22"/>
          <w:lang w:val="ro-RO"/>
        </w:rPr>
        <w:t>:</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 predă in termenul legal stabilit noile Certificate de incadrare in grad de handicap în vederea stabilirii si acordării drepturilor cuvenite persoanelor cu dizabilități.</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iCs/>
          <w:sz w:val="22"/>
          <w:szCs w:val="22"/>
          <w:lang w:val="ro-RO"/>
        </w:rPr>
      </w:pP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iCs/>
          <w:sz w:val="22"/>
          <w:szCs w:val="22"/>
          <w:lang w:val="ro-RO"/>
        </w:rPr>
        <w:t xml:space="preserve">Art.75  </w:t>
      </w:r>
      <w:r w:rsidRPr="003B1A19">
        <w:rPr>
          <w:rFonts w:ascii="Trebuchet MS" w:hAnsi="Trebuchet MS" w:cs="Arial"/>
          <w:sz w:val="22"/>
          <w:szCs w:val="22"/>
          <w:lang w:val="ro-RO"/>
        </w:rPr>
        <w:t>Secretariatul comisiei de evaluare îndeplineşte orice alte atribuţii stabilite de conducătorul DGASPC Mures.</w:t>
      </w:r>
    </w:p>
    <w:p w:rsidR="008B1051" w:rsidRPr="003B1A19" w:rsidRDefault="008B1051" w:rsidP="008B1051">
      <w:pPr>
        <w:widowControl w:val="0"/>
        <w:autoSpaceDE w:val="0"/>
        <w:autoSpaceDN w:val="0"/>
        <w:adjustRightInd w:val="0"/>
        <w:spacing w:after="120"/>
        <w:jc w:val="both"/>
        <w:rPr>
          <w:rFonts w:ascii="Trebuchet MS" w:hAnsi="Trebuchet MS" w:cs="Arial"/>
          <w:sz w:val="22"/>
          <w:szCs w:val="22"/>
          <w:lang w:val="ro-RO"/>
        </w:rPr>
      </w:pP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 xml:space="preserve">Art.76 </w:t>
      </w:r>
      <w:r w:rsidRPr="003B1A19">
        <w:rPr>
          <w:rFonts w:ascii="Trebuchet MS" w:hAnsi="Trebuchet MS" w:cs="Arial"/>
          <w:sz w:val="22"/>
          <w:szCs w:val="22"/>
          <w:lang w:val="ro-RO"/>
        </w:rPr>
        <w:t>Relaţii organizatorice:</w:t>
      </w:r>
    </w:p>
    <w:p w:rsidR="008B1051" w:rsidRPr="003B1A19"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-se subordonează Directorului General Adjunct pentru asistenţa socială a persoanelor adulte</w:t>
      </w:r>
    </w:p>
    <w:p w:rsidR="008B1051" w:rsidRPr="003B1A19"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-colaborează cu toate serviciile din cadrul D.G.A.S.P.C. Mureş.</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p>
    <w:p w:rsidR="008B1051" w:rsidRPr="003B1A19" w:rsidRDefault="00713ED0" w:rsidP="008B1051">
      <w:pPr>
        <w:pStyle w:val="NormalWeb"/>
        <w:spacing w:before="0" w:beforeAutospacing="0" w:after="120" w:line="276" w:lineRule="auto"/>
        <w:jc w:val="both"/>
        <w:rPr>
          <w:rFonts w:ascii="Arial" w:hAnsi="Arial" w:cs="Arial"/>
          <w:b/>
          <w:lang w:val="fr-FR"/>
        </w:rPr>
      </w:pPr>
      <w:r w:rsidRPr="003B1A19">
        <w:rPr>
          <w:rFonts w:ascii="Arial" w:hAnsi="Arial" w:cs="Arial"/>
          <w:b/>
          <w:lang w:val="ro-RO"/>
        </w:rPr>
        <w:t>4.4.</w:t>
      </w:r>
      <w:r w:rsidR="008B1051" w:rsidRPr="003B1A19">
        <w:rPr>
          <w:rFonts w:ascii="Arial" w:hAnsi="Arial" w:cs="Arial"/>
          <w:b/>
          <w:lang w:val="ro-RO"/>
        </w:rPr>
        <w:t xml:space="preserve"> SERVICIUL </w:t>
      </w:r>
      <w:r w:rsidR="008B1051" w:rsidRPr="003B1A19">
        <w:rPr>
          <w:rFonts w:ascii="Arial" w:hAnsi="Arial" w:cs="Arial"/>
          <w:b/>
          <w:lang w:val="fr-FR"/>
        </w:rPr>
        <w:t>MANAGEMENT DE CAZ PENTRU ADULTI (SMCA)</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bCs/>
          <w:sz w:val="22"/>
          <w:szCs w:val="22"/>
          <w:lang w:val="ro-RO"/>
        </w:rPr>
      </w:pPr>
    </w:p>
    <w:p w:rsidR="008B1051" w:rsidRPr="003B1A19" w:rsidRDefault="008B1051" w:rsidP="008B1051">
      <w:pPr>
        <w:pStyle w:val="NormalWeb"/>
        <w:spacing w:before="0" w:beforeAutospacing="0" w:after="120" w:line="276" w:lineRule="auto"/>
        <w:jc w:val="both"/>
        <w:rPr>
          <w:rFonts w:ascii="Arial" w:hAnsi="Arial" w:cs="Arial"/>
          <w:b/>
          <w:lang w:val="fr-FR"/>
        </w:rPr>
      </w:pPr>
      <w:r w:rsidRPr="003B1A19">
        <w:rPr>
          <w:rFonts w:ascii="Trebuchet MS" w:hAnsi="Trebuchet MS" w:cs="Arial"/>
          <w:bCs/>
          <w:sz w:val="22"/>
          <w:szCs w:val="22"/>
          <w:lang w:val="ro-RO"/>
        </w:rPr>
        <w:t>Art.53</w:t>
      </w:r>
      <w:r w:rsidRPr="003B1A19">
        <w:rPr>
          <w:rFonts w:ascii="Trebuchet MS" w:hAnsi="Trebuchet MS" w:cs="Arial"/>
          <w:bCs/>
          <w:i/>
          <w:sz w:val="22"/>
          <w:szCs w:val="22"/>
          <w:lang w:val="ro-RO"/>
        </w:rPr>
        <w:t xml:space="preserve"> </w:t>
      </w:r>
      <w:r w:rsidRPr="003B1A19">
        <w:rPr>
          <w:rFonts w:ascii="Trebuchet MS" w:hAnsi="Trebuchet MS" w:cs="Arial"/>
          <w:sz w:val="22"/>
          <w:szCs w:val="22"/>
          <w:lang w:val="ro-RO"/>
        </w:rPr>
        <w:t xml:space="preserve">Serviciul </w:t>
      </w:r>
      <w:r w:rsidRPr="003B1A19">
        <w:rPr>
          <w:rFonts w:ascii="Trebuchet MS" w:hAnsi="Trebuchet MS" w:cs="Arial"/>
          <w:sz w:val="22"/>
          <w:szCs w:val="22"/>
          <w:lang w:val="fr-FR"/>
        </w:rPr>
        <w:t>Management de caz pentru adulti (SMCA</w:t>
      </w:r>
      <w:r w:rsidRPr="003B1A19">
        <w:rPr>
          <w:rFonts w:ascii="Arial" w:hAnsi="Arial" w:cs="Arial"/>
          <w:b/>
          <w:lang w:val="fr-FR"/>
        </w:rPr>
        <w:t xml:space="preserve">) </w:t>
      </w:r>
      <w:r w:rsidRPr="003B1A19">
        <w:rPr>
          <w:rFonts w:ascii="Trebuchet MS" w:hAnsi="Trebuchet MS"/>
          <w:sz w:val="22"/>
          <w:szCs w:val="22"/>
          <w:lang w:val="ro-RO"/>
        </w:rPr>
        <w:t xml:space="preserve">asigură informarea, asistenţa, sprijinirea şi consilierea persoanelor adulte aflate în dificultate, din categoria populatiei vulnerabile: persoane cu dizabilitați, persoane vârstnice, victime ale violenţei domestice, tineri care </w:t>
      </w:r>
      <w:r w:rsidR="00A063BA" w:rsidRPr="003B1A19">
        <w:rPr>
          <w:rFonts w:ascii="Trebuchet MS" w:hAnsi="Trebuchet MS"/>
          <w:sz w:val="22"/>
          <w:szCs w:val="22"/>
          <w:lang w:val="ro-RO"/>
        </w:rPr>
        <w:t>au părăsit</w:t>
      </w:r>
      <w:r w:rsidRPr="003B1A19">
        <w:rPr>
          <w:rFonts w:ascii="Trebuchet MS" w:hAnsi="Trebuchet MS"/>
          <w:sz w:val="22"/>
          <w:szCs w:val="22"/>
          <w:lang w:val="ro-RO"/>
        </w:rPr>
        <w:t xml:space="preserve"> sistemul de protecţie specială, ș.a.</w:t>
      </w:r>
    </w:p>
    <w:p w:rsidR="008B1051" w:rsidRPr="003B1A19" w:rsidRDefault="008B1051" w:rsidP="008B1051">
      <w:pPr>
        <w:widowControl w:val="0"/>
        <w:autoSpaceDE w:val="0"/>
        <w:autoSpaceDN w:val="0"/>
        <w:adjustRightInd w:val="0"/>
        <w:spacing w:after="120" w:line="276" w:lineRule="auto"/>
        <w:jc w:val="both"/>
        <w:rPr>
          <w:rFonts w:ascii="Trebuchet MS" w:hAnsi="Trebuchet MS"/>
          <w:sz w:val="22"/>
          <w:szCs w:val="22"/>
          <w:lang w:val="ro-RO"/>
        </w:rPr>
      </w:pPr>
      <w:r w:rsidRPr="003B1A19">
        <w:rPr>
          <w:rFonts w:ascii="Trebuchet MS" w:hAnsi="Trebuchet MS"/>
          <w:b/>
          <w:sz w:val="22"/>
          <w:szCs w:val="22"/>
          <w:lang w:val="ro-RO"/>
        </w:rPr>
        <w:t>Serviciul cuprinde în structura sa</w:t>
      </w:r>
      <w:r w:rsidRPr="003B1A19">
        <w:rPr>
          <w:rFonts w:ascii="Trebuchet MS" w:hAnsi="Trebuchet MS"/>
          <w:sz w:val="22"/>
          <w:szCs w:val="22"/>
          <w:lang w:val="ro-RO"/>
        </w:rPr>
        <w:t xml:space="preserve">: </w:t>
      </w:r>
    </w:p>
    <w:p w:rsidR="008B1051" w:rsidRPr="003B1A19" w:rsidRDefault="008B1051" w:rsidP="008B1051">
      <w:pPr>
        <w:widowControl w:val="0"/>
        <w:autoSpaceDE w:val="0"/>
        <w:autoSpaceDN w:val="0"/>
        <w:adjustRightInd w:val="0"/>
        <w:spacing w:after="120" w:line="276" w:lineRule="auto"/>
        <w:jc w:val="both"/>
        <w:rPr>
          <w:rFonts w:ascii="Trebuchet MS" w:hAnsi="Trebuchet MS"/>
          <w:sz w:val="22"/>
          <w:szCs w:val="22"/>
          <w:lang w:val="ro-RO"/>
        </w:rPr>
      </w:pPr>
      <w:r w:rsidRPr="003B1A19">
        <w:rPr>
          <w:rFonts w:ascii="Trebuchet MS" w:hAnsi="Trebuchet MS" w:cs="Arial"/>
          <w:sz w:val="22"/>
          <w:szCs w:val="22"/>
          <w:lang w:val="ro-RO"/>
        </w:rPr>
        <w:t>Co</w:t>
      </w:r>
      <w:r w:rsidR="00A063BA" w:rsidRPr="003B1A19">
        <w:rPr>
          <w:rFonts w:ascii="Trebuchet MS" w:hAnsi="Trebuchet MS" w:cs="Arial"/>
          <w:sz w:val="22"/>
          <w:szCs w:val="22"/>
          <w:lang w:val="ro-RO"/>
        </w:rPr>
        <w:t xml:space="preserve">mpartimentul locuire incluziva – Locuinta incluziva amplasată in municipiul Târgu-Mureș, strada Rozmarinului nr.56/2 </w:t>
      </w:r>
    </w:p>
    <w:p w:rsidR="008B1051" w:rsidRPr="003B1A19" w:rsidRDefault="005C5709" w:rsidP="008B1051">
      <w:pPr>
        <w:widowControl w:val="0"/>
        <w:autoSpaceDE w:val="0"/>
        <w:autoSpaceDN w:val="0"/>
        <w:adjustRightInd w:val="0"/>
        <w:spacing w:after="120" w:line="276" w:lineRule="auto"/>
        <w:jc w:val="both"/>
        <w:rPr>
          <w:rFonts w:ascii="Trebuchet MS" w:hAnsi="Trebuchet MS"/>
          <w:sz w:val="22"/>
          <w:szCs w:val="22"/>
          <w:lang w:val="ro-RO"/>
        </w:rPr>
      </w:pPr>
      <w:r w:rsidRPr="003B1A19">
        <w:rPr>
          <w:rFonts w:ascii="Trebuchet MS" w:hAnsi="Trebuchet MS" w:cs="Arial"/>
          <w:sz w:val="22"/>
          <w:szCs w:val="22"/>
          <w:lang w:val="ro-RO"/>
        </w:rPr>
        <w:t>Centrul de tranzit – Casa ADA</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 xml:space="preserve">Locuinta protejata VENUS – MURES  </w:t>
      </w:r>
    </w:p>
    <w:p w:rsidR="008B1051" w:rsidRPr="003B1A19" w:rsidRDefault="008B1051" w:rsidP="008B1051">
      <w:pPr>
        <w:widowControl w:val="0"/>
        <w:autoSpaceDE w:val="0"/>
        <w:autoSpaceDN w:val="0"/>
        <w:adjustRightInd w:val="0"/>
        <w:jc w:val="both"/>
        <w:rPr>
          <w:rFonts w:ascii="Trebuchet MS" w:hAnsi="Trebuchet MS" w:cs="Arial"/>
          <w:bCs/>
          <w:i/>
          <w:sz w:val="22"/>
          <w:szCs w:val="22"/>
          <w:lang w:val="ro-RO"/>
        </w:rPr>
      </w:pPr>
    </w:p>
    <w:p w:rsidR="008B1051" w:rsidRPr="003B1A19" w:rsidRDefault="008B1051" w:rsidP="008B1051">
      <w:pPr>
        <w:widowControl w:val="0"/>
        <w:autoSpaceDE w:val="0"/>
        <w:autoSpaceDN w:val="0"/>
        <w:adjustRightInd w:val="0"/>
        <w:jc w:val="both"/>
        <w:rPr>
          <w:rFonts w:ascii="Trebuchet MS" w:hAnsi="Trebuchet MS" w:cs="Arial"/>
          <w:sz w:val="22"/>
          <w:szCs w:val="22"/>
          <w:lang w:val="ro-RO"/>
        </w:rPr>
      </w:pPr>
      <w:r w:rsidRPr="003B1A19">
        <w:rPr>
          <w:rFonts w:ascii="Trebuchet MS" w:hAnsi="Trebuchet MS" w:cs="Arial"/>
          <w:bCs/>
          <w:sz w:val="22"/>
          <w:szCs w:val="22"/>
          <w:lang w:val="ro-RO"/>
        </w:rPr>
        <w:t>Art.54.</w:t>
      </w:r>
      <w:r w:rsidRPr="003B1A19">
        <w:rPr>
          <w:rFonts w:ascii="Trebuchet MS" w:hAnsi="Trebuchet MS" w:cs="Arial"/>
          <w:bCs/>
          <w:i/>
          <w:sz w:val="22"/>
          <w:szCs w:val="22"/>
          <w:lang w:val="ro-RO"/>
        </w:rPr>
        <w:t xml:space="preserve"> </w:t>
      </w:r>
      <w:r w:rsidRPr="003B1A19">
        <w:rPr>
          <w:rFonts w:ascii="Trebuchet MS" w:hAnsi="Trebuchet MS" w:cs="Arial"/>
          <w:i/>
          <w:sz w:val="22"/>
          <w:szCs w:val="22"/>
          <w:lang w:val="ro-RO"/>
        </w:rPr>
        <w:t xml:space="preserve">Serviciul management de caz pentru adulţi </w:t>
      </w:r>
      <w:r w:rsidRPr="003B1A19">
        <w:rPr>
          <w:rFonts w:ascii="Trebuchet MS" w:hAnsi="Trebuchet MS" w:cs="Arial"/>
          <w:b/>
          <w:i/>
          <w:sz w:val="22"/>
          <w:szCs w:val="22"/>
          <w:lang w:val="ro-RO"/>
        </w:rPr>
        <w:t xml:space="preserve"> </w:t>
      </w:r>
      <w:r w:rsidRPr="003B1A19">
        <w:rPr>
          <w:rFonts w:ascii="Trebuchet MS" w:hAnsi="Trebuchet MS" w:cs="Arial"/>
          <w:sz w:val="22"/>
          <w:szCs w:val="22"/>
          <w:lang w:val="ro-RO"/>
        </w:rPr>
        <w:t>are următoarele atribuţii principale:</w:t>
      </w:r>
    </w:p>
    <w:p w:rsidR="008B1051" w:rsidRPr="003B1A19" w:rsidRDefault="008B1051" w:rsidP="009110F3">
      <w:pPr>
        <w:pStyle w:val="Listparagraf"/>
        <w:widowControl w:val="0"/>
        <w:numPr>
          <w:ilvl w:val="0"/>
          <w:numId w:val="78"/>
        </w:numPr>
        <w:autoSpaceDE w:val="0"/>
        <w:autoSpaceDN w:val="0"/>
        <w:adjustRightInd w:val="0"/>
        <w:jc w:val="both"/>
        <w:rPr>
          <w:rFonts w:ascii="Trebuchet MS" w:hAnsi="Trebuchet MS" w:cs="Arial"/>
          <w:b/>
          <w:lang w:val="ro-RO"/>
        </w:rPr>
      </w:pPr>
      <w:r w:rsidRPr="003B1A19">
        <w:rPr>
          <w:rFonts w:ascii="Trebuchet MS" w:hAnsi="Trebuchet MS" w:cs="Arial"/>
          <w:b/>
          <w:lang w:val="ro-RO"/>
        </w:rPr>
        <w:t>in domeniul protectiei drepturilor persoanelor cu dizabilitati, persoanelor vârstnice, tinerilor care părăsesc sistemul de protectie</w:t>
      </w:r>
    </w:p>
    <w:p w:rsidR="008B1051" w:rsidRPr="003B1A19" w:rsidRDefault="008B1051" w:rsidP="009110F3">
      <w:pPr>
        <w:numPr>
          <w:ilvl w:val="0"/>
          <w:numId w:val="37"/>
        </w:numPr>
        <w:tabs>
          <w:tab w:val="clear" w:pos="567"/>
          <w:tab w:val="num" w:pos="284"/>
        </w:tabs>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it-IT"/>
        </w:rPr>
        <w:t xml:space="preserve">acorda servicii primare si specializate </w:t>
      </w:r>
      <w:r w:rsidRPr="003B1A19">
        <w:rPr>
          <w:rFonts w:ascii="Trebuchet MS" w:hAnsi="Trebuchet MS" w:cs="Arial"/>
          <w:sz w:val="22"/>
          <w:szCs w:val="22"/>
          <w:lang w:val="ro-RO"/>
        </w:rPr>
        <w:t>persoanelor adulte aflate în situaţii de risc</w:t>
      </w:r>
    </w:p>
    <w:p w:rsidR="008B1051" w:rsidRPr="003B1A19" w:rsidRDefault="008B1051" w:rsidP="009110F3">
      <w:pPr>
        <w:numPr>
          <w:ilvl w:val="0"/>
          <w:numId w:val="37"/>
        </w:numPr>
        <w:tabs>
          <w:tab w:val="clear" w:pos="567"/>
          <w:tab w:val="num" w:pos="284"/>
        </w:tabs>
        <w:spacing w:after="120" w:line="276" w:lineRule="auto"/>
        <w:ind w:left="0" w:firstLine="360"/>
        <w:jc w:val="both"/>
        <w:rPr>
          <w:rFonts w:ascii="Trebuchet MS" w:hAnsi="Trebuchet MS" w:cs="Arial"/>
          <w:sz w:val="22"/>
          <w:szCs w:val="22"/>
          <w:lang w:val="ro-RO"/>
        </w:rPr>
      </w:pPr>
      <w:r w:rsidRPr="003B1A19">
        <w:rPr>
          <w:rFonts w:ascii="Arial" w:hAnsi="Arial" w:cs="Arial"/>
          <w:sz w:val="22"/>
          <w:szCs w:val="22"/>
          <w:lang w:val="it-IT"/>
        </w:rPr>
        <w:t>preia, verifica, inregistreaza si proceseaza cererile de admitere in serviciile rezidentiale din structura DGASPC Mures</w:t>
      </w:r>
    </w:p>
    <w:p w:rsidR="008B1051" w:rsidRPr="003B1A19" w:rsidRDefault="008B1051" w:rsidP="009110F3">
      <w:pPr>
        <w:numPr>
          <w:ilvl w:val="0"/>
          <w:numId w:val="37"/>
        </w:numPr>
        <w:tabs>
          <w:tab w:val="clear" w:pos="567"/>
          <w:tab w:val="num" w:pos="284"/>
        </w:tabs>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completează, la cerere, evaluarea situaţiei socioeconomice a persoanei adulte în risc, a nevoilor şi resurselor acesteia. </w:t>
      </w:r>
    </w:p>
    <w:p w:rsidR="008B1051" w:rsidRPr="003B1A19" w:rsidRDefault="008B1051" w:rsidP="009110F3">
      <w:pPr>
        <w:numPr>
          <w:ilvl w:val="0"/>
          <w:numId w:val="37"/>
        </w:numPr>
        <w:tabs>
          <w:tab w:val="clear" w:pos="567"/>
          <w:tab w:val="num" w:pos="284"/>
        </w:tabs>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întocmeşte împreună cu solicitantul măsurile necesare de intervenţie asupra dificultăţilor identificate;</w:t>
      </w:r>
    </w:p>
    <w:p w:rsidR="008B1051" w:rsidRPr="003B1A19" w:rsidRDefault="008B1051" w:rsidP="009110F3">
      <w:pPr>
        <w:numPr>
          <w:ilvl w:val="0"/>
          <w:numId w:val="37"/>
        </w:numPr>
        <w:tabs>
          <w:tab w:val="clear" w:pos="567"/>
          <w:tab w:val="num" w:pos="284"/>
        </w:tabs>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lastRenderedPageBreak/>
        <w:t>sprijină, la cerere, persoana adultă in risc în demersurile necesare prin colaboarea permanentă interinstituţională pentru realizarea eficientă şi sistematică a tuturor măsurilor stabilite;</w:t>
      </w:r>
    </w:p>
    <w:p w:rsidR="008B1051" w:rsidRPr="003B1A19" w:rsidRDefault="008B1051" w:rsidP="009110F3">
      <w:pPr>
        <w:numPr>
          <w:ilvl w:val="0"/>
          <w:numId w:val="37"/>
        </w:numPr>
        <w:tabs>
          <w:tab w:val="clear" w:pos="567"/>
          <w:tab w:val="num" w:pos="284"/>
        </w:tabs>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asigură informare, asistenţă, sprijin şi consiliere persoanei adulte in risc , respectiv identifică serviciile necesare pentru refacerea şi dezvoltarea capacităţilor individuale şi familiale pentru a depăşi cu forţele proprii situaţiile de dificultate în vederea exercitării tuturor drepturilor prevăzute de actele normative în vigoare;</w:t>
      </w:r>
    </w:p>
    <w:p w:rsidR="008B1051" w:rsidRPr="003B1A19" w:rsidRDefault="008B1051" w:rsidP="009110F3">
      <w:pPr>
        <w:numPr>
          <w:ilvl w:val="0"/>
          <w:numId w:val="37"/>
        </w:numPr>
        <w:tabs>
          <w:tab w:val="clear" w:pos="567"/>
          <w:tab w:val="num" w:pos="284"/>
        </w:tabs>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întocmeşte şi gestionează evidenţa şi tipologia solicitărilor persoanelor adulte in risc;</w:t>
      </w:r>
    </w:p>
    <w:p w:rsidR="008B1051" w:rsidRPr="003B1A19" w:rsidRDefault="008B1051" w:rsidP="009110F3">
      <w:pPr>
        <w:numPr>
          <w:ilvl w:val="0"/>
          <w:numId w:val="37"/>
        </w:numPr>
        <w:tabs>
          <w:tab w:val="clear" w:pos="567"/>
          <w:tab w:val="num" w:pos="284"/>
        </w:tabs>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face propuneri pentru parteneriate sau colaborări cu alte institutii sau organizatii pentru a asigura solicitantilor informaţii, referiri către instituţii şi servicii corespunzătoare nevoilor lor; </w:t>
      </w:r>
    </w:p>
    <w:p w:rsidR="008B1051" w:rsidRPr="003B1A19" w:rsidRDefault="008B1051" w:rsidP="009110F3">
      <w:pPr>
        <w:numPr>
          <w:ilvl w:val="0"/>
          <w:numId w:val="37"/>
        </w:numPr>
        <w:tabs>
          <w:tab w:val="clear" w:pos="567"/>
          <w:tab w:val="num" w:pos="284"/>
        </w:tabs>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acționează pentru promovarea alternativelor la protecția instituționalizată a persoanelor cu dizabilități.</w:t>
      </w:r>
    </w:p>
    <w:p w:rsidR="008B1051" w:rsidRPr="003B1A19" w:rsidRDefault="008B1051" w:rsidP="009110F3">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colaborează cu serviciile publice descentralizate ale instituţiilor care au responsabilităţi in domeniul asistentei sociale, </w:t>
      </w:r>
    </w:p>
    <w:p w:rsidR="008B1051" w:rsidRPr="003B1A19" w:rsidRDefault="008B1051" w:rsidP="009110F3">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consiliere in vederea alcătuirii dosarului de admitere, preluarea şi verificarea acesteia, conducerea evidentei dosarelor preluate şi pregătirea pentru aprobarea/avizarea lor, </w:t>
      </w:r>
    </w:p>
    <w:p w:rsidR="008B1051" w:rsidRPr="003B1A19" w:rsidRDefault="008B1051" w:rsidP="009110F3">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sprijin metodologic a admiterii persoanelor adulte in risc in instituţii sau servicii publice de asistenta sociala aflate in structura/subordinea DGASPC Mures, </w:t>
      </w:r>
    </w:p>
    <w:p w:rsidR="008B1051" w:rsidRPr="003B1A19" w:rsidRDefault="008B1051" w:rsidP="009110F3">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verificarea şi reevaluarea modului de îngrijire a persoanei adulte cu dizabilităţi si persoanei vârstnice, pentru care s-a instituit o măsură de asistenta sociala într-o instituţie tip rezidenţial, in vederea menţinerii, modificării sau revocării măsurii stabilite, în colaborare cu personalul de specialitate din instituţie;</w:t>
      </w:r>
    </w:p>
    <w:p w:rsidR="008B1051" w:rsidRPr="003B1A19" w:rsidRDefault="008B1051" w:rsidP="009110F3">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preluarea cazurilor de urgenta referitoare la persoane cu dizabilităţi si/sau persoane varstnice semnalate de către alte instituţii publice locale sau judeţene sau de către persoane fizice şi îndeplinirea demersurilor necesare admiterii acestora in limita locurilor disponibile, în una din instituţiile de protecţie pentru persoane cu handicap si/sau persoane varstnice aflate în structura/subordinea DGASPC Mureş, </w:t>
      </w:r>
    </w:p>
    <w:p w:rsidR="008B1051" w:rsidRPr="003B1A19" w:rsidRDefault="008B1051" w:rsidP="009110F3">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conducerea evidentei internărilor/externărilor efectuate în institutiile de protecţie pentru persoane cu dizabilităţi aflate in structura/subordinea DGASPC Mures, </w:t>
      </w:r>
    </w:p>
    <w:p w:rsidR="008B1051" w:rsidRPr="003B1A19" w:rsidRDefault="008B1051" w:rsidP="009110F3">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evidenţierea statistica a locurilor ocupate şi a celor disponibile pentru fiecare centru rezidenţial aflat in structura/subordinea DGASPC Mures,</w:t>
      </w:r>
    </w:p>
    <w:p w:rsidR="008B1051" w:rsidRPr="003B1A19" w:rsidRDefault="008B1051" w:rsidP="009110F3">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evaluarea periodica a rezultatelor şi a stadiului implementării planurilor individualizate de interventie a persoanelor internate in centre rezidenţiale aflate in structura/subordinea DGASPC Mures, în colaborare cu personalul de specialitate din instituţie;</w:t>
      </w:r>
    </w:p>
    <w:p w:rsidR="008B1051" w:rsidRPr="003B1A19" w:rsidRDefault="008B1051" w:rsidP="009110F3">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propuneri pentru înfiinţarea, finanţarea respectiv cofinanţarea instituţiilor publice de asistenta sociala şi protecţie a persoanelor cu dizabilităţi. </w:t>
      </w:r>
    </w:p>
    <w:p w:rsidR="008B1051" w:rsidRPr="003B1A19" w:rsidRDefault="008B1051" w:rsidP="009110F3">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consilierea persoanelor cu dizabilităţi/persoanelor varstnice sau a reprezentanţilor legali ai acestora care doresc admiterea într-o instituţie de protecţie, in vederea întocmirii tuturor actelor necesare pentru evaluarea sociala şi medicala a cazului, </w:t>
      </w:r>
    </w:p>
    <w:p w:rsidR="008B1051" w:rsidRPr="003B1A19" w:rsidRDefault="008B1051" w:rsidP="009110F3">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 xml:space="preserve">acordă persoanei adulte in risc asistenţă şi sprijin pentru exercitarea dreptului său la </w:t>
      </w:r>
      <w:r w:rsidRPr="003B1A19">
        <w:rPr>
          <w:rFonts w:ascii="Trebuchet MS" w:hAnsi="Trebuchet MS" w:cs="Arial"/>
          <w:sz w:val="22"/>
          <w:szCs w:val="22"/>
          <w:lang w:val="ro-RO"/>
        </w:rPr>
        <w:lastRenderedPageBreak/>
        <w:t>exprimarea liberă a opiniei;</w:t>
      </w:r>
    </w:p>
    <w:p w:rsidR="008B1051" w:rsidRPr="003B1A19" w:rsidRDefault="008B1051" w:rsidP="009110F3">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depune diligenţe pentru clarificarea situaţiei juridice a persoanei adulte aflate în nevoie, inclusiv pentru înregistrarea tardivă a naşterii acesteia;</w:t>
      </w:r>
    </w:p>
    <w:p w:rsidR="008B1051" w:rsidRPr="003B1A19" w:rsidRDefault="008B1051" w:rsidP="009110F3">
      <w:pPr>
        <w:widowControl w:val="0"/>
        <w:numPr>
          <w:ilvl w:val="0"/>
          <w:numId w:val="37"/>
        </w:numPr>
        <w:tabs>
          <w:tab w:val="clear" w:pos="567"/>
          <w:tab w:val="num" w:pos="284"/>
          <w:tab w:val="num" w:pos="72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ia măsuri pentru planificarea şi asigurarea continuităţii serviciilor acordate tânărului cu dizabilităţi la trecerea din sistemul de protecţie a copilului în sistemul de protecţie a adultului cu dizabilităţi, în baza nevoilor individuale identificate ale acestuia;</w:t>
      </w:r>
    </w:p>
    <w:p w:rsidR="008B1051" w:rsidRPr="003B1A19" w:rsidRDefault="008B1051" w:rsidP="009110F3">
      <w:pPr>
        <w:widowControl w:val="0"/>
        <w:numPr>
          <w:ilvl w:val="0"/>
          <w:numId w:val="37"/>
        </w:numPr>
        <w:tabs>
          <w:tab w:val="clear" w:pos="567"/>
          <w:tab w:val="num" w:pos="284"/>
          <w:tab w:val="num" w:pos="72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realizează statistica/baza de date privind nevoia si reteaua existenta de servicii sociale comunitare pentru populaţia adulta aflata in risc a judeţului Mureş in baza datelor transmite de autoritati publice locale si organisme nonguvernamentale;</w:t>
      </w:r>
    </w:p>
    <w:p w:rsidR="008B1051" w:rsidRPr="003B1A19" w:rsidRDefault="008B1051" w:rsidP="009110F3">
      <w:pPr>
        <w:widowControl w:val="0"/>
        <w:numPr>
          <w:ilvl w:val="0"/>
          <w:numId w:val="37"/>
        </w:numPr>
        <w:tabs>
          <w:tab w:val="clear" w:pos="567"/>
          <w:tab w:val="num" w:pos="284"/>
          <w:tab w:val="num" w:pos="72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urmăreşte dezvoltarea la nivelul judeţului Mureş strategiilor de intervenţie şi de prevenire a situaţiilor de marginalizare şi excludere sociala a persoanelor in risc ;</w:t>
      </w:r>
    </w:p>
    <w:p w:rsidR="008B1051" w:rsidRPr="003B1A19" w:rsidRDefault="008B1051" w:rsidP="009110F3">
      <w:pPr>
        <w:widowControl w:val="0"/>
        <w:numPr>
          <w:ilvl w:val="0"/>
          <w:numId w:val="37"/>
        </w:numPr>
        <w:tabs>
          <w:tab w:val="clear" w:pos="567"/>
          <w:tab w:val="num" w:pos="284"/>
          <w:tab w:val="num" w:pos="72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propune măsuri şi acţiuni pentru implementarea la nivelul judeţului Mureş strategiilor de intervenţie şi de prevenire a situaţiilor de marginalizare şi excludere sociala a persoanelor in risc;</w:t>
      </w:r>
    </w:p>
    <w:p w:rsidR="008B1051" w:rsidRPr="003B1A19" w:rsidRDefault="008B1051" w:rsidP="009110F3">
      <w:pPr>
        <w:widowControl w:val="0"/>
        <w:numPr>
          <w:ilvl w:val="0"/>
          <w:numId w:val="37"/>
        </w:numPr>
        <w:tabs>
          <w:tab w:val="clear" w:pos="567"/>
          <w:tab w:val="num" w:pos="284"/>
          <w:tab w:val="num" w:pos="72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identifică şi propune soluţii pentru problemele sociale ale comunităţii din domeniul protecţiei persoanelor adulte in risc;</w:t>
      </w:r>
    </w:p>
    <w:p w:rsidR="008B1051" w:rsidRPr="003B1A19" w:rsidRDefault="008B1051" w:rsidP="009110F3">
      <w:pPr>
        <w:widowControl w:val="0"/>
        <w:numPr>
          <w:ilvl w:val="0"/>
          <w:numId w:val="37"/>
        </w:numPr>
        <w:tabs>
          <w:tab w:val="clear" w:pos="567"/>
          <w:tab w:val="num" w:pos="284"/>
          <w:tab w:val="num" w:pos="72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participă activ la lucrările Comitetului Consultativ de dialog civic pentru problemele persoanelor vârstnice Mureş, din cadrul Instituţiei Prefectului Mureş</w:t>
      </w:r>
    </w:p>
    <w:p w:rsidR="008B1051" w:rsidRPr="003B1A19" w:rsidRDefault="008B1051" w:rsidP="009110F3">
      <w:pPr>
        <w:widowControl w:val="0"/>
        <w:numPr>
          <w:ilvl w:val="0"/>
          <w:numId w:val="37"/>
        </w:numPr>
        <w:tabs>
          <w:tab w:val="clear" w:pos="567"/>
          <w:tab w:val="num" w:pos="284"/>
          <w:tab w:val="num" w:pos="720"/>
        </w:tabs>
        <w:autoSpaceDE w:val="0"/>
        <w:autoSpaceDN w:val="0"/>
        <w:adjustRightInd w:val="0"/>
        <w:spacing w:after="120" w:line="276" w:lineRule="auto"/>
        <w:ind w:left="0" w:firstLine="360"/>
        <w:jc w:val="both"/>
        <w:rPr>
          <w:rFonts w:ascii="Trebuchet MS" w:hAnsi="Trebuchet MS" w:cs="Arial"/>
          <w:sz w:val="22"/>
          <w:szCs w:val="22"/>
          <w:lang w:val="ro-RO"/>
        </w:rPr>
      </w:pPr>
      <w:r w:rsidRPr="003B1A19">
        <w:rPr>
          <w:rFonts w:ascii="Trebuchet MS" w:hAnsi="Trebuchet MS" w:cs="Arial"/>
          <w:sz w:val="22"/>
          <w:szCs w:val="22"/>
          <w:lang w:val="ro-RO"/>
        </w:rPr>
        <w:t>asigura coordonarea/indrumarea metodologica a activitatilor serviciilor publice de asistenta sociala de la nivelul oraselor, municipiilor, comunelor in ceea ce priveste desfasurarea procesului de dezinstitutionalizare si prevenire a institutionalizarii persoanelor adulte cu dizabilitati.</w:t>
      </w:r>
    </w:p>
    <w:p w:rsidR="008B1051" w:rsidRPr="003B1A19" w:rsidRDefault="008B1051" w:rsidP="009110F3">
      <w:pPr>
        <w:numPr>
          <w:ilvl w:val="0"/>
          <w:numId w:val="37"/>
        </w:num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Asigura Secretariatul Comitetului DI</w:t>
      </w:r>
    </w:p>
    <w:p w:rsidR="008B1051" w:rsidRPr="003B1A19" w:rsidRDefault="008B1051" w:rsidP="009110F3">
      <w:pPr>
        <w:pStyle w:val="Listparagraf"/>
        <w:numPr>
          <w:ilvl w:val="0"/>
          <w:numId w:val="37"/>
        </w:numPr>
        <w:shd w:val="clear" w:color="auto" w:fill="FFFFFF"/>
        <w:spacing w:after="120"/>
        <w:jc w:val="both"/>
        <w:rPr>
          <w:rFonts w:ascii="Trebuchet MS" w:hAnsi="Trebuchet MS" w:cs="Arial"/>
          <w:lang w:val="ro-RO"/>
        </w:rPr>
      </w:pPr>
      <w:r w:rsidRPr="003B1A19">
        <w:rPr>
          <w:rFonts w:ascii="Trebuchet MS" w:hAnsi="Trebuchet MS" w:cs="Arial"/>
          <w:lang w:val="ro-RO"/>
        </w:rPr>
        <w:t>identifică, la cerere/la sesizare, nevoile persoanelor adulte</w:t>
      </w:r>
      <w:r w:rsidRPr="003B1A19">
        <w:rPr>
          <w:rFonts w:ascii="Trebuchet MS" w:hAnsi="Trebuchet MS" w:cs="Arial"/>
          <w:shd w:val="clear" w:color="auto" w:fill="FFFFFF"/>
          <w:lang w:val="ro-RO"/>
        </w:rPr>
        <w:t xml:space="preserve"> aflate în dificultate</w:t>
      </w:r>
      <w:r w:rsidRPr="003B1A19">
        <w:rPr>
          <w:rFonts w:ascii="Trebuchet MS" w:hAnsi="Trebuchet MS" w:cs="Arial"/>
          <w:lang w:val="ro-RO"/>
        </w:rPr>
        <w:t xml:space="preserve"> şi propune organizarea, administrarea şi finanţarea serviciilor sociale destinate persoanelor adulte aflate în dificultate, în condiţiile legii;</w:t>
      </w:r>
    </w:p>
    <w:p w:rsidR="008B1051" w:rsidRPr="003B1A19" w:rsidRDefault="008B1051" w:rsidP="009110F3">
      <w:pPr>
        <w:pStyle w:val="Listparagraf"/>
        <w:numPr>
          <w:ilvl w:val="0"/>
          <w:numId w:val="37"/>
        </w:numPr>
        <w:shd w:val="clear" w:color="auto" w:fill="FFFFFF"/>
        <w:spacing w:after="120"/>
        <w:jc w:val="both"/>
        <w:rPr>
          <w:rFonts w:ascii="Trebuchet MS" w:hAnsi="Trebuchet MS" w:cs="Arial"/>
          <w:lang w:val="ro-RO"/>
        </w:rPr>
      </w:pPr>
      <w:r w:rsidRPr="003B1A19">
        <w:rPr>
          <w:rFonts w:ascii="Trebuchet MS" w:hAnsi="Trebuchet MS" w:cs="Arial"/>
          <w:lang w:val="ro-RO"/>
        </w:rPr>
        <w:t>preluarea cazurilor de urgenta referitoare la persoane adulte aflate în nevoie semnalate de către alte instituţii publice locale sau judeţene sau de către persoane fizice şi îndeplinirea demersurilor necesare oferirii serviciilor de care are nevoie intr-un serviciu din structura/subordinea DGASPC Mureş sau orienteaza catre alte servicii sociale publice sau private corespunzătoare;</w:t>
      </w:r>
    </w:p>
    <w:p w:rsidR="008B1051" w:rsidRPr="003B1A19" w:rsidRDefault="008B1051" w:rsidP="009110F3">
      <w:pPr>
        <w:pStyle w:val="Listparagraf"/>
        <w:widowControl w:val="0"/>
        <w:numPr>
          <w:ilvl w:val="0"/>
          <w:numId w:val="37"/>
        </w:numPr>
        <w:autoSpaceDE w:val="0"/>
        <w:autoSpaceDN w:val="0"/>
        <w:adjustRightInd w:val="0"/>
        <w:spacing w:after="120"/>
        <w:jc w:val="both"/>
        <w:rPr>
          <w:rFonts w:ascii="Trebuchet MS" w:hAnsi="Trebuchet MS" w:cs="Arial"/>
          <w:lang w:val="ro-RO"/>
        </w:rPr>
      </w:pPr>
      <w:r w:rsidRPr="003B1A19">
        <w:rPr>
          <w:rFonts w:ascii="Trebuchet MS" w:hAnsi="Trebuchet MS" w:cs="Arial"/>
          <w:lang w:val="ro-RO"/>
        </w:rPr>
        <w:t>urmăreşte dezvoltarea strategiilor de intervenţie in sprijinul persoanelor aflate în situaţii de dificultate şi de prevenire a situaţiilor de marginalizare şi excludere sociala la nivelul judeţului Mureş;</w:t>
      </w:r>
    </w:p>
    <w:p w:rsidR="008B1051" w:rsidRPr="003B1A19" w:rsidRDefault="008B1051" w:rsidP="009110F3">
      <w:pPr>
        <w:pStyle w:val="Listparagraf"/>
        <w:widowControl w:val="0"/>
        <w:numPr>
          <w:ilvl w:val="0"/>
          <w:numId w:val="37"/>
        </w:numPr>
        <w:autoSpaceDE w:val="0"/>
        <w:autoSpaceDN w:val="0"/>
        <w:adjustRightInd w:val="0"/>
        <w:spacing w:after="120"/>
        <w:jc w:val="both"/>
        <w:rPr>
          <w:rFonts w:ascii="Trebuchet MS" w:hAnsi="Trebuchet MS" w:cs="Arial"/>
          <w:lang w:val="ro-RO"/>
        </w:rPr>
      </w:pPr>
      <w:r w:rsidRPr="003B1A19">
        <w:rPr>
          <w:rFonts w:ascii="Trebuchet MS" w:hAnsi="Trebuchet MS" w:cs="Arial"/>
          <w:lang w:val="ro-RO"/>
        </w:rPr>
        <w:t>propune măsuri şi acţiuni pentru implementarea strategiei cu privire la prevenirea şi combaterea marginalizării sociale a persoanelor adulte aflate in nevoie;</w:t>
      </w:r>
    </w:p>
    <w:p w:rsidR="008B1051" w:rsidRPr="003B1A19" w:rsidRDefault="008B1051" w:rsidP="009110F3">
      <w:pPr>
        <w:pStyle w:val="Listparagraf"/>
        <w:widowControl w:val="0"/>
        <w:numPr>
          <w:ilvl w:val="0"/>
          <w:numId w:val="37"/>
        </w:numPr>
        <w:autoSpaceDE w:val="0"/>
        <w:autoSpaceDN w:val="0"/>
        <w:adjustRightInd w:val="0"/>
        <w:spacing w:after="120"/>
        <w:jc w:val="both"/>
        <w:rPr>
          <w:rFonts w:ascii="Trebuchet MS" w:hAnsi="Trebuchet MS" w:cs="Arial"/>
          <w:lang w:val="ro-RO"/>
        </w:rPr>
      </w:pPr>
      <w:r w:rsidRPr="003B1A19">
        <w:rPr>
          <w:rFonts w:ascii="Trebuchet MS" w:hAnsi="Trebuchet MS" w:cs="Arial"/>
          <w:lang w:val="ro-RO"/>
        </w:rPr>
        <w:t>efectuarea formalităţilor necesare pentru obţinerea actelor de indentitate şi îndrumarea către serviciile publice competente pentru soluţionarea acestor cazuri</w:t>
      </w:r>
    </w:p>
    <w:p w:rsidR="008B1051" w:rsidRPr="003B1A19" w:rsidRDefault="008B1051" w:rsidP="009110F3">
      <w:pPr>
        <w:pStyle w:val="Listparagraf"/>
        <w:widowControl w:val="0"/>
        <w:numPr>
          <w:ilvl w:val="0"/>
          <w:numId w:val="37"/>
        </w:numPr>
        <w:autoSpaceDE w:val="0"/>
        <w:autoSpaceDN w:val="0"/>
        <w:adjustRightInd w:val="0"/>
        <w:spacing w:after="120"/>
        <w:jc w:val="both"/>
        <w:rPr>
          <w:rFonts w:ascii="Trebuchet MS" w:hAnsi="Trebuchet MS" w:cs="Arial"/>
          <w:lang w:val="ro-RO"/>
        </w:rPr>
      </w:pPr>
      <w:r w:rsidRPr="003B1A19">
        <w:rPr>
          <w:rFonts w:ascii="Trebuchet MS" w:hAnsi="Trebuchet MS" w:cs="Arial"/>
          <w:lang w:val="ro-RO"/>
        </w:rPr>
        <w:t>colaborează cu alte instituţii, publice ori private, cu activitate în domeniul  asistenţei sociale.</w:t>
      </w:r>
    </w:p>
    <w:p w:rsidR="008B1051" w:rsidRPr="003B1A19" w:rsidRDefault="008B1051" w:rsidP="009110F3">
      <w:pPr>
        <w:numPr>
          <w:ilvl w:val="0"/>
          <w:numId w:val="37"/>
        </w:numPr>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desemnează reprezentanți în echipa mixtă constituită la nivel județean, în vederea implementării pachetului minimal de servicii pentru copil și familie.</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lastRenderedPageBreak/>
        <w:t>asigură măsurile necesare pentru realizarea activităţilor de prevenire şi combatere a violenţei domestice, precum şi pentru acordarea serviciilor destinate victimelor violenţei domestice şi agresorilor familiali;</w:t>
      </w:r>
    </w:p>
    <w:p w:rsidR="008B1051" w:rsidRPr="003B1A19" w:rsidRDefault="008B1051" w:rsidP="008B1051">
      <w:pPr>
        <w:widowControl w:val="0"/>
        <w:tabs>
          <w:tab w:val="num" w:pos="720"/>
        </w:tabs>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 xml:space="preserve">Art.54 </w:t>
      </w:r>
      <w:r w:rsidRPr="003B1A19">
        <w:rPr>
          <w:rFonts w:ascii="Trebuchet MS" w:hAnsi="Trebuchet MS" w:cs="Arial"/>
          <w:i/>
          <w:sz w:val="22"/>
          <w:szCs w:val="22"/>
          <w:lang w:val="ro-RO"/>
        </w:rPr>
        <w:t>Serviciul</w:t>
      </w:r>
      <w:r w:rsidRPr="003B1A19">
        <w:rPr>
          <w:rFonts w:ascii="Trebuchet MS" w:hAnsi="Trebuchet MS" w:cs="Arial"/>
          <w:sz w:val="22"/>
          <w:szCs w:val="22"/>
          <w:lang w:val="ro-RO"/>
        </w:rPr>
        <w:t xml:space="preserve"> asigură sprijin metodologic în activitatea de protecţie acordată de către centrele rezidenţiale aflate în structura Direcției destinate persoanelor adulte ( centre pentru persoane adulte cu dizabilitati/persoane varstnice/tineri care au părăsit sistemul de protectie/victime ale violentei domestice).</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pt-BR"/>
        </w:rPr>
      </w:pPr>
      <w:r w:rsidRPr="003B1A19">
        <w:rPr>
          <w:rFonts w:ascii="Trebuchet MS" w:hAnsi="Trebuchet MS" w:cs="Arial"/>
          <w:sz w:val="22"/>
          <w:szCs w:val="22"/>
          <w:lang w:val="pt-BR"/>
        </w:rPr>
        <w:t>Art. 54^1 In vederea admiterii beneficiarilor în Centrele rezidenţiale pentru persoane adulte cu dizabilitati din structura/subordinea DGASPC Mures se intreprind urmatoarele demersuri:</w:t>
      </w:r>
    </w:p>
    <w:p w:rsidR="008B1051" w:rsidRPr="003B1A19" w:rsidRDefault="008B1051" w:rsidP="009110F3">
      <w:pPr>
        <w:numPr>
          <w:ilvl w:val="0"/>
          <w:numId w:val="38"/>
        </w:numPr>
        <w:tabs>
          <w:tab w:val="clear" w:pos="720"/>
          <w:tab w:val="num" w:pos="426"/>
        </w:tabs>
        <w:spacing w:after="120" w:line="276" w:lineRule="auto"/>
        <w:ind w:left="0" w:firstLine="360"/>
        <w:jc w:val="both"/>
        <w:rPr>
          <w:rFonts w:ascii="Trebuchet MS" w:hAnsi="Trebuchet MS" w:cs="Arial"/>
          <w:sz w:val="22"/>
          <w:szCs w:val="22"/>
          <w:lang w:val="pt-BR"/>
        </w:rPr>
      </w:pPr>
      <w:r w:rsidRPr="003B1A19">
        <w:rPr>
          <w:rFonts w:ascii="Trebuchet MS" w:hAnsi="Trebuchet MS" w:cs="Arial"/>
          <w:sz w:val="22"/>
          <w:szCs w:val="22"/>
          <w:lang w:val="pt-BR"/>
        </w:rPr>
        <w:t>Persoana beneficiară/reprezentantul persoanei cu dizabilitati se adresează Serviciului în vederea admiterii beneficiarului în centrele rezidenţiale</w:t>
      </w:r>
      <w:r w:rsidRPr="003B1A19">
        <w:rPr>
          <w:rFonts w:ascii="Trebuchet MS" w:hAnsi="Trebuchet MS" w:cs="Arial"/>
          <w:sz w:val="22"/>
          <w:szCs w:val="22"/>
          <w:lang w:val="ro-RO"/>
        </w:rPr>
        <w:t xml:space="preserve"> aflate in structura/subordinea DGASPC Mures</w:t>
      </w:r>
      <w:r w:rsidRPr="003B1A19">
        <w:rPr>
          <w:rFonts w:ascii="Trebuchet MS" w:hAnsi="Trebuchet MS" w:cs="Arial"/>
          <w:sz w:val="22"/>
          <w:szCs w:val="22"/>
          <w:lang w:val="pt-BR"/>
        </w:rPr>
        <w:t>, şi depune dosarul cu actele necesare  în acest sens.</w:t>
      </w:r>
    </w:p>
    <w:p w:rsidR="008B1051" w:rsidRPr="003B1A19" w:rsidRDefault="008B1051" w:rsidP="009110F3">
      <w:pPr>
        <w:numPr>
          <w:ilvl w:val="0"/>
          <w:numId w:val="38"/>
        </w:numPr>
        <w:tabs>
          <w:tab w:val="clear" w:pos="720"/>
          <w:tab w:val="num" w:pos="426"/>
        </w:tabs>
        <w:spacing w:after="120" w:line="276" w:lineRule="auto"/>
        <w:ind w:left="0" w:firstLine="360"/>
        <w:jc w:val="both"/>
        <w:rPr>
          <w:rFonts w:ascii="Trebuchet MS" w:hAnsi="Trebuchet MS" w:cs="Arial"/>
          <w:sz w:val="22"/>
          <w:szCs w:val="22"/>
          <w:lang w:val="pt-BR"/>
        </w:rPr>
      </w:pPr>
      <w:r w:rsidRPr="003B1A19">
        <w:rPr>
          <w:rFonts w:ascii="Trebuchet MS" w:hAnsi="Trebuchet MS" w:cs="Arial"/>
          <w:sz w:val="22"/>
          <w:szCs w:val="22"/>
          <w:lang w:val="pt-BR"/>
        </w:rPr>
        <w:t>Serviciul se adresează centrelor rezidenţiale în vederea identificării unui loc pentru beneficiar.</w:t>
      </w:r>
    </w:p>
    <w:p w:rsidR="008B1051" w:rsidRPr="003B1A19" w:rsidRDefault="008B1051" w:rsidP="009110F3">
      <w:pPr>
        <w:numPr>
          <w:ilvl w:val="0"/>
          <w:numId w:val="38"/>
        </w:numPr>
        <w:tabs>
          <w:tab w:val="clear" w:pos="720"/>
          <w:tab w:val="num" w:pos="426"/>
        </w:tabs>
        <w:spacing w:after="120" w:line="276" w:lineRule="auto"/>
        <w:ind w:left="0" w:firstLine="360"/>
        <w:jc w:val="both"/>
        <w:rPr>
          <w:rFonts w:ascii="Trebuchet MS" w:hAnsi="Trebuchet MS" w:cs="Arial"/>
          <w:sz w:val="22"/>
          <w:szCs w:val="22"/>
          <w:lang w:val="pt-BR"/>
        </w:rPr>
      </w:pPr>
      <w:r w:rsidRPr="003B1A19">
        <w:rPr>
          <w:rFonts w:ascii="Trebuchet MS" w:hAnsi="Trebuchet MS" w:cs="Arial"/>
          <w:sz w:val="22"/>
          <w:szCs w:val="22"/>
          <w:lang w:val="pt-BR"/>
        </w:rPr>
        <w:t>În cazul identificării unui loc într-unul din centrele rezidenţiale, Serviciul întocmeşte referatul de specialitate de propunere către Secretariatul Comisiei de Evaluare a Persoanelor Adulte cu Handicap, în vederea stabilirii de către Comisia de Evaluare a Persoanelor Adulte cu Handicap a măsurii de protecţie, respectiv admiterea în centrul rezidenţial din subordinea/structura DGASPC Mureş.</w:t>
      </w:r>
    </w:p>
    <w:p w:rsidR="008B1051" w:rsidRPr="003B1A19" w:rsidRDefault="008B1051" w:rsidP="009110F3">
      <w:pPr>
        <w:numPr>
          <w:ilvl w:val="0"/>
          <w:numId w:val="38"/>
        </w:numPr>
        <w:tabs>
          <w:tab w:val="clear" w:pos="720"/>
          <w:tab w:val="num" w:pos="426"/>
        </w:tabs>
        <w:spacing w:after="120" w:line="276" w:lineRule="auto"/>
        <w:ind w:left="0" w:firstLine="360"/>
        <w:jc w:val="both"/>
        <w:rPr>
          <w:rFonts w:ascii="Trebuchet MS" w:hAnsi="Trebuchet MS" w:cs="Arial"/>
          <w:sz w:val="22"/>
          <w:szCs w:val="22"/>
          <w:lang w:val="pt-BR"/>
        </w:rPr>
      </w:pPr>
      <w:r w:rsidRPr="003B1A19">
        <w:rPr>
          <w:rFonts w:ascii="Trebuchet MS" w:hAnsi="Trebuchet MS" w:cs="Arial"/>
          <w:sz w:val="22"/>
          <w:szCs w:val="22"/>
          <w:lang w:val="pt-BR"/>
        </w:rPr>
        <w:t>Ulterior hotărârii Comisiei de Evaluare, Serviciul</w:t>
      </w:r>
      <w:r w:rsidRPr="003B1A19">
        <w:rPr>
          <w:rFonts w:ascii="Trebuchet MS" w:hAnsi="Trebuchet MS" w:cs="Arial"/>
          <w:b/>
          <w:sz w:val="22"/>
          <w:szCs w:val="22"/>
          <w:lang w:val="ro-RO"/>
        </w:rPr>
        <w:t xml:space="preserve"> </w:t>
      </w:r>
      <w:r w:rsidRPr="003B1A19">
        <w:rPr>
          <w:rFonts w:ascii="Trebuchet MS" w:hAnsi="Trebuchet MS" w:cs="Arial"/>
          <w:sz w:val="22"/>
          <w:szCs w:val="22"/>
          <w:lang w:val="pt-BR"/>
        </w:rPr>
        <w:t>va transmite dosarul centrului rezidenţial în vederea efectuării demersurilor legale de admitere a beneficiarului.</w:t>
      </w:r>
    </w:p>
    <w:p w:rsidR="008B1051" w:rsidRPr="003B1A19" w:rsidRDefault="008B1051" w:rsidP="009110F3">
      <w:pPr>
        <w:numPr>
          <w:ilvl w:val="0"/>
          <w:numId w:val="38"/>
        </w:numPr>
        <w:tabs>
          <w:tab w:val="clear" w:pos="720"/>
          <w:tab w:val="num" w:pos="426"/>
        </w:tabs>
        <w:spacing w:after="120" w:line="276" w:lineRule="auto"/>
        <w:ind w:left="0" w:firstLine="360"/>
        <w:jc w:val="both"/>
        <w:rPr>
          <w:rFonts w:ascii="Trebuchet MS" w:hAnsi="Trebuchet MS" w:cs="Arial"/>
          <w:sz w:val="22"/>
          <w:szCs w:val="22"/>
          <w:lang w:val="it-IT"/>
        </w:rPr>
      </w:pPr>
      <w:r w:rsidRPr="003B1A19">
        <w:rPr>
          <w:rFonts w:ascii="Trebuchet MS" w:hAnsi="Trebuchet MS" w:cs="Arial"/>
          <w:sz w:val="22"/>
          <w:szCs w:val="22"/>
          <w:lang w:val="it-IT"/>
        </w:rPr>
        <w:t>În mod similar va înainta referat cu propunerea pentru revocarea sau înlocuirea măsurii de protecţie a persoanei adulte cu handicap.</w:t>
      </w:r>
    </w:p>
    <w:p w:rsidR="008B1051" w:rsidRPr="003B1A19" w:rsidRDefault="008B1051" w:rsidP="008B1051">
      <w:pPr>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Admiterea in centrele rezidentiale din structura/subordinea DGASPC Mures se realizeaza in conformitate cu prevederile legale in vigoare, in baza procedurii operationale interne.</w:t>
      </w:r>
    </w:p>
    <w:p w:rsidR="008B1051" w:rsidRPr="003B1A19" w:rsidRDefault="008B1051" w:rsidP="009110F3">
      <w:pPr>
        <w:pStyle w:val="NormalWeb"/>
        <w:numPr>
          <w:ilvl w:val="0"/>
          <w:numId w:val="78"/>
        </w:numPr>
        <w:shd w:val="clear" w:color="auto" w:fill="FFFFFF"/>
        <w:spacing w:before="0" w:beforeAutospacing="0" w:after="120" w:line="276" w:lineRule="auto"/>
        <w:jc w:val="both"/>
        <w:rPr>
          <w:rFonts w:ascii="Trebuchet MS" w:hAnsi="Trebuchet MS" w:cs="Arial"/>
          <w:b/>
          <w:sz w:val="22"/>
          <w:szCs w:val="22"/>
          <w:lang w:val="it-IT"/>
        </w:rPr>
      </w:pPr>
      <w:r w:rsidRPr="003B1A19">
        <w:rPr>
          <w:rFonts w:ascii="Trebuchet MS" w:hAnsi="Trebuchet MS" w:cs="Arial"/>
          <w:b/>
          <w:sz w:val="22"/>
          <w:szCs w:val="22"/>
          <w:lang w:val="ro-RO"/>
        </w:rPr>
        <w:t>in domeniul protectiei drepturilor</w:t>
      </w:r>
      <w:r w:rsidRPr="003B1A19">
        <w:rPr>
          <w:rFonts w:ascii="Trebuchet MS" w:hAnsi="Trebuchet MS" w:cs="Arial"/>
          <w:b/>
          <w:sz w:val="22"/>
          <w:szCs w:val="22"/>
          <w:lang w:val="it-IT"/>
        </w:rPr>
        <w:t xml:space="preserve"> victimelor violenţei domestice </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acorda servicii primare si specializate victimelor violenţei domestice, inclusiv beneficiarilor din LP Venus</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monitorizează măsurile necesare pentru realizarea activităţilor de prevenire şi combatere a violenţei domestice, precum şi pentru acordarea serviciilor destinate victimelor violenţei domestice şi agresorilor familiali;</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it-IT"/>
        </w:rPr>
      </w:pPr>
      <w:r w:rsidRPr="003B1A19">
        <w:rPr>
          <w:rFonts w:ascii="Trebuchet MS" w:hAnsi="Trebuchet MS" w:cs="Arial"/>
          <w:sz w:val="22"/>
          <w:szCs w:val="22"/>
          <w:lang w:val="ro-RO"/>
        </w:rPr>
        <w:t>preluarea cazurilor de urgenta referitoare la violenta domestica semnalate de către alte instituţii publice locale sau judeţene sau de către persoane fizice şi îndeplinirea demersurilor necesare oferirii serviciilor de care au nevoie intr-un serviciu din structura/subordinea DGASPC Mureş sau orienteaza catre alte servicii sociale publice sau private corespunzătoare;</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coordonează</w:t>
      </w:r>
      <w:r w:rsidRPr="003B1A19">
        <w:rPr>
          <w:rFonts w:ascii="Trebuchet MS" w:hAnsi="Trebuchet MS" w:cs="Arial"/>
          <w:sz w:val="22"/>
          <w:szCs w:val="22"/>
        </w:rPr>
        <w:t>/organizeaza</w:t>
      </w:r>
      <w:r w:rsidRPr="003B1A19">
        <w:rPr>
          <w:rFonts w:ascii="Trebuchet MS" w:hAnsi="Trebuchet MS" w:cs="Arial"/>
          <w:sz w:val="22"/>
          <w:szCs w:val="22"/>
          <w:lang w:val="it-IT"/>
        </w:rPr>
        <w:t xml:space="preserve"> activitatea Locuintei protejate VENUS MURES</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dezvoltă parteneriate şi colaborează cu organizaţii neguvernamentale şi cu alţi reprezentanţi ai societăţii civile în vederea acordării şi diversificării serviciilor destinate prevenirii şi combaterii violenţei domestice;</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fundamentează şi propune consiliului judeţean, înfiinţarea, finanţarea, respectiv cofinanţarea instituţiilor publice care oferă servicii destinate prevenirii şi combaterii violenţei domestice;</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lastRenderedPageBreak/>
        <w:t>sprijină şi dezvoltă un sistem de informare şi de consultanţă accesibil persoanelor</w:t>
      </w:r>
      <w:r w:rsidRPr="003B1A19">
        <w:rPr>
          <w:rStyle w:val="apple-converted-space"/>
          <w:rFonts w:ascii="Trebuchet MS" w:hAnsi="Trebuchet MS" w:cs="Arial"/>
          <w:sz w:val="22"/>
          <w:szCs w:val="22"/>
          <w:lang w:val="it-IT"/>
        </w:rPr>
        <w:t> </w:t>
      </w:r>
      <w:hyperlink r:id="rId9" w:tgtFrame="_blank" w:tooltip="Legea 211 2004 protectia victimelor infractiunilor" w:history="1">
        <w:r w:rsidRPr="003B1A19">
          <w:rPr>
            <w:rStyle w:val="Hyperlink"/>
            <w:rFonts w:ascii="Trebuchet MS" w:hAnsi="Trebuchet MS" w:cs="Arial"/>
            <w:color w:val="auto"/>
            <w:sz w:val="22"/>
            <w:szCs w:val="22"/>
            <w:lang w:val="it-IT"/>
          </w:rPr>
          <w:t>victime</w:t>
        </w:r>
      </w:hyperlink>
      <w:r w:rsidRPr="003B1A19">
        <w:rPr>
          <w:rStyle w:val="apple-converted-space"/>
          <w:rFonts w:ascii="Trebuchet MS" w:hAnsi="Trebuchet MS" w:cs="Arial"/>
          <w:sz w:val="22"/>
          <w:szCs w:val="22"/>
          <w:lang w:val="it-IT"/>
        </w:rPr>
        <w:t> </w:t>
      </w:r>
      <w:r w:rsidRPr="003B1A19">
        <w:rPr>
          <w:rFonts w:ascii="Trebuchet MS" w:hAnsi="Trebuchet MS" w:cs="Arial"/>
          <w:sz w:val="22"/>
          <w:szCs w:val="22"/>
          <w:lang w:val="it-IT"/>
        </w:rPr>
        <w:t>ale violenţei domestice, în vederea exercitării tuturor drepturilor prevăzute de actele normative în vigoare;</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monitorizează/solicita monitorizarea cazurilor de violenţă domestică din unitatea administrativ-teritorială în care acestea sunt rezidente;</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identifică situaţii de risc pentru părţile implicate în situaţii de violenţă domestică şi îndrumă părţile către servicii de specialitate/mediere;</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realizează la nivel judeţean, baza de date privind cazurile de violenţă domestică şi raportează trimestrial aceste date către Agenţia Naţională pentru Egalitatea de Şanse între Femei şi Bărbaţi;</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organizează şi participă la întâlnirile Echipei Intersectoriale Locale privind prevenirea și combaterea violenței în familie;</w:t>
      </w:r>
    </w:p>
    <w:p w:rsidR="008B1051" w:rsidRPr="003B1A19" w:rsidRDefault="008B1051" w:rsidP="009110F3">
      <w:pPr>
        <w:pStyle w:val="NormalWeb"/>
        <w:numPr>
          <w:ilvl w:val="0"/>
          <w:numId w:val="37"/>
        </w:numPr>
        <w:shd w:val="clear" w:color="auto" w:fill="FFFFFF"/>
        <w:spacing w:before="0" w:beforeAutospacing="0"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colaborează cu alte instituţii, ONG-uri, mijloacele locale de informare în masă pentru campanii de informare şi educare a comunităţilor ţintă, precum şi pentru elaborarea materialelor promoţionale specifice în scopul prevenirii şi combaterii violenţei în familie</w:t>
      </w:r>
    </w:p>
    <w:p w:rsidR="008B1051" w:rsidRPr="003B1A19" w:rsidRDefault="008B1051" w:rsidP="008B1051">
      <w:pPr>
        <w:widowControl w:val="0"/>
        <w:autoSpaceDE w:val="0"/>
        <w:autoSpaceDN w:val="0"/>
        <w:adjustRightInd w:val="0"/>
        <w:ind w:firstLine="360"/>
        <w:jc w:val="both"/>
        <w:outlineLvl w:val="0"/>
        <w:rPr>
          <w:rFonts w:ascii="Trebuchet MS" w:hAnsi="Trebuchet MS" w:cs="Arial"/>
          <w:sz w:val="22"/>
          <w:szCs w:val="22"/>
          <w:lang w:val="ro-RO"/>
        </w:rPr>
      </w:pPr>
    </w:p>
    <w:p w:rsidR="008B1051" w:rsidRPr="003B1A19" w:rsidRDefault="00713ED0" w:rsidP="008B1051">
      <w:pPr>
        <w:widowControl w:val="0"/>
        <w:autoSpaceDE w:val="0"/>
        <w:autoSpaceDN w:val="0"/>
        <w:adjustRightInd w:val="0"/>
        <w:ind w:firstLine="360"/>
        <w:jc w:val="both"/>
        <w:outlineLvl w:val="0"/>
        <w:rPr>
          <w:rFonts w:ascii="Arial" w:hAnsi="Arial" w:cs="Arial"/>
          <w:lang w:val="ro-RO"/>
        </w:rPr>
      </w:pPr>
      <w:r w:rsidRPr="003B1A19">
        <w:rPr>
          <w:rFonts w:ascii="Trebuchet MS" w:hAnsi="Trebuchet MS" w:cs="Arial"/>
          <w:b/>
          <w:bCs/>
          <w:sz w:val="22"/>
          <w:szCs w:val="22"/>
          <w:lang w:val="ro-RO"/>
        </w:rPr>
        <w:t>4</w:t>
      </w:r>
      <w:r w:rsidR="008B1051" w:rsidRPr="003B1A19">
        <w:rPr>
          <w:rFonts w:ascii="Trebuchet MS" w:hAnsi="Trebuchet MS" w:cs="Arial"/>
          <w:b/>
          <w:bCs/>
          <w:sz w:val="22"/>
          <w:szCs w:val="22"/>
          <w:lang w:val="ro-RO"/>
        </w:rPr>
        <w:t>.</w:t>
      </w:r>
      <w:r w:rsidRPr="003B1A19">
        <w:rPr>
          <w:rFonts w:ascii="Trebuchet MS" w:hAnsi="Trebuchet MS" w:cs="Arial"/>
          <w:b/>
          <w:bCs/>
          <w:sz w:val="22"/>
          <w:szCs w:val="22"/>
          <w:lang w:val="ro-RO"/>
        </w:rPr>
        <w:t>4</w:t>
      </w:r>
      <w:r w:rsidR="008B1051" w:rsidRPr="003B1A19">
        <w:rPr>
          <w:rFonts w:ascii="Trebuchet MS" w:hAnsi="Trebuchet MS" w:cs="Arial"/>
          <w:b/>
          <w:bCs/>
          <w:sz w:val="22"/>
          <w:szCs w:val="22"/>
          <w:lang w:val="ro-RO"/>
        </w:rPr>
        <w:t xml:space="preserve">.1 </w:t>
      </w:r>
      <w:r w:rsidR="008B1051" w:rsidRPr="003B1A19">
        <w:rPr>
          <w:rFonts w:ascii="Trebuchet MS" w:hAnsi="Trebuchet MS" w:cs="Arial"/>
          <w:b/>
          <w:sz w:val="22"/>
          <w:szCs w:val="22"/>
          <w:lang w:val="ro-RO"/>
        </w:rPr>
        <w:t>COMPARTIMENTUL LOCUIRE INCLUZIVA  (C.L.I.)</w:t>
      </w:r>
    </w:p>
    <w:p w:rsidR="008B1051" w:rsidRPr="003B1A19" w:rsidRDefault="008B1051" w:rsidP="008B1051">
      <w:pPr>
        <w:widowControl w:val="0"/>
        <w:autoSpaceDE w:val="0"/>
        <w:autoSpaceDN w:val="0"/>
        <w:adjustRightInd w:val="0"/>
        <w:jc w:val="both"/>
        <w:outlineLvl w:val="0"/>
        <w:rPr>
          <w:rFonts w:ascii="Courier New" w:hAnsi="Courier New" w:cs="Courier New"/>
          <w:sz w:val="22"/>
          <w:szCs w:val="22"/>
          <w:shd w:val="clear" w:color="auto" w:fill="FFFFFF"/>
        </w:rPr>
      </w:pPr>
    </w:p>
    <w:p w:rsidR="008B1051" w:rsidRPr="003B1A19" w:rsidRDefault="008B1051" w:rsidP="008B1051">
      <w:pPr>
        <w:widowControl w:val="0"/>
        <w:autoSpaceDE w:val="0"/>
        <w:autoSpaceDN w:val="0"/>
        <w:adjustRightInd w:val="0"/>
        <w:spacing w:line="276" w:lineRule="auto"/>
        <w:jc w:val="both"/>
        <w:outlineLvl w:val="0"/>
        <w:rPr>
          <w:rFonts w:ascii="Trebuchet MS" w:hAnsi="Trebuchet MS" w:cs="Courier New"/>
          <w:sz w:val="22"/>
          <w:szCs w:val="22"/>
          <w:shd w:val="clear" w:color="auto" w:fill="FFFFFF"/>
        </w:rPr>
      </w:pPr>
      <w:r w:rsidRPr="003B1A19">
        <w:rPr>
          <w:rFonts w:ascii="Trebuchet MS" w:hAnsi="Trebuchet MS" w:cs="Courier New"/>
          <w:sz w:val="22"/>
          <w:szCs w:val="22"/>
          <w:shd w:val="clear" w:color="auto" w:fill="FFFFFF"/>
        </w:rPr>
        <w:t>Potrivit prevederilor legale, Locuirea incluzivă este o formă de găzduire bazată pe asigurarea respectării setului de standarde cu privire la principiile alegerii şi controlului, nonsegregării, adaptării, accesibilităţii, sustenabilităţii, diversităţii, siguranţei şi separării furnizării locuirii de furnizarea serviciilor de sprijin.</w:t>
      </w:r>
    </w:p>
    <w:p w:rsidR="008B1051" w:rsidRPr="003B1A19" w:rsidRDefault="008B1051" w:rsidP="008B1051">
      <w:pPr>
        <w:widowControl w:val="0"/>
        <w:autoSpaceDE w:val="0"/>
        <w:autoSpaceDN w:val="0"/>
        <w:adjustRightInd w:val="0"/>
        <w:spacing w:line="276" w:lineRule="auto"/>
        <w:jc w:val="both"/>
        <w:outlineLvl w:val="0"/>
        <w:rPr>
          <w:rFonts w:ascii="Trebuchet MS" w:hAnsi="Trebuchet MS" w:cs="Courier New"/>
          <w:sz w:val="22"/>
          <w:szCs w:val="22"/>
          <w:shd w:val="clear" w:color="auto" w:fill="FFFFFF"/>
        </w:rPr>
      </w:pPr>
      <w:r w:rsidRPr="003B1A19">
        <w:rPr>
          <w:rFonts w:ascii="Trebuchet MS" w:hAnsi="Trebuchet MS" w:cs="Courier New"/>
          <w:sz w:val="22"/>
          <w:szCs w:val="22"/>
          <w:shd w:val="clear" w:color="auto" w:fill="FFFFFF"/>
        </w:rPr>
        <w:t>Atributiile compartimentului sunt de administrare corectă şi eficientă a reţelei de locuinţe incluzive în comunitate, in baza actelor normative specifice.</w:t>
      </w:r>
    </w:p>
    <w:p w:rsidR="00E239FB" w:rsidRPr="003B1A19" w:rsidRDefault="00E239FB" w:rsidP="008B1051">
      <w:pPr>
        <w:widowControl w:val="0"/>
        <w:autoSpaceDE w:val="0"/>
        <w:autoSpaceDN w:val="0"/>
        <w:adjustRightInd w:val="0"/>
        <w:spacing w:line="276" w:lineRule="auto"/>
        <w:jc w:val="both"/>
        <w:outlineLvl w:val="0"/>
        <w:rPr>
          <w:rFonts w:ascii="Trebuchet MS" w:hAnsi="Trebuchet MS" w:cs="Courier New"/>
          <w:sz w:val="22"/>
          <w:szCs w:val="22"/>
          <w:shd w:val="clear" w:color="auto" w:fill="FFFFFF"/>
        </w:rPr>
      </w:pPr>
      <w:r w:rsidRPr="003B1A19">
        <w:rPr>
          <w:rFonts w:ascii="Trebuchet MS" w:hAnsi="Trebuchet MS" w:cs="Courier New"/>
          <w:sz w:val="22"/>
          <w:szCs w:val="22"/>
          <w:shd w:val="clear" w:color="auto" w:fill="FFFFFF"/>
        </w:rPr>
        <w:t xml:space="preserve">- </w:t>
      </w:r>
      <w:r w:rsidRPr="003B1A19">
        <w:rPr>
          <w:rFonts w:ascii="Trebuchet MS" w:hAnsi="Trebuchet MS" w:cs="Arial"/>
          <w:sz w:val="22"/>
          <w:szCs w:val="22"/>
          <w:lang w:val="ro-RO"/>
        </w:rPr>
        <w:t>stabileste criteriile de admitere/selectie in Locuinta incluziva amplasată in municipiul Târgu-Mureș, strada Rozmarinului nr.56/2</w:t>
      </w:r>
    </w:p>
    <w:p w:rsidR="00E239FB" w:rsidRPr="003B1A19" w:rsidRDefault="00E239FB" w:rsidP="008B1051">
      <w:pPr>
        <w:widowControl w:val="0"/>
        <w:autoSpaceDE w:val="0"/>
        <w:autoSpaceDN w:val="0"/>
        <w:adjustRightInd w:val="0"/>
        <w:spacing w:line="276" w:lineRule="auto"/>
        <w:jc w:val="both"/>
        <w:outlineLvl w:val="0"/>
        <w:rPr>
          <w:rFonts w:ascii="Trebuchet MS" w:hAnsi="Trebuchet MS" w:cs="Courier New"/>
          <w:sz w:val="22"/>
          <w:szCs w:val="22"/>
          <w:shd w:val="clear" w:color="auto" w:fill="FFFFFF"/>
        </w:rPr>
      </w:pP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Art.55 R</w:t>
      </w:r>
      <w:r w:rsidRPr="003B1A19">
        <w:rPr>
          <w:rFonts w:ascii="Trebuchet MS" w:hAnsi="Trebuchet MS" w:cs="Arial"/>
          <w:sz w:val="22"/>
          <w:szCs w:val="22"/>
          <w:lang w:val="ro-RO"/>
        </w:rPr>
        <w:t>elaţii organizatorice:</w:t>
      </w:r>
    </w:p>
    <w:p w:rsidR="008B1051" w:rsidRPr="003B1A19"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-se subordonează Sefului de serviciu și Directorului General Adjunct pentru asistenţa socială a persoanelor adulte</w:t>
      </w:r>
    </w:p>
    <w:p w:rsidR="008B1051" w:rsidRPr="003B1A19"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-colaborează cu toate serviciile din cadrul DGASPC.</w:t>
      </w:r>
    </w:p>
    <w:p w:rsidR="008B1051" w:rsidRPr="003B1A19" w:rsidRDefault="008B1051" w:rsidP="008B1051">
      <w:pPr>
        <w:pStyle w:val="NormalWeb"/>
        <w:spacing w:before="0" w:beforeAutospacing="0" w:after="160" w:line="259" w:lineRule="auto"/>
        <w:jc w:val="both"/>
        <w:rPr>
          <w:rFonts w:ascii="Trebuchet MS" w:hAnsi="Trebuchet MS" w:cs="Arial"/>
          <w:sz w:val="22"/>
          <w:szCs w:val="22"/>
          <w:lang w:val="ro-RO"/>
        </w:rPr>
      </w:pPr>
    </w:p>
    <w:p w:rsidR="008B1051" w:rsidRPr="003B1A19" w:rsidRDefault="00713ED0" w:rsidP="008B1051">
      <w:pPr>
        <w:spacing w:after="120" w:line="276" w:lineRule="auto"/>
        <w:jc w:val="both"/>
        <w:rPr>
          <w:rFonts w:ascii="Trebuchet MS" w:hAnsi="Trebuchet MS" w:cs="Arial"/>
          <w:sz w:val="22"/>
          <w:szCs w:val="22"/>
          <w:lang w:val="ro-RO"/>
        </w:rPr>
      </w:pPr>
      <w:r w:rsidRPr="003B1A19">
        <w:rPr>
          <w:rFonts w:ascii="Trebuchet MS" w:hAnsi="Trebuchet MS" w:cs="Arial"/>
          <w:b/>
          <w:bCs/>
          <w:sz w:val="22"/>
          <w:szCs w:val="22"/>
          <w:lang w:val="it-IT"/>
        </w:rPr>
        <w:t>4</w:t>
      </w:r>
      <w:r w:rsidR="008B1051" w:rsidRPr="003B1A19">
        <w:rPr>
          <w:rFonts w:ascii="Trebuchet MS" w:hAnsi="Trebuchet MS" w:cs="Arial"/>
          <w:b/>
          <w:bCs/>
          <w:sz w:val="22"/>
          <w:szCs w:val="22"/>
          <w:lang w:val="it-IT"/>
        </w:rPr>
        <w:t>.</w:t>
      </w:r>
      <w:r w:rsidRPr="003B1A19">
        <w:rPr>
          <w:rFonts w:ascii="Trebuchet MS" w:hAnsi="Trebuchet MS" w:cs="Arial"/>
          <w:b/>
          <w:bCs/>
          <w:sz w:val="22"/>
          <w:szCs w:val="22"/>
          <w:lang w:val="it-IT"/>
        </w:rPr>
        <w:t>5.</w:t>
      </w:r>
      <w:r w:rsidR="008B1051" w:rsidRPr="003B1A19">
        <w:rPr>
          <w:rFonts w:ascii="Trebuchet MS" w:hAnsi="Trebuchet MS" w:cs="Arial"/>
          <w:b/>
          <w:bCs/>
          <w:sz w:val="22"/>
          <w:szCs w:val="22"/>
          <w:lang w:val="it-IT"/>
        </w:rPr>
        <w:t xml:space="preserve"> COMPARTIMENTUL PENTRU SPRIJINIREA VICTIMELOR INFRACȚIUNILOR</w:t>
      </w:r>
      <w:r w:rsidR="008B1051" w:rsidRPr="003B1A19">
        <w:rPr>
          <w:rFonts w:ascii="Trebuchet MS" w:hAnsi="Trebuchet MS" w:cs="Arial"/>
          <w:b/>
          <w:sz w:val="22"/>
          <w:szCs w:val="22"/>
          <w:lang w:val="ro-RO"/>
        </w:rPr>
        <w:t xml:space="preserve"> (CSVI)</w:t>
      </w:r>
    </w:p>
    <w:p w:rsidR="008B1051" w:rsidRPr="003B1A19" w:rsidRDefault="008B1051" w:rsidP="008B1051">
      <w:pPr>
        <w:spacing w:after="120" w:line="276" w:lineRule="auto"/>
        <w:jc w:val="both"/>
        <w:rPr>
          <w:rFonts w:ascii="Trebuchet MS" w:hAnsi="Trebuchet MS" w:cs="Arial"/>
          <w:sz w:val="22"/>
          <w:szCs w:val="22"/>
          <w:lang w:val="it-IT"/>
        </w:rPr>
      </w:pPr>
      <w:r w:rsidRPr="003B1A19">
        <w:rPr>
          <w:rFonts w:ascii="Trebuchet MS" w:hAnsi="Trebuchet MS" w:cs="Arial"/>
          <w:sz w:val="22"/>
          <w:szCs w:val="22"/>
          <w:lang w:val="ro-RO"/>
        </w:rPr>
        <w:t xml:space="preserve">Compartimentul are ca obiect principal de activitate </w:t>
      </w:r>
      <w:r w:rsidRPr="003B1A19">
        <w:rPr>
          <w:rFonts w:ascii="Trebuchet MS" w:hAnsi="Trebuchet MS" w:cs="Courier New"/>
          <w:sz w:val="22"/>
          <w:szCs w:val="22"/>
          <w:lang w:val="it-IT"/>
        </w:rPr>
        <w:t>acordarea de servicii de sprijin şi protecţie pentru victimele infracţiunilor,</w:t>
      </w:r>
      <w:r w:rsidRPr="003B1A19">
        <w:rPr>
          <w:rFonts w:ascii="Trebuchet MS" w:hAnsi="Trebuchet MS" w:cs="Arial"/>
          <w:sz w:val="22"/>
          <w:szCs w:val="22"/>
          <w:lang w:val="ro-RO"/>
        </w:rPr>
        <w:t xml:space="preserve"> având următoarele atribuţii principale: </w:t>
      </w:r>
    </w:p>
    <w:p w:rsidR="008B1051" w:rsidRPr="003B1A19" w:rsidRDefault="008B1051" w:rsidP="008B1051">
      <w:pPr>
        <w:pStyle w:val="al"/>
        <w:spacing w:before="0" w:beforeAutospacing="0" w:after="120" w:afterAutospacing="0" w:line="276" w:lineRule="auto"/>
        <w:jc w:val="both"/>
        <w:rPr>
          <w:rFonts w:ascii="Trebuchet MS" w:hAnsi="Trebuchet MS" w:cs="Arial"/>
          <w:sz w:val="22"/>
          <w:szCs w:val="22"/>
        </w:rPr>
      </w:pPr>
      <w:r w:rsidRPr="003B1A19">
        <w:rPr>
          <w:rFonts w:ascii="Trebuchet MS" w:hAnsi="Trebuchet MS" w:cs="Arial"/>
          <w:sz w:val="22"/>
          <w:szCs w:val="22"/>
        </w:rPr>
        <w:t xml:space="preserve">I. </w:t>
      </w:r>
      <w:r w:rsidRPr="003B1A19">
        <w:rPr>
          <w:rFonts w:ascii="Trebuchet MS" w:hAnsi="Trebuchet MS" w:cs="Arial"/>
          <w:b/>
          <w:sz w:val="22"/>
          <w:szCs w:val="22"/>
        </w:rPr>
        <w:t>Evaluarea</w:t>
      </w:r>
      <w:r w:rsidRPr="003B1A19">
        <w:rPr>
          <w:rFonts w:ascii="Trebuchet MS" w:hAnsi="Trebuchet MS" w:cs="Arial"/>
          <w:sz w:val="22"/>
          <w:szCs w:val="22"/>
        </w:rPr>
        <w:t xml:space="preserve"> victimelor în vederea identificării nevoilor de asistență, protecție și serviciilor de sprijin și protecție adecvate, prin furnizarea următoarelor:</w:t>
      </w:r>
    </w:p>
    <w:p w:rsidR="008B1051" w:rsidRPr="003B1A19"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3B1A19">
        <w:rPr>
          <w:rFonts w:ascii="Trebuchet MS" w:hAnsi="Trebuchet MS" w:cs="Arial"/>
          <w:sz w:val="22"/>
          <w:szCs w:val="22"/>
        </w:rPr>
        <w:t>a) informare privind drepturile victimei;</w:t>
      </w:r>
    </w:p>
    <w:p w:rsidR="008B1051" w:rsidRPr="003B1A19"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3B1A19">
        <w:rPr>
          <w:rFonts w:ascii="Trebuchet MS" w:hAnsi="Trebuchet MS" w:cs="Arial"/>
          <w:sz w:val="22"/>
          <w:szCs w:val="22"/>
        </w:rPr>
        <w:t>b) consiliere psihologică, consiliere cu privire la riscurile de victimizare secundară și repetată sau de intimidare și răzbunare;</w:t>
      </w:r>
    </w:p>
    <w:p w:rsidR="008B1051" w:rsidRPr="003B1A19"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3B1A19">
        <w:rPr>
          <w:rFonts w:ascii="Trebuchet MS" w:hAnsi="Trebuchet MS" w:cs="Arial"/>
          <w:sz w:val="22"/>
          <w:szCs w:val="22"/>
        </w:rPr>
        <w:lastRenderedPageBreak/>
        <w:t>c) consiliere privind aspectele financiare și practice subsecvente infracțiunii;</w:t>
      </w:r>
    </w:p>
    <w:p w:rsidR="008B1051" w:rsidRPr="003B1A19"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3B1A19">
        <w:rPr>
          <w:rFonts w:ascii="Trebuchet MS" w:hAnsi="Trebuchet MS" w:cs="Arial"/>
          <w:sz w:val="22"/>
          <w:szCs w:val="22"/>
        </w:rPr>
        <w:t>d) servicii de inserție/reinserție socială;</w:t>
      </w:r>
    </w:p>
    <w:p w:rsidR="008B1051" w:rsidRPr="003B1A19"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3B1A19">
        <w:rPr>
          <w:rFonts w:ascii="Trebuchet MS" w:hAnsi="Trebuchet MS" w:cs="Arial"/>
          <w:sz w:val="22"/>
          <w:szCs w:val="22"/>
        </w:rPr>
        <w:t>e) sprijin emoțional și social în scopul reintegrării sociale;</w:t>
      </w:r>
    </w:p>
    <w:p w:rsidR="008B1051" w:rsidRPr="003B1A19"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3B1A19">
        <w:rPr>
          <w:rFonts w:ascii="Trebuchet MS" w:hAnsi="Trebuchet MS" w:cs="Arial"/>
          <w:sz w:val="22"/>
          <w:szCs w:val="22"/>
        </w:rPr>
        <w:t>f) informații și consiliere cu privire la rolul victimei în cadrul procedurilor penale, inclusiv pregătirea pentru participarea la proces. Aceste servicii de informații și consiliere nu includ asistența juridică gratuită a victimelor unor infracțiuni prevăzută la art. 14-20 ori asistența juridică a persoanei vătămate prevăzută în Legea nr. 153/2010 privind Codul de procedură penală, cu modificările și completările ulterioare;</w:t>
      </w:r>
    </w:p>
    <w:p w:rsidR="008B1051" w:rsidRPr="003B1A19"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3B1A19">
        <w:rPr>
          <w:rFonts w:ascii="Trebuchet MS" w:hAnsi="Trebuchet MS" w:cs="Arial"/>
          <w:sz w:val="22"/>
          <w:szCs w:val="22"/>
        </w:rPr>
        <w:t>g) îndrumarea victimei către alte servicii specializate, atunci când este cazul: servicii sociale, servicii medicale, servicii de ocupare, de educație sau alte servicii de interes general acordate în condițiile legii.</w:t>
      </w:r>
    </w:p>
    <w:p w:rsidR="008B1051" w:rsidRPr="003B1A19"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3B1A19">
        <w:rPr>
          <w:rFonts w:ascii="Trebuchet MS" w:hAnsi="Trebuchet MS" w:cs="Arial"/>
          <w:sz w:val="22"/>
          <w:szCs w:val="22"/>
        </w:rPr>
        <w:t xml:space="preserve"> </w:t>
      </w:r>
      <w:r w:rsidRPr="003B1A19">
        <w:rPr>
          <w:rFonts w:ascii="Trebuchet MS" w:hAnsi="Trebuchet MS" w:cs="Arial"/>
          <w:b/>
          <w:sz w:val="22"/>
          <w:szCs w:val="22"/>
        </w:rPr>
        <w:t>II</w:t>
      </w:r>
      <w:r w:rsidRPr="003B1A19">
        <w:rPr>
          <w:rFonts w:ascii="Trebuchet MS" w:hAnsi="Trebuchet MS" w:cs="Arial"/>
          <w:sz w:val="22"/>
          <w:szCs w:val="22"/>
        </w:rPr>
        <w:t xml:space="preserve">. Crează și ține </w:t>
      </w:r>
      <w:r w:rsidRPr="003B1A19">
        <w:rPr>
          <w:rFonts w:ascii="Trebuchet MS" w:hAnsi="Trebuchet MS" w:cs="Arial"/>
          <w:b/>
          <w:sz w:val="22"/>
          <w:szCs w:val="22"/>
        </w:rPr>
        <w:t>Registrul special</w:t>
      </w:r>
      <w:r w:rsidRPr="003B1A19">
        <w:rPr>
          <w:rFonts w:ascii="Trebuchet MS" w:hAnsi="Trebuchet MS" w:cs="Arial"/>
          <w:sz w:val="22"/>
          <w:szCs w:val="22"/>
        </w:rPr>
        <w:t xml:space="preserve"> privind victimele infracțiunilor referite serviciilor de sprijin și protecție, în care se vor consemna date privind victimele ce au beneficiat de măsurile de sprijin și protecție furnizate de compartiment (identitatea victimei, cel mai recent domiciliu, CNP-ul, date de contact ale acesteia, data nașterii, cetățenia, genul, tipul infracțiunii, serviciile către care a fost referită, data referirii și modalitatea de referire, necesitatea instituirii unor măsuri de protecție specială);</w:t>
      </w:r>
    </w:p>
    <w:p w:rsidR="008B1051" w:rsidRPr="003B1A19"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3B1A19">
        <w:rPr>
          <w:rFonts w:ascii="Trebuchet MS" w:hAnsi="Trebuchet MS" w:cs="Arial"/>
          <w:b/>
          <w:sz w:val="22"/>
          <w:szCs w:val="22"/>
        </w:rPr>
        <w:t>III.</w:t>
      </w:r>
      <w:r w:rsidRPr="003B1A19">
        <w:rPr>
          <w:rFonts w:ascii="Trebuchet MS" w:hAnsi="Trebuchet MS" w:cs="Arial"/>
          <w:sz w:val="22"/>
          <w:szCs w:val="22"/>
        </w:rPr>
        <w:t xml:space="preserve"> </w:t>
      </w:r>
      <w:r w:rsidRPr="003B1A19">
        <w:rPr>
          <w:rFonts w:ascii="Trebuchet MS" w:hAnsi="Trebuchet MS" w:cs="Arial"/>
          <w:b/>
          <w:sz w:val="22"/>
          <w:szCs w:val="22"/>
        </w:rPr>
        <w:t>Transmite semestrial</w:t>
      </w:r>
      <w:r w:rsidRPr="003B1A19">
        <w:rPr>
          <w:rFonts w:ascii="Trebuchet MS" w:hAnsi="Trebuchet MS" w:cs="Arial"/>
          <w:sz w:val="22"/>
          <w:szCs w:val="22"/>
        </w:rPr>
        <w:t xml:space="preserve"> către Ministerul Justiției datele statistice cuprinse în Registrul special privind victimele infracțiunilor referite serviciilor de sprijin și protecție. Datele statistice privind victimele traficului de persoane se transmit și Agenției Naționale împotriva Traficului de Persoane;</w:t>
      </w:r>
    </w:p>
    <w:p w:rsidR="008B1051" w:rsidRPr="003B1A19"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3B1A19">
        <w:rPr>
          <w:rFonts w:ascii="Trebuchet MS" w:hAnsi="Trebuchet MS" w:cs="Arial"/>
          <w:b/>
          <w:sz w:val="22"/>
          <w:szCs w:val="22"/>
        </w:rPr>
        <w:t xml:space="preserve"> IV.</w:t>
      </w:r>
      <w:r w:rsidRPr="003B1A19">
        <w:rPr>
          <w:rFonts w:ascii="Trebuchet MS" w:hAnsi="Trebuchet MS" w:cs="Arial"/>
          <w:sz w:val="22"/>
          <w:szCs w:val="22"/>
        </w:rPr>
        <w:t xml:space="preserve"> Întocmește un </w:t>
      </w:r>
      <w:r w:rsidRPr="003B1A19">
        <w:rPr>
          <w:rFonts w:ascii="Trebuchet MS" w:hAnsi="Trebuchet MS" w:cs="Arial"/>
          <w:b/>
          <w:sz w:val="22"/>
          <w:szCs w:val="22"/>
        </w:rPr>
        <w:t>referat de evaluare</w:t>
      </w:r>
      <w:r w:rsidRPr="003B1A19">
        <w:rPr>
          <w:rFonts w:ascii="Trebuchet MS" w:hAnsi="Trebuchet MS" w:cs="Arial"/>
          <w:sz w:val="22"/>
          <w:szCs w:val="22"/>
        </w:rPr>
        <w:t xml:space="preserve"> cu rezultatele evaluării, care va conține:</w:t>
      </w:r>
    </w:p>
    <w:p w:rsidR="008B1051" w:rsidRPr="003B1A19"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3B1A19">
        <w:rPr>
          <w:rFonts w:ascii="Trebuchet MS" w:hAnsi="Trebuchet MS" w:cs="Arial"/>
          <w:sz w:val="22"/>
          <w:szCs w:val="22"/>
        </w:rPr>
        <w:t>a) datele de identificare a victimei;</w:t>
      </w:r>
    </w:p>
    <w:p w:rsidR="008B1051" w:rsidRPr="003B1A19" w:rsidRDefault="008B1051" w:rsidP="008B1051">
      <w:pPr>
        <w:spacing w:after="120" w:line="276" w:lineRule="auto"/>
        <w:ind w:firstLine="360"/>
        <w:jc w:val="both"/>
        <w:rPr>
          <w:rFonts w:ascii="Trebuchet MS" w:hAnsi="Trebuchet MS" w:cs="Arial"/>
          <w:sz w:val="22"/>
          <w:szCs w:val="22"/>
          <w:lang w:val="it-IT" w:eastAsia="ro-RO"/>
        </w:rPr>
      </w:pPr>
      <w:r w:rsidRPr="003B1A19">
        <w:rPr>
          <w:rFonts w:ascii="Trebuchet MS" w:hAnsi="Trebuchet MS" w:cs="Arial"/>
          <w:sz w:val="22"/>
          <w:szCs w:val="22"/>
          <w:lang w:val="it-IT" w:eastAsia="ro-RO"/>
        </w:rPr>
        <w:t>b) tipul vătămării suferite de victimă prin comiterea faptei;</w:t>
      </w:r>
    </w:p>
    <w:p w:rsidR="008B1051" w:rsidRPr="003B1A19" w:rsidRDefault="008B1051" w:rsidP="008B1051">
      <w:pPr>
        <w:spacing w:after="120" w:line="276" w:lineRule="auto"/>
        <w:ind w:firstLine="360"/>
        <w:jc w:val="both"/>
        <w:rPr>
          <w:rFonts w:ascii="Trebuchet MS" w:hAnsi="Trebuchet MS" w:cs="Arial"/>
          <w:sz w:val="22"/>
          <w:szCs w:val="22"/>
          <w:lang w:val="it-IT" w:eastAsia="ro-RO"/>
        </w:rPr>
      </w:pPr>
      <w:r w:rsidRPr="003B1A19">
        <w:rPr>
          <w:rFonts w:ascii="Trebuchet MS" w:hAnsi="Trebuchet MS" w:cs="Arial"/>
          <w:sz w:val="22"/>
          <w:szCs w:val="22"/>
          <w:lang w:val="it-IT" w:eastAsia="ro-RO"/>
        </w:rPr>
        <w:t>c) starea fizică și psihică a acesteia;</w:t>
      </w:r>
    </w:p>
    <w:p w:rsidR="008B1051" w:rsidRPr="003B1A19" w:rsidRDefault="008B1051" w:rsidP="008B1051">
      <w:pPr>
        <w:spacing w:after="120" w:line="276" w:lineRule="auto"/>
        <w:ind w:firstLine="360"/>
        <w:jc w:val="both"/>
        <w:rPr>
          <w:rFonts w:ascii="Trebuchet MS" w:hAnsi="Trebuchet MS" w:cs="Arial"/>
          <w:sz w:val="22"/>
          <w:szCs w:val="22"/>
          <w:lang w:val="fr-FR" w:eastAsia="ro-RO"/>
        </w:rPr>
      </w:pPr>
      <w:r w:rsidRPr="003B1A19">
        <w:rPr>
          <w:rFonts w:ascii="Trebuchet MS" w:hAnsi="Trebuchet MS" w:cs="Arial"/>
          <w:sz w:val="22"/>
          <w:szCs w:val="22"/>
          <w:lang w:val="fr-FR" w:eastAsia="ro-RO"/>
        </w:rPr>
        <w:t>d) nevoile de protecție specifice ale victimei;</w:t>
      </w:r>
    </w:p>
    <w:p w:rsidR="008B1051" w:rsidRPr="003B1A19" w:rsidRDefault="008B1051" w:rsidP="008B1051">
      <w:pPr>
        <w:spacing w:after="120" w:line="276" w:lineRule="auto"/>
        <w:ind w:firstLine="360"/>
        <w:jc w:val="both"/>
        <w:rPr>
          <w:rFonts w:ascii="Trebuchet MS" w:hAnsi="Trebuchet MS" w:cs="Arial"/>
          <w:sz w:val="22"/>
          <w:szCs w:val="22"/>
          <w:lang w:val="it-IT" w:eastAsia="ro-RO"/>
        </w:rPr>
      </w:pPr>
      <w:r w:rsidRPr="003B1A19">
        <w:rPr>
          <w:rFonts w:ascii="Trebuchet MS" w:hAnsi="Trebuchet MS" w:cs="Arial"/>
          <w:sz w:val="22"/>
          <w:szCs w:val="22"/>
          <w:lang w:val="it-IT" w:eastAsia="ro-RO"/>
        </w:rPr>
        <w:t>e) tipurile de servicii de sprijin și protecție de care victima poate beneficia și durata    acestora. Durata poate fi prelungită, atunci când este necesar;</w:t>
      </w:r>
    </w:p>
    <w:p w:rsidR="008B1051" w:rsidRPr="003B1A19" w:rsidRDefault="008B1051" w:rsidP="008B1051">
      <w:pPr>
        <w:spacing w:after="120" w:line="276" w:lineRule="auto"/>
        <w:ind w:firstLine="360"/>
        <w:jc w:val="both"/>
        <w:rPr>
          <w:rFonts w:ascii="Trebuchet MS" w:hAnsi="Trebuchet MS" w:cs="Arial"/>
          <w:sz w:val="22"/>
          <w:szCs w:val="22"/>
          <w:lang w:val="it-IT" w:eastAsia="ro-RO"/>
        </w:rPr>
      </w:pPr>
      <w:r w:rsidRPr="003B1A19">
        <w:rPr>
          <w:rFonts w:ascii="Trebuchet MS" w:hAnsi="Trebuchet MS" w:cs="Arial"/>
          <w:sz w:val="22"/>
          <w:szCs w:val="22"/>
          <w:lang w:val="it-IT" w:eastAsia="ro-RO"/>
        </w:rPr>
        <w:t>f) decizia de referire a victimei către alte servicii specializate, atunci când este cazul.</w:t>
      </w:r>
    </w:p>
    <w:p w:rsidR="008B1051" w:rsidRPr="003B1A19" w:rsidRDefault="008B1051" w:rsidP="008B1051">
      <w:pPr>
        <w:spacing w:after="120" w:line="276" w:lineRule="auto"/>
        <w:ind w:firstLine="360"/>
        <w:jc w:val="both"/>
        <w:rPr>
          <w:rFonts w:ascii="Trebuchet MS" w:hAnsi="Trebuchet MS" w:cs="Arial"/>
          <w:sz w:val="22"/>
          <w:szCs w:val="22"/>
          <w:lang w:val="it-IT" w:eastAsia="ro-RO"/>
        </w:rPr>
      </w:pPr>
      <w:r w:rsidRPr="003B1A19">
        <w:rPr>
          <w:rFonts w:ascii="Trebuchet MS" w:hAnsi="Trebuchet MS" w:cs="Arial"/>
          <w:b/>
          <w:sz w:val="22"/>
          <w:szCs w:val="22"/>
          <w:lang w:val="it-IT" w:eastAsia="ro-RO"/>
        </w:rPr>
        <w:t>V.</w:t>
      </w:r>
      <w:r w:rsidRPr="003B1A19">
        <w:rPr>
          <w:rFonts w:ascii="Trebuchet MS" w:hAnsi="Trebuchet MS" w:cs="Arial"/>
          <w:sz w:val="22"/>
          <w:szCs w:val="22"/>
          <w:lang w:val="it-IT" w:eastAsia="ro-RO"/>
        </w:rPr>
        <w:t xml:space="preserve"> Pune la dispoziția organelor judiciare, la cererea acestora, în copie, în condițiile legii, referatul de evaluare, atunci când victima participă la procesul penal în calitate de martor, persoană vătămată sau parte civilă;</w:t>
      </w:r>
    </w:p>
    <w:p w:rsidR="008B1051" w:rsidRPr="003B1A19" w:rsidRDefault="008B1051" w:rsidP="008B1051">
      <w:pPr>
        <w:spacing w:after="120" w:line="276" w:lineRule="auto"/>
        <w:ind w:firstLine="360"/>
        <w:jc w:val="both"/>
        <w:rPr>
          <w:rFonts w:ascii="Trebuchet MS" w:hAnsi="Trebuchet MS" w:cs="Arial"/>
          <w:sz w:val="22"/>
          <w:szCs w:val="22"/>
          <w:lang w:val="it-IT"/>
        </w:rPr>
      </w:pPr>
      <w:r w:rsidRPr="003B1A19">
        <w:rPr>
          <w:rFonts w:ascii="Trebuchet MS" w:hAnsi="Trebuchet MS" w:cs="Arial"/>
          <w:b/>
          <w:sz w:val="22"/>
          <w:szCs w:val="22"/>
          <w:lang w:val="it-IT" w:eastAsia="ro-RO"/>
        </w:rPr>
        <w:t>VI.</w:t>
      </w:r>
      <w:r w:rsidRPr="003B1A19">
        <w:rPr>
          <w:rFonts w:ascii="Trebuchet MS" w:hAnsi="Trebuchet MS" w:cs="Arial"/>
          <w:sz w:val="22"/>
          <w:szCs w:val="22"/>
          <w:lang w:val="it-IT" w:eastAsia="ro-RO"/>
        </w:rPr>
        <w:t xml:space="preserve"> Comunică</w:t>
      </w:r>
      <w:r w:rsidRPr="003B1A19">
        <w:rPr>
          <w:rFonts w:ascii="Trebuchet MS" w:hAnsi="Trebuchet MS" w:cs="Arial"/>
          <w:sz w:val="22"/>
          <w:szCs w:val="22"/>
          <w:lang w:val="it-IT"/>
        </w:rPr>
        <w:t xml:space="preserve"> victimei, la primul contact,</w:t>
      </w:r>
      <w:r w:rsidRPr="003B1A19">
        <w:rPr>
          <w:rFonts w:ascii="Trebuchet MS" w:hAnsi="Trebuchet MS" w:cs="Arial"/>
          <w:sz w:val="22"/>
          <w:szCs w:val="22"/>
          <w:lang w:val="it-IT" w:eastAsia="ro-RO"/>
        </w:rPr>
        <w:t xml:space="preserve"> dacă aceasta</w:t>
      </w:r>
      <w:r w:rsidRPr="003B1A19">
        <w:rPr>
          <w:rFonts w:ascii="Trebuchet MS" w:hAnsi="Trebuchet MS" w:cs="Arial"/>
          <w:sz w:val="22"/>
          <w:szCs w:val="22"/>
          <w:lang w:val="it-IT"/>
        </w:rPr>
        <w:t xml:space="preserve"> nu a sesizat fapta organelor de urmărire penală, drepturile prevăzute de lege, respectiv: </w:t>
      </w:r>
    </w:p>
    <w:p w:rsidR="008B1051" w:rsidRPr="003B1A19" w:rsidRDefault="008B1051" w:rsidP="008B1051">
      <w:pPr>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a) tipul de sprijin pe care victimele îl pot primi și din partea cui, inclusiv, în cazul în care este relevant, informații de bază privind accesul la asistență medicală, orice tip de asistență specializată, inclusiv asistență psihologică și cazare alternativă;</w:t>
      </w:r>
    </w:p>
    <w:p w:rsidR="008B1051" w:rsidRPr="003B1A19" w:rsidRDefault="008B1051" w:rsidP="008B1051">
      <w:pPr>
        <w:spacing w:after="120" w:line="276" w:lineRule="auto"/>
        <w:ind w:firstLine="360"/>
        <w:jc w:val="both"/>
        <w:rPr>
          <w:rFonts w:ascii="Trebuchet MS" w:hAnsi="Trebuchet MS" w:cs="Arial"/>
          <w:sz w:val="22"/>
          <w:szCs w:val="22"/>
          <w:lang w:val="fr-FR"/>
        </w:rPr>
      </w:pPr>
      <w:r w:rsidRPr="003B1A19">
        <w:rPr>
          <w:rFonts w:ascii="Trebuchet MS" w:hAnsi="Trebuchet MS" w:cs="Arial"/>
          <w:sz w:val="22"/>
          <w:szCs w:val="22"/>
          <w:lang w:val="fr-FR"/>
        </w:rPr>
        <w:t>b) organul de urmărire penală la care pot face plângere;</w:t>
      </w:r>
    </w:p>
    <w:p w:rsidR="008B1051" w:rsidRPr="003B1A19" w:rsidRDefault="008B1051" w:rsidP="008B1051">
      <w:pPr>
        <w:spacing w:after="120" w:line="276" w:lineRule="auto"/>
        <w:ind w:firstLine="360"/>
        <w:jc w:val="both"/>
        <w:rPr>
          <w:rFonts w:ascii="Trebuchet MS" w:hAnsi="Trebuchet MS" w:cs="Arial"/>
          <w:sz w:val="22"/>
          <w:szCs w:val="22"/>
          <w:lang w:val="fr-FR"/>
        </w:rPr>
      </w:pPr>
      <w:r w:rsidRPr="003B1A19">
        <w:rPr>
          <w:rFonts w:ascii="Trebuchet MS" w:hAnsi="Trebuchet MS" w:cs="Arial"/>
          <w:sz w:val="22"/>
          <w:szCs w:val="22"/>
          <w:lang w:val="fr-FR"/>
        </w:rPr>
        <w:t>c) dreptul la asistență juridică și instituția unde se pot adresa pentru exercitarea acestui drept;</w:t>
      </w:r>
    </w:p>
    <w:p w:rsidR="008B1051" w:rsidRPr="003B1A19" w:rsidRDefault="008B1051" w:rsidP="008B1051">
      <w:pPr>
        <w:spacing w:after="120" w:line="276" w:lineRule="auto"/>
        <w:ind w:firstLine="360"/>
        <w:jc w:val="both"/>
        <w:rPr>
          <w:rFonts w:ascii="Trebuchet MS" w:hAnsi="Trebuchet MS" w:cs="Arial"/>
          <w:sz w:val="22"/>
          <w:szCs w:val="22"/>
          <w:lang w:val="fr-FR"/>
        </w:rPr>
      </w:pPr>
      <w:r w:rsidRPr="003B1A19">
        <w:rPr>
          <w:rFonts w:ascii="Trebuchet MS" w:hAnsi="Trebuchet MS" w:cs="Arial"/>
          <w:sz w:val="22"/>
          <w:szCs w:val="22"/>
          <w:lang w:val="fr-FR"/>
        </w:rPr>
        <w:lastRenderedPageBreak/>
        <w:t>d) condițiile și procedura pentru acordarea asistenței juridice gratuite;</w:t>
      </w:r>
    </w:p>
    <w:p w:rsidR="008B1051" w:rsidRPr="003B1A19" w:rsidRDefault="008B1051" w:rsidP="008B1051">
      <w:pPr>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e) drepturile procesuale ale persoanei vătămate și ale părții civile;</w:t>
      </w:r>
    </w:p>
    <w:p w:rsidR="008B1051" w:rsidRPr="003B1A19" w:rsidRDefault="008B1051" w:rsidP="008B1051">
      <w:pPr>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f) condițiile și procedura pentru a beneficia de dispozițiile art.113 din Codul de procedură penală, precum și de dispozițiile Legii nr.682/2002 privind protecția martorilor, cu modificările ulterioare;</w:t>
      </w:r>
    </w:p>
    <w:p w:rsidR="008B1051" w:rsidRPr="003B1A19" w:rsidRDefault="008B1051" w:rsidP="008B1051">
      <w:pPr>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g) condițiile și procedura pentru acordarea compensațiilor financiare de către stat;</w:t>
      </w:r>
    </w:p>
    <w:p w:rsidR="008B1051" w:rsidRPr="003B1A19" w:rsidRDefault="008B1051" w:rsidP="008B1051">
      <w:pPr>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h) dreptul de a fi informate, în cazul în care inculpatul va fi privat de libertate, respectiv condamnat la o pedeapsă privativă de libertate, cu privire la punerea acestuia în libertate în orice mod, conform codului de procedură penală;</w:t>
      </w:r>
    </w:p>
    <w:p w:rsidR="008B1051" w:rsidRPr="003B1A19" w:rsidRDefault="008B1051" w:rsidP="008B1051">
      <w:pPr>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i) dreptul de a apela la un mediator în cazurile permise de lege;</w:t>
      </w:r>
    </w:p>
    <w:p w:rsidR="008B1051" w:rsidRPr="003B1A19" w:rsidRDefault="008B1051" w:rsidP="008B1051">
      <w:pPr>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j) autoritatea judiciară la care se vor putea adresa pe viitor pentru obținerea de informații privind stadiul cauzei, precum și datele de contact ale acesteia, dacă victime înțelege să depună o plângere;</w:t>
      </w:r>
    </w:p>
    <w:p w:rsidR="008B1051" w:rsidRPr="003B1A19" w:rsidRDefault="008B1051" w:rsidP="008B1051">
      <w:pPr>
        <w:spacing w:after="120" w:line="276" w:lineRule="auto"/>
        <w:ind w:firstLine="360"/>
        <w:jc w:val="both"/>
        <w:rPr>
          <w:rFonts w:ascii="Trebuchet MS" w:hAnsi="Trebuchet MS" w:cs="Arial"/>
          <w:sz w:val="22"/>
          <w:szCs w:val="22"/>
          <w:lang w:val="it-IT"/>
        </w:rPr>
      </w:pPr>
      <w:r w:rsidRPr="003B1A19">
        <w:rPr>
          <w:rFonts w:ascii="Trebuchet MS" w:hAnsi="Trebuchet MS" w:cs="Arial"/>
          <w:sz w:val="22"/>
          <w:szCs w:val="22"/>
          <w:lang w:val="it-IT"/>
        </w:rPr>
        <w:t>k) în cazul în care victima își are reședința sau locuința permanentă pe teritoriul unui alt stat membru UE, informații privind posibilitatea de depunere a plângerii penale  sau a cererii de acordare a compensației financiare din partea statului pe teritoriul statului respectiv, precum și faptul că există posibilitatea, conform legislației privind cooperarea judiciară internațională, ca aceasta să fie audiată de autoritățile judiciare române, fără a fi prezentă pe teritoriul României.</w:t>
      </w:r>
      <w:bookmarkStart w:id="2" w:name="_GoBack"/>
      <w:bookmarkEnd w:id="2"/>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Art.55 R</w:t>
      </w:r>
      <w:r w:rsidRPr="003B1A19">
        <w:rPr>
          <w:rFonts w:ascii="Trebuchet MS" w:hAnsi="Trebuchet MS" w:cs="Arial"/>
          <w:sz w:val="22"/>
          <w:szCs w:val="22"/>
          <w:lang w:val="ro-RO"/>
        </w:rPr>
        <w:t>elaţii organizatorice:</w:t>
      </w:r>
    </w:p>
    <w:p w:rsidR="008B1051" w:rsidRPr="003B1A19"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-se subordonează Directorului General Adjunct pentru asistenţa socială a persoanelor adulte</w:t>
      </w:r>
    </w:p>
    <w:p w:rsidR="008B1051" w:rsidRPr="003B1A19"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-colaborează cu toate serviciile din cadrul DGASPC.</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 xml:space="preserve">Art.56 </w:t>
      </w:r>
      <w:r w:rsidRPr="003B1A19">
        <w:rPr>
          <w:rFonts w:ascii="Trebuchet MS" w:hAnsi="Trebuchet MS" w:cs="Arial"/>
          <w:sz w:val="22"/>
          <w:szCs w:val="22"/>
          <w:lang w:val="ro-RO"/>
        </w:rPr>
        <w:t>Coordonarea, îndrumarea şi controlul activităţilor curente ale compartimentului este asigurată de către un şef de serviciu, acesta asigură legătura operativă cu conducerea Direcţiei, informând asupra stadiului şi modului de rezolvare a problemelor.</w:t>
      </w:r>
    </w:p>
    <w:p w:rsidR="008B1051" w:rsidRPr="003B1A19"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În situaţia în care şeful de serviciu este temporar indisponibil atribuţiile acestuia sunt preluate de către un alt angajat din structura serviciului anume desemnat în acest sens.</w:t>
      </w:r>
    </w:p>
    <w:p w:rsidR="008B1051" w:rsidRPr="003B1A19" w:rsidRDefault="008B1051" w:rsidP="008B1051"/>
    <w:p w:rsidR="0097465B" w:rsidRPr="003B1A19" w:rsidRDefault="0097465B" w:rsidP="00C41525">
      <w:pPr>
        <w:widowControl w:val="0"/>
        <w:autoSpaceDE w:val="0"/>
        <w:autoSpaceDN w:val="0"/>
        <w:adjustRightInd w:val="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Cap</w:t>
      </w:r>
      <w:r w:rsidR="0045439A" w:rsidRPr="003B1A19">
        <w:rPr>
          <w:rFonts w:ascii="Trebuchet MS" w:hAnsi="Trebuchet MS" w:cs="Arial"/>
          <w:b/>
          <w:bCs/>
          <w:sz w:val="22"/>
          <w:szCs w:val="22"/>
          <w:lang w:val="ro-RO"/>
        </w:rPr>
        <w:t>itolul</w:t>
      </w:r>
      <w:r w:rsidRPr="003B1A19">
        <w:rPr>
          <w:rFonts w:ascii="Trebuchet MS" w:hAnsi="Trebuchet MS" w:cs="Arial"/>
          <w:b/>
          <w:bCs/>
          <w:sz w:val="22"/>
          <w:szCs w:val="22"/>
          <w:lang w:val="ro-RO"/>
        </w:rPr>
        <w:t xml:space="preserve"> V</w:t>
      </w:r>
      <w:r w:rsidR="0045439A" w:rsidRPr="003B1A19">
        <w:rPr>
          <w:rFonts w:ascii="Trebuchet MS" w:hAnsi="Trebuchet MS" w:cs="Arial"/>
          <w:b/>
          <w:bCs/>
          <w:sz w:val="22"/>
          <w:szCs w:val="22"/>
          <w:lang w:val="ro-RO"/>
        </w:rPr>
        <w:t>.</w:t>
      </w: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97465B" w:rsidP="00C41525">
      <w:pPr>
        <w:widowControl w:val="0"/>
        <w:autoSpaceDE w:val="0"/>
        <w:autoSpaceDN w:val="0"/>
        <w:adjustRightInd w:val="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SERVICIILE/COMPARTIMENTELE ALE DIRECŢIEI ECONOMICE</w:t>
      </w: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713ED0" w:rsidP="00C41525">
      <w:pPr>
        <w:widowControl w:val="0"/>
        <w:autoSpaceDE w:val="0"/>
        <w:autoSpaceDN w:val="0"/>
        <w:adjustRightInd w:val="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5</w:t>
      </w:r>
      <w:r w:rsidR="0097465B" w:rsidRPr="003B1A19">
        <w:rPr>
          <w:rFonts w:ascii="Trebuchet MS" w:hAnsi="Trebuchet MS" w:cs="Arial"/>
          <w:b/>
          <w:bCs/>
          <w:sz w:val="22"/>
          <w:szCs w:val="22"/>
          <w:lang w:val="ro-RO"/>
        </w:rPr>
        <w:t>.1.SERVICIUL FINANCIAR CONTABILITATE</w:t>
      </w:r>
      <w:r w:rsidR="00080481" w:rsidRPr="003B1A19">
        <w:rPr>
          <w:rFonts w:ascii="Trebuchet MS" w:hAnsi="Trebuchet MS" w:cs="Arial"/>
          <w:b/>
          <w:bCs/>
          <w:sz w:val="22"/>
          <w:szCs w:val="22"/>
          <w:lang w:val="ro-RO"/>
        </w:rPr>
        <w:t xml:space="preserve"> </w:t>
      </w: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Art.7</w:t>
      </w:r>
      <w:r w:rsidR="0045215F" w:rsidRPr="003B1A19">
        <w:rPr>
          <w:rFonts w:ascii="Trebuchet MS" w:hAnsi="Trebuchet MS" w:cs="Arial"/>
          <w:sz w:val="22"/>
          <w:szCs w:val="22"/>
          <w:lang w:val="ro-RO"/>
        </w:rPr>
        <w:t>8</w:t>
      </w:r>
      <w:r w:rsidRPr="003B1A19">
        <w:rPr>
          <w:rFonts w:ascii="Trebuchet MS" w:hAnsi="Trebuchet MS" w:cs="Arial"/>
          <w:sz w:val="22"/>
          <w:szCs w:val="22"/>
          <w:lang w:val="ro-RO"/>
        </w:rPr>
        <w:t xml:space="preserve"> În exercitarea atribuţiilor Serviciul Financiar Contabilitate are următoarele atribuţii:</w:t>
      </w:r>
    </w:p>
    <w:p w:rsidR="00080481" w:rsidRPr="003B1A19" w:rsidRDefault="00080481" w:rsidP="009110F3">
      <w:pPr>
        <w:pStyle w:val="Listparagraf"/>
        <w:numPr>
          <w:ilvl w:val="0"/>
          <w:numId w:val="60"/>
        </w:numPr>
        <w:spacing w:before="100" w:beforeAutospacing="1" w:after="100" w:afterAutospacing="1"/>
        <w:ind w:left="567" w:hanging="425"/>
        <w:jc w:val="both"/>
        <w:rPr>
          <w:rFonts w:ascii="Trebuchet MS" w:hAnsi="Trebuchet MS"/>
          <w:lang w:val="ro-RO" w:eastAsia="ro-RO"/>
        </w:rPr>
      </w:pPr>
      <w:r w:rsidRPr="003B1A19">
        <w:rPr>
          <w:rFonts w:ascii="Trebuchet MS" w:hAnsi="Trebuchet MS"/>
          <w:lang w:val="ro-RO" w:eastAsia="ro-RO"/>
        </w:rPr>
        <w:t>efectuarea şi evidenţa încasărilor în numerar, întocmirea foilor de vărsământ şi depunerea numerarului la Trezorerie;</w:t>
      </w:r>
    </w:p>
    <w:p w:rsidR="00080481" w:rsidRPr="003B1A19" w:rsidRDefault="00080481" w:rsidP="009110F3">
      <w:pPr>
        <w:pStyle w:val="Listparagraf"/>
        <w:numPr>
          <w:ilvl w:val="0"/>
          <w:numId w:val="60"/>
        </w:numPr>
        <w:spacing w:before="100" w:beforeAutospacing="1" w:after="100" w:afterAutospacing="1"/>
        <w:ind w:left="567" w:hanging="425"/>
        <w:jc w:val="both"/>
        <w:rPr>
          <w:rFonts w:ascii="Trebuchet MS" w:hAnsi="Trebuchet MS"/>
          <w:lang w:val="ro-RO" w:eastAsia="ro-RO"/>
        </w:rPr>
      </w:pPr>
      <w:r w:rsidRPr="003B1A19">
        <w:rPr>
          <w:rFonts w:ascii="Trebuchet MS" w:hAnsi="Trebuchet MS"/>
          <w:lang w:val="ro-RO" w:eastAsia="ro-RO"/>
        </w:rPr>
        <w:t>ridicarea de numerar de la trezorerie cu CEC şi efectuarea plăţilor reprezentând avansuri spre decontare, deconturi, restituiri, plată cheltuieli de judecata, excutare, sau a altor cheltuieli rezultate din titluri executorii,  deplasari, alte plăţi în numerar;</w:t>
      </w:r>
    </w:p>
    <w:p w:rsidR="00080481" w:rsidRPr="003B1A19" w:rsidRDefault="00080481" w:rsidP="009110F3">
      <w:pPr>
        <w:pStyle w:val="Listparagraf"/>
        <w:numPr>
          <w:ilvl w:val="0"/>
          <w:numId w:val="60"/>
        </w:numPr>
        <w:spacing w:before="100" w:beforeAutospacing="1" w:after="100" w:afterAutospacing="1"/>
        <w:ind w:left="567" w:hanging="425"/>
        <w:jc w:val="both"/>
        <w:rPr>
          <w:rFonts w:ascii="Trebuchet MS" w:hAnsi="Trebuchet MS"/>
          <w:lang w:val="ro-RO" w:eastAsia="ro-RO"/>
        </w:rPr>
      </w:pPr>
      <w:r w:rsidRPr="003B1A19">
        <w:rPr>
          <w:rFonts w:ascii="Trebuchet MS" w:hAnsi="Trebuchet MS"/>
          <w:lang w:val="ro-RO" w:eastAsia="ro-RO"/>
        </w:rPr>
        <w:lastRenderedPageBreak/>
        <w:t>plata cheltuielilor de judecată, executare sau a altor cheltuieli rezultate din titluri executorii si a furnizorilor  prin virament bancar</w:t>
      </w:r>
    </w:p>
    <w:p w:rsidR="00080481" w:rsidRPr="003B1A19" w:rsidRDefault="00080481" w:rsidP="009110F3">
      <w:pPr>
        <w:pStyle w:val="Listparagraf"/>
        <w:numPr>
          <w:ilvl w:val="0"/>
          <w:numId w:val="60"/>
        </w:numPr>
        <w:spacing w:before="100" w:beforeAutospacing="1" w:after="100" w:afterAutospacing="1"/>
        <w:ind w:left="567" w:hanging="425"/>
        <w:jc w:val="both"/>
        <w:rPr>
          <w:rFonts w:ascii="Trebuchet MS" w:hAnsi="Trebuchet MS"/>
          <w:lang w:val="ro-RO" w:eastAsia="ro-RO"/>
        </w:rPr>
      </w:pPr>
      <w:r w:rsidRPr="003B1A19">
        <w:rPr>
          <w:rFonts w:ascii="Trebuchet MS" w:hAnsi="Trebuchet MS"/>
          <w:lang w:val="ro-RO" w:eastAsia="ro-RO"/>
        </w:rPr>
        <w:t>efectuarea operațiunilor legate de calculul şi plata drepturilor salariale pentru personalul din Aparatul Propriu si a subunitatilor subordonate DGSAPC Mures, fara personalitate juridica.</w:t>
      </w:r>
    </w:p>
    <w:p w:rsidR="00080481" w:rsidRPr="003B1A19" w:rsidRDefault="00080481" w:rsidP="009110F3">
      <w:pPr>
        <w:pStyle w:val="Listparagraf"/>
        <w:numPr>
          <w:ilvl w:val="0"/>
          <w:numId w:val="60"/>
        </w:numPr>
        <w:spacing w:before="100" w:beforeAutospacing="1" w:after="100" w:afterAutospacing="1"/>
        <w:ind w:left="567" w:hanging="425"/>
        <w:jc w:val="both"/>
        <w:rPr>
          <w:rFonts w:ascii="Trebuchet MS" w:hAnsi="Trebuchet MS"/>
          <w:lang w:val="ro-RO" w:eastAsia="ro-RO"/>
        </w:rPr>
      </w:pPr>
      <w:r w:rsidRPr="003B1A19">
        <w:rPr>
          <w:rFonts w:ascii="Trebuchet MS" w:hAnsi="Trebuchet MS"/>
          <w:lang w:val="ro-RO" w:eastAsia="ro-RO"/>
        </w:rPr>
        <w:t>emiterea/completarea de adeverințe;</w:t>
      </w:r>
    </w:p>
    <w:p w:rsidR="00C90C2A" w:rsidRPr="003B1A19" w:rsidRDefault="00080481" w:rsidP="009110F3">
      <w:pPr>
        <w:pStyle w:val="Listparagraf"/>
        <w:numPr>
          <w:ilvl w:val="0"/>
          <w:numId w:val="60"/>
        </w:numPr>
        <w:spacing w:before="100" w:beforeAutospacing="1" w:after="100" w:afterAutospacing="1"/>
        <w:ind w:left="567" w:hanging="425"/>
        <w:jc w:val="both"/>
        <w:outlineLvl w:val="3"/>
        <w:rPr>
          <w:rFonts w:ascii="Trebuchet MS" w:hAnsi="Trebuchet MS"/>
          <w:lang w:val="ro-RO" w:eastAsia="ro-RO"/>
        </w:rPr>
      </w:pPr>
      <w:r w:rsidRPr="003B1A19">
        <w:rPr>
          <w:rFonts w:ascii="Trebuchet MS" w:hAnsi="Trebuchet MS"/>
          <w:lang w:val="ro-RO" w:eastAsia="ro-RO"/>
        </w:rPr>
        <w:t>efectuarea operațiunilor cu privire la plata indemnizaţiilor de sedinta</w:t>
      </w:r>
      <w:r w:rsidR="00C90C2A" w:rsidRPr="003B1A19">
        <w:rPr>
          <w:rFonts w:ascii="Trebuchet MS" w:hAnsi="Trebuchet MS"/>
          <w:lang w:val="ro-RO" w:eastAsia="ro-RO"/>
        </w:rPr>
        <w:t>;</w:t>
      </w:r>
    </w:p>
    <w:p w:rsidR="00C90C2A" w:rsidRPr="003B1A19" w:rsidRDefault="00080481" w:rsidP="009110F3">
      <w:pPr>
        <w:pStyle w:val="Listparagraf"/>
        <w:numPr>
          <w:ilvl w:val="0"/>
          <w:numId w:val="60"/>
        </w:numPr>
        <w:spacing w:before="100" w:beforeAutospacing="1" w:after="100" w:afterAutospacing="1"/>
        <w:ind w:left="567" w:hanging="425"/>
        <w:jc w:val="both"/>
        <w:outlineLvl w:val="3"/>
        <w:rPr>
          <w:rFonts w:ascii="Trebuchet MS" w:hAnsi="Trebuchet MS"/>
          <w:lang w:val="ro-RO" w:eastAsia="ro-RO"/>
        </w:rPr>
      </w:pPr>
      <w:r w:rsidRPr="003B1A19">
        <w:rPr>
          <w:rFonts w:ascii="Trebuchet MS" w:hAnsi="Trebuchet MS"/>
          <w:lang w:val="ro-RO" w:eastAsia="ro-RO"/>
        </w:rPr>
        <w:t>întocmirea/verificarea deconturilor pentru deplasările în ţară şi străinătate</w:t>
      </w:r>
      <w:r w:rsidR="00C90C2A" w:rsidRPr="003B1A19">
        <w:rPr>
          <w:rFonts w:ascii="Trebuchet MS" w:hAnsi="Trebuchet MS"/>
          <w:lang w:val="ro-RO" w:eastAsia="ro-RO"/>
        </w:rPr>
        <w:t>;</w:t>
      </w:r>
    </w:p>
    <w:p w:rsidR="00C90C2A" w:rsidRPr="003B1A19" w:rsidRDefault="00080481" w:rsidP="009110F3">
      <w:pPr>
        <w:pStyle w:val="Listparagraf"/>
        <w:numPr>
          <w:ilvl w:val="0"/>
          <w:numId w:val="60"/>
        </w:numPr>
        <w:spacing w:before="100" w:beforeAutospacing="1" w:after="100" w:afterAutospacing="1"/>
        <w:ind w:left="567" w:hanging="425"/>
        <w:jc w:val="both"/>
        <w:outlineLvl w:val="3"/>
        <w:rPr>
          <w:rFonts w:ascii="Trebuchet MS" w:hAnsi="Trebuchet MS"/>
          <w:lang w:val="ro-RO" w:eastAsia="ro-RO"/>
        </w:rPr>
      </w:pPr>
      <w:r w:rsidRPr="003B1A19">
        <w:rPr>
          <w:rFonts w:ascii="Trebuchet MS" w:hAnsi="Trebuchet MS"/>
          <w:lang w:val="ro-RO" w:eastAsia="ro-RO"/>
        </w:rPr>
        <w:t>conducerea evidenţei contabile în afara bugetului: angajamente bugetare şi legale, ordonanţarea plăţilor;</w:t>
      </w:r>
    </w:p>
    <w:p w:rsidR="00C90C2A" w:rsidRPr="003B1A19" w:rsidRDefault="00080481" w:rsidP="009110F3">
      <w:pPr>
        <w:pStyle w:val="Listparagraf"/>
        <w:numPr>
          <w:ilvl w:val="0"/>
          <w:numId w:val="60"/>
        </w:numPr>
        <w:spacing w:before="100" w:beforeAutospacing="1" w:after="100" w:afterAutospacing="1"/>
        <w:ind w:left="567" w:hanging="425"/>
        <w:jc w:val="both"/>
        <w:outlineLvl w:val="3"/>
        <w:rPr>
          <w:rFonts w:ascii="Trebuchet MS" w:hAnsi="Trebuchet MS"/>
          <w:lang w:val="ro-RO" w:eastAsia="ro-RO"/>
        </w:rPr>
      </w:pPr>
      <w:r w:rsidRPr="003B1A19">
        <w:rPr>
          <w:rFonts w:ascii="Trebuchet MS" w:hAnsi="Trebuchet MS"/>
          <w:lang w:val="ro-RO" w:eastAsia="ro-RO"/>
        </w:rPr>
        <w:t>întocmirea notelor contabile cu privire la acordarea drepturilor salariale;</w:t>
      </w:r>
    </w:p>
    <w:p w:rsidR="00C90C2A" w:rsidRPr="003B1A19" w:rsidRDefault="00080481" w:rsidP="009110F3">
      <w:pPr>
        <w:pStyle w:val="Listparagraf"/>
        <w:numPr>
          <w:ilvl w:val="0"/>
          <w:numId w:val="60"/>
        </w:numPr>
        <w:spacing w:before="100" w:beforeAutospacing="1" w:after="100" w:afterAutospacing="1"/>
        <w:ind w:left="567" w:hanging="425"/>
        <w:jc w:val="both"/>
        <w:outlineLvl w:val="3"/>
        <w:rPr>
          <w:rFonts w:ascii="Trebuchet MS" w:hAnsi="Trebuchet MS"/>
          <w:lang w:val="ro-RO" w:eastAsia="ro-RO"/>
        </w:rPr>
      </w:pPr>
      <w:r w:rsidRPr="003B1A19">
        <w:rPr>
          <w:rFonts w:ascii="Trebuchet MS" w:hAnsi="Trebuchet MS"/>
          <w:lang w:val="ro-RO" w:eastAsia="ro-RO"/>
        </w:rPr>
        <w:t>efectuarea plăţilor cu urmărirea încadrării în prevederile bugetare, angajamentele bugetare și legale;</w:t>
      </w:r>
    </w:p>
    <w:p w:rsidR="00080481" w:rsidRPr="003B1A19" w:rsidRDefault="00080481" w:rsidP="009110F3">
      <w:pPr>
        <w:pStyle w:val="Listparagraf"/>
        <w:numPr>
          <w:ilvl w:val="0"/>
          <w:numId w:val="60"/>
        </w:numPr>
        <w:spacing w:before="100" w:beforeAutospacing="1" w:after="100" w:afterAutospacing="1"/>
        <w:ind w:left="567" w:hanging="425"/>
        <w:jc w:val="both"/>
        <w:outlineLvl w:val="3"/>
        <w:rPr>
          <w:rFonts w:ascii="Trebuchet MS" w:hAnsi="Trebuchet MS"/>
          <w:b/>
          <w:bCs/>
          <w:sz w:val="24"/>
          <w:szCs w:val="24"/>
          <w:lang w:val="ro-RO" w:eastAsia="ro-RO"/>
        </w:rPr>
      </w:pPr>
      <w:r w:rsidRPr="003B1A19">
        <w:rPr>
          <w:rFonts w:ascii="Trebuchet MS" w:hAnsi="Trebuchet MS"/>
          <w:lang w:val="ro-RO" w:eastAsia="ro-RO"/>
        </w:rPr>
        <w:t>gestiunea numerarului la casieria unitatii;</w:t>
      </w:r>
      <w:r w:rsidR="00B5338B" w:rsidRPr="00B5338B">
        <w:rPr>
          <w:sz w:val="24"/>
          <w:szCs w:val="24"/>
          <w:lang w:val="ro-RO" w:eastAsia="ro-RO"/>
        </w:rPr>
        <w:fldChar w:fldCharType="begin"/>
      </w:r>
      <w:r w:rsidRPr="003B1A19">
        <w:rPr>
          <w:sz w:val="24"/>
          <w:szCs w:val="24"/>
          <w:lang w:val="ro-RO" w:eastAsia="ro-RO"/>
        </w:rPr>
        <w:instrText xml:space="preserve"> HYPERLINK "https://primariaclujnapoca.ro/primarie/regulament-de-organizare-si-functionare/" \l "27e7070caf7d94ee5" </w:instrText>
      </w:r>
      <w:r w:rsidR="00B5338B" w:rsidRPr="00B5338B">
        <w:rPr>
          <w:sz w:val="24"/>
          <w:szCs w:val="24"/>
          <w:lang w:val="ro-RO" w:eastAsia="ro-RO"/>
        </w:rPr>
        <w:fldChar w:fldCharType="separate"/>
      </w:r>
    </w:p>
    <w:p w:rsidR="00080481" w:rsidRPr="003B1A19" w:rsidRDefault="00080481" w:rsidP="00C90C2A">
      <w:pPr>
        <w:tabs>
          <w:tab w:val="left" w:pos="5232"/>
        </w:tabs>
        <w:outlineLvl w:val="3"/>
        <w:rPr>
          <w:rFonts w:ascii="Trebuchet MS" w:hAnsi="Trebuchet MS"/>
          <w:b/>
          <w:bCs/>
          <w:sz w:val="22"/>
          <w:szCs w:val="22"/>
          <w:u w:val="single"/>
          <w:lang w:val="ro-RO" w:eastAsia="ro-RO"/>
        </w:rPr>
      </w:pPr>
      <w:r w:rsidRPr="003B1A19">
        <w:rPr>
          <w:rFonts w:ascii="Trebuchet MS" w:hAnsi="Trebuchet MS"/>
          <w:b/>
          <w:bCs/>
          <w:sz w:val="22"/>
          <w:szCs w:val="22"/>
          <w:u w:val="single"/>
          <w:lang w:val="ro-RO" w:eastAsia="ro-RO"/>
        </w:rPr>
        <w:t xml:space="preserve"> EVIDENTA CONTABILA SI  DE ANGAJAMENTE</w:t>
      </w:r>
      <w:r w:rsidR="00C90C2A" w:rsidRPr="003B1A19">
        <w:rPr>
          <w:rFonts w:ascii="Trebuchet MS" w:hAnsi="Trebuchet MS"/>
          <w:b/>
          <w:bCs/>
          <w:sz w:val="22"/>
          <w:szCs w:val="22"/>
          <w:u w:val="single"/>
          <w:lang w:val="ro-RO" w:eastAsia="ro-RO"/>
        </w:rPr>
        <w:t>:</w:t>
      </w:r>
    </w:p>
    <w:p w:rsidR="00C90C2A" w:rsidRPr="003B1A19" w:rsidRDefault="00C90C2A" w:rsidP="00080481">
      <w:pPr>
        <w:outlineLvl w:val="3"/>
        <w:rPr>
          <w:bCs/>
          <w:sz w:val="22"/>
          <w:szCs w:val="22"/>
          <w:lang w:val="ro-RO" w:eastAsia="ro-RO"/>
        </w:rPr>
      </w:pPr>
    </w:p>
    <w:p w:rsidR="00080481" w:rsidRPr="003B1A19" w:rsidRDefault="00B5338B" w:rsidP="00C90C2A">
      <w:pPr>
        <w:spacing w:line="330" w:lineRule="atLeast"/>
        <w:jc w:val="both"/>
        <w:outlineLvl w:val="3"/>
        <w:rPr>
          <w:rFonts w:ascii="Trebuchet MS" w:hAnsi="Trebuchet MS"/>
          <w:sz w:val="22"/>
          <w:szCs w:val="22"/>
          <w:lang w:val="ro-RO" w:eastAsia="ro-RO"/>
        </w:rPr>
      </w:pPr>
      <w:r w:rsidRPr="003B1A19">
        <w:rPr>
          <w:lang w:val="ro-RO" w:eastAsia="ro-RO"/>
        </w:rPr>
        <w:fldChar w:fldCharType="end"/>
      </w:r>
      <w:r w:rsidR="00C90C2A" w:rsidRPr="003B1A19">
        <w:rPr>
          <w:lang w:val="ro-RO" w:eastAsia="ro-RO"/>
        </w:rPr>
        <w:t>-</w:t>
      </w:r>
      <w:r w:rsidR="00080481" w:rsidRPr="003B1A19">
        <w:rPr>
          <w:rFonts w:ascii="Trebuchet MS" w:hAnsi="Trebuchet MS"/>
          <w:sz w:val="22"/>
          <w:szCs w:val="22"/>
          <w:lang w:val="ro-RO" w:eastAsia="ro-RO"/>
        </w:rPr>
        <w:t>asigură aplicarea legislaţiei de specialitate în vederea furnizării informaţiilor financiar contabile privind patrimoniul public şi privat, sursele de finanţare, execuţia de casă a bugetului local pe structura clasificaţiei bugetare.</w:t>
      </w:r>
    </w:p>
    <w:p w:rsidR="00080481" w:rsidRPr="003B1A19" w:rsidRDefault="00C90C2A" w:rsidP="00C90C2A">
      <w:pPr>
        <w:spacing w:after="300"/>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Conduce evidenţă contabilă pe următoarele secţiuni:</w:t>
      </w:r>
    </w:p>
    <w:p w:rsidR="00080481" w:rsidRPr="003B1A19" w:rsidRDefault="00080481" w:rsidP="009110F3">
      <w:pPr>
        <w:numPr>
          <w:ilvl w:val="0"/>
          <w:numId w:val="58"/>
        </w:numPr>
        <w:spacing w:before="100" w:beforeAutospacing="1" w:after="100" w:afterAutospacing="1"/>
        <w:rPr>
          <w:rFonts w:ascii="Trebuchet MS" w:hAnsi="Trebuchet MS"/>
          <w:sz w:val="22"/>
          <w:szCs w:val="22"/>
          <w:lang w:val="ro-RO" w:eastAsia="ro-RO"/>
        </w:rPr>
      </w:pPr>
      <w:r w:rsidRPr="003B1A19">
        <w:rPr>
          <w:rFonts w:ascii="Trebuchet MS" w:hAnsi="Trebuchet MS"/>
          <w:sz w:val="22"/>
          <w:szCs w:val="22"/>
          <w:lang w:val="ro-RO" w:eastAsia="ro-RO"/>
        </w:rPr>
        <w:t>conturi de capitaluri;</w:t>
      </w:r>
    </w:p>
    <w:p w:rsidR="00080481" w:rsidRPr="003B1A19" w:rsidRDefault="00080481" w:rsidP="009110F3">
      <w:pPr>
        <w:numPr>
          <w:ilvl w:val="0"/>
          <w:numId w:val="58"/>
        </w:numPr>
        <w:spacing w:before="100" w:beforeAutospacing="1" w:after="100" w:afterAutospacing="1"/>
        <w:rPr>
          <w:rFonts w:ascii="Trebuchet MS" w:hAnsi="Trebuchet MS"/>
          <w:sz w:val="22"/>
          <w:szCs w:val="22"/>
          <w:lang w:val="ro-RO" w:eastAsia="ro-RO"/>
        </w:rPr>
      </w:pPr>
      <w:r w:rsidRPr="003B1A19">
        <w:rPr>
          <w:rFonts w:ascii="Trebuchet MS" w:hAnsi="Trebuchet MS"/>
          <w:sz w:val="22"/>
          <w:szCs w:val="22"/>
          <w:lang w:val="ro-RO" w:eastAsia="ro-RO"/>
        </w:rPr>
        <w:t>conturi de active fixe;</w:t>
      </w:r>
    </w:p>
    <w:p w:rsidR="00080481" w:rsidRPr="003B1A19" w:rsidRDefault="00080481" w:rsidP="009110F3">
      <w:pPr>
        <w:numPr>
          <w:ilvl w:val="0"/>
          <w:numId w:val="58"/>
        </w:numPr>
        <w:spacing w:before="100" w:beforeAutospacing="1" w:after="100" w:afterAutospacing="1"/>
        <w:rPr>
          <w:rFonts w:ascii="Trebuchet MS" w:hAnsi="Trebuchet MS"/>
          <w:sz w:val="22"/>
          <w:szCs w:val="22"/>
          <w:lang w:val="ro-RO" w:eastAsia="ro-RO"/>
        </w:rPr>
      </w:pPr>
      <w:r w:rsidRPr="003B1A19">
        <w:rPr>
          <w:rFonts w:ascii="Trebuchet MS" w:hAnsi="Trebuchet MS"/>
          <w:sz w:val="22"/>
          <w:szCs w:val="22"/>
          <w:lang w:val="ro-RO" w:eastAsia="ro-RO"/>
        </w:rPr>
        <w:t>conturi de stocuri;</w:t>
      </w:r>
    </w:p>
    <w:p w:rsidR="00080481" w:rsidRPr="003B1A19" w:rsidRDefault="00080481" w:rsidP="009110F3">
      <w:pPr>
        <w:numPr>
          <w:ilvl w:val="0"/>
          <w:numId w:val="58"/>
        </w:numPr>
        <w:spacing w:before="100" w:beforeAutospacing="1" w:after="100" w:afterAutospacing="1"/>
        <w:rPr>
          <w:rFonts w:ascii="Trebuchet MS" w:hAnsi="Trebuchet MS"/>
          <w:sz w:val="22"/>
          <w:szCs w:val="22"/>
          <w:lang w:val="ro-RO" w:eastAsia="ro-RO"/>
        </w:rPr>
      </w:pPr>
      <w:r w:rsidRPr="003B1A19">
        <w:rPr>
          <w:rFonts w:ascii="Trebuchet MS" w:hAnsi="Trebuchet MS"/>
          <w:sz w:val="22"/>
          <w:szCs w:val="22"/>
          <w:lang w:val="ro-RO" w:eastAsia="ro-RO"/>
        </w:rPr>
        <w:t>conturi de terţi;</w:t>
      </w:r>
    </w:p>
    <w:p w:rsidR="00080481" w:rsidRPr="003B1A19" w:rsidRDefault="00080481" w:rsidP="009110F3">
      <w:pPr>
        <w:numPr>
          <w:ilvl w:val="0"/>
          <w:numId w:val="58"/>
        </w:numPr>
        <w:spacing w:before="100" w:beforeAutospacing="1" w:after="100" w:afterAutospacing="1"/>
        <w:rPr>
          <w:rFonts w:ascii="Trebuchet MS" w:hAnsi="Trebuchet MS"/>
          <w:sz w:val="22"/>
          <w:szCs w:val="22"/>
          <w:lang w:val="ro-RO" w:eastAsia="ro-RO"/>
        </w:rPr>
      </w:pPr>
      <w:r w:rsidRPr="003B1A19">
        <w:rPr>
          <w:rFonts w:ascii="Trebuchet MS" w:hAnsi="Trebuchet MS"/>
          <w:sz w:val="22"/>
          <w:szCs w:val="22"/>
          <w:lang w:val="ro-RO" w:eastAsia="ro-RO"/>
        </w:rPr>
        <w:t>conturi la Trezoreria statului şi bănci comerciale;</w:t>
      </w:r>
    </w:p>
    <w:p w:rsidR="00080481" w:rsidRPr="003B1A19" w:rsidRDefault="00080481" w:rsidP="009110F3">
      <w:pPr>
        <w:numPr>
          <w:ilvl w:val="0"/>
          <w:numId w:val="58"/>
        </w:numPr>
        <w:spacing w:before="100" w:beforeAutospacing="1" w:after="100" w:afterAutospacing="1"/>
        <w:rPr>
          <w:rFonts w:ascii="Trebuchet MS" w:hAnsi="Trebuchet MS"/>
          <w:sz w:val="22"/>
          <w:szCs w:val="22"/>
          <w:lang w:val="ro-RO" w:eastAsia="ro-RO"/>
        </w:rPr>
      </w:pPr>
      <w:r w:rsidRPr="003B1A19">
        <w:rPr>
          <w:rFonts w:ascii="Trebuchet MS" w:hAnsi="Trebuchet MS"/>
          <w:sz w:val="22"/>
          <w:szCs w:val="22"/>
          <w:lang w:val="ro-RO" w:eastAsia="ro-RO"/>
        </w:rPr>
        <w:t>conturi de cheltuieli;</w:t>
      </w:r>
    </w:p>
    <w:p w:rsidR="00080481" w:rsidRPr="003B1A19" w:rsidRDefault="00080481" w:rsidP="009110F3">
      <w:pPr>
        <w:numPr>
          <w:ilvl w:val="0"/>
          <w:numId w:val="58"/>
        </w:numPr>
        <w:spacing w:before="100" w:beforeAutospacing="1" w:after="100" w:afterAutospacing="1"/>
        <w:rPr>
          <w:rFonts w:ascii="Trebuchet MS" w:hAnsi="Trebuchet MS"/>
          <w:sz w:val="22"/>
          <w:szCs w:val="22"/>
          <w:lang w:val="ro-RO" w:eastAsia="ro-RO"/>
        </w:rPr>
      </w:pPr>
      <w:r w:rsidRPr="003B1A19">
        <w:rPr>
          <w:rFonts w:ascii="Trebuchet MS" w:hAnsi="Trebuchet MS"/>
          <w:sz w:val="22"/>
          <w:szCs w:val="22"/>
          <w:lang w:val="ro-RO" w:eastAsia="ro-RO"/>
        </w:rPr>
        <w:t>conturi de venituri şi finanţări;</w:t>
      </w:r>
    </w:p>
    <w:p w:rsidR="00080481" w:rsidRPr="003B1A19" w:rsidRDefault="00080481" w:rsidP="009110F3">
      <w:pPr>
        <w:numPr>
          <w:ilvl w:val="0"/>
          <w:numId w:val="58"/>
        </w:numPr>
        <w:spacing w:before="100" w:beforeAutospacing="1" w:after="100" w:afterAutospacing="1"/>
        <w:rPr>
          <w:rFonts w:ascii="Trebuchet MS" w:hAnsi="Trebuchet MS"/>
          <w:sz w:val="22"/>
          <w:szCs w:val="22"/>
          <w:lang w:val="ro-RO" w:eastAsia="ro-RO"/>
        </w:rPr>
      </w:pPr>
      <w:r w:rsidRPr="003B1A19">
        <w:rPr>
          <w:rFonts w:ascii="Trebuchet MS" w:hAnsi="Trebuchet MS"/>
          <w:sz w:val="22"/>
          <w:szCs w:val="22"/>
          <w:lang w:val="ro-RO" w:eastAsia="ro-RO"/>
        </w:rPr>
        <w:t>conturi speciale.</w:t>
      </w:r>
    </w:p>
    <w:p w:rsidR="00C90C2A" w:rsidRPr="003B1A19" w:rsidRDefault="00C90C2A" w:rsidP="00C90C2A">
      <w:pPr>
        <w:spacing w:before="100" w:beforeAutospacing="1" w:after="100" w:afterAutospacing="1"/>
        <w:rPr>
          <w:rFonts w:ascii="Trebuchet MS" w:hAnsi="Trebuchet MS"/>
          <w:sz w:val="22"/>
          <w:szCs w:val="22"/>
          <w:lang w:val="ro-RO" w:eastAsia="ro-RO"/>
        </w:rPr>
      </w:pPr>
      <w:r w:rsidRPr="003B1A19">
        <w:rPr>
          <w:rFonts w:ascii="Trebuchet MS" w:hAnsi="Trebuchet MS"/>
          <w:sz w:val="22"/>
          <w:szCs w:val="22"/>
          <w:lang w:val="ro-RO" w:eastAsia="ro-RO"/>
        </w:rPr>
        <w:t>Atribuții principale:</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verifică documentele justificative înaintate de către compartimentele din instituţie şi efectuează plăţi reprezentând achiziţii de bunuri şi servicii, suportate din bugetul local;</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verifică încadrarea în creditele bugetare aprobate şi deschise şi calculează disponibil rămas de angajat înaintea efectuării cheltuielilor pe fiecare subdiviziune bugetară şi operează în modulul „Angajamente şi ordonanţări,,;</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conduce evidenţa sumelor alocate prin Hotărâri ale Consiliului Judetean Mures şi informează  la solicitarea acestuia, despre modul de ducere la îndeplinire a acestor hotărâri, privind alocări de sume;</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operează în modulul „Casă, bancă, parteneri” plăţile efectuate pe obiective de invenstiţii, având ca sursă de finanţare bugetul local, credite interne;</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verificarea zilnică a extraselor de cont primite de la Trezorerie împreună cu documentele justificative anexate;</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verifică, contabilizează în modulul „Gestiune” notele de recepţie, bonurile de consum, procesele verbale de recepţie a mijloacelor fixe, primite dela subunitatile din subordinea/structura DGASPC Mures;</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lastRenderedPageBreak/>
        <w:t>verificarea, contabilizarea consumurilor de materiale, obiecte de inventar, carburanţi pe baza BCF-urilor, a bonurilor de consum;</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verificarea notelor contabile privind înregistrarea operaţiunilor de încasări şi plăţi în numerar, efectuarea de corecţii, pe baza documentelor primite de la casierie, respectiv registre de casă împreună cu centralizatoarele de încasări şi deconturile de plăţi, foi de vărsământ, referate pentru restituiri de sume achitate în plus;</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efectuarea viramentelor la bugetul local şi Consiliul Judeţean Mures din sumele încasate pentru contributii intretinere beneficiari aflati in sistemul de ocrotire si/sau reprezentanti legali ai acestora;</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calcularea şi înregistrarea lunară pe cheltuieli a amortizării activelor fixe corporale şi necorporale folosind metoda amortizării liniare;</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verifică concordanţa soldurilor dintre Balanţa contabilă de verificare ;</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colaborează cu Direcţia Tehnică şi Serviciul Buget şi execuţie bugetară pentru stabilirea corectă, în funcţie de plăţile efectuate pe surse de finanţare, a valorii activelor fixe corporale în curs care sunt finalizate şi urmează să fie înregistrate ca şi active corporale;</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valorificarea inventarierii bunurilor domeniului public şi privat prin compararea cantităţilor şi valorilor scriptice şi faptice şi înregistrarea diferenţelor rezultate, conform proceselor verbale ale comisiilor de inventariere şi a listelor de inventariere. Întocmeşte procesul verbal al comisiei centrale de inventariere şi înaintează spre aprobare directorului economic şi conducătorului instituţiei;</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întocmește situaţiile financiare lunare, trimestriale şi anuale conform Normelor metodologice emise de către Ministerul Finanţelor Publice şi transmiterea acestora la termenele stabilite;</w:t>
      </w:r>
    </w:p>
    <w:p w:rsidR="00080481" w:rsidRPr="003B1A19" w:rsidRDefault="00080481" w:rsidP="009110F3">
      <w:pPr>
        <w:pStyle w:val="Listparagraf"/>
        <w:numPr>
          <w:ilvl w:val="0"/>
          <w:numId w:val="61"/>
        </w:numPr>
        <w:spacing w:before="100" w:beforeAutospacing="1" w:after="100" w:afterAutospacing="1"/>
        <w:jc w:val="both"/>
        <w:rPr>
          <w:rFonts w:ascii="Trebuchet MS" w:hAnsi="Trebuchet MS"/>
          <w:lang w:val="ro-RO" w:eastAsia="ro-RO"/>
        </w:rPr>
      </w:pPr>
      <w:r w:rsidRPr="003B1A19">
        <w:rPr>
          <w:rFonts w:ascii="Trebuchet MS" w:hAnsi="Trebuchet MS"/>
          <w:lang w:val="ro-RO" w:eastAsia="ro-RO"/>
        </w:rPr>
        <w:t>pregăteşte, pentru predare la arhiva generală a instituţiei, documentele justificative, pe termene de păstrare şi întocmeşte un inventar în acest sens.</w:t>
      </w:r>
    </w:p>
    <w:p w:rsidR="00080481" w:rsidRPr="003B1A19" w:rsidRDefault="00080481" w:rsidP="006C7D04">
      <w:pPr>
        <w:outlineLvl w:val="3"/>
        <w:rPr>
          <w:rFonts w:ascii="Trebuchet MS" w:hAnsi="Trebuchet MS"/>
          <w:b/>
          <w:sz w:val="22"/>
          <w:szCs w:val="22"/>
          <w:u w:val="single"/>
          <w:lang w:val="ro-RO" w:eastAsia="ro-RO"/>
        </w:rPr>
      </w:pPr>
      <w:r w:rsidRPr="003B1A19">
        <w:rPr>
          <w:rFonts w:ascii="Trebuchet MS" w:hAnsi="Trebuchet MS"/>
          <w:b/>
          <w:sz w:val="22"/>
          <w:szCs w:val="22"/>
          <w:u w:val="single"/>
          <w:lang w:val="ro-RO"/>
        </w:rPr>
        <w:t>EXECUTIA BUGETARA</w:t>
      </w:r>
      <w:r w:rsidR="00C90C2A" w:rsidRPr="003B1A19">
        <w:rPr>
          <w:rFonts w:ascii="Trebuchet MS" w:hAnsi="Trebuchet MS"/>
          <w:b/>
          <w:sz w:val="22"/>
          <w:szCs w:val="22"/>
          <w:u w:val="single"/>
          <w:lang w:val="ro-RO"/>
        </w:rPr>
        <w:t>:</w:t>
      </w:r>
    </w:p>
    <w:p w:rsidR="00080481" w:rsidRPr="003B1A19" w:rsidRDefault="006C7D04" w:rsidP="006C7D04">
      <w:pPr>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elaborarea proiectului bugetului general al DGASPC Mures, compus din bugetul local,bugetul fondurilor externe nerambursabile, bugetul instituţiilor publice subordonate , bugetul veniturilor şi cheltuielilor evidenţiate în afara bugetului local şi supunerea spre aprobare Consiliului Judetean al municipiului Tg.Mures;</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execuţia bugetului general:</w:t>
      </w:r>
    </w:p>
    <w:p w:rsidR="00080481" w:rsidRPr="003B1A19" w:rsidRDefault="00080481" w:rsidP="009110F3">
      <w:pPr>
        <w:numPr>
          <w:ilvl w:val="1"/>
          <w:numId w:val="54"/>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deschiderea şi repartizarea creditelor bugetare, în limita sumelor aprobate pe destinaţiile specificate în buget pentru bugetul propriu şi pentru bugetul celorlalte instituţii sau servicii publice subordonate din bugetul local;</w:t>
      </w:r>
    </w:p>
    <w:p w:rsidR="00080481" w:rsidRPr="003B1A19" w:rsidRDefault="00080481" w:rsidP="009110F3">
      <w:pPr>
        <w:numPr>
          <w:ilvl w:val="1"/>
          <w:numId w:val="54"/>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verificarea ordonanţările la plată, efectuarea plăţilor cheltuielilor, evidenţa analitică a angajamentelor bugetare şi legale, obligaţiilor de plată şi a plăţilor pentru capitolele bugetare repartizate.</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raportarea execuţiei bugetare:</w:t>
      </w:r>
    </w:p>
    <w:p w:rsidR="00080481" w:rsidRPr="003B1A19" w:rsidRDefault="00080481" w:rsidP="009110F3">
      <w:pPr>
        <w:numPr>
          <w:ilvl w:val="1"/>
          <w:numId w:val="54"/>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lunar, trimestrial şi anual se întocmesc şi centralizează situaţii financiare asupra execuţiei bugetare şi raportări în conformitate cu legislaţia în vigoare pentru bugetul propriu şi pentru bugetul instituţiilor şi serviciilor publice parte componentă a bugetului general.</w:t>
      </w:r>
    </w:p>
    <w:p w:rsidR="00080481" w:rsidRPr="003B1A19" w:rsidRDefault="006C7D04" w:rsidP="006C7D04">
      <w:p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lastRenderedPageBreak/>
        <w:t>-</w:t>
      </w:r>
      <w:r w:rsidR="00080481" w:rsidRPr="003B1A19">
        <w:rPr>
          <w:rFonts w:ascii="Trebuchet MS" w:hAnsi="Trebuchet MS"/>
          <w:sz w:val="22"/>
          <w:szCs w:val="22"/>
          <w:lang w:val="ro-RO" w:eastAsia="ro-RO"/>
        </w:rPr>
        <w:t>întocmirea notelor de fundamentare pentru rectificari bugetare;</w:t>
      </w:r>
    </w:p>
    <w:p w:rsidR="00080481" w:rsidRPr="003B1A19" w:rsidRDefault="006C7D04" w:rsidP="006C7D04">
      <w:p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exercitarea controlului financiar preventiv propriu asupra proiectelor de operaţiuni derulate prin Financiar-Contabilitate;</w:t>
      </w:r>
    </w:p>
    <w:p w:rsidR="00080481" w:rsidRPr="003B1A19" w:rsidRDefault="006C7D04" w:rsidP="006C7D04">
      <w:pPr>
        <w:spacing w:line="360" w:lineRule="auto"/>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aplicarea legislaţiei de specialitate în vederea  execuţiei bugetare.</w:t>
      </w:r>
    </w:p>
    <w:p w:rsidR="00080481" w:rsidRPr="003B1A19" w:rsidRDefault="00080481" w:rsidP="00080481">
      <w:pPr>
        <w:spacing w:before="240" w:after="120"/>
        <w:outlineLvl w:val="3"/>
        <w:rPr>
          <w:rFonts w:ascii="Trebuchet MS" w:hAnsi="Trebuchet MS"/>
          <w:b/>
          <w:bCs/>
          <w:sz w:val="22"/>
          <w:szCs w:val="22"/>
          <w:lang w:val="ro-RO" w:eastAsia="ro-RO"/>
        </w:rPr>
      </w:pPr>
      <w:r w:rsidRPr="003B1A19">
        <w:rPr>
          <w:rFonts w:ascii="Trebuchet MS" w:hAnsi="Trebuchet MS"/>
          <w:b/>
          <w:bCs/>
          <w:sz w:val="22"/>
          <w:szCs w:val="22"/>
          <w:lang w:val="ro-RO" w:eastAsia="ro-RO"/>
        </w:rPr>
        <w:t xml:space="preserve">  </w:t>
      </w:r>
      <w:r w:rsidR="006C7D04" w:rsidRPr="003B1A19">
        <w:rPr>
          <w:rFonts w:ascii="Trebuchet MS" w:hAnsi="Trebuchet MS"/>
          <w:b/>
          <w:bCs/>
          <w:sz w:val="22"/>
          <w:szCs w:val="22"/>
          <w:lang w:val="ro-RO" w:eastAsia="ro-RO"/>
        </w:rPr>
        <w:t>Atribuţii principale</w:t>
      </w:r>
      <w:r w:rsidRPr="003B1A19">
        <w:rPr>
          <w:rFonts w:ascii="Trebuchet MS" w:hAnsi="Trebuchet MS"/>
          <w:b/>
          <w:bCs/>
          <w:sz w:val="22"/>
          <w:szCs w:val="22"/>
          <w:lang w:val="ro-RO" w:eastAsia="ro-RO"/>
        </w:rPr>
        <w:t>:</w:t>
      </w:r>
    </w:p>
    <w:p w:rsidR="00080481" w:rsidRPr="003B1A19" w:rsidRDefault="006C7D04" w:rsidP="006C7D04">
      <w:pPr>
        <w:spacing w:after="300"/>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Elaborarea proiectului bugetului general (anual, la fiecare rectificare şi în perspectivă pentru următorii patru ani), cuprinde activitate de fundamentare pentru finanţarea cheltuielilor necesare realizarii activitatilor serviciilor sociale,  ce intră în competenţa şi responsabilitatea autorităţii ordonatorului principal de credite. Bugetul general se supune spre aprobare Consiliului Judetean Mures şi după aprobarea acestuia se repartizează pe trimestre , se comunică Direcţiei Generale a Finanţelor Publice Mures si fiecărui ordonator terţiar de credite.</w:t>
      </w:r>
    </w:p>
    <w:p w:rsidR="00080481" w:rsidRPr="003B1A19" w:rsidRDefault="006C7D04" w:rsidP="006C7D04">
      <w:pPr>
        <w:spacing w:after="300"/>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Execuţia bugetară, respectiv partea privind: deschiderile şi repartizările de credite bugetare atât pentru bugetul propriu cât şi pentru unităţile subordonate, verificarea ordonanţărilor de plată, plata cheltuielilor, evidenţa analitică a angajamentelor bugetare şi legale, a obligaţiilor de plată şi a plăţilor pentru următoarele capitole de cheltuieli:</w:t>
      </w:r>
    </w:p>
    <w:p w:rsidR="00080481" w:rsidRPr="003B1A19" w:rsidRDefault="00080481" w:rsidP="009110F3">
      <w:pPr>
        <w:pStyle w:val="Listparagraf"/>
        <w:numPr>
          <w:ilvl w:val="1"/>
          <w:numId w:val="62"/>
        </w:numPr>
        <w:spacing w:before="100" w:beforeAutospacing="1" w:after="100" w:afterAutospacing="1"/>
        <w:rPr>
          <w:rFonts w:ascii="Trebuchet MS" w:hAnsi="Trebuchet MS"/>
          <w:lang w:val="ro-RO" w:eastAsia="ro-RO"/>
        </w:rPr>
      </w:pPr>
      <w:r w:rsidRPr="003B1A19">
        <w:rPr>
          <w:rFonts w:ascii="Trebuchet MS" w:hAnsi="Trebuchet MS"/>
          <w:iCs/>
          <w:lang w:val="ro-RO" w:eastAsia="ro-RO"/>
        </w:rPr>
        <w:t>pentru cheltuielile de capital sursa: buget local, bugetul veniturilor şi cheltuielilor evidenţiate în afara bugetului local</w:t>
      </w:r>
    </w:p>
    <w:p w:rsidR="00080481" w:rsidRPr="003B1A19" w:rsidRDefault="00080481" w:rsidP="009110F3">
      <w:pPr>
        <w:pStyle w:val="Listparagraf"/>
        <w:numPr>
          <w:ilvl w:val="1"/>
          <w:numId w:val="62"/>
        </w:numPr>
        <w:spacing w:before="100" w:beforeAutospacing="1" w:after="100" w:afterAutospacing="1"/>
        <w:rPr>
          <w:rFonts w:ascii="Trebuchet MS" w:hAnsi="Trebuchet MS"/>
          <w:lang w:val="ro-RO" w:eastAsia="ro-RO"/>
        </w:rPr>
      </w:pPr>
      <w:r w:rsidRPr="003B1A19">
        <w:rPr>
          <w:rFonts w:ascii="Trebuchet MS" w:hAnsi="Trebuchet MS"/>
          <w:iCs/>
          <w:lang w:val="ro-RO" w:eastAsia="ro-RO"/>
        </w:rPr>
        <w:t>pentru bunuri şi servicii – buget local</w:t>
      </w:r>
    </w:p>
    <w:p w:rsidR="00080481" w:rsidRPr="003B1A19" w:rsidRDefault="00080481" w:rsidP="009110F3">
      <w:pPr>
        <w:pStyle w:val="Listparagraf"/>
        <w:numPr>
          <w:ilvl w:val="1"/>
          <w:numId w:val="62"/>
        </w:numPr>
        <w:spacing w:before="100" w:beforeAutospacing="1" w:after="100" w:afterAutospacing="1"/>
        <w:rPr>
          <w:rFonts w:ascii="Trebuchet MS" w:hAnsi="Trebuchet MS"/>
          <w:lang w:val="ro-RO" w:eastAsia="ro-RO"/>
        </w:rPr>
      </w:pPr>
      <w:r w:rsidRPr="003B1A19">
        <w:rPr>
          <w:rFonts w:ascii="Trebuchet MS" w:hAnsi="Trebuchet MS"/>
          <w:iCs/>
          <w:lang w:val="ro-RO" w:eastAsia="ro-RO"/>
        </w:rPr>
        <w:t>pentru subvenţii şi transferuri- buget local</w:t>
      </w:r>
    </w:p>
    <w:p w:rsidR="00080481" w:rsidRPr="003B1A19" w:rsidRDefault="00080481" w:rsidP="009110F3">
      <w:pPr>
        <w:pStyle w:val="Listparagraf"/>
        <w:numPr>
          <w:ilvl w:val="1"/>
          <w:numId w:val="62"/>
        </w:numPr>
        <w:spacing w:before="100" w:beforeAutospacing="1" w:after="100" w:afterAutospacing="1"/>
        <w:rPr>
          <w:rFonts w:ascii="Trebuchet MS" w:hAnsi="Trebuchet MS"/>
          <w:lang w:val="ro-RO" w:eastAsia="ro-RO"/>
        </w:rPr>
      </w:pPr>
      <w:r w:rsidRPr="003B1A19">
        <w:rPr>
          <w:rFonts w:ascii="Trebuchet MS" w:hAnsi="Trebuchet MS"/>
          <w:iCs/>
          <w:lang w:val="ro-RO" w:eastAsia="ro-RO"/>
        </w:rPr>
        <w:t>pentru ajutoare sociale -buget local si de stat</w:t>
      </w:r>
    </w:p>
    <w:p w:rsidR="00080481" w:rsidRPr="003B1A19" w:rsidRDefault="00080481" w:rsidP="009110F3">
      <w:pPr>
        <w:pStyle w:val="Listparagraf"/>
        <w:numPr>
          <w:ilvl w:val="1"/>
          <w:numId w:val="62"/>
        </w:numPr>
        <w:spacing w:before="100" w:beforeAutospacing="1" w:after="100" w:afterAutospacing="1"/>
        <w:rPr>
          <w:rFonts w:ascii="Trebuchet MS" w:hAnsi="Trebuchet MS"/>
          <w:lang w:val="ro-RO" w:eastAsia="ro-RO"/>
        </w:rPr>
      </w:pPr>
      <w:r w:rsidRPr="003B1A19">
        <w:rPr>
          <w:rFonts w:ascii="Trebuchet MS" w:hAnsi="Trebuchet MS"/>
          <w:iCs/>
          <w:lang w:val="ro-RO" w:eastAsia="ro-RO"/>
        </w:rPr>
        <w:t>pentru personal-salarii-buget local</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verificarea, prezentarea pentru aprobare la unităţile teritoriale ale trezoreriei statului a Proiectelor de angajament legal din care rezultă cheltuieli pentru investiţii publice şi evidenţa acestora;</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verificarea existenţei creditelor bugetare disponibile în cazul propunerii de angajare a cheltuielilor;</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verificarea ordonanţărilor la plată dacă acestea:</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au fost emise corect, corespund cheltuielilor angajate şi suma este exactă;</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cheltuiala este înscrisă la subdiviziunea corespunzătoare din bugetul aprobat;</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există credite bugetare disponibile şi completează ordonaţările cu disponibilul înaintea şi după efectuarea plăţii;</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documentele justificative sunt în conformitate cu reglementările în vigoare;</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numele şi datele de identificare ale creditorului sunt corecte.</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plata cheltuielilor, după verificarea prealabilă a respectării următoarelor condiţii:</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cheltuielile care urmează să fie plătite au fost angajate, lichidate şi ordonanţate;</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există toate documentele justificative care să justifice plata;</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semnăturile de pe documentele justificative aparţin ordonatorului de credite sau persoanelor desemnate să exercite atribuţiile ce decurg din procesul executării cheltuielilor bugetare, potrivit legii;</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lastRenderedPageBreak/>
        <w:t>beneficiarul sumelor este cel îndreptăţit potrivit documentelor care atestă serviciul efectuat;</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suma datorată beneficiarului este corectă;</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documentele de angajare şi ordonanţare au primit viza de control financiar preventiv;</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documentele sunt completate cu datele cerute de formular;</w:t>
      </w:r>
    </w:p>
    <w:p w:rsidR="00080481" w:rsidRPr="003B1A19" w:rsidRDefault="00080481" w:rsidP="009110F3">
      <w:pPr>
        <w:numPr>
          <w:ilvl w:val="1"/>
          <w:numId w:val="55"/>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alte condiţii prevăzute de lege.</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evidenţa analitică a angajamentelor bugetare – contul 8066;</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evidenţa analitică a angajamentelor legale- contul 8067;</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evidenţa analitică a obligaţiilor de plată şi a plăţilor, conturile 401, 404 Furnizori şi 7702- Finanţarea de la bugetele locale;</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evidenţa analitică a plăţilor pe fiecare contract încheiat;</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evidenţa garanţiilor reţinute pe fiecare contract încheiat şi deblocarea garanţiilor respective şi a instrumentelor de garantare conturile 8050;</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evidenţa analitică a crediteloe de angajament aprobate şi a creditelor de angajament angajate.</w:t>
      </w:r>
    </w:p>
    <w:p w:rsidR="00080481" w:rsidRPr="003B1A19" w:rsidRDefault="00080481" w:rsidP="00F743EE">
      <w:pPr>
        <w:jc w:val="both"/>
        <w:rPr>
          <w:rFonts w:ascii="Trebuchet MS" w:hAnsi="Trebuchet MS"/>
          <w:sz w:val="22"/>
          <w:szCs w:val="22"/>
          <w:lang w:val="ro-RO" w:eastAsia="ro-RO"/>
        </w:rPr>
      </w:pPr>
      <w:r w:rsidRPr="003B1A19">
        <w:rPr>
          <w:rFonts w:ascii="Trebuchet MS" w:hAnsi="Trebuchet MS"/>
          <w:sz w:val="22"/>
          <w:szCs w:val="22"/>
          <w:lang w:val="ro-RO" w:eastAsia="ro-RO"/>
        </w:rPr>
        <w:t>Raportarea Execuţiei B</w:t>
      </w:r>
      <w:r w:rsidR="00F743EE" w:rsidRPr="003B1A19">
        <w:rPr>
          <w:rFonts w:ascii="Trebuchet MS" w:hAnsi="Trebuchet MS"/>
          <w:sz w:val="22"/>
          <w:szCs w:val="22"/>
          <w:lang w:val="ro-RO" w:eastAsia="ro-RO"/>
        </w:rPr>
        <w:t>u</w:t>
      </w:r>
      <w:r w:rsidRPr="003B1A19">
        <w:rPr>
          <w:rFonts w:ascii="Trebuchet MS" w:hAnsi="Trebuchet MS"/>
          <w:sz w:val="22"/>
          <w:szCs w:val="22"/>
          <w:lang w:val="ro-RO" w:eastAsia="ro-RO"/>
        </w:rPr>
        <w:t>getare:</w:t>
      </w:r>
    </w:p>
    <w:p w:rsidR="00080481" w:rsidRPr="003B1A19" w:rsidRDefault="00080481" w:rsidP="009110F3">
      <w:pPr>
        <w:numPr>
          <w:ilvl w:val="0"/>
          <w:numId w:val="56"/>
        </w:numPr>
        <w:jc w:val="both"/>
        <w:rPr>
          <w:rFonts w:ascii="Trebuchet MS" w:hAnsi="Trebuchet MS"/>
          <w:sz w:val="22"/>
          <w:szCs w:val="22"/>
          <w:lang w:val="ro-RO" w:eastAsia="ro-RO"/>
        </w:rPr>
      </w:pPr>
      <w:r w:rsidRPr="003B1A19">
        <w:rPr>
          <w:rFonts w:ascii="Trebuchet MS" w:hAnsi="Trebuchet MS"/>
          <w:sz w:val="22"/>
          <w:szCs w:val="22"/>
          <w:lang w:val="ro-RO" w:eastAsia="ro-RO"/>
        </w:rPr>
        <w:t>raportări lunare:</w:t>
      </w:r>
    </w:p>
    <w:p w:rsidR="00080481" w:rsidRPr="003B1A19" w:rsidRDefault="00080481" w:rsidP="009110F3">
      <w:pPr>
        <w:numPr>
          <w:ilvl w:val="1"/>
          <w:numId w:val="56"/>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execuţia cheltuielilor efectuate pentru proiectele cu finanţare din fonduri externe nerambursabile;</w:t>
      </w:r>
    </w:p>
    <w:p w:rsidR="00080481" w:rsidRPr="003B1A19" w:rsidRDefault="00080481" w:rsidP="009110F3">
      <w:pPr>
        <w:numPr>
          <w:ilvl w:val="1"/>
          <w:numId w:val="56"/>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execuţia cheltuielilor din finanţările rambursabile interne şi execuţia veniturilor şi cheltuielilor evidenţiate în afara bugetului local;</w:t>
      </w:r>
    </w:p>
    <w:p w:rsidR="00080481" w:rsidRPr="003B1A19" w:rsidRDefault="00080481" w:rsidP="009110F3">
      <w:pPr>
        <w:numPr>
          <w:ilvl w:val="1"/>
          <w:numId w:val="56"/>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monitorizarea cheltuielilor de personal pentru ordonatorii terţiari şi centralizarea la nivelul DGASPC Mures;</w:t>
      </w:r>
    </w:p>
    <w:p w:rsidR="00080481" w:rsidRPr="003B1A19" w:rsidRDefault="00080481" w:rsidP="009110F3">
      <w:pPr>
        <w:numPr>
          <w:ilvl w:val="1"/>
          <w:numId w:val="56"/>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centralizarea şi verificarea corelaţiilor referitoare la situaţia plăţilor restante şi a bilanţului prescurtat pentru ordonatorii terţiari de credite.</w:t>
      </w:r>
    </w:p>
    <w:p w:rsidR="00080481" w:rsidRPr="003B1A19" w:rsidRDefault="00080481" w:rsidP="009110F3">
      <w:pPr>
        <w:numPr>
          <w:ilvl w:val="0"/>
          <w:numId w:val="56"/>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raportări trimestriale:</w:t>
      </w:r>
    </w:p>
    <w:p w:rsidR="00080481" w:rsidRPr="003B1A19" w:rsidRDefault="00080481" w:rsidP="009110F3">
      <w:pPr>
        <w:numPr>
          <w:ilvl w:val="1"/>
          <w:numId w:val="56"/>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centralizarea şi verificarea corelaţiilor pentru situaţiile financiare anuale şi trimestriale pentu ordonatorii terţiari de credite;</w:t>
      </w:r>
    </w:p>
    <w:p w:rsidR="00080481" w:rsidRPr="003B1A19" w:rsidRDefault="00080481" w:rsidP="009110F3">
      <w:pPr>
        <w:numPr>
          <w:ilvl w:val="1"/>
          <w:numId w:val="56"/>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întocmirea şi verificarea unor componente ale situaţiilor financiare anuale şi trimestriale.</w:t>
      </w:r>
    </w:p>
    <w:p w:rsidR="00080481" w:rsidRPr="003B1A19" w:rsidRDefault="00080481" w:rsidP="006C7D04">
      <w:pPr>
        <w:spacing w:after="300"/>
        <w:jc w:val="both"/>
        <w:rPr>
          <w:rFonts w:ascii="Trebuchet MS" w:hAnsi="Trebuchet MS"/>
          <w:sz w:val="22"/>
          <w:szCs w:val="22"/>
          <w:lang w:val="ro-RO" w:eastAsia="ro-RO"/>
        </w:rPr>
      </w:pPr>
      <w:r w:rsidRPr="003B1A19">
        <w:rPr>
          <w:rFonts w:ascii="Trebuchet MS" w:hAnsi="Trebuchet MS"/>
          <w:sz w:val="22"/>
          <w:szCs w:val="22"/>
          <w:lang w:val="ro-RO" w:eastAsia="ro-RO"/>
        </w:rPr>
        <w:t>4. Întocmirea referatelor de fundamentare  legate de bugetul general,  contul de execuţie al bugetului general, situaţiile financiare anuale.</w:t>
      </w:r>
    </w:p>
    <w:p w:rsidR="00080481" w:rsidRPr="003B1A19" w:rsidRDefault="00080481" w:rsidP="006C7D04">
      <w:pPr>
        <w:spacing w:after="300"/>
        <w:jc w:val="both"/>
        <w:rPr>
          <w:rFonts w:ascii="Trebuchet MS" w:hAnsi="Trebuchet MS"/>
          <w:sz w:val="22"/>
          <w:szCs w:val="22"/>
          <w:lang w:val="ro-RO" w:eastAsia="ro-RO"/>
        </w:rPr>
      </w:pPr>
      <w:r w:rsidRPr="003B1A19">
        <w:rPr>
          <w:rFonts w:ascii="Trebuchet MS" w:hAnsi="Trebuchet MS"/>
          <w:sz w:val="22"/>
          <w:szCs w:val="22"/>
          <w:lang w:val="ro-RO" w:eastAsia="ro-RO"/>
        </w:rPr>
        <w:t>5. Exercitarea contolului financiar preventiv asupra proiectelor de operaţiuni derulate prin execuţia bugetară:</w:t>
      </w:r>
    </w:p>
    <w:p w:rsidR="00080481" w:rsidRPr="003B1A19" w:rsidRDefault="00080481" w:rsidP="009110F3">
      <w:pPr>
        <w:numPr>
          <w:ilvl w:val="0"/>
          <w:numId w:val="57"/>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angajamentele legale şi bugetare;</w:t>
      </w:r>
    </w:p>
    <w:p w:rsidR="00080481" w:rsidRPr="003B1A19" w:rsidRDefault="00080481" w:rsidP="009110F3">
      <w:pPr>
        <w:numPr>
          <w:ilvl w:val="0"/>
          <w:numId w:val="57"/>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deschiderilor şi repartizărilor de credite bugetare;</w:t>
      </w:r>
    </w:p>
    <w:p w:rsidR="00080481" w:rsidRPr="003B1A19" w:rsidRDefault="00080481" w:rsidP="009110F3">
      <w:pPr>
        <w:numPr>
          <w:ilvl w:val="0"/>
          <w:numId w:val="57"/>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modificarea repartizării pe trimestre şi pe subdiviziuni a clasificaţiei bugetare a creditelor aprobate;</w:t>
      </w:r>
    </w:p>
    <w:p w:rsidR="00080481" w:rsidRPr="003B1A19" w:rsidRDefault="00080481" w:rsidP="009110F3">
      <w:pPr>
        <w:numPr>
          <w:ilvl w:val="0"/>
          <w:numId w:val="57"/>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ordonanţării cheltuielilor.</w:t>
      </w:r>
    </w:p>
    <w:p w:rsidR="00080481" w:rsidRPr="003B1A19" w:rsidRDefault="006C7D04" w:rsidP="00080481">
      <w:pPr>
        <w:spacing w:after="300"/>
        <w:rPr>
          <w:rFonts w:ascii="Trebuchet MS" w:hAnsi="Trebuchet MS"/>
          <w:sz w:val="22"/>
          <w:szCs w:val="22"/>
          <w:lang w:val="ro-RO" w:eastAsia="ro-RO"/>
        </w:rPr>
      </w:pPr>
      <w:r w:rsidRPr="003B1A19">
        <w:rPr>
          <w:rFonts w:ascii="Trebuchet MS" w:hAnsi="Trebuchet MS"/>
          <w:sz w:val="22"/>
          <w:szCs w:val="22"/>
          <w:lang w:val="ro-RO" w:eastAsia="ro-RO"/>
        </w:rPr>
        <w:lastRenderedPageBreak/>
        <w:t>-</w:t>
      </w:r>
      <w:r w:rsidR="00080481" w:rsidRPr="003B1A19">
        <w:rPr>
          <w:rFonts w:ascii="Trebuchet MS" w:hAnsi="Trebuchet MS"/>
          <w:sz w:val="22"/>
          <w:szCs w:val="22"/>
          <w:lang w:val="ro-RO" w:eastAsia="ro-RO"/>
        </w:rPr>
        <w:t xml:space="preserve">Asigură aplicarea legislaţiei de specialitate în vederea realizării atribuţiilor Serviciului </w:t>
      </w:r>
      <w:r w:rsidRPr="003B1A19">
        <w:rPr>
          <w:rFonts w:ascii="Trebuchet MS" w:hAnsi="Trebuchet MS"/>
          <w:sz w:val="22"/>
          <w:szCs w:val="22"/>
          <w:lang w:val="ro-RO" w:eastAsia="ro-RO"/>
        </w:rPr>
        <w:t>Finan</w:t>
      </w:r>
      <w:r w:rsidR="00080481" w:rsidRPr="003B1A19">
        <w:rPr>
          <w:rFonts w:ascii="Trebuchet MS" w:hAnsi="Trebuchet MS"/>
          <w:sz w:val="22"/>
          <w:szCs w:val="22"/>
          <w:lang w:val="ro-RO" w:eastAsia="ro-RO"/>
        </w:rPr>
        <w:t>ciar</w:t>
      </w:r>
      <w:r w:rsidRPr="003B1A19">
        <w:rPr>
          <w:rFonts w:ascii="Trebuchet MS" w:hAnsi="Trebuchet MS"/>
          <w:sz w:val="22"/>
          <w:szCs w:val="22"/>
          <w:lang w:val="ro-RO" w:eastAsia="ro-RO"/>
        </w:rPr>
        <w:t xml:space="preserve"> </w:t>
      </w:r>
      <w:r w:rsidR="00080481" w:rsidRPr="003B1A19">
        <w:rPr>
          <w:rFonts w:ascii="Trebuchet MS" w:hAnsi="Trebuchet MS"/>
          <w:sz w:val="22"/>
          <w:szCs w:val="22"/>
          <w:lang w:val="ro-RO" w:eastAsia="ro-RO"/>
        </w:rPr>
        <w:t>Contabilitate</w:t>
      </w:r>
      <w:r w:rsidRPr="003B1A19">
        <w:rPr>
          <w:rFonts w:ascii="Trebuchet MS" w:hAnsi="Trebuchet MS"/>
          <w:sz w:val="22"/>
          <w:szCs w:val="22"/>
          <w:lang w:val="ro-RO" w:eastAsia="ro-RO"/>
        </w:rPr>
        <w:t>, Salarizare</w:t>
      </w:r>
      <w:r w:rsidR="00080481" w:rsidRPr="003B1A19">
        <w:rPr>
          <w:rFonts w:ascii="Trebuchet MS" w:hAnsi="Trebuchet MS"/>
          <w:sz w:val="22"/>
          <w:szCs w:val="22"/>
          <w:lang w:val="ro-RO" w:eastAsia="ro-RO"/>
        </w:rPr>
        <w:t xml:space="preserve"> şi rezolvă corespondenţa repartizată.</w:t>
      </w:r>
    </w:p>
    <w:p w:rsidR="00080481" w:rsidRPr="003B1A19" w:rsidRDefault="00B5338B" w:rsidP="006C7D04">
      <w:pPr>
        <w:jc w:val="both"/>
        <w:outlineLvl w:val="3"/>
        <w:rPr>
          <w:rFonts w:ascii="Trebuchet MS" w:hAnsi="Trebuchet MS"/>
          <w:b/>
          <w:bCs/>
          <w:sz w:val="22"/>
          <w:szCs w:val="22"/>
          <w:lang w:val="ro-RO" w:eastAsia="ro-RO"/>
        </w:rPr>
      </w:pPr>
      <w:hyperlink r:id="rId10" w:anchor="e7b30cd4fd9089da1" w:history="1">
        <w:r w:rsidR="00080481" w:rsidRPr="003B1A19">
          <w:rPr>
            <w:rFonts w:ascii="Trebuchet MS" w:hAnsi="Trebuchet MS"/>
            <w:b/>
            <w:bCs/>
            <w:sz w:val="22"/>
            <w:szCs w:val="22"/>
            <w:u w:val="single"/>
            <w:lang w:val="ro-RO" w:eastAsia="ro-RO"/>
          </w:rPr>
          <w:t>BUGETUL</w:t>
        </w:r>
      </w:hyperlink>
      <w:r w:rsidR="006C7D04" w:rsidRPr="003B1A19">
        <w:rPr>
          <w:rFonts w:ascii="Trebuchet MS" w:hAnsi="Trebuchet MS"/>
          <w:sz w:val="22"/>
          <w:szCs w:val="22"/>
          <w:lang w:val="ro-RO"/>
        </w:rPr>
        <w:t>:</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elaborarea proiectului bugetului general al DGASPC Mures , compus din bugetul local,  bugetul fondurilor externe nerambursabile, bugetul instituţiilor publice subordonate, bugetul veniturilor şi cheltuielilor evidenţiate în afara bugetului local şi supunerea spre aprobare Consiliului Judetean Mures;</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execuţia bugetului general Deschiderea şi repartizarea creditelor bugetare, în limita sumelor aprobate pe destinaţiile specificate în bugetul instituţiilor subordonate;</w:t>
      </w:r>
    </w:p>
    <w:p w:rsidR="00080481" w:rsidRPr="003B1A19" w:rsidRDefault="006C7D04" w:rsidP="006C7D04">
      <w:p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w:t>
      </w:r>
      <w:r w:rsidR="00080481" w:rsidRPr="003B1A19">
        <w:rPr>
          <w:rFonts w:ascii="Trebuchet MS" w:hAnsi="Trebuchet MS"/>
          <w:sz w:val="22"/>
          <w:szCs w:val="22"/>
          <w:lang w:val="ro-RO" w:eastAsia="ro-RO"/>
        </w:rPr>
        <w:t>raportarea execuţiei bugetare Lunar, trimestrial şi anual se întocmesc şi centralizează situaţii financiare asupra execuţiei bugetare şi raportări în conformitate cu legislaţia în vigoare pentru bugetul instituţiilor publice parte componentă a bugetului general;</w:t>
      </w:r>
    </w:p>
    <w:p w:rsidR="00080481" w:rsidRPr="003B1A19" w:rsidRDefault="006C7D04" w:rsidP="006C7D04">
      <w:pPr>
        <w:spacing w:before="100" w:beforeAutospacing="1" w:after="100" w:afterAutospacing="1"/>
        <w:jc w:val="both"/>
        <w:rPr>
          <w:lang w:val="ro-RO" w:eastAsia="ro-RO"/>
        </w:rPr>
      </w:pPr>
      <w:r w:rsidRPr="003B1A19">
        <w:rPr>
          <w:lang w:val="ro-RO" w:eastAsia="ro-RO"/>
        </w:rPr>
        <w:t>-</w:t>
      </w:r>
      <w:r w:rsidR="00080481" w:rsidRPr="003B1A19">
        <w:rPr>
          <w:rFonts w:ascii="Trebuchet MS" w:hAnsi="Trebuchet MS"/>
          <w:sz w:val="22"/>
          <w:szCs w:val="22"/>
          <w:lang w:val="ro-RO" w:eastAsia="ro-RO"/>
        </w:rPr>
        <w:t>exercitarea controlului financiar preventiv asupra proiectelor de operaţiuni care afecteaza bani publici;</w:t>
      </w:r>
    </w:p>
    <w:p w:rsidR="00080481" w:rsidRPr="003B1A19" w:rsidRDefault="001B6F80" w:rsidP="001B6F80">
      <w:pPr>
        <w:spacing w:before="240" w:after="120"/>
        <w:jc w:val="both"/>
        <w:outlineLvl w:val="3"/>
        <w:rPr>
          <w:rFonts w:ascii="Trebuchet MS" w:hAnsi="Trebuchet MS"/>
          <w:b/>
          <w:bCs/>
          <w:sz w:val="22"/>
          <w:szCs w:val="22"/>
          <w:lang w:val="ro-RO" w:eastAsia="ro-RO"/>
        </w:rPr>
      </w:pPr>
      <w:r w:rsidRPr="003B1A19">
        <w:rPr>
          <w:rFonts w:ascii="Trebuchet MS" w:hAnsi="Trebuchet MS"/>
          <w:b/>
          <w:bCs/>
          <w:sz w:val="22"/>
          <w:szCs w:val="22"/>
          <w:lang w:val="ro-RO" w:eastAsia="ro-RO"/>
        </w:rPr>
        <w:t>Atribuţii principale</w:t>
      </w:r>
      <w:r w:rsidR="00080481" w:rsidRPr="003B1A19">
        <w:rPr>
          <w:rFonts w:ascii="Trebuchet MS" w:hAnsi="Trebuchet MS"/>
          <w:b/>
          <w:bCs/>
          <w:sz w:val="22"/>
          <w:szCs w:val="22"/>
          <w:lang w:val="ro-RO" w:eastAsia="ro-RO"/>
        </w:rPr>
        <w:t>:</w:t>
      </w:r>
    </w:p>
    <w:p w:rsidR="00080481" w:rsidRPr="003B1A19" w:rsidRDefault="00080481" w:rsidP="001B6F80">
      <w:pPr>
        <w:spacing w:after="300"/>
        <w:jc w:val="both"/>
        <w:rPr>
          <w:rFonts w:ascii="Trebuchet MS" w:hAnsi="Trebuchet MS"/>
          <w:sz w:val="22"/>
          <w:szCs w:val="22"/>
          <w:lang w:val="ro-RO" w:eastAsia="ro-RO"/>
        </w:rPr>
      </w:pPr>
      <w:r w:rsidRPr="003B1A19">
        <w:rPr>
          <w:rFonts w:ascii="Trebuchet MS" w:hAnsi="Trebuchet MS"/>
          <w:sz w:val="22"/>
          <w:szCs w:val="22"/>
          <w:lang w:val="ro-RO" w:eastAsia="ro-RO"/>
        </w:rPr>
        <w:t>Elaborarea proiectului bugetului general (anual, la fiecare rectificare şi în perspectivă pentru următorii patru ani), cuprinde activitate de fundamentare şi determinare a veniturilor posibil de încasat pentru finanţarea cheltuielilor necesare a se realiza în vederea oferirii serviciilor sociale ce intră în competenţa şi responsabilitatea Consiliului Judetean Mures. Bugetul general se supune spre aprobare ordonatorului principal de credite şi după aprobarea acestuia se repartizează pe trimestre şi se comunică Direcţiei Generale a Finanţelor Publice Cluj şi fiecărui ordonator terţiar de credite.</w:t>
      </w:r>
    </w:p>
    <w:p w:rsidR="00080481" w:rsidRPr="003B1A19" w:rsidRDefault="00080481" w:rsidP="001B6F80">
      <w:pPr>
        <w:spacing w:after="300"/>
        <w:jc w:val="both"/>
        <w:rPr>
          <w:rFonts w:ascii="Trebuchet MS" w:hAnsi="Trebuchet MS"/>
          <w:sz w:val="22"/>
          <w:szCs w:val="22"/>
          <w:lang w:val="ro-RO" w:eastAsia="ro-RO"/>
        </w:rPr>
      </w:pPr>
      <w:r w:rsidRPr="003B1A19">
        <w:rPr>
          <w:rFonts w:ascii="Trebuchet MS" w:hAnsi="Trebuchet MS"/>
          <w:sz w:val="22"/>
          <w:szCs w:val="22"/>
          <w:lang w:val="ro-RO" w:eastAsia="ro-RO"/>
        </w:rPr>
        <w:t>Raportarea Execuţiei Bugetare:</w:t>
      </w:r>
    </w:p>
    <w:p w:rsidR="00080481" w:rsidRPr="003B1A19" w:rsidRDefault="00080481" w:rsidP="001B6F80">
      <w:pPr>
        <w:spacing w:before="100" w:beforeAutospacing="1" w:after="100" w:afterAutospacing="1"/>
        <w:ind w:left="720"/>
        <w:jc w:val="both"/>
        <w:rPr>
          <w:rFonts w:ascii="Trebuchet MS" w:hAnsi="Trebuchet MS"/>
          <w:sz w:val="22"/>
          <w:szCs w:val="22"/>
          <w:lang w:val="ro-RO" w:eastAsia="ro-RO"/>
        </w:rPr>
      </w:pPr>
      <w:r w:rsidRPr="003B1A19">
        <w:rPr>
          <w:rFonts w:ascii="Trebuchet MS" w:hAnsi="Trebuchet MS"/>
          <w:sz w:val="22"/>
          <w:szCs w:val="22"/>
          <w:lang w:val="ro-RO" w:eastAsia="ro-RO"/>
        </w:rPr>
        <w:t>raportări lunare:</w:t>
      </w:r>
    </w:p>
    <w:p w:rsidR="00080481" w:rsidRPr="003B1A19" w:rsidRDefault="00080481" w:rsidP="009110F3">
      <w:pPr>
        <w:numPr>
          <w:ilvl w:val="0"/>
          <w:numId w:val="59"/>
        </w:numPr>
        <w:spacing w:before="100" w:beforeAutospacing="1" w:after="100" w:afterAutospacing="1"/>
        <w:jc w:val="both"/>
        <w:rPr>
          <w:rFonts w:ascii="Trebuchet MS" w:hAnsi="Trebuchet MS"/>
          <w:sz w:val="22"/>
          <w:szCs w:val="22"/>
          <w:lang w:val="ro-RO" w:eastAsia="ro-RO"/>
        </w:rPr>
      </w:pPr>
      <w:r w:rsidRPr="003B1A19">
        <w:rPr>
          <w:rFonts w:ascii="Trebuchet MS" w:hAnsi="Trebuchet MS"/>
          <w:sz w:val="22"/>
          <w:szCs w:val="22"/>
          <w:lang w:val="ro-RO" w:eastAsia="ro-RO"/>
        </w:rPr>
        <w:t>centralizarea şi verificarea corelaţiilor referitoare la situaţia plăţilor restante şi a bilanţului prescurtat pentru ordonatorii terţiari de credite.</w:t>
      </w:r>
    </w:p>
    <w:p w:rsidR="00080481" w:rsidRPr="003B1A19" w:rsidRDefault="00080481" w:rsidP="009110F3">
      <w:pPr>
        <w:pStyle w:val="Listparagraf"/>
        <w:numPr>
          <w:ilvl w:val="0"/>
          <w:numId w:val="59"/>
        </w:numPr>
        <w:spacing w:before="100" w:beforeAutospacing="1" w:after="100" w:afterAutospacing="1" w:line="240" w:lineRule="auto"/>
        <w:jc w:val="both"/>
        <w:rPr>
          <w:rFonts w:ascii="Trebuchet MS" w:hAnsi="Trebuchet MS"/>
          <w:lang w:val="ro-RO" w:eastAsia="ro-RO"/>
        </w:rPr>
      </w:pPr>
      <w:r w:rsidRPr="003B1A19">
        <w:rPr>
          <w:rFonts w:ascii="Trebuchet MS" w:hAnsi="Trebuchet MS"/>
          <w:lang w:val="ro-RO" w:eastAsia="ro-RO"/>
        </w:rPr>
        <w:t>raportări trimestriale: centralizarea şi verificarea corelaţiilor pentru situaţiile financiare anuale şi trimestriale pentu ordonatorii terţiari de credite.</w:t>
      </w:r>
    </w:p>
    <w:p w:rsidR="00080481" w:rsidRPr="003B1A19" w:rsidRDefault="00080481" w:rsidP="009110F3">
      <w:pPr>
        <w:pStyle w:val="Listparagraf"/>
        <w:numPr>
          <w:ilvl w:val="0"/>
          <w:numId w:val="63"/>
        </w:numPr>
        <w:spacing w:after="300"/>
        <w:ind w:left="567" w:hanging="207"/>
        <w:jc w:val="both"/>
        <w:rPr>
          <w:rFonts w:ascii="Trebuchet MS" w:hAnsi="Trebuchet MS"/>
          <w:lang w:val="ro-RO" w:eastAsia="ro-RO"/>
        </w:rPr>
      </w:pPr>
      <w:r w:rsidRPr="003B1A19">
        <w:rPr>
          <w:rFonts w:ascii="Trebuchet MS" w:hAnsi="Trebuchet MS"/>
          <w:lang w:val="ro-RO" w:eastAsia="ro-RO"/>
        </w:rPr>
        <w:t>Întocmirea notelor de fundamentare legate de: bugetul general, contul de execuţie al bugetului general, situaţiile financiare anuale ale DFASPC Mures.</w:t>
      </w:r>
    </w:p>
    <w:p w:rsidR="0097465B" w:rsidRPr="003B1A19" w:rsidRDefault="0097465B" w:rsidP="009110F3">
      <w:pPr>
        <w:pStyle w:val="Listparagraf"/>
        <w:widowControl w:val="0"/>
        <w:numPr>
          <w:ilvl w:val="0"/>
          <w:numId w:val="63"/>
        </w:numPr>
        <w:autoSpaceDE w:val="0"/>
        <w:autoSpaceDN w:val="0"/>
        <w:adjustRightInd w:val="0"/>
        <w:spacing w:after="120"/>
        <w:ind w:left="567" w:hanging="207"/>
        <w:jc w:val="both"/>
        <w:rPr>
          <w:rFonts w:ascii="Trebuchet MS" w:hAnsi="Trebuchet MS" w:cs="Arial"/>
          <w:lang w:val="ro-RO"/>
        </w:rPr>
      </w:pPr>
      <w:r w:rsidRPr="003B1A19">
        <w:rPr>
          <w:rFonts w:ascii="Trebuchet MS" w:hAnsi="Trebuchet MS" w:cs="Arial"/>
          <w:lang w:val="ro-RO"/>
        </w:rPr>
        <w:t>înregistrează în ordine sistematică şi cronologică operaţiile economice;</w:t>
      </w:r>
    </w:p>
    <w:p w:rsidR="0097465B" w:rsidRPr="003B1A19" w:rsidRDefault="0097465B" w:rsidP="009110F3">
      <w:pPr>
        <w:pStyle w:val="Listparagraf"/>
        <w:widowControl w:val="0"/>
        <w:numPr>
          <w:ilvl w:val="0"/>
          <w:numId w:val="63"/>
        </w:numPr>
        <w:autoSpaceDE w:val="0"/>
        <w:autoSpaceDN w:val="0"/>
        <w:adjustRightInd w:val="0"/>
        <w:spacing w:after="120"/>
        <w:ind w:left="567" w:hanging="207"/>
        <w:jc w:val="both"/>
        <w:rPr>
          <w:rFonts w:ascii="Trebuchet MS" w:hAnsi="Trebuchet MS" w:cs="Arial"/>
          <w:lang w:val="ro-RO"/>
        </w:rPr>
      </w:pPr>
      <w:r w:rsidRPr="003B1A19">
        <w:rPr>
          <w:rFonts w:ascii="Trebuchet MS" w:hAnsi="Trebuchet MS" w:cs="Arial"/>
          <w:lang w:val="ro-RO"/>
        </w:rPr>
        <w:t>asigurarea controlului gestionar asupra existenţei şi mişcării stocurilor de valori materiale, a disponibilităţilor din conturi şi a gradului de îndatorire a instituţiei;</w:t>
      </w:r>
    </w:p>
    <w:p w:rsidR="0097465B" w:rsidRPr="003B1A19" w:rsidRDefault="0097465B" w:rsidP="009110F3">
      <w:pPr>
        <w:pStyle w:val="Listparagraf"/>
        <w:widowControl w:val="0"/>
        <w:numPr>
          <w:ilvl w:val="0"/>
          <w:numId w:val="63"/>
        </w:numPr>
        <w:autoSpaceDE w:val="0"/>
        <w:autoSpaceDN w:val="0"/>
        <w:adjustRightInd w:val="0"/>
        <w:spacing w:after="120"/>
        <w:ind w:left="567" w:hanging="207"/>
        <w:jc w:val="both"/>
        <w:rPr>
          <w:rFonts w:ascii="Trebuchet MS" w:hAnsi="Trebuchet MS" w:cs="Arial"/>
          <w:lang w:val="ro-RO"/>
        </w:rPr>
      </w:pPr>
      <w:r w:rsidRPr="003B1A19">
        <w:rPr>
          <w:rFonts w:ascii="Trebuchet MS" w:hAnsi="Trebuchet MS" w:cs="Arial"/>
          <w:lang w:val="ro-RO"/>
        </w:rPr>
        <w:t>furnizarea de informaţii precise şi reale necesare elaborării programelor de perspectivă privind evoluţia activităţii instituţiei;</w:t>
      </w:r>
    </w:p>
    <w:p w:rsidR="0097465B" w:rsidRPr="003B1A19" w:rsidRDefault="0097465B" w:rsidP="009110F3">
      <w:pPr>
        <w:pStyle w:val="Listparagraf"/>
        <w:widowControl w:val="0"/>
        <w:numPr>
          <w:ilvl w:val="0"/>
          <w:numId w:val="63"/>
        </w:numPr>
        <w:autoSpaceDE w:val="0"/>
        <w:autoSpaceDN w:val="0"/>
        <w:adjustRightInd w:val="0"/>
        <w:spacing w:after="120"/>
        <w:ind w:left="567" w:hanging="207"/>
        <w:jc w:val="both"/>
        <w:rPr>
          <w:rFonts w:ascii="Trebuchet MS" w:hAnsi="Trebuchet MS" w:cs="Arial"/>
          <w:lang w:val="ro-RO"/>
        </w:rPr>
      </w:pPr>
      <w:r w:rsidRPr="003B1A19">
        <w:rPr>
          <w:rFonts w:ascii="Trebuchet MS" w:hAnsi="Trebuchet MS" w:cs="Arial"/>
          <w:lang w:val="ro-RO"/>
        </w:rPr>
        <w:t>colaborează cu serviciul administrativ în vederea finalizării inventarierii patrimoniului asigură şi gestionează informaţiile necesare completării bilanţului contabil, contului de execuţie şi anexele la bilanţ;</w:t>
      </w:r>
    </w:p>
    <w:p w:rsidR="0097465B" w:rsidRPr="003B1A19" w:rsidRDefault="0097465B" w:rsidP="009110F3">
      <w:pPr>
        <w:pStyle w:val="Listparagraf"/>
        <w:widowControl w:val="0"/>
        <w:numPr>
          <w:ilvl w:val="0"/>
          <w:numId w:val="63"/>
        </w:numPr>
        <w:autoSpaceDE w:val="0"/>
        <w:autoSpaceDN w:val="0"/>
        <w:adjustRightInd w:val="0"/>
        <w:spacing w:after="120"/>
        <w:ind w:left="567" w:hanging="207"/>
        <w:jc w:val="both"/>
        <w:rPr>
          <w:rFonts w:ascii="Trebuchet MS" w:hAnsi="Trebuchet MS" w:cs="Arial"/>
          <w:lang w:val="ro-RO"/>
        </w:rPr>
      </w:pPr>
      <w:r w:rsidRPr="003B1A19">
        <w:rPr>
          <w:rFonts w:ascii="Trebuchet MS" w:hAnsi="Trebuchet MS" w:cs="Arial"/>
          <w:lang w:val="ro-RO"/>
        </w:rPr>
        <w:t>asigură şi gestionează informaţiile necesare completării bilanţului contabil, contului de execuţie şi anexele la bilanţ;</w:t>
      </w:r>
    </w:p>
    <w:p w:rsidR="0097465B" w:rsidRPr="003B1A19" w:rsidRDefault="0097465B" w:rsidP="009110F3">
      <w:pPr>
        <w:pStyle w:val="Listparagraf"/>
        <w:widowControl w:val="0"/>
        <w:numPr>
          <w:ilvl w:val="0"/>
          <w:numId w:val="63"/>
        </w:numPr>
        <w:autoSpaceDE w:val="0"/>
        <w:autoSpaceDN w:val="0"/>
        <w:adjustRightInd w:val="0"/>
        <w:spacing w:after="120"/>
        <w:ind w:left="567" w:hanging="207"/>
        <w:jc w:val="both"/>
        <w:rPr>
          <w:rFonts w:ascii="Trebuchet MS" w:hAnsi="Trebuchet MS" w:cs="Arial"/>
          <w:lang w:val="ro-RO"/>
        </w:rPr>
      </w:pPr>
      <w:r w:rsidRPr="003B1A19">
        <w:rPr>
          <w:rFonts w:ascii="Trebuchet MS" w:hAnsi="Trebuchet MS" w:cs="Arial"/>
          <w:lang w:val="ro-RO"/>
        </w:rPr>
        <w:t xml:space="preserve">întocmeşte balanţele de verificare lunar şi dările de seamă contabile la nivelul direcţiei cât şi </w:t>
      </w:r>
      <w:r w:rsidRPr="003B1A19">
        <w:rPr>
          <w:rFonts w:ascii="Trebuchet MS" w:hAnsi="Trebuchet MS" w:cs="Arial"/>
          <w:lang w:val="ro-RO"/>
        </w:rPr>
        <w:lastRenderedPageBreak/>
        <w:t>centralizarea centrelor aparţinătoare trimestriale şi anuale;</w:t>
      </w:r>
    </w:p>
    <w:p w:rsidR="0097465B" w:rsidRPr="003B1A19" w:rsidRDefault="0097465B" w:rsidP="009110F3">
      <w:pPr>
        <w:pStyle w:val="Listparagraf"/>
        <w:widowControl w:val="0"/>
        <w:numPr>
          <w:ilvl w:val="0"/>
          <w:numId w:val="63"/>
        </w:numPr>
        <w:autoSpaceDE w:val="0"/>
        <w:autoSpaceDN w:val="0"/>
        <w:adjustRightInd w:val="0"/>
        <w:spacing w:after="120"/>
        <w:ind w:left="567" w:hanging="207"/>
        <w:jc w:val="both"/>
        <w:rPr>
          <w:rFonts w:ascii="Trebuchet MS" w:hAnsi="Trebuchet MS" w:cs="Arial"/>
          <w:lang w:val="ro-RO"/>
        </w:rPr>
      </w:pPr>
      <w:r w:rsidRPr="003B1A19">
        <w:rPr>
          <w:rFonts w:ascii="Trebuchet MS" w:hAnsi="Trebuchet MS" w:cs="Arial"/>
          <w:lang w:val="ro-RO"/>
        </w:rPr>
        <w:t>operează pe calculator intrările şi ieşirile în baza notelor contabile;</w:t>
      </w:r>
    </w:p>
    <w:p w:rsidR="0097465B" w:rsidRPr="003B1A19" w:rsidRDefault="0097465B" w:rsidP="009110F3">
      <w:pPr>
        <w:pStyle w:val="Listparagraf"/>
        <w:widowControl w:val="0"/>
        <w:numPr>
          <w:ilvl w:val="0"/>
          <w:numId w:val="63"/>
        </w:numPr>
        <w:autoSpaceDE w:val="0"/>
        <w:autoSpaceDN w:val="0"/>
        <w:adjustRightInd w:val="0"/>
        <w:spacing w:after="120"/>
        <w:ind w:left="567" w:hanging="207"/>
        <w:jc w:val="both"/>
        <w:rPr>
          <w:rFonts w:ascii="Trebuchet MS" w:hAnsi="Trebuchet MS" w:cs="Arial"/>
          <w:lang w:val="ro-RO"/>
        </w:rPr>
      </w:pPr>
      <w:r w:rsidRPr="003B1A19">
        <w:rPr>
          <w:rFonts w:ascii="Trebuchet MS" w:hAnsi="Trebuchet MS" w:cs="Arial"/>
          <w:lang w:val="ro-RO"/>
        </w:rPr>
        <w:t xml:space="preserve">efectuează toate operaţiile legate de primirea de bunuri materiale şi fonduri băneşti de către persoane fizice şi juridice sub formă de donaţii şi sponsorizări conform dispoziţiilor legale. </w:t>
      </w: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w:t>
      </w:r>
      <w:r w:rsidR="0045215F" w:rsidRPr="003B1A19">
        <w:rPr>
          <w:rFonts w:ascii="Trebuchet MS" w:hAnsi="Trebuchet MS" w:cs="Arial"/>
          <w:bCs/>
          <w:sz w:val="22"/>
          <w:szCs w:val="22"/>
          <w:lang w:val="ro-RO"/>
        </w:rPr>
        <w:t>79</w:t>
      </w:r>
      <w:r w:rsidRPr="003B1A19">
        <w:rPr>
          <w:rFonts w:ascii="Trebuchet MS" w:hAnsi="Trebuchet MS" w:cs="Arial"/>
          <w:bCs/>
          <w:sz w:val="22"/>
          <w:szCs w:val="22"/>
          <w:lang w:val="ro-RO"/>
        </w:rPr>
        <w:t xml:space="preserve"> </w:t>
      </w:r>
      <w:r w:rsidRPr="003B1A19">
        <w:rPr>
          <w:rFonts w:ascii="Trebuchet MS" w:hAnsi="Trebuchet MS" w:cs="Arial"/>
          <w:i/>
          <w:sz w:val="22"/>
          <w:szCs w:val="22"/>
          <w:lang w:val="ro-RO"/>
        </w:rPr>
        <w:t>Relaţii organizatorice</w:t>
      </w:r>
      <w:r w:rsidRPr="003B1A19">
        <w:rPr>
          <w:rFonts w:ascii="Trebuchet MS" w:hAnsi="Trebuchet MS" w:cs="Arial"/>
          <w:sz w:val="22"/>
          <w:szCs w:val="22"/>
          <w:lang w:val="ro-RO"/>
        </w:rPr>
        <w:t>:</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-este subordonat Directorului general adjunct economic al Direcţiei Generale de Asistenţă Socială şi Protecţia Copilului Mureş;</w:t>
      </w:r>
    </w:p>
    <w:p w:rsidR="0097465B" w:rsidRPr="003B1A19"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3B1A19">
        <w:rPr>
          <w:rFonts w:ascii="Trebuchet MS" w:hAnsi="Trebuchet MS" w:cs="Arial"/>
          <w:sz w:val="22"/>
          <w:szCs w:val="22"/>
          <w:lang w:val="ro-RO"/>
        </w:rPr>
        <w:t>-colaborează cu:</w:t>
      </w:r>
    </w:p>
    <w:p w:rsidR="0097465B" w:rsidRPr="003B1A19" w:rsidRDefault="0097465B" w:rsidP="009110F3">
      <w:pPr>
        <w:pStyle w:val="Listparagraf"/>
        <w:widowControl w:val="0"/>
        <w:numPr>
          <w:ilvl w:val="0"/>
          <w:numId w:val="47"/>
        </w:numPr>
        <w:autoSpaceDE w:val="0"/>
        <w:autoSpaceDN w:val="0"/>
        <w:adjustRightInd w:val="0"/>
        <w:spacing w:after="120"/>
        <w:ind w:left="426" w:hanging="66"/>
        <w:jc w:val="both"/>
        <w:rPr>
          <w:rFonts w:ascii="Trebuchet MS" w:hAnsi="Trebuchet MS" w:cs="Arial"/>
          <w:lang w:val="ro-RO"/>
        </w:rPr>
      </w:pPr>
      <w:r w:rsidRPr="003B1A19">
        <w:rPr>
          <w:rFonts w:ascii="Trebuchet MS" w:hAnsi="Trebuchet MS" w:cs="Arial"/>
          <w:lang w:val="ro-RO"/>
        </w:rPr>
        <w:t>celelalte servicii ale D.G.A.S.P.C. Mureş;</w:t>
      </w:r>
    </w:p>
    <w:p w:rsidR="0097465B" w:rsidRPr="003B1A19" w:rsidRDefault="0097465B" w:rsidP="009110F3">
      <w:pPr>
        <w:pStyle w:val="Listparagraf"/>
        <w:widowControl w:val="0"/>
        <w:numPr>
          <w:ilvl w:val="0"/>
          <w:numId w:val="47"/>
        </w:numPr>
        <w:autoSpaceDE w:val="0"/>
        <w:autoSpaceDN w:val="0"/>
        <w:adjustRightInd w:val="0"/>
        <w:spacing w:after="120"/>
        <w:ind w:left="426" w:hanging="66"/>
        <w:jc w:val="both"/>
        <w:rPr>
          <w:rFonts w:ascii="Trebuchet MS" w:hAnsi="Trebuchet MS" w:cs="Arial"/>
          <w:lang w:val="ro-RO"/>
        </w:rPr>
      </w:pPr>
      <w:r w:rsidRPr="003B1A19">
        <w:rPr>
          <w:rFonts w:ascii="Trebuchet MS" w:hAnsi="Trebuchet MS" w:cs="Arial"/>
          <w:lang w:val="ro-RO"/>
        </w:rPr>
        <w:t>direcţiile de specialitate din cadrul Consiliului Judeţean Mureş;</w:t>
      </w: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Art.8</w:t>
      </w:r>
      <w:r w:rsidR="0045215F" w:rsidRPr="003B1A19">
        <w:rPr>
          <w:rFonts w:ascii="Trebuchet MS" w:hAnsi="Trebuchet MS" w:cs="Arial"/>
          <w:bCs/>
          <w:sz w:val="22"/>
          <w:szCs w:val="22"/>
          <w:lang w:val="ro-RO"/>
        </w:rPr>
        <w:t>0</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Coordonarea, îndrumarea şi controlul activităţilor curente ale serviciului sunt asigurate de către un şef serviciu, aceasta asigurând legătura operativă cu conducerea Direcţiei, informând asupra stadiului şi modului de rezolvare a problemelor.</w:t>
      </w:r>
    </w:p>
    <w:p w:rsidR="001E6D4B" w:rsidRPr="003B1A19" w:rsidRDefault="001E6D4B" w:rsidP="001E6D4B">
      <w:pPr>
        <w:pStyle w:val="Listparagraf"/>
        <w:spacing w:after="120"/>
        <w:ind w:left="0"/>
        <w:jc w:val="both"/>
        <w:rPr>
          <w:rFonts w:ascii="Trebuchet MS" w:eastAsiaTheme="minorHAnsi" w:hAnsi="Trebuchet MS" w:cstheme="minorBidi"/>
          <w:lang w:val="ro-RO"/>
        </w:rPr>
      </w:pPr>
      <w:r w:rsidRPr="003B1A19">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3B1A19">
        <w:rPr>
          <w:rFonts w:ascii="Trebuchet MS" w:hAnsi="Trebuchet MS"/>
          <w:lang w:val="ro-RO"/>
        </w:rPr>
        <w:t>.</w:t>
      </w: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În situaţia în care şeful de serviciu este temporar indisponibil atribuţiile acestuia sunt preluate de către un alt angajat din structura serviciului anume desemnat în acest sens.</w:t>
      </w:r>
    </w:p>
    <w:p w:rsidR="001B6F80" w:rsidRPr="003B1A19" w:rsidRDefault="001B6F80"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713ED0"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5</w:t>
      </w:r>
      <w:r w:rsidR="0097465B" w:rsidRPr="003B1A19">
        <w:rPr>
          <w:rFonts w:ascii="Trebuchet MS" w:hAnsi="Trebuchet MS" w:cs="Arial"/>
          <w:b/>
          <w:bCs/>
          <w:sz w:val="22"/>
          <w:szCs w:val="22"/>
          <w:lang w:val="ro-RO"/>
        </w:rPr>
        <w:t>.1.1.COMPARTIMENTUL SALARIZARE</w:t>
      </w:r>
    </w:p>
    <w:p w:rsidR="0097465B" w:rsidRPr="003B1A19" w:rsidRDefault="0097465B" w:rsidP="0092297B">
      <w:pPr>
        <w:widowControl w:val="0"/>
        <w:autoSpaceDE w:val="0"/>
        <w:autoSpaceDN w:val="0"/>
        <w:adjustRightInd w:val="0"/>
        <w:ind w:firstLine="360"/>
        <w:jc w:val="both"/>
        <w:rPr>
          <w:rFonts w:ascii="Trebuchet MS" w:hAnsi="Trebuchet MS" w:cs="Arial"/>
          <w:b/>
          <w:sz w:val="22"/>
          <w:szCs w:val="22"/>
          <w:lang w:val="ro-RO"/>
        </w:rPr>
      </w:pP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Art.8</w:t>
      </w:r>
      <w:r w:rsidR="0045215F" w:rsidRPr="003B1A19">
        <w:rPr>
          <w:rFonts w:ascii="Trebuchet MS" w:hAnsi="Trebuchet MS" w:cs="Arial"/>
          <w:sz w:val="22"/>
          <w:szCs w:val="22"/>
          <w:lang w:val="ro-RO"/>
        </w:rPr>
        <w:t>1</w:t>
      </w:r>
      <w:r w:rsidRPr="003B1A19">
        <w:rPr>
          <w:rFonts w:ascii="Trebuchet MS" w:hAnsi="Trebuchet MS" w:cs="Arial"/>
          <w:sz w:val="22"/>
          <w:szCs w:val="22"/>
          <w:lang w:val="ro-RO"/>
        </w:rPr>
        <w:t xml:space="preserve"> În exercitarea atribuţiilor Compartimentul salarizare, are următoarele atribuţii:</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verifica respectarea prevederilor legale cu privire la modul de stabilire a drepturilor salariale pentru funcţionarii publici cât şi pentru salariaţii cu raporturi contractuale; analizează şi aplica modificările survenite în legistaţia în domeniu;</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colaborează cu diverse instituţii în vederea întocmirii corecte a documentelor şi a însuşirii legislaţiei în vigoare; organizează sistemul informaţional pentru însuşirea şi aplicarea legislaţiei în vigoare;</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analizează şi promovează la serviciul financiar - contabil lucrări privind determinarea fondului de salarii – parte componenta a bugetului DGASPC Mureş;</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primeşte, verifica pontajele;</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întocmeşte statele de plata pentru drepturile salariale cuvenite, indemnizaţii pentru concedii de odihna, conform legislaţiei în vigoare;</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 xml:space="preserve">calculează indemnizaţiile de asigurări sociale altele decât pensiile conform legislaţiei în vigoare; </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întocmeşte şi eliberează adeverinţe de salarizare pentru salariaţi;</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urmăreşte modul de efectuare a concediilor ţinând evidenţa acestora;</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verifică zilnic condica de prezenţă şi întocmeşte pontajul lunar;</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întocmeşte şi predă lunar declaraţii C.A.S, şomaj şi sănătate pentru salariaţii aparatului propriu al DGASPC Mureş, centre de plasament şi asistenţi maternali;</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 xml:space="preserve">primeşte, verifică şi ţine evidenţă dosarelor necesare întocmirii fiselor fiscale prevăzute de legislaţia în vigoare privind impozitul pe venit pentru toţi salariaţii DGASPC; anual întocmeşte </w:t>
      </w:r>
      <w:r w:rsidRPr="003B1A19">
        <w:rPr>
          <w:rFonts w:ascii="Trebuchet MS" w:hAnsi="Trebuchet MS" w:cs="Arial"/>
          <w:lang w:val="ro-RO"/>
        </w:rPr>
        <w:lastRenderedPageBreak/>
        <w:t>fisele fiscale pentru tot personalul DGASPC Mureş;</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întocmeşte dările de seama, statistice lunare, trimestriale, semestriale şi anuale (S1, S2, S3, etc.) şi colaborează cu institutiile de resort în vederea raportării acestor statistici ;</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asigură întreţinerea şi actualizarea bazelor de date;</w:t>
      </w:r>
    </w:p>
    <w:p w:rsidR="0097465B" w:rsidRPr="003B1A19" w:rsidRDefault="0097465B" w:rsidP="009110F3">
      <w:pPr>
        <w:pStyle w:val="Listparagraf"/>
        <w:widowControl w:val="0"/>
        <w:numPr>
          <w:ilvl w:val="0"/>
          <w:numId w:val="48"/>
        </w:numPr>
        <w:autoSpaceDE w:val="0"/>
        <w:autoSpaceDN w:val="0"/>
        <w:adjustRightInd w:val="0"/>
        <w:spacing w:after="120"/>
        <w:ind w:left="425" w:hanging="68"/>
        <w:jc w:val="both"/>
        <w:rPr>
          <w:rFonts w:ascii="Trebuchet MS" w:hAnsi="Trebuchet MS" w:cs="Arial"/>
          <w:lang w:val="ro-RO"/>
        </w:rPr>
      </w:pPr>
      <w:r w:rsidRPr="003B1A19">
        <w:rPr>
          <w:rFonts w:ascii="Trebuchet MS" w:hAnsi="Trebuchet MS" w:cs="Arial"/>
          <w:lang w:val="ro-RO"/>
        </w:rPr>
        <w:t>îndeplineşte şi alte atribuţii stabilite de directorul general adjunct.</w:t>
      </w:r>
    </w:p>
    <w:p w:rsidR="00AB1DD4" w:rsidRPr="003B1A19" w:rsidRDefault="00AB1DD4" w:rsidP="00AB1DD4">
      <w:pPr>
        <w:widowControl w:val="0"/>
        <w:autoSpaceDE w:val="0"/>
        <w:autoSpaceDN w:val="0"/>
        <w:adjustRightInd w:val="0"/>
        <w:spacing w:after="120" w:line="276" w:lineRule="auto"/>
        <w:ind w:left="4320"/>
        <w:jc w:val="both"/>
        <w:rPr>
          <w:rFonts w:ascii="Trebuchet MS" w:hAnsi="Trebuchet MS" w:cs="Arial"/>
          <w:sz w:val="22"/>
          <w:szCs w:val="22"/>
          <w:lang w:val="ro-RO"/>
        </w:rPr>
      </w:pPr>
    </w:p>
    <w:p w:rsidR="0097465B" w:rsidRPr="003B1A19" w:rsidRDefault="00713ED0" w:rsidP="00F743EE">
      <w:pPr>
        <w:widowControl w:val="0"/>
        <w:autoSpaceDE w:val="0"/>
        <w:autoSpaceDN w:val="0"/>
        <w:adjustRightInd w:val="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5</w:t>
      </w:r>
      <w:r w:rsidR="0097465B" w:rsidRPr="003B1A19">
        <w:rPr>
          <w:rFonts w:ascii="Trebuchet MS" w:hAnsi="Trebuchet MS" w:cs="Arial"/>
          <w:b/>
          <w:bCs/>
          <w:sz w:val="22"/>
          <w:szCs w:val="22"/>
          <w:lang w:val="ro-RO"/>
        </w:rPr>
        <w:t>.2. SERVICIUL INVESTIŢII, ACHIZIŢII PUBLICE</w:t>
      </w:r>
    </w:p>
    <w:p w:rsidR="001E6D4B" w:rsidRPr="003B1A19" w:rsidRDefault="001E6D4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Art.8</w:t>
      </w:r>
      <w:r w:rsidR="0045215F" w:rsidRPr="003B1A19">
        <w:rPr>
          <w:rFonts w:ascii="Trebuchet MS" w:hAnsi="Trebuchet MS" w:cs="Arial"/>
          <w:sz w:val="22"/>
          <w:szCs w:val="22"/>
          <w:lang w:val="ro-RO"/>
        </w:rPr>
        <w:t>2</w:t>
      </w:r>
      <w:r w:rsidRPr="003B1A19">
        <w:rPr>
          <w:rFonts w:ascii="Trebuchet MS" w:hAnsi="Trebuchet MS" w:cs="Arial"/>
          <w:sz w:val="22"/>
          <w:szCs w:val="22"/>
          <w:lang w:val="ro-RO"/>
        </w:rPr>
        <w:t xml:space="preserve"> Serviciului investiţii, achiziţii publice are următoarele atribuţii:</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acte şi documente specifice derulării procedurilor de achiziţie publică: referate, note justificative, strategii de contractare etc.;</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Planul anual de achiziţii;</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rapoarte ale procedurii şi comunicări privind rezutatul procedurii etc.;</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fişe de date în vederea desfăşurării procedurilor de achiziţie;</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raportarea anuală privind achiziţiile publice derulate şi o transmite la Autoritatea Naţională pentru Reglementarea şi Monitorizarea Achiziţiilor Publice;</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răspunsuri la clarificări primite din partea posibililor ofertanţi;</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puncte de vedere în urma contestării procedurilor de achiziţie publică;</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acte şi note interne necesare pentru a răspunde solicitărilor din partea altor compartimente;</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răspunsuri la diverse cereri din domeniul achizitiilor,  provenite de la cetăţeni;</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anunţurile de participare/invitaţiile de participare pe care le postează în sistemul SEAP;</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proiecte de hotărâre privind desfăşurarea achziţiilor publice;</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notificări către UCVAP;</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inregistreza si oganizeaza programul –soft ACOR –Achizitii Publice</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derulează achiziţiile publice în scopul realizării investiţiilor necesare activitatilor sociale ale DGASPC Mures şi asigură achiziţionarea bunurilor necesare desfăşurării în condiţii normale a municii în cadrul instituţiei.</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coordonează întreaga activitate privind achiziţiile publice în cadrul DGASPC Mures  urmărind demararea, desfăşurarea şi finalizarea procedurilor de atribuire a contractelor de achiziţii publice, conform Legii nr. 98/2016 actualizata, Legii nr. 99/2016, Legii nr. 100/2016, Legii nr. 101/2016, OUG nr. 395/2016, modificată;</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elaborează programul anual al achiziţiilor publice, pe baza necesităţilor şi priorităţilor comunicate de celelalte compartimente din cadrul DGASPC Mures;</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elaborează sau, după caz, coordonează activitatea de elaborare a documentaţiei de atribuire ori, în cazul organizării unui concurs de soluţii, a documentaţiei de concurs;</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lastRenderedPageBreak/>
        <w:t>îndeplineşte obligaţiile referitoare la publicitate, astfel cum sunt acestea prevăzute de Legea nr. 98/2016 şi HG nr. 395/2016;</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aplică şi finalizează procedurile de atribuire a contractelor de achiziţie publică;</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coordonează și supraveghează elaborarea documentațiilor de achiziție pentru implementarea proiectelor cu finanțare externă;</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constituie şi predă pentru păstrare dosarul achiziţiei publice către compartimentul de specialitate;</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materiale şi analize de sinteză la solicitarea directorului general;</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participă în comisiile de evaluare pentru procedurile de achiziţie publică organizate în cadrul DGASPC Mures;</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asigură cadrul legal de desfăşurare a licitaţiilor;</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se preocupă în permanenţă de buna desfăşurare a activităţii Serviciului Achiziţii publice, executând cu loialitate şi bună credinţă sarcinile primite, în limitele legale de competenţă;</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se preocupă în permanenţă de perfecţionarea pregătirii profesionale a întregului personal din subordine, de însuşirea legislaţiei în vigoare din domeniul achiziţiilor publice;</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acordă consultanţă de specialitate;</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întocmeşte note interne, referate, informări;</w:t>
      </w:r>
    </w:p>
    <w:p w:rsidR="00520349" w:rsidRPr="003B1A19" w:rsidRDefault="00520349" w:rsidP="009110F3">
      <w:pPr>
        <w:pStyle w:val="Listparagraf"/>
        <w:numPr>
          <w:ilvl w:val="0"/>
          <w:numId w:val="64"/>
        </w:numPr>
        <w:spacing w:line="360" w:lineRule="auto"/>
        <w:ind w:left="567" w:hanging="425"/>
        <w:jc w:val="both"/>
        <w:rPr>
          <w:rFonts w:ascii="Trebuchet MS" w:hAnsi="Trebuchet MS"/>
          <w:lang w:val="ro-RO" w:eastAsia="ro-RO"/>
        </w:rPr>
      </w:pPr>
      <w:r w:rsidRPr="003B1A19">
        <w:rPr>
          <w:rFonts w:ascii="Trebuchet MS" w:hAnsi="Trebuchet MS"/>
          <w:lang w:val="ro-RO" w:eastAsia="ro-RO"/>
        </w:rPr>
        <w:t>colaborează cu celelalte servicii din cadrul institutiei</w:t>
      </w:r>
    </w:p>
    <w:p w:rsidR="00520349" w:rsidRPr="003B1A19" w:rsidRDefault="00520349" w:rsidP="009110F3">
      <w:pPr>
        <w:pStyle w:val="Default"/>
        <w:numPr>
          <w:ilvl w:val="0"/>
          <w:numId w:val="64"/>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respecta si semneaza documentele specifice executiei bugetare conform procedurilor operationale elaborate.</w:t>
      </w:r>
    </w:p>
    <w:p w:rsidR="001E6D4B" w:rsidRPr="003B1A19" w:rsidRDefault="00520349" w:rsidP="00520349">
      <w:pPr>
        <w:pStyle w:val="Antet"/>
        <w:tabs>
          <w:tab w:val="clear" w:pos="4320"/>
          <w:tab w:val="clear" w:pos="8640"/>
          <w:tab w:val="center" w:pos="4536"/>
          <w:tab w:val="left" w:pos="8220"/>
          <w:tab w:val="right" w:pos="9072"/>
        </w:tabs>
        <w:spacing w:after="120" w:line="276" w:lineRule="auto"/>
        <w:jc w:val="both"/>
        <w:rPr>
          <w:rFonts w:ascii="Trebuchet MS" w:hAnsi="Trebuchet MS" w:cs="Arial"/>
          <w:sz w:val="22"/>
          <w:szCs w:val="22"/>
        </w:rPr>
      </w:pPr>
      <w:r w:rsidRPr="003B1A19">
        <w:rPr>
          <w:rFonts w:ascii="Trebuchet MS" w:hAnsi="Trebuchet MS" w:cs="Arial"/>
          <w:sz w:val="22"/>
          <w:szCs w:val="22"/>
        </w:rPr>
        <w:t>C</w:t>
      </w:r>
      <w:r w:rsidR="001E6D4B" w:rsidRPr="003B1A19">
        <w:rPr>
          <w:rFonts w:ascii="Trebuchet MS" w:hAnsi="Trebuchet MS" w:cs="Arial"/>
          <w:sz w:val="22"/>
          <w:szCs w:val="22"/>
        </w:rPr>
        <w:t xml:space="preserve">olaboreaza cu diferite institutii : </w:t>
      </w:r>
    </w:p>
    <w:p w:rsidR="001E6D4B" w:rsidRPr="003B1A19" w:rsidRDefault="001E6D4B" w:rsidP="009110F3">
      <w:pPr>
        <w:pStyle w:val="Antet"/>
        <w:numPr>
          <w:ilvl w:val="0"/>
          <w:numId w:val="46"/>
        </w:numPr>
        <w:tabs>
          <w:tab w:val="clear" w:pos="4320"/>
          <w:tab w:val="clear" w:pos="8640"/>
          <w:tab w:val="center" w:pos="4536"/>
          <w:tab w:val="left" w:pos="8220"/>
          <w:tab w:val="right" w:pos="9072"/>
        </w:tabs>
        <w:spacing w:after="120" w:line="276" w:lineRule="auto"/>
        <w:jc w:val="both"/>
        <w:rPr>
          <w:rFonts w:ascii="Trebuchet MS" w:hAnsi="Trebuchet MS" w:cs="Arial"/>
          <w:sz w:val="22"/>
          <w:szCs w:val="22"/>
        </w:rPr>
      </w:pPr>
      <w:r w:rsidRPr="003B1A19">
        <w:rPr>
          <w:rFonts w:ascii="Trebuchet MS" w:hAnsi="Trebuchet MS" w:cs="Arial"/>
          <w:sz w:val="22"/>
          <w:szCs w:val="22"/>
        </w:rPr>
        <w:t>Consiliul Judetean Mures</w:t>
      </w:r>
    </w:p>
    <w:p w:rsidR="001E6D4B" w:rsidRPr="003B1A19" w:rsidRDefault="001E6D4B" w:rsidP="009110F3">
      <w:pPr>
        <w:pStyle w:val="Antet"/>
        <w:numPr>
          <w:ilvl w:val="0"/>
          <w:numId w:val="46"/>
        </w:numPr>
        <w:tabs>
          <w:tab w:val="clear" w:pos="4320"/>
          <w:tab w:val="clear" w:pos="8640"/>
          <w:tab w:val="center" w:pos="4536"/>
          <w:tab w:val="left" w:pos="8220"/>
          <w:tab w:val="right" w:pos="9072"/>
        </w:tabs>
        <w:spacing w:after="120" w:line="276" w:lineRule="auto"/>
        <w:jc w:val="both"/>
        <w:rPr>
          <w:rFonts w:ascii="Trebuchet MS" w:hAnsi="Trebuchet MS" w:cs="Arial"/>
          <w:sz w:val="22"/>
          <w:szCs w:val="22"/>
          <w:lang w:val="it-IT"/>
        </w:rPr>
      </w:pPr>
      <w:r w:rsidRPr="003B1A19">
        <w:rPr>
          <w:rFonts w:ascii="Trebuchet MS" w:hAnsi="Trebuchet MS" w:cs="Arial"/>
          <w:sz w:val="22"/>
          <w:szCs w:val="22"/>
          <w:lang w:val="it-IT"/>
        </w:rPr>
        <w:t>Autoritatea Nationala Pentru Reglementarea si Monitorizarea Achizitiilor Publice</w:t>
      </w:r>
    </w:p>
    <w:p w:rsidR="001E6D4B" w:rsidRPr="003B1A19" w:rsidRDefault="001E6D4B" w:rsidP="009110F3">
      <w:pPr>
        <w:pStyle w:val="Antet"/>
        <w:numPr>
          <w:ilvl w:val="0"/>
          <w:numId w:val="46"/>
        </w:numPr>
        <w:tabs>
          <w:tab w:val="clear" w:pos="4320"/>
          <w:tab w:val="clear" w:pos="8640"/>
          <w:tab w:val="center" w:pos="4536"/>
          <w:tab w:val="left" w:pos="8220"/>
          <w:tab w:val="right" w:pos="9072"/>
        </w:tabs>
        <w:spacing w:after="120" w:line="276" w:lineRule="auto"/>
        <w:jc w:val="both"/>
        <w:rPr>
          <w:rFonts w:ascii="Trebuchet MS" w:hAnsi="Trebuchet MS" w:cs="Arial"/>
          <w:sz w:val="22"/>
          <w:szCs w:val="22"/>
        </w:rPr>
      </w:pPr>
      <w:r w:rsidRPr="003B1A19">
        <w:rPr>
          <w:rFonts w:ascii="Trebuchet MS" w:hAnsi="Trebuchet MS" w:cs="Arial"/>
          <w:sz w:val="22"/>
          <w:szCs w:val="22"/>
        </w:rPr>
        <w:t>Consiliul National de Solutionare a Contestatiilor</w:t>
      </w:r>
    </w:p>
    <w:p w:rsidR="001E6D4B" w:rsidRPr="003B1A19" w:rsidRDefault="001E6D4B" w:rsidP="009110F3">
      <w:pPr>
        <w:pStyle w:val="Antet"/>
        <w:numPr>
          <w:ilvl w:val="0"/>
          <w:numId w:val="45"/>
        </w:numPr>
        <w:tabs>
          <w:tab w:val="clear" w:pos="4320"/>
          <w:tab w:val="clear" w:pos="8640"/>
          <w:tab w:val="center" w:pos="4536"/>
          <w:tab w:val="left" w:pos="8220"/>
          <w:tab w:val="right" w:pos="9072"/>
        </w:tabs>
        <w:spacing w:after="120" w:line="276" w:lineRule="auto"/>
        <w:ind w:left="426" w:hanging="66"/>
        <w:jc w:val="both"/>
        <w:rPr>
          <w:rFonts w:ascii="Trebuchet MS" w:hAnsi="Trebuchet MS" w:cs="Arial"/>
          <w:sz w:val="22"/>
          <w:szCs w:val="22"/>
          <w:lang w:val="it-IT"/>
        </w:rPr>
      </w:pPr>
      <w:r w:rsidRPr="003B1A19">
        <w:rPr>
          <w:rFonts w:ascii="Trebuchet MS" w:hAnsi="Trebuchet MS" w:cs="Arial"/>
          <w:sz w:val="22"/>
          <w:szCs w:val="22"/>
          <w:lang w:val="it-IT"/>
        </w:rPr>
        <w:t>sesizeaza si aduce la cunostiinta conducerii orice problema care-i depasesc competentele;</w:t>
      </w:r>
    </w:p>
    <w:p w:rsidR="001E6D4B" w:rsidRPr="003B1A19" w:rsidRDefault="001E6D4B" w:rsidP="001E6D4B">
      <w:pPr>
        <w:pStyle w:val="Antet"/>
        <w:tabs>
          <w:tab w:val="clear" w:pos="4320"/>
          <w:tab w:val="clear" w:pos="8640"/>
          <w:tab w:val="center" w:pos="4536"/>
          <w:tab w:val="left" w:pos="8220"/>
          <w:tab w:val="right" w:pos="9072"/>
        </w:tabs>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Coordonarea, îndrumarea şi controlul activităţilor curente ale serviciului sunt asigurate de către un şef serviciu, aceasta asigurând legătura operativă cu conducerea Direcţiei, informând asupra stadiului şi modului de rezolvare a problemelor.</w:t>
      </w:r>
    </w:p>
    <w:p w:rsidR="001E6D4B" w:rsidRPr="003B1A19" w:rsidRDefault="001E6D4B" w:rsidP="001E6D4B">
      <w:pPr>
        <w:pStyle w:val="Listparagraf"/>
        <w:spacing w:after="120"/>
        <w:ind w:left="0"/>
        <w:jc w:val="both"/>
        <w:rPr>
          <w:rFonts w:ascii="Trebuchet MS" w:eastAsiaTheme="minorHAnsi" w:hAnsi="Trebuchet MS" w:cstheme="minorBidi"/>
          <w:lang w:val="ro-RO"/>
        </w:rPr>
      </w:pPr>
      <w:r w:rsidRPr="003B1A19">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3B1A19">
        <w:rPr>
          <w:rFonts w:ascii="Trebuchet MS" w:hAnsi="Trebuchet MS"/>
          <w:lang w:val="ro-RO"/>
        </w:rPr>
        <w:t>.</w:t>
      </w:r>
    </w:p>
    <w:p w:rsidR="001E6D4B" w:rsidRPr="003B1A19" w:rsidRDefault="001E6D4B" w:rsidP="001E6D4B">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În situaţia în care şeful de serviciu este temporar indisponibil, atribuţiile acestuia sunt preluate de către un alt angajat din structura serviciului anume desemnat in scris în acest sens.</w:t>
      </w:r>
    </w:p>
    <w:p w:rsidR="008631A4" w:rsidRPr="003B1A19" w:rsidRDefault="008631A4" w:rsidP="0045439A">
      <w:pPr>
        <w:widowControl w:val="0"/>
        <w:autoSpaceDE w:val="0"/>
        <w:autoSpaceDN w:val="0"/>
        <w:adjustRightInd w:val="0"/>
        <w:spacing w:after="120" w:line="276" w:lineRule="auto"/>
        <w:jc w:val="both"/>
        <w:rPr>
          <w:rFonts w:ascii="Trebuchet MS" w:hAnsi="Trebuchet MS" w:cs="Arial"/>
          <w:sz w:val="22"/>
          <w:szCs w:val="22"/>
          <w:lang w:val="ro-RO"/>
        </w:rPr>
      </w:pPr>
    </w:p>
    <w:p w:rsidR="0097465B" w:rsidRPr="003B1A19" w:rsidRDefault="00713ED0" w:rsidP="00713ED0">
      <w:pPr>
        <w:pStyle w:val="Listparagraf"/>
        <w:widowControl w:val="0"/>
        <w:numPr>
          <w:ilvl w:val="1"/>
          <w:numId w:val="80"/>
        </w:numPr>
        <w:autoSpaceDE w:val="0"/>
        <w:autoSpaceDN w:val="0"/>
        <w:adjustRightInd w:val="0"/>
        <w:jc w:val="both"/>
        <w:outlineLvl w:val="0"/>
        <w:rPr>
          <w:rFonts w:ascii="Trebuchet MS" w:hAnsi="Trebuchet MS" w:cs="Arial"/>
          <w:b/>
          <w:bCs/>
          <w:lang w:val="ro-RO"/>
        </w:rPr>
      </w:pPr>
      <w:r w:rsidRPr="003B1A19">
        <w:rPr>
          <w:rFonts w:ascii="Trebuchet MS" w:hAnsi="Trebuchet MS" w:cs="Arial"/>
          <w:b/>
          <w:bCs/>
          <w:lang w:val="ro-RO"/>
        </w:rPr>
        <w:t>S</w:t>
      </w:r>
      <w:r w:rsidR="0097465B" w:rsidRPr="003B1A19">
        <w:rPr>
          <w:rFonts w:ascii="Trebuchet MS" w:hAnsi="Trebuchet MS" w:cs="Arial"/>
          <w:b/>
          <w:bCs/>
          <w:lang w:val="ro-RO"/>
        </w:rPr>
        <w:t>ERVICIUL TEHNIC ŞI ADMINISTRAREA PATRIMONIULUI</w:t>
      </w:r>
    </w:p>
    <w:p w:rsidR="00804650" w:rsidRPr="003B1A19" w:rsidRDefault="00804650" w:rsidP="00804650">
      <w:pPr>
        <w:ind w:firstLine="708"/>
        <w:jc w:val="both"/>
        <w:rPr>
          <w:rFonts w:ascii="Arial" w:hAnsi="Arial" w:cs="Arial"/>
          <w:sz w:val="22"/>
          <w:szCs w:val="22"/>
        </w:rPr>
      </w:pPr>
    </w:p>
    <w:p w:rsidR="0097465B" w:rsidRPr="003B1A19" w:rsidRDefault="0097465B" w:rsidP="0045215F">
      <w:pPr>
        <w:widowControl w:val="0"/>
        <w:autoSpaceDE w:val="0"/>
        <w:autoSpaceDN w:val="0"/>
        <w:adjustRightInd w:val="0"/>
        <w:spacing w:after="120"/>
        <w:jc w:val="both"/>
        <w:rPr>
          <w:rFonts w:ascii="Trebuchet MS" w:hAnsi="Trebuchet MS" w:cs="Arial"/>
          <w:sz w:val="22"/>
          <w:szCs w:val="22"/>
          <w:lang w:val="ro-RO"/>
        </w:rPr>
      </w:pPr>
      <w:r w:rsidRPr="003B1A19">
        <w:rPr>
          <w:rFonts w:ascii="Trebuchet MS" w:hAnsi="Trebuchet MS" w:cs="Arial"/>
          <w:sz w:val="22"/>
          <w:szCs w:val="22"/>
          <w:lang w:val="ro-RO"/>
        </w:rPr>
        <w:t>Art.8</w:t>
      </w:r>
      <w:r w:rsidR="0045215F" w:rsidRPr="003B1A19">
        <w:rPr>
          <w:rFonts w:ascii="Trebuchet MS" w:hAnsi="Trebuchet MS" w:cs="Arial"/>
          <w:sz w:val="22"/>
          <w:szCs w:val="22"/>
          <w:lang w:val="ro-RO"/>
        </w:rPr>
        <w:t xml:space="preserve">3 </w:t>
      </w:r>
      <w:r w:rsidRPr="003B1A19">
        <w:rPr>
          <w:rFonts w:ascii="Trebuchet MS" w:hAnsi="Trebuchet MS" w:cs="Arial"/>
          <w:sz w:val="22"/>
          <w:szCs w:val="22"/>
          <w:lang w:val="ro-RO"/>
        </w:rPr>
        <w:t xml:space="preserve"> În exercitarea atribuţiilor Serviciul tehnic şi administrarea patrimoniului, are următoarele atribuţii:</w:t>
      </w:r>
    </w:p>
    <w:p w:rsidR="00F57BA0" w:rsidRPr="003B1A19" w:rsidRDefault="00F57BA0" w:rsidP="009110F3">
      <w:pPr>
        <w:pStyle w:val="Listparagraf"/>
        <w:numPr>
          <w:ilvl w:val="0"/>
          <w:numId w:val="66"/>
        </w:numPr>
        <w:spacing w:before="240" w:after="120" w:line="360" w:lineRule="auto"/>
        <w:ind w:left="567" w:hanging="425"/>
        <w:jc w:val="both"/>
        <w:outlineLvl w:val="3"/>
        <w:rPr>
          <w:rFonts w:ascii="Trebuchet MS" w:hAnsi="Trebuchet MS"/>
          <w:bCs/>
          <w:lang w:val="ro-RO" w:eastAsia="ro-RO"/>
        </w:rPr>
      </w:pPr>
      <w:r w:rsidRPr="003B1A19">
        <w:rPr>
          <w:rFonts w:ascii="Trebuchet MS" w:hAnsi="Trebuchet MS"/>
          <w:bCs/>
          <w:lang w:val="ro-RO" w:eastAsia="ro-RO"/>
        </w:rPr>
        <w:t>Asigurarea exploatarii eficiente a patrimoniului DGASPC Mures</w:t>
      </w:r>
    </w:p>
    <w:p w:rsidR="00F57BA0" w:rsidRPr="003B1A19" w:rsidRDefault="00F57BA0" w:rsidP="009110F3">
      <w:pPr>
        <w:pStyle w:val="Listparagraf"/>
        <w:numPr>
          <w:ilvl w:val="0"/>
          <w:numId w:val="66"/>
        </w:numPr>
        <w:spacing w:before="240" w:after="120" w:line="360" w:lineRule="auto"/>
        <w:ind w:left="567" w:hanging="425"/>
        <w:jc w:val="both"/>
        <w:outlineLvl w:val="3"/>
        <w:rPr>
          <w:rFonts w:ascii="Trebuchet MS" w:hAnsi="Trebuchet MS"/>
          <w:bCs/>
          <w:lang w:val="ro-RO" w:eastAsia="ro-RO"/>
        </w:rPr>
      </w:pPr>
      <w:r w:rsidRPr="003B1A19">
        <w:rPr>
          <w:rFonts w:ascii="Trebuchet MS" w:hAnsi="Trebuchet MS"/>
          <w:bCs/>
          <w:lang w:val="ro-RO" w:eastAsia="ro-RO"/>
        </w:rPr>
        <w:t>Evidenta documentelor privind imobilele aflate in administrarea DGASPC Mures</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crearea bazei de date privind patrimoniul DGASPC Mures pe baza informării şi verificării comisiilor de inventariere şi a deciziei comisiei de inventariere;</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verificarea situaţiei juridice a imobilelor (terenuri şi construcţii) din patrimoniul DGASPC.</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evidenţa patrimoniului public şi privat aflat în administrarea  DGASPC Mures -terenuri şi construcţii, obiecte de inventar, alte materiale;</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întocmeşte note si referate de fundamentare cu privire la patrimoniu şi le supune dezbaterii şi aprobării directorului general şi Consiliului Judetean Mures, DGASPC Mures,  având doar responsabilitatea datelor tehnice.</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supune analizei prin informări şi referate îmbunătăţirea activităţii specifice a serviciului;</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 xml:space="preserve">prezintă prin informări/referate de specialitate toate informaţiile de ordin tehnic </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pregăteşte şi înaintează la Serviciul Juridic materialul aferent litigiilor care privesc bunurilor imobile, daca este cazul</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ţine evidenţa dosarelor imobilelor aflate în administrarea DGASPC Mures;</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întocmeşte referate pentru proiecte de hotărâre a Consiliului Judetean în ceea ce priveşte modificarea situaţiei juridice a imobilelor, identificarea, măsurarea, înscrierea acestora în cartea funciară, predarea darii în folosinţă gratuită sau a darii în administrare a bunurilor imobile (construcţii şi terenuri) aflate în patrimoniul sau administrarea DGASPC</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constituie baza de date privind patrimoniul DGASPC Mures (terenuri şi construcţii pe care o actualizeaza permanent;</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 xml:space="preserve">intocmeste specificatiile tehnice pentru documentatiile de atribuire in vederea contractarii  serviciilor de specialitate necesare  ( servicii de cadastru, servicii topografice, etc)  </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 xml:space="preserve">intreprinde demersurile necesare in vederea obtinerii extraselor de carte funciara </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 xml:space="preserve">comunica toate informatiile tehnice necesare realizarii obiectivelor de investitii </w:t>
      </w:r>
    </w:p>
    <w:p w:rsidR="00F57BA0" w:rsidRPr="003B1A19" w:rsidRDefault="00F57BA0" w:rsidP="009110F3">
      <w:pPr>
        <w:pStyle w:val="Listparagraf"/>
        <w:numPr>
          <w:ilvl w:val="0"/>
          <w:numId w:val="66"/>
        </w:numPr>
        <w:spacing w:before="100" w:beforeAutospacing="1" w:after="300" w:afterAutospacing="1" w:line="360" w:lineRule="auto"/>
        <w:ind w:left="567" w:hanging="425"/>
        <w:jc w:val="both"/>
        <w:rPr>
          <w:rFonts w:ascii="Trebuchet MS" w:hAnsi="Trebuchet MS"/>
          <w:u w:val="single"/>
          <w:lang w:val="ro-RO" w:eastAsia="ro-RO"/>
        </w:rPr>
      </w:pPr>
      <w:r w:rsidRPr="003B1A19">
        <w:rPr>
          <w:rFonts w:ascii="Trebuchet MS" w:hAnsi="Trebuchet MS"/>
          <w:lang w:val="ro-RO" w:eastAsia="ro-RO"/>
        </w:rPr>
        <w:t>intreprinde toate demersurile necesare in vederea actualizarii documentelor privind situatiilor imobilelor aflata in administrarea DGASPC Mures.</w:t>
      </w:r>
    </w:p>
    <w:p w:rsidR="00F57BA0" w:rsidRPr="003B1A19" w:rsidRDefault="00F57BA0" w:rsidP="009110F3">
      <w:pPr>
        <w:pStyle w:val="Listparagraf"/>
        <w:numPr>
          <w:ilvl w:val="0"/>
          <w:numId w:val="66"/>
        </w:numPr>
        <w:spacing w:before="100" w:beforeAutospacing="1" w:after="300" w:afterAutospacing="1" w:line="360" w:lineRule="auto"/>
        <w:ind w:left="567" w:hanging="425"/>
        <w:jc w:val="both"/>
        <w:rPr>
          <w:rFonts w:ascii="Trebuchet MS" w:hAnsi="Trebuchet MS"/>
          <w:u w:val="single"/>
          <w:lang w:val="ro-RO" w:eastAsia="ro-RO"/>
        </w:rPr>
      </w:pPr>
      <w:r w:rsidRPr="003B1A19">
        <w:rPr>
          <w:rFonts w:ascii="Trebuchet MS" w:hAnsi="Trebuchet MS"/>
          <w:lang w:val="ro-RO" w:eastAsia="ro-RO"/>
        </w:rPr>
        <w:t>arhivarea documentelor emise precum si a celor primite</w:t>
      </w:r>
    </w:p>
    <w:p w:rsidR="00F57BA0" w:rsidRPr="003B1A19" w:rsidRDefault="00F57BA0" w:rsidP="009110F3">
      <w:pPr>
        <w:pStyle w:val="Listparagraf"/>
        <w:numPr>
          <w:ilvl w:val="0"/>
          <w:numId w:val="66"/>
        </w:numPr>
        <w:spacing w:before="100" w:beforeAutospacing="1" w:after="100" w:afterAutospacing="1" w:line="360" w:lineRule="auto"/>
        <w:ind w:left="567" w:hanging="425"/>
        <w:jc w:val="both"/>
        <w:rPr>
          <w:rFonts w:ascii="Trebuchet MS" w:hAnsi="Trebuchet MS"/>
          <w:lang w:val="ro-RO" w:eastAsia="ro-RO"/>
        </w:rPr>
      </w:pPr>
      <w:r w:rsidRPr="003B1A19">
        <w:rPr>
          <w:rFonts w:ascii="Trebuchet MS" w:hAnsi="Trebuchet MS"/>
          <w:lang w:val="ro-RO" w:eastAsia="ro-RO"/>
        </w:rPr>
        <w:t xml:space="preserve">vizarea/aprobarea şi înaintarea la plată a facturilor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asigura in condiţiile legii, administrarea şi exploatarea întregului patrimoniu;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asigură evidențierea și actualizarea situației bunurilor și imobilelor gestionate în cartea funciară și la alte autorități prevăzute de lege;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lastRenderedPageBreak/>
        <w:t xml:space="preserve">întocmește dosare pentru unele locații, privind patrimoniul acestora cuprinzând: extrase de carte funciară, proiecte de gaz, electrica, apă, contracte de utilităţi, procese verbale la recepţia lucrărilor, autorizaţii, piese desenate, etc. ;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colaborează cu compartimentul de specialitate pentru indeplinirea cerințelor I.S.U pentru securitate la incendiu pentru locațiile D.G.A.S.P.C.;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obține avizele tehnice de construcții, necesare pentru construcțiile existente sau viitoare;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întocmeşte şi face propuneri pentru proiectul bugetului anual privind dotările, investiţiile și achiziţiile necesare;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ia masuri de asigurare cu cele necesare bunei funcţionalităţi a instituţiei şi serviciilor/complexelor din subordine, ia masuri pentru reducerea consumurilor, cheltuielilor neeconomicoase, obiecte de inventar;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participa la activitatea comisiilor in care este desemnat asigurând buna desfăşurare a lucrărilor acestora;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participa la inventarierea bunurilor materiale şi a mijloacelor fixe şi obiecte de inventar, urmăreşte valorificarea inventarierii, avizând documentele legate de gestionarea acestora ;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Întocmirea listelor mijloacelor fixe cu durata normală de funcționare expirată propuse pentru a fi scoase din gestiune, precum și a obiectelor de inventar și materialelor;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ținerea evidenței gestiunilor pentru Serviciul de coordonare și administrare case familiale, Complex case de tip familial Sâncraiu de Mureș-Sântana de Mureș, Complex case de tip familial Reghin-Petelea, Centrul de tranzit Ada și Adi Tg.Mureș;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participarea în comisii de monitorizare a serviciilor sociale prestate de fundatii;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urmărirea și valorificarea inventarierii, avizarea documentelor legate de gestionarea acestora;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rPr>
      </w:pPr>
      <w:r w:rsidRPr="003B1A19">
        <w:rPr>
          <w:rFonts w:ascii="Trebuchet MS" w:hAnsi="Trebuchet MS"/>
          <w:color w:val="auto"/>
          <w:sz w:val="22"/>
          <w:szCs w:val="22"/>
        </w:rPr>
        <w:t xml:space="preserve">coordonează activitatea pe linie tehnica privind buna gospodărire şi întreţinere a construcţiilor din cadrul direcţiei;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întocmeşte documentele necesare derulării in bune condiţii a lucrărilor de investiţii, reparaţii de orice fel a construcţiilor din patrimoniul DGASPC Mureş;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va urmări împreună cu administratorul locațiilor, ca antreprenorul sa execute şi sa finalizeze lucrările prevăzute in contract precum şi de remediere a viciilor ascunse, in concordanţă cu obligaţiile asumate prin contractul de execuţie și urmărirea în timp a construcțiilor atunci când este desemnat;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periodic se va deplasa in teritoriu unde  va verifica şi informa in scris despre modul in care sunt gestionate, întreţinute, gospodărite dotările aferente domeniului de care răspunde ;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este responsabil cu supravegherea tehnica şi verificarea instalaţiilor sub presiune din cadrul DGASPC Mureş prin societăți specializate </w:t>
      </w:r>
    </w:p>
    <w:p w:rsidR="00F57BA0" w:rsidRPr="003B1A19" w:rsidRDefault="00F57BA0" w:rsidP="009110F3">
      <w:pPr>
        <w:pStyle w:val="Default"/>
        <w:numPr>
          <w:ilvl w:val="0"/>
          <w:numId w:val="66"/>
        </w:numPr>
        <w:spacing w:line="360" w:lineRule="auto"/>
        <w:ind w:left="567" w:hanging="425"/>
        <w:jc w:val="both"/>
        <w:rPr>
          <w:rFonts w:ascii="Trebuchet MS" w:hAnsi="Trebuchet MS"/>
          <w:color w:val="auto"/>
          <w:sz w:val="22"/>
          <w:szCs w:val="22"/>
          <w:lang w:val="es-ES"/>
        </w:rPr>
      </w:pPr>
      <w:r w:rsidRPr="003B1A19">
        <w:rPr>
          <w:rFonts w:ascii="Trebuchet MS" w:hAnsi="Trebuchet MS"/>
          <w:color w:val="auto"/>
          <w:sz w:val="22"/>
          <w:szCs w:val="22"/>
          <w:lang w:val="es-ES"/>
        </w:rPr>
        <w:lastRenderedPageBreak/>
        <w:t>executa alte sarcini dispuse de conducerea institutiei</w:t>
      </w:r>
    </w:p>
    <w:p w:rsidR="00F57BA0" w:rsidRPr="003B1A19" w:rsidRDefault="00F57BA0" w:rsidP="009110F3">
      <w:pPr>
        <w:pStyle w:val="Listparagraf"/>
        <w:widowControl w:val="0"/>
        <w:numPr>
          <w:ilvl w:val="0"/>
          <w:numId w:val="66"/>
        </w:numPr>
        <w:autoSpaceDE w:val="0"/>
        <w:autoSpaceDN w:val="0"/>
        <w:adjustRightInd w:val="0"/>
        <w:spacing w:after="120"/>
        <w:ind w:left="567" w:hanging="425"/>
        <w:jc w:val="both"/>
        <w:rPr>
          <w:rFonts w:ascii="Trebuchet MS" w:hAnsi="Trebuchet MS"/>
          <w:lang w:val="ro-RO"/>
        </w:rPr>
      </w:pPr>
      <w:r w:rsidRPr="003B1A19">
        <w:rPr>
          <w:rFonts w:ascii="Trebuchet MS" w:hAnsi="Trebuchet MS"/>
          <w:lang w:val="es-ES"/>
        </w:rPr>
        <w:t>respecta si semneaza documentele specifice executiei bugetare conform procedurilor operationale elaborate</w:t>
      </w:r>
      <w:r w:rsidRPr="003B1A19">
        <w:rPr>
          <w:rFonts w:ascii="Trebuchet MS" w:hAnsi="Trebuchet MS"/>
          <w:lang w:val="ro-RO"/>
        </w:rPr>
        <w:t xml:space="preserve"> prin echipa de muncitori (4 muncitori calificati-I si 1 îngrijitor curățenie</w:t>
      </w:r>
      <w:r w:rsidR="002962F3" w:rsidRPr="003B1A19">
        <w:rPr>
          <w:rFonts w:ascii="Trebuchet MS" w:hAnsi="Trebuchet MS"/>
          <w:lang w:val="ro-RO"/>
        </w:rPr>
        <w:t>, corpul A și E</w:t>
      </w:r>
      <w:r w:rsidRPr="003B1A19">
        <w:rPr>
          <w:rFonts w:ascii="Trebuchet MS" w:hAnsi="Trebuchet MS"/>
          <w:lang w:val="ro-RO"/>
        </w:rPr>
        <w:t>) se efectuează</w:t>
      </w:r>
      <w:r w:rsidR="002962F3" w:rsidRPr="003B1A19">
        <w:rPr>
          <w:rFonts w:ascii="Trebuchet MS" w:hAnsi="Trebuchet MS"/>
          <w:lang w:val="ro-RO"/>
        </w:rPr>
        <w:t>;</w:t>
      </w:r>
    </w:p>
    <w:p w:rsidR="00F57BA0" w:rsidRPr="003B1A19" w:rsidRDefault="00F57BA0" w:rsidP="009110F3">
      <w:pPr>
        <w:pStyle w:val="Listparagraf"/>
        <w:widowControl w:val="0"/>
        <w:numPr>
          <w:ilvl w:val="0"/>
          <w:numId w:val="66"/>
        </w:numPr>
        <w:autoSpaceDE w:val="0"/>
        <w:autoSpaceDN w:val="0"/>
        <w:adjustRightInd w:val="0"/>
        <w:spacing w:after="120"/>
        <w:ind w:left="567" w:hanging="425"/>
        <w:jc w:val="both"/>
        <w:rPr>
          <w:rFonts w:ascii="Trebuchet MS" w:hAnsi="Trebuchet MS"/>
          <w:lang w:val="ro-RO"/>
        </w:rPr>
      </w:pPr>
      <w:r w:rsidRPr="003B1A19">
        <w:rPr>
          <w:rFonts w:ascii="Trebuchet MS" w:hAnsi="Trebuchet MS"/>
          <w:lang w:val="ro-RO"/>
        </w:rPr>
        <w:t>activități de îngrijire și curățenie în spațiile interioare și exterioare periodic și la nevoie</w:t>
      </w:r>
    </w:p>
    <w:p w:rsidR="00F57BA0" w:rsidRPr="003B1A19" w:rsidRDefault="00F57BA0" w:rsidP="009110F3">
      <w:pPr>
        <w:pStyle w:val="Listparagraf"/>
        <w:widowControl w:val="0"/>
        <w:numPr>
          <w:ilvl w:val="0"/>
          <w:numId w:val="66"/>
        </w:numPr>
        <w:autoSpaceDE w:val="0"/>
        <w:autoSpaceDN w:val="0"/>
        <w:adjustRightInd w:val="0"/>
        <w:spacing w:after="120"/>
        <w:ind w:left="567" w:hanging="425"/>
        <w:jc w:val="both"/>
        <w:rPr>
          <w:rFonts w:ascii="Trebuchet MS" w:hAnsi="Trebuchet MS"/>
          <w:lang w:val="ro-RO"/>
        </w:rPr>
      </w:pPr>
      <w:r w:rsidRPr="003B1A19">
        <w:rPr>
          <w:rFonts w:ascii="Trebuchet MS" w:hAnsi="Trebuchet MS"/>
          <w:lang w:val="ro-RO"/>
        </w:rPr>
        <w:t>efectuează munci administrativ gospodaresti, curățenie curte, îngrijire spații verzi, păstrarea în condiții optime a aleilor, dezăpezire pe timpul iernii</w:t>
      </w:r>
    </w:p>
    <w:p w:rsidR="00F57BA0" w:rsidRPr="003B1A19" w:rsidRDefault="00F57BA0" w:rsidP="009110F3">
      <w:pPr>
        <w:pStyle w:val="Listparagraf"/>
        <w:widowControl w:val="0"/>
        <w:numPr>
          <w:ilvl w:val="0"/>
          <w:numId w:val="66"/>
        </w:numPr>
        <w:autoSpaceDE w:val="0"/>
        <w:autoSpaceDN w:val="0"/>
        <w:adjustRightInd w:val="0"/>
        <w:spacing w:after="120"/>
        <w:ind w:left="567" w:hanging="425"/>
        <w:jc w:val="both"/>
        <w:rPr>
          <w:rFonts w:ascii="Trebuchet MS" w:hAnsi="Trebuchet MS"/>
          <w:lang w:val="ro-RO"/>
        </w:rPr>
      </w:pPr>
      <w:r w:rsidRPr="003B1A19">
        <w:rPr>
          <w:rFonts w:ascii="Trebuchet MS" w:hAnsi="Trebuchet MS"/>
          <w:lang w:val="ro-RO"/>
        </w:rPr>
        <w:t>se îngrijesc de păstrarea în bune condiții a obiectelor de inventar din dotare, a sculelor și le depozitează în locuri prestabilite, în incinta direcției, în afara orelor de program;</w:t>
      </w:r>
    </w:p>
    <w:p w:rsidR="00F57BA0" w:rsidRPr="003B1A19" w:rsidRDefault="00F57BA0" w:rsidP="009110F3">
      <w:pPr>
        <w:pStyle w:val="Listparagraf"/>
        <w:widowControl w:val="0"/>
        <w:numPr>
          <w:ilvl w:val="0"/>
          <w:numId w:val="66"/>
        </w:numPr>
        <w:autoSpaceDE w:val="0"/>
        <w:autoSpaceDN w:val="0"/>
        <w:adjustRightInd w:val="0"/>
        <w:spacing w:after="120"/>
        <w:ind w:left="567" w:hanging="425"/>
        <w:jc w:val="both"/>
        <w:rPr>
          <w:rFonts w:ascii="Trebuchet MS" w:hAnsi="Trebuchet MS"/>
          <w:lang w:val="ro-RO"/>
        </w:rPr>
      </w:pPr>
      <w:r w:rsidRPr="003B1A19">
        <w:rPr>
          <w:rFonts w:ascii="Trebuchet MS" w:hAnsi="Trebuchet MS"/>
          <w:lang w:val="ro-RO"/>
        </w:rPr>
        <w:t>îndeplinesc și sarcini administrative trasate de seful direct</w:t>
      </w:r>
    </w:p>
    <w:p w:rsidR="00F57BA0" w:rsidRPr="003B1A19" w:rsidRDefault="00F57BA0" w:rsidP="009110F3">
      <w:pPr>
        <w:pStyle w:val="Listparagraf"/>
        <w:widowControl w:val="0"/>
        <w:numPr>
          <w:ilvl w:val="0"/>
          <w:numId w:val="66"/>
        </w:numPr>
        <w:autoSpaceDE w:val="0"/>
        <w:autoSpaceDN w:val="0"/>
        <w:adjustRightInd w:val="0"/>
        <w:spacing w:after="120"/>
        <w:ind w:left="567" w:hanging="425"/>
        <w:jc w:val="both"/>
        <w:rPr>
          <w:rFonts w:ascii="Trebuchet MS" w:hAnsi="Trebuchet MS"/>
          <w:lang w:val="ro-RO"/>
        </w:rPr>
      </w:pPr>
      <w:r w:rsidRPr="003B1A19">
        <w:rPr>
          <w:rFonts w:ascii="Trebuchet MS" w:hAnsi="Trebuchet MS"/>
          <w:lang w:val="ro-RO"/>
        </w:rPr>
        <w:t>ajută ori de câte ori este nevoie la descărcarea materialelor de birotică și papetărie, obiecte sanitare, obiecte de inventar, materiale de construcții sau orice fel de alte bunuri din dotarea direcției</w:t>
      </w:r>
    </w:p>
    <w:p w:rsidR="00F57BA0" w:rsidRPr="003B1A19" w:rsidRDefault="00F57BA0" w:rsidP="009110F3">
      <w:pPr>
        <w:pStyle w:val="Listparagraf"/>
        <w:widowControl w:val="0"/>
        <w:numPr>
          <w:ilvl w:val="0"/>
          <w:numId w:val="66"/>
        </w:numPr>
        <w:autoSpaceDE w:val="0"/>
        <w:autoSpaceDN w:val="0"/>
        <w:adjustRightInd w:val="0"/>
        <w:spacing w:after="120"/>
        <w:ind w:left="567" w:hanging="425"/>
        <w:jc w:val="both"/>
        <w:rPr>
          <w:rFonts w:ascii="Trebuchet MS" w:hAnsi="Trebuchet MS"/>
          <w:lang w:val="ro-RO"/>
        </w:rPr>
      </w:pPr>
      <w:r w:rsidRPr="003B1A19">
        <w:rPr>
          <w:rFonts w:ascii="Trebuchet MS" w:hAnsi="Trebuchet MS"/>
          <w:lang w:val="ro-RO"/>
        </w:rPr>
        <w:t>execută lucrări de întreținere și reparații constând în zugrăveli interioare și exterioare, vopsitorii pereți, tâmplărie, mobilier și instalații, inclusiv pregătirea suprafețelor de zugrăvit</w:t>
      </w:r>
    </w:p>
    <w:p w:rsidR="00F57BA0" w:rsidRPr="003B1A19" w:rsidRDefault="00F57BA0" w:rsidP="009110F3">
      <w:pPr>
        <w:pStyle w:val="Listparagraf"/>
        <w:widowControl w:val="0"/>
        <w:numPr>
          <w:ilvl w:val="0"/>
          <w:numId w:val="66"/>
        </w:numPr>
        <w:autoSpaceDE w:val="0"/>
        <w:autoSpaceDN w:val="0"/>
        <w:adjustRightInd w:val="0"/>
        <w:spacing w:after="120"/>
        <w:ind w:left="567" w:hanging="425"/>
        <w:jc w:val="both"/>
        <w:rPr>
          <w:rFonts w:ascii="Trebuchet MS" w:hAnsi="Trebuchet MS"/>
          <w:lang w:val="ro-RO"/>
        </w:rPr>
      </w:pPr>
      <w:r w:rsidRPr="003B1A19">
        <w:rPr>
          <w:rFonts w:ascii="Trebuchet MS" w:hAnsi="Trebuchet MS"/>
          <w:lang w:val="ro-RO"/>
        </w:rPr>
        <w:t>execută lucrări de reparații tencuieli, placare faianță, gresie, efectuează lucrări de calitate utilizând eficient materialele încredințate</w:t>
      </w:r>
    </w:p>
    <w:p w:rsidR="00F57BA0" w:rsidRPr="003B1A19" w:rsidRDefault="00F57BA0" w:rsidP="009110F3">
      <w:pPr>
        <w:pStyle w:val="Listparagraf"/>
        <w:widowControl w:val="0"/>
        <w:numPr>
          <w:ilvl w:val="0"/>
          <w:numId w:val="66"/>
        </w:numPr>
        <w:autoSpaceDE w:val="0"/>
        <w:autoSpaceDN w:val="0"/>
        <w:adjustRightInd w:val="0"/>
        <w:spacing w:after="120"/>
        <w:ind w:left="567" w:hanging="425"/>
        <w:jc w:val="both"/>
        <w:rPr>
          <w:rFonts w:ascii="Trebuchet MS" w:hAnsi="Trebuchet MS"/>
          <w:lang w:val="ro-RO"/>
        </w:rPr>
      </w:pPr>
      <w:r w:rsidRPr="003B1A19">
        <w:rPr>
          <w:rFonts w:ascii="Trebuchet MS" w:hAnsi="Trebuchet MS"/>
          <w:lang w:val="ro-RO"/>
        </w:rPr>
        <w:t>execută lucrări de întreținere și reparații la instalații sanitare, apă-canal.</w:t>
      </w:r>
    </w:p>
    <w:p w:rsidR="00F57BA0" w:rsidRPr="003B1A19" w:rsidRDefault="00F57BA0" w:rsidP="00F57BA0">
      <w:pPr>
        <w:widowControl w:val="0"/>
        <w:autoSpaceDE w:val="0"/>
        <w:autoSpaceDN w:val="0"/>
        <w:adjustRightInd w:val="0"/>
        <w:spacing w:after="120"/>
        <w:jc w:val="both"/>
        <w:rPr>
          <w:rFonts w:ascii="Trebuchet MS" w:hAnsi="Trebuchet MS" w:cs="Arial"/>
          <w:sz w:val="22"/>
          <w:szCs w:val="22"/>
          <w:lang w:val="ro-RO"/>
        </w:rPr>
      </w:pPr>
      <w:r w:rsidRPr="003B1A19">
        <w:rPr>
          <w:rFonts w:ascii="Trebuchet MS" w:hAnsi="Trebuchet MS" w:cs="Arial"/>
          <w:sz w:val="22"/>
          <w:szCs w:val="22"/>
          <w:lang w:val="ro-RO"/>
        </w:rPr>
        <w:t>Coordonarea, îndrumarea şi controlul activităţilor curente ale serviciului sunt asigurate de către un şef serviciu, aceasta asigurând legătura operativă cu conducerea Direcţiei, informând asupra stadiului şi modului de rezolvare a problemelor.</w:t>
      </w:r>
    </w:p>
    <w:p w:rsidR="001E6D4B" w:rsidRPr="003B1A19" w:rsidRDefault="001E6D4B" w:rsidP="001E6D4B">
      <w:pPr>
        <w:spacing w:after="120"/>
        <w:jc w:val="both"/>
        <w:rPr>
          <w:rFonts w:ascii="Trebuchet MS" w:eastAsiaTheme="minorHAnsi" w:hAnsi="Trebuchet MS" w:cstheme="minorBidi"/>
          <w:sz w:val="22"/>
          <w:szCs w:val="22"/>
          <w:lang w:val="ro-RO"/>
        </w:rPr>
      </w:pPr>
      <w:r w:rsidRPr="003B1A19">
        <w:rPr>
          <w:rFonts w:ascii="Trebuchet MS" w:hAnsi="Trebuchet MS" w:cs="Arial"/>
          <w:sz w:val="22"/>
          <w:szCs w:val="22"/>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3B1A19">
        <w:rPr>
          <w:rFonts w:ascii="Trebuchet MS" w:hAnsi="Trebuchet MS"/>
          <w:sz w:val="22"/>
          <w:szCs w:val="22"/>
          <w:lang w:val="ro-RO"/>
        </w:rPr>
        <w:t>.</w:t>
      </w:r>
    </w:p>
    <w:p w:rsidR="001E6D4B" w:rsidRPr="003B1A19" w:rsidRDefault="001E6D4B" w:rsidP="001E6D4B">
      <w:pPr>
        <w:pStyle w:val="Listparagraf"/>
        <w:widowControl w:val="0"/>
        <w:autoSpaceDE w:val="0"/>
        <w:autoSpaceDN w:val="0"/>
        <w:adjustRightInd w:val="0"/>
        <w:spacing w:after="120"/>
        <w:ind w:left="567"/>
        <w:jc w:val="both"/>
        <w:rPr>
          <w:rFonts w:ascii="Trebuchet MS" w:hAnsi="Trebuchet MS" w:cs="Arial"/>
          <w:lang w:val="ro-RO"/>
        </w:rPr>
      </w:pPr>
    </w:p>
    <w:p w:rsidR="0097465B" w:rsidRPr="003B1A19" w:rsidRDefault="0097465B" w:rsidP="00713ED0">
      <w:pPr>
        <w:pStyle w:val="Listparagraf"/>
        <w:widowControl w:val="0"/>
        <w:numPr>
          <w:ilvl w:val="1"/>
          <w:numId w:val="80"/>
        </w:numPr>
        <w:autoSpaceDE w:val="0"/>
        <w:autoSpaceDN w:val="0"/>
        <w:adjustRightInd w:val="0"/>
        <w:jc w:val="both"/>
        <w:rPr>
          <w:rFonts w:ascii="Trebuchet MS" w:hAnsi="Trebuchet MS" w:cs="Arial"/>
          <w:b/>
          <w:lang w:val="ro-RO"/>
        </w:rPr>
      </w:pPr>
      <w:r w:rsidRPr="003B1A19">
        <w:rPr>
          <w:rFonts w:ascii="Trebuchet MS" w:hAnsi="Trebuchet MS" w:cs="Arial"/>
          <w:b/>
          <w:lang w:val="ro-RO"/>
        </w:rPr>
        <w:t>COMPARTIMENTUL INFORMATICĂ</w:t>
      </w:r>
      <w:r w:rsidR="00713ED0" w:rsidRPr="003B1A19">
        <w:rPr>
          <w:rFonts w:ascii="Trebuchet MS" w:hAnsi="Trebuchet MS" w:cs="Arial"/>
          <w:b/>
          <w:lang w:val="ro-RO"/>
        </w:rPr>
        <w:t xml:space="preserve"> </w:t>
      </w:r>
    </w:p>
    <w:p w:rsidR="004A37F3" w:rsidRPr="003B1A19" w:rsidRDefault="004A37F3" w:rsidP="004A37F3">
      <w:pPr>
        <w:widowControl w:val="0"/>
        <w:autoSpaceDE w:val="0"/>
        <w:autoSpaceDN w:val="0"/>
        <w:adjustRightInd w:val="0"/>
        <w:spacing w:after="120"/>
        <w:jc w:val="both"/>
        <w:rPr>
          <w:rFonts w:ascii="Trebuchet MS" w:hAnsi="Trebuchet MS" w:cs="Arial"/>
          <w:sz w:val="22"/>
          <w:szCs w:val="22"/>
          <w:lang w:val="ro-RO"/>
        </w:rPr>
      </w:pPr>
    </w:p>
    <w:p w:rsidR="004A37F3" w:rsidRPr="003B1A19" w:rsidRDefault="004A37F3" w:rsidP="004A37F3">
      <w:pPr>
        <w:widowControl w:val="0"/>
        <w:autoSpaceDE w:val="0"/>
        <w:autoSpaceDN w:val="0"/>
        <w:adjustRightInd w:val="0"/>
        <w:spacing w:after="120"/>
        <w:jc w:val="both"/>
        <w:rPr>
          <w:rFonts w:ascii="Trebuchet MS" w:hAnsi="Trebuchet MS" w:cs="Arial"/>
          <w:sz w:val="22"/>
          <w:szCs w:val="22"/>
          <w:lang w:val="ro-RO"/>
        </w:rPr>
      </w:pPr>
      <w:r w:rsidRPr="003B1A19">
        <w:rPr>
          <w:rFonts w:ascii="Trebuchet MS" w:hAnsi="Trebuchet MS" w:cs="Arial"/>
          <w:sz w:val="22"/>
          <w:szCs w:val="22"/>
          <w:lang w:val="ro-RO"/>
        </w:rPr>
        <w:t>Art.83  În exercitarea atribuţiilor Compartimentului Informatică, are următoarele atribuţii:</w:t>
      </w:r>
    </w:p>
    <w:p w:rsidR="004A37F3" w:rsidRPr="003B1A19" w:rsidRDefault="004A37F3" w:rsidP="009110F3">
      <w:pPr>
        <w:pStyle w:val="Default"/>
        <w:numPr>
          <w:ilvl w:val="0"/>
          <w:numId w:val="65"/>
        </w:numPr>
        <w:spacing w:after="177"/>
        <w:jc w:val="both"/>
        <w:rPr>
          <w:rFonts w:ascii="Trebuchet MS" w:hAnsi="Trebuchet MS"/>
          <w:color w:val="auto"/>
          <w:sz w:val="22"/>
          <w:szCs w:val="22"/>
          <w:lang w:val="es-ES"/>
        </w:rPr>
      </w:pPr>
      <w:r w:rsidRPr="003B1A19">
        <w:rPr>
          <w:rFonts w:ascii="Trebuchet MS" w:hAnsi="Trebuchet MS"/>
          <w:color w:val="auto"/>
          <w:sz w:val="22"/>
          <w:szCs w:val="22"/>
          <w:lang w:val="es-ES"/>
        </w:rPr>
        <w:t>se îngrijeşte şi răspunde de buna funcţionare a tehnicii de calcul din dotare (calculatoare, imprimante), a softului din dotare şi de exploatarea lor în condiţii de siguranţă</w:t>
      </w:r>
    </w:p>
    <w:p w:rsidR="004A37F3" w:rsidRPr="003B1A19" w:rsidRDefault="004A37F3" w:rsidP="009110F3">
      <w:pPr>
        <w:pStyle w:val="Default"/>
        <w:numPr>
          <w:ilvl w:val="0"/>
          <w:numId w:val="65"/>
        </w:numPr>
        <w:spacing w:after="177"/>
        <w:jc w:val="both"/>
        <w:rPr>
          <w:rFonts w:ascii="Trebuchet MS" w:hAnsi="Trebuchet MS"/>
          <w:color w:val="auto"/>
          <w:sz w:val="22"/>
          <w:szCs w:val="22"/>
          <w:lang w:val="es-ES"/>
        </w:rPr>
      </w:pPr>
      <w:r w:rsidRPr="003B1A19">
        <w:rPr>
          <w:rFonts w:ascii="Trebuchet MS" w:hAnsi="Trebuchet MS"/>
          <w:color w:val="auto"/>
          <w:sz w:val="22"/>
          <w:szCs w:val="22"/>
          <w:lang w:val="es-ES"/>
        </w:rPr>
        <w:t>semnalizează exploatarea neraţională, defectele apărute şi propune măsuri de îmbunătăţire a utilizării tehnicii de calcul şi a softului din dotare</w:t>
      </w:r>
    </w:p>
    <w:p w:rsidR="004A37F3" w:rsidRPr="003B1A19" w:rsidRDefault="004A37F3" w:rsidP="009110F3">
      <w:pPr>
        <w:pStyle w:val="Default"/>
        <w:numPr>
          <w:ilvl w:val="0"/>
          <w:numId w:val="65"/>
        </w:numPr>
        <w:spacing w:after="177"/>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participă la testarea şi instalarea pachetelor de programe </w:t>
      </w:r>
    </w:p>
    <w:p w:rsidR="004A37F3" w:rsidRPr="003B1A19" w:rsidRDefault="004A37F3" w:rsidP="009110F3">
      <w:pPr>
        <w:pStyle w:val="Default"/>
        <w:numPr>
          <w:ilvl w:val="0"/>
          <w:numId w:val="65"/>
        </w:numPr>
        <w:spacing w:after="177"/>
        <w:jc w:val="both"/>
        <w:rPr>
          <w:rFonts w:ascii="Trebuchet MS" w:hAnsi="Trebuchet MS"/>
          <w:color w:val="auto"/>
          <w:sz w:val="22"/>
          <w:szCs w:val="22"/>
          <w:lang w:val="es-ES"/>
        </w:rPr>
      </w:pPr>
      <w:r w:rsidRPr="003B1A19">
        <w:rPr>
          <w:rFonts w:ascii="Trebuchet MS" w:hAnsi="Trebuchet MS"/>
          <w:color w:val="auto"/>
          <w:sz w:val="22"/>
          <w:szCs w:val="22"/>
          <w:lang w:val="es-ES"/>
        </w:rPr>
        <w:t>organizează instruirea utilizatorilor şi participă la instruirile făcute de furnizorii de soft-uri</w:t>
      </w:r>
    </w:p>
    <w:p w:rsidR="004A37F3" w:rsidRPr="003B1A19" w:rsidRDefault="004A37F3" w:rsidP="009110F3">
      <w:pPr>
        <w:pStyle w:val="Default"/>
        <w:numPr>
          <w:ilvl w:val="0"/>
          <w:numId w:val="65"/>
        </w:numPr>
        <w:spacing w:after="177"/>
        <w:jc w:val="both"/>
        <w:rPr>
          <w:rFonts w:ascii="Trebuchet MS" w:hAnsi="Trebuchet MS"/>
          <w:color w:val="auto"/>
          <w:sz w:val="22"/>
          <w:szCs w:val="22"/>
          <w:lang w:val="es-ES"/>
        </w:rPr>
      </w:pPr>
      <w:r w:rsidRPr="003B1A19">
        <w:rPr>
          <w:rFonts w:ascii="Trebuchet MS" w:hAnsi="Trebuchet MS"/>
          <w:color w:val="auto"/>
          <w:sz w:val="22"/>
          <w:szCs w:val="22"/>
          <w:lang w:val="es-ES"/>
        </w:rPr>
        <w:t>semnalizează anomaliile apărute în aplicaţiile preluate şi urmăreşte rezolvarea acestora</w:t>
      </w:r>
    </w:p>
    <w:p w:rsidR="004A37F3" w:rsidRPr="003B1A19" w:rsidRDefault="004A37F3" w:rsidP="009110F3">
      <w:pPr>
        <w:pStyle w:val="Default"/>
        <w:numPr>
          <w:ilvl w:val="0"/>
          <w:numId w:val="65"/>
        </w:numPr>
        <w:spacing w:after="177"/>
        <w:jc w:val="both"/>
        <w:rPr>
          <w:rFonts w:ascii="Trebuchet MS" w:hAnsi="Trebuchet MS"/>
          <w:color w:val="auto"/>
          <w:sz w:val="22"/>
          <w:szCs w:val="22"/>
        </w:rPr>
      </w:pPr>
      <w:r w:rsidRPr="003B1A19">
        <w:rPr>
          <w:rFonts w:ascii="Trebuchet MS" w:hAnsi="Trebuchet MS"/>
          <w:color w:val="auto"/>
          <w:sz w:val="22"/>
          <w:szCs w:val="22"/>
        </w:rPr>
        <w:t xml:space="preserve">asigură asistenţă tehnică utilizatorilor </w:t>
      </w:r>
    </w:p>
    <w:p w:rsidR="004A37F3" w:rsidRPr="003B1A19" w:rsidRDefault="004A37F3" w:rsidP="009110F3">
      <w:pPr>
        <w:pStyle w:val="Default"/>
        <w:numPr>
          <w:ilvl w:val="0"/>
          <w:numId w:val="65"/>
        </w:numPr>
        <w:spacing w:after="177"/>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 asigură liberul acces la informaţiile de interes public, conform legislaţiei în vigoare. </w:t>
      </w:r>
    </w:p>
    <w:p w:rsidR="004A37F3" w:rsidRPr="003B1A19" w:rsidRDefault="004A37F3" w:rsidP="009110F3">
      <w:pPr>
        <w:pStyle w:val="Default"/>
        <w:numPr>
          <w:ilvl w:val="0"/>
          <w:numId w:val="65"/>
        </w:numPr>
        <w:spacing w:after="177"/>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asigură informatizarea activităţii din cadrul direcţiei. </w:t>
      </w:r>
    </w:p>
    <w:p w:rsidR="004A37F3" w:rsidRPr="003B1A19" w:rsidRDefault="004A37F3" w:rsidP="009110F3">
      <w:pPr>
        <w:pStyle w:val="Default"/>
        <w:numPr>
          <w:ilvl w:val="0"/>
          <w:numId w:val="65"/>
        </w:numPr>
        <w:spacing w:after="177"/>
        <w:jc w:val="both"/>
        <w:rPr>
          <w:rFonts w:ascii="Trebuchet MS" w:hAnsi="Trebuchet MS"/>
          <w:color w:val="auto"/>
          <w:sz w:val="22"/>
          <w:szCs w:val="22"/>
          <w:lang w:val="es-ES"/>
        </w:rPr>
      </w:pPr>
      <w:r w:rsidRPr="003B1A19">
        <w:rPr>
          <w:rFonts w:ascii="Trebuchet MS" w:hAnsi="Trebuchet MS"/>
          <w:color w:val="auto"/>
          <w:sz w:val="22"/>
          <w:szCs w:val="22"/>
          <w:lang w:val="es-ES"/>
        </w:rPr>
        <w:t>asigură securitatea datelor în reţea în măsura respectării normelor de utilizare a sistemului informatic de către utilizatori</w:t>
      </w:r>
    </w:p>
    <w:p w:rsidR="004A37F3" w:rsidRPr="003B1A19" w:rsidRDefault="004A37F3" w:rsidP="009110F3">
      <w:pPr>
        <w:pStyle w:val="Default"/>
        <w:numPr>
          <w:ilvl w:val="0"/>
          <w:numId w:val="65"/>
        </w:numPr>
        <w:spacing w:after="177"/>
        <w:jc w:val="both"/>
        <w:rPr>
          <w:rFonts w:ascii="Trebuchet MS" w:hAnsi="Trebuchet MS"/>
          <w:color w:val="auto"/>
          <w:sz w:val="22"/>
          <w:szCs w:val="22"/>
          <w:lang w:val="es-ES"/>
        </w:rPr>
      </w:pPr>
      <w:r w:rsidRPr="003B1A19">
        <w:rPr>
          <w:rFonts w:ascii="Trebuchet MS" w:hAnsi="Trebuchet MS"/>
          <w:color w:val="auto"/>
          <w:sz w:val="22"/>
          <w:szCs w:val="22"/>
          <w:lang w:val="es-ES"/>
        </w:rPr>
        <w:lastRenderedPageBreak/>
        <w:t>colaborează cu specialişti, în vederea proiectării şi implementării programelor informatice, precum şi pentru întreţinerea, repararea şi exploatarea tehnicii de calcul din dotare</w:t>
      </w:r>
    </w:p>
    <w:p w:rsidR="004A37F3" w:rsidRPr="003B1A19" w:rsidRDefault="004A37F3" w:rsidP="009110F3">
      <w:pPr>
        <w:pStyle w:val="Default"/>
        <w:numPr>
          <w:ilvl w:val="0"/>
          <w:numId w:val="65"/>
        </w:numPr>
        <w:spacing w:after="177"/>
        <w:jc w:val="both"/>
        <w:rPr>
          <w:rFonts w:ascii="Trebuchet MS" w:hAnsi="Trebuchet MS"/>
          <w:color w:val="auto"/>
          <w:sz w:val="22"/>
          <w:szCs w:val="22"/>
          <w:lang w:val="es-ES"/>
        </w:rPr>
      </w:pPr>
      <w:r w:rsidRPr="003B1A19">
        <w:rPr>
          <w:rFonts w:ascii="Trebuchet MS" w:hAnsi="Trebuchet MS"/>
          <w:color w:val="auto"/>
          <w:sz w:val="22"/>
          <w:szCs w:val="22"/>
          <w:lang w:val="es-ES"/>
        </w:rPr>
        <w:t>va colabora la pregătirea documentaţiei de achiziţie publică, ori de câte ori este solicitat, întocmind caiete de sarcini sau furnizînd informaţiile necesare unei bune achiziţii de echipament informatic sau programe</w:t>
      </w:r>
    </w:p>
    <w:p w:rsidR="004A37F3" w:rsidRPr="003B1A19" w:rsidRDefault="004A37F3" w:rsidP="009110F3">
      <w:pPr>
        <w:pStyle w:val="Default"/>
        <w:numPr>
          <w:ilvl w:val="0"/>
          <w:numId w:val="65"/>
        </w:numPr>
        <w:jc w:val="both"/>
        <w:rPr>
          <w:rFonts w:ascii="Trebuchet MS" w:hAnsi="Trebuchet MS"/>
          <w:color w:val="auto"/>
          <w:sz w:val="22"/>
          <w:szCs w:val="22"/>
          <w:lang w:val="es-ES"/>
        </w:rPr>
      </w:pPr>
      <w:r w:rsidRPr="003B1A19">
        <w:rPr>
          <w:rFonts w:ascii="Trebuchet MS" w:hAnsi="Trebuchet MS"/>
          <w:color w:val="auto"/>
          <w:sz w:val="22"/>
          <w:szCs w:val="22"/>
          <w:lang w:val="es-ES"/>
        </w:rPr>
        <w:t xml:space="preserve">face propuneri privind dotarea cu echipament informatic, cu softuri sau programe specifice şi întocmeşte referate prin care îşi fundamentează propunerile. </w:t>
      </w:r>
    </w:p>
    <w:p w:rsidR="0097465B" w:rsidRPr="003B1A19" w:rsidRDefault="0097465B" w:rsidP="0045215F">
      <w:pPr>
        <w:widowControl w:val="0"/>
        <w:autoSpaceDE w:val="0"/>
        <w:autoSpaceDN w:val="0"/>
        <w:adjustRightInd w:val="0"/>
        <w:jc w:val="both"/>
        <w:rPr>
          <w:rFonts w:ascii="Trebuchet MS" w:hAnsi="Trebuchet MS" w:cs="Arial"/>
          <w:sz w:val="22"/>
          <w:szCs w:val="22"/>
          <w:lang w:val="ro-RO"/>
        </w:rPr>
      </w:pPr>
      <w:r w:rsidRPr="003B1A19">
        <w:rPr>
          <w:rFonts w:ascii="Trebuchet MS" w:hAnsi="Trebuchet MS" w:cs="Arial"/>
          <w:bCs/>
          <w:sz w:val="22"/>
          <w:szCs w:val="22"/>
          <w:lang w:val="ro-RO"/>
        </w:rPr>
        <w:t>Art.8</w:t>
      </w:r>
      <w:r w:rsidR="0045215F" w:rsidRPr="003B1A19">
        <w:rPr>
          <w:rFonts w:ascii="Trebuchet MS" w:hAnsi="Trebuchet MS" w:cs="Arial"/>
          <w:bCs/>
          <w:sz w:val="22"/>
          <w:szCs w:val="22"/>
          <w:lang w:val="ro-RO"/>
        </w:rPr>
        <w:t>4</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 xml:space="preserve">Coordonarea, îndrumarea şi controlul activităţilor curente ale </w:t>
      </w:r>
      <w:r w:rsidR="001E6D4B" w:rsidRPr="003B1A19">
        <w:rPr>
          <w:rFonts w:ascii="Trebuchet MS" w:hAnsi="Trebuchet MS" w:cs="Arial"/>
          <w:sz w:val="22"/>
          <w:szCs w:val="22"/>
          <w:lang w:val="ro-RO"/>
        </w:rPr>
        <w:t>compartimentului</w:t>
      </w:r>
      <w:r w:rsidRPr="003B1A19">
        <w:rPr>
          <w:rFonts w:ascii="Trebuchet MS" w:hAnsi="Trebuchet MS" w:cs="Arial"/>
          <w:sz w:val="22"/>
          <w:szCs w:val="22"/>
          <w:lang w:val="ro-RO"/>
        </w:rPr>
        <w:t xml:space="preserve"> sunt asigurate de către </w:t>
      </w:r>
      <w:r w:rsidR="001E6D4B" w:rsidRPr="003B1A19">
        <w:rPr>
          <w:rFonts w:ascii="Trebuchet MS" w:hAnsi="Trebuchet MS" w:cs="Arial"/>
          <w:sz w:val="22"/>
          <w:szCs w:val="22"/>
          <w:lang w:val="ro-RO"/>
        </w:rPr>
        <w:t>directorul economic</w:t>
      </w:r>
      <w:r w:rsidRPr="003B1A19">
        <w:rPr>
          <w:rFonts w:ascii="Trebuchet MS" w:hAnsi="Trebuchet MS" w:cs="Arial"/>
          <w:sz w:val="22"/>
          <w:szCs w:val="22"/>
          <w:lang w:val="ro-RO"/>
        </w:rPr>
        <w:t>, aceasta asigurând legătura operativă cu conducerea Direcţiei, informând asupra stadiului şi modului de rezolvare a problemelor.</w:t>
      </w:r>
    </w:p>
    <w:p w:rsidR="001E6D4B" w:rsidRPr="003B1A19" w:rsidRDefault="001E6D4B" w:rsidP="001E6D4B">
      <w:pPr>
        <w:pStyle w:val="Listparagraf"/>
        <w:spacing w:after="120"/>
        <w:ind w:left="0"/>
        <w:jc w:val="both"/>
        <w:rPr>
          <w:rFonts w:ascii="Trebuchet MS" w:eastAsiaTheme="minorHAnsi" w:hAnsi="Trebuchet MS" w:cstheme="minorBidi"/>
          <w:lang w:val="ro-RO"/>
        </w:rPr>
      </w:pPr>
      <w:r w:rsidRPr="003B1A19">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3B1A19">
        <w:rPr>
          <w:rFonts w:ascii="Trebuchet MS" w:hAnsi="Trebuchet MS"/>
          <w:lang w:val="ro-RO"/>
        </w:rPr>
        <w:t>.</w:t>
      </w:r>
    </w:p>
    <w:p w:rsidR="0042080B" w:rsidRPr="003B1A19" w:rsidRDefault="0042080B" w:rsidP="0092297B">
      <w:pPr>
        <w:widowControl w:val="0"/>
        <w:autoSpaceDE w:val="0"/>
        <w:autoSpaceDN w:val="0"/>
        <w:adjustRightInd w:val="0"/>
        <w:ind w:firstLine="360"/>
        <w:jc w:val="both"/>
        <w:rPr>
          <w:rFonts w:ascii="Trebuchet MS" w:hAnsi="Trebuchet MS" w:cs="Arial"/>
          <w:sz w:val="22"/>
          <w:szCs w:val="22"/>
          <w:lang w:val="ro-RO"/>
        </w:rPr>
      </w:pPr>
    </w:p>
    <w:p w:rsidR="004B34B4" w:rsidRPr="003B1A19" w:rsidRDefault="004B34B4" w:rsidP="0092297B">
      <w:pPr>
        <w:widowControl w:val="0"/>
        <w:autoSpaceDE w:val="0"/>
        <w:autoSpaceDN w:val="0"/>
        <w:adjustRightInd w:val="0"/>
        <w:ind w:firstLine="360"/>
        <w:jc w:val="both"/>
        <w:rPr>
          <w:rFonts w:ascii="Trebuchet MS" w:hAnsi="Trebuchet MS" w:cs="Arial"/>
          <w:sz w:val="22"/>
          <w:szCs w:val="22"/>
          <w:lang w:val="ro-RO"/>
        </w:rPr>
      </w:pPr>
    </w:p>
    <w:p w:rsidR="004B34B4" w:rsidRPr="003B1A19" w:rsidRDefault="004B34B4" w:rsidP="0092297B">
      <w:pPr>
        <w:widowControl w:val="0"/>
        <w:autoSpaceDE w:val="0"/>
        <w:autoSpaceDN w:val="0"/>
        <w:adjustRightInd w:val="0"/>
        <w:ind w:firstLine="360"/>
        <w:jc w:val="both"/>
        <w:rPr>
          <w:rFonts w:ascii="Trebuchet MS" w:hAnsi="Trebuchet MS" w:cs="Arial"/>
          <w:sz w:val="22"/>
          <w:szCs w:val="22"/>
          <w:lang w:val="ro-RO"/>
        </w:rPr>
      </w:pPr>
    </w:p>
    <w:p w:rsidR="004B34B4" w:rsidRPr="003B1A19" w:rsidRDefault="004B34B4" w:rsidP="0092297B">
      <w:pPr>
        <w:widowControl w:val="0"/>
        <w:autoSpaceDE w:val="0"/>
        <w:autoSpaceDN w:val="0"/>
        <w:adjustRightInd w:val="0"/>
        <w:ind w:firstLine="360"/>
        <w:jc w:val="both"/>
        <w:rPr>
          <w:rFonts w:ascii="Trebuchet MS" w:hAnsi="Trebuchet MS" w:cs="Arial"/>
          <w:sz w:val="22"/>
          <w:szCs w:val="22"/>
          <w:lang w:val="ro-RO"/>
        </w:rPr>
      </w:pPr>
    </w:p>
    <w:p w:rsidR="004B34B4" w:rsidRPr="003B1A19" w:rsidRDefault="004B34B4" w:rsidP="0092297B">
      <w:pPr>
        <w:widowControl w:val="0"/>
        <w:autoSpaceDE w:val="0"/>
        <w:autoSpaceDN w:val="0"/>
        <w:adjustRightInd w:val="0"/>
        <w:ind w:firstLine="360"/>
        <w:jc w:val="both"/>
        <w:rPr>
          <w:rFonts w:ascii="Trebuchet MS" w:hAnsi="Trebuchet MS" w:cs="Arial"/>
          <w:sz w:val="22"/>
          <w:szCs w:val="22"/>
          <w:lang w:val="ro-RO"/>
        </w:rPr>
      </w:pPr>
      <w:r w:rsidRPr="003B1A19">
        <w:rPr>
          <w:rFonts w:ascii="Trebuchet MS" w:hAnsi="Trebuchet MS" w:cs="Arial"/>
          <w:sz w:val="22"/>
          <w:szCs w:val="22"/>
          <w:lang w:val="ro-RO"/>
        </w:rPr>
        <w:t>î</w:t>
      </w:r>
    </w:p>
    <w:p w:rsidR="00F743EE" w:rsidRPr="003B1A19" w:rsidRDefault="00F743EE" w:rsidP="0092297B">
      <w:pPr>
        <w:widowControl w:val="0"/>
        <w:autoSpaceDE w:val="0"/>
        <w:autoSpaceDN w:val="0"/>
        <w:adjustRightInd w:val="0"/>
        <w:ind w:firstLine="360"/>
        <w:jc w:val="both"/>
        <w:rPr>
          <w:rFonts w:ascii="Trebuchet MS" w:hAnsi="Trebuchet MS" w:cs="Arial"/>
          <w:sz w:val="22"/>
          <w:szCs w:val="22"/>
          <w:lang w:val="ro-RO"/>
        </w:rPr>
      </w:pPr>
    </w:p>
    <w:p w:rsidR="0097465B" w:rsidRPr="003B1A19" w:rsidRDefault="0097465B" w:rsidP="002A72CC">
      <w:pPr>
        <w:pStyle w:val="Listparagraf"/>
        <w:widowControl w:val="0"/>
        <w:numPr>
          <w:ilvl w:val="1"/>
          <w:numId w:val="80"/>
        </w:numPr>
        <w:autoSpaceDE w:val="0"/>
        <w:autoSpaceDN w:val="0"/>
        <w:adjustRightInd w:val="0"/>
        <w:jc w:val="both"/>
        <w:outlineLvl w:val="0"/>
        <w:rPr>
          <w:rFonts w:ascii="Trebuchet MS" w:hAnsi="Trebuchet MS" w:cs="Arial"/>
          <w:b/>
          <w:bCs/>
          <w:lang w:val="ro-RO"/>
        </w:rPr>
      </w:pPr>
      <w:r w:rsidRPr="003B1A19">
        <w:rPr>
          <w:rFonts w:ascii="Trebuchet MS" w:hAnsi="Trebuchet MS" w:cs="Arial"/>
          <w:b/>
          <w:bCs/>
          <w:lang w:val="ro-RO"/>
        </w:rPr>
        <w:t>SERVICIUL ADMINISTRATIV</w:t>
      </w:r>
    </w:p>
    <w:p w:rsidR="00804650" w:rsidRPr="003B1A19" w:rsidRDefault="00804650" w:rsidP="00804650">
      <w:pPr>
        <w:widowControl w:val="0"/>
        <w:autoSpaceDE w:val="0"/>
        <w:autoSpaceDN w:val="0"/>
        <w:adjustRightInd w:val="0"/>
        <w:spacing w:after="120"/>
        <w:jc w:val="both"/>
        <w:rPr>
          <w:rFonts w:ascii="Trebuchet MS" w:hAnsi="Trebuchet MS" w:cs="Arial"/>
          <w:sz w:val="22"/>
          <w:szCs w:val="22"/>
          <w:lang w:val="es-ES"/>
        </w:rPr>
      </w:pPr>
      <w:r w:rsidRPr="003B1A19">
        <w:rPr>
          <w:rFonts w:ascii="Trebuchet MS" w:hAnsi="Trebuchet MS" w:cs="Arial"/>
          <w:sz w:val="22"/>
          <w:szCs w:val="22"/>
          <w:lang w:val="es-ES"/>
        </w:rPr>
        <w:t xml:space="preserve">Art.85  În exercitarea atribuţiilor Serviciul Administrativ, are următoarele atribuţii: </w:t>
      </w:r>
    </w:p>
    <w:p w:rsidR="004A37F3" w:rsidRPr="003B1A19" w:rsidRDefault="004B34B4"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p</w:t>
      </w:r>
      <w:r w:rsidR="004A37F3" w:rsidRPr="003B1A19">
        <w:rPr>
          <w:rFonts w:ascii="Trebuchet MS" w:hAnsi="Trebuchet MS"/>
          <w:lang w:val="ro-RO" w:eastAsia="ro-RO"/>
        </w:rPr>
        <w:t>unerea în aplicare a prevederilor actelor normative care reglementează activităţile de achiziţii, emiterea de comenzi, a compartimentului îngrijire clădiri, a centralei telefonice şi a magaziei de materiale: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aplicarea şi respectarea procedurilor privind execuţia bugetară a cheltuielilor, respectiv angajarea, lichidarea, şi ordonanţarea lor;</w:t>
      </w:r>
    </w:p>
    <w:p w:rsidR="004A37F3" w:rsidRPr="003B1A19" w:rsidRDefault="004A37F3" w:rsidP="004B34B4">
      <w:pPr>
        <w:pStyle w:val="Default"/>
        <w:numPr>
          <w:ilvl w:val="0"/>
          <w:numId w:val="84"/>
        </w:numPr>
        <w:spacing w:line="360" w:lineRule="auto"/>
        <w:ind w:left="709" w:hanging="425"/>
        <w:jc w:val="both"/>
        <w:rPr>
          <w:rFonts w:ascii="Trebuchet MS" w:hAnsi="Trebuchet MS"/>
          <w:color w:val="auto"/>
          <w:sz w:val="22"/>
          <w:szCs w:val="22"/>
          <w:lang w:val="ro-RO"/>
        </w:rPr>
      </w:pPr>
      <w:r w:rsidRPr="003B1A19">
        <w:rPr>
          <w:rFonts w:ascii="Trebuchet MS" w:hAnsi="Trebuchet MS"/>
          <w:color w:val="auto"/>
          <w:sz w:val="22"/>
          <w:szCs w:val="22"/>
          <w:lang w:val="ro-RO"/>
        </w:rPr>
        <w:t>respecta si semneaza documentele specifice executiei bugetare conform procedurilor operationale elaborate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gestionarea obiectelor de inventar şi a mijloacelor fixe in cadrul Aparatului Propriu;</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întocmirea caietelor de sarcini privind reparaţiile ce urmează a fi efectuate în baza planului de reparaţii;</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asigurarea şi verificarea efectuării curăţeniei în clădirile administrative ale instituţiei din: str. Trebely 7, corp B, D, respectiv str. Ion Dumitrache nr.1-corp C;</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întreținerea clădirilor proprii din punct de vedere al dotărilor interioare;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întocmirea referatelor de necesitate în vederea efectuării achiziţiilor de materiale necesare reparaţiilor curente din cadrul aparatului propriu al  DGASPC Mureş ;</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arhivarea documentelor emise precum si a celor primite;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emiterea comenzilor în baza referatelor avizate de serviciile de specialitate;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asigurarea depozitării şi aranjării produselor achiziţionate, în depozite şi magazie;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lastRenderedPageBreak/>
        <w:t>eliberarea materialelor din magazie;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gestionarea, depozitarea, întreţinerea şi conservarea tehnicii, aparaturii şi materialelor de protecţie civilã din dotarea magaziei;</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întocmirea notelor de recepţie pentru produsele achiziţionate de instituţie;</w:t>
      </w:r>
    </w:p>
    <w:p w:rsidR="002962F3" w:rsidRPr="003B1A19" w:rsidRDefault="002962F3" w:rsidP="004B34B4">
      <w:pPr>
        <w:pStyle w:val="Listparagraf"/>
        <w:numPr>
          <w:ilvl w:val="0"/>
          <w:numId w:val="84"/>
        </w:numPr>
        <w:spacing w:line="360" w:lineRule="auto"/>
        <w:ind w:left="709" w:hanging="425"/>
        <w:jc w:val="both"/>
        <w:outlineLvl w:val="3"/>
        <w:rPr>
          <w:rFonts w:ascii="Trebuchet MS" w:hAnsi="Trebuchet MS"/>
          <w:bCs/>
          <w:lang w:val="ro-RO" w:eastAsia="ro-RO"/>
        </w:rPr>
      </w:pPr>
      <w:r w:rsidRPr="003B1A19">
        <w:rPr>
          <w:rFonts w:ascii="Trebuchet MS" w:hAnsi="Trebuchet MS"/>
          <w:bCs/>
          <w:lang w:val="ro-RO" w:eastAsia="ro-RO"/>
        </w:rPr>
        <w:t xml:space="preserve">administrarea, intretinerea si exploatarea parcului auto al DGASPC Mures; </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întocmirea notelor de comenzi pentru produsele achiziţionate şi serviciile angajate;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vizarea/aprobarea şi înaintarea la plată a facturilor de utilităţi, poştă, materiale, obiecte de inventar, mijloace fixe, prestări servicii, medicina şi protecţia  muncii;</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întocmirea referatelor pentru achiziţii de produse necesare desfăşurării activităţii instituției;</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întocmirea proiectelor de hotărâre legate de activitatea serviciului;</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 xml:space="preserve">urmărirea funcţionării în parametrii optimi a centralei telefonice </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verificarea efectuării serviciilor de către prestatori şi avizarea plăţilor facturilor conform prevederilor contractuale.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asigură funcţionalitatea compartimentelor din cadrul aparatului de specialitate al DGASPC Mures din punct de vedere al aprovizionării cu logistica și materialele necesare precum şi a gestionării obiectelor de inventar şi a mijloacelor fixe, a derularii contractelor de utilităţi (energie electrică, gaz metan, apă-canal, telefonie fixa/mbila şi internet) şi ale altor servicii necesare (reparaţii faxuri, sisteme alarmă, centrală telefonică, staţii radio, etc);</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organizeaza paza conform proceduri elaborate la nivelul Aparatului Propriu al DGASPC Mures.</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asigură funcţionalitatea în condiţii optime a autovehiculelor din dotarea DGASPC Mures precum şi derularea contractelor de achiziţii pentru piese şi accesorii pentru vehicule, bujii, pneuri pentru autovehicule, uleiuri lubrefiate şi agenţi lubrefianţi, acumulatori, carburanţi, etc., cât şi pentru serviciile de reparare şi întreţinere a autovehiculelor, respectiv servicii de spălare, vulcanizare, inclusiv montare şi echilibrare, servicii privind inspecţiile tehnice periodice şi alte servicii specifice;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ro-RO" w:eastAsia="ro-RO"/>
        </w:rPr>
      </w:pPr>
      <w:r w:rsidRPr="003B1A19">
        <w:rPr>
          <w:rFonts w:ascii="Trebuchet MS" w:hAnsi="Trebuchet MS"/>
          <w:lang w:val="ro-RO" w:eastAsia="ro-RO"/>
        </w:rPr>
        <w:t>crează şi actualizează baza de date privind contractele gestionate în cadrul compartimentului.</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punerea în aplicare a legilor şi actelor normative care direcţionează activităţile de achiziţii, emiterea de comenzi, contracte de prestări servicii pentru parcul auto, utilizarea autovehiculelor instituției:</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aplicarea şi respectarea procedurilor privind execuţia bugetară a cheltuielilor, respectiv angajarea, lichidarea, şi ordonanţarea lor;</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organizează activitatea parcului auto prin efectuarea reparaţiilor curente;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lastRenderedPageBreak/>
        <w:t>eliberează bonuri carburanţi;</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întocmirea/eliberarea foilor de parcurs;</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înregistrează corespondenţă;</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arhivează documentele emise precum si cele primite;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emite comenzi şi note justificative, conform referatelor avizate, pentru produsele achiziţionate şi serviciile angajate;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întocmeşte referate pentru achiziţii materiale şi servicii necesare desfăşurării activităţii;</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întocmeşte proiecte de hotărâre legate de activitatea compartimentului, precum şi alte acte pentru şedinţele de consiliu;</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calculează consumul de carburanţi şi întocmeşte situaţia centralizată pentru Direcţia Economică;</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verifică preţuri, efectuarea serviciilor şi avizarea plăţilor facturilor conform prevederilor contractuale;</w:t>
      </w:r>
    </w:p>
    <w:p w:rsidR="004A37F3" w:rsidRPr="003B1A19" w:rsidRDefault="004A37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întocmeşte actele necesare în vederea încheierii asigurării auto obligatorii şi CASCO pentru autoturismele din parcul auto al instituţiei</w:t>
      </w:r>
      <w:r w:rsidR="002962F3" w:rsidRPr="003B1A19">
        <w:rPr>
          <w:rFonts w:ascii="Trebuchet MS" w:hAnsi="Trebuchet MS"/>
          <w:lang w:val="es-ES"/>
        </w:rPr>
        <w:t>;</w:t>
      </w:r>
    </w:p>
    <w:p w:rsidR="002962F3" w:rsidRPr="003B1A19" w:rsidRDefault="002962F3" w:rsidP="004B34B4">
      <w:pPr>
        <w:pStyle w:val="Listparagraf"/>
        <w:numPr>
          <w:ilvl w:val="0"/>
          <w:numId w:val="84"/>
        </w:numPr>
        <w:spacing w:line="360" w:lineRule="auto"/>
        <w:ind w:left="709" w:hanging="425"/>
        <w:jc w:val="both"/>
        <w:rPr>
          <w:rFonts w:ascii="Trebuchet MS" w:hAnsi="Trebuchet MS"/>
          <w:lang w:val="es-ES"/>
        </w:rPr>
      </w:pPr>
      <w:r w:rsidRPr="003B1A19">
        <w:rPr>
          <w:rFonts w:ascii="Trebuchet MS" w:hAnsi="Trebuchet MS"/>
          <w:lang w:val="es-ES"/>
        </w:rPr>
        <w:t>întocmește și face propuneri pentru bugetul anual privind reparațiile;</w:t>
      </w:r>
    </w:p>
    <w:p w:rsidR="002962F3" w:rsidRPr="003B1A19" w:rsidRDefault="002962F3" w:rsidP="004B34B4">
      <w:pPr>
        <w:pStyle w:val="Listparagraf"/>
        <w:numPr>
          <w:ilvl w:val="0"/>
          <w:numId w:val="84"/>
        </w:numPr>
        <w:spacing w:line="360" w:lineRule="auto"/>
        <w:ind w:left="709" w:hanging="425"/>
        <w:jc w:val="both"/>
        <w:rPr>
          <w:rFonts w:ascii="Trebuchet MS" w:hAnsi="Trebuchet MS"/>
          <w:b/>
          <w:bCs/>
          <w:lang w:val="ro-RO" w:eastAsia="ro-RO"/>
        </w:rPr>
      </w:pPr>
      <w:r w:rsidRPr="003B1A19">
        <w:rPr>
          <w:rFonts w:ascii="Trebuchet MS" w:hAnsi="Trebuchet MS"/>
          <w:lang w:val="es-ES"/>
        </w:rPr>
        <w:t>urmărește ca antreprenorul să execute și să finalizeze lucrările prevăzute în contract, în concordanță cu obligațiile asumate prin contractul de execuție.</w:t>
      </w: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Art.8</w:t>
      </w:r>
      <w:r w:rsidR="0045215F" w:rsidRPr="003B1A19">
        <w:rPr>
          <w:rFonts w:ascii="Trebuchet MS" w:hAnsi="Trebuchet MS" w:cs="Arial"/>
          <w:bCs/>
          <w:sz w:val="22"/>
          <w:szCs w:val="22"/>
          <w:lang w:val="ro-RO"/>
        </w:rPr>
        <w:t>6</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Coordonarea, îndrumarea şi controlul activităţilor curente ale serviciului sunt asigurate de către un şef serviciu, aceasta asigurând legătura operativă cu conducerea Direcţiei, informând asupra stadiului şi modului de rezolvare a problemelor.</w:t>
      </w:r>
    </w:p>
    <w:p w:rsidR="001E6D4B" w:rsidRPr="003B1A19" w:rsidRDefault="001E6D4B" w:rsidP="001E6D4B">
      <w:pPr>
        <w:pStyle w:val="Listparagraf"/>
        <w:spacing w:after="120"/>
        <w:ind w:left="0"/>
        <w:jc w:val="both"/>
        <w:rPr>
          <w:rFonts w:ascii="Trebuchet MS" w:eastAsiaTheme="minorHAnsi" w:hAnsi="Trebuchet MS" w:cstheme="minorBidi"/>
          <w:lang w:val="ro-RO"/>
        </w:rPr>
      </w:pPr>
      <w:r w:rsidRPr="003B1A19">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3B1A19">
        <w:rPr>
          <w:rFonts w:ascii="Trebuchet MS" w:hAnsi="Trebuchet MS"/>
          <w:lang w:val="ro-RO"/>
        </w:rPr>
        <w:t>.</w:t>
      </w: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În situaţia în care şeful de serviciu este temporar indisponibil atribuţiile acestuia sunt preluate de către un alt angajat din structura serviciului anume desemnat în acest sens.</w:t>
      </w:r>
    </w:p>
    <w:p w:rsidR="000F29FE" w:rsidRPr="003B1A19" w:rsidRDefault="000F29FE" w:rsidP="0045215F">
      <w:pPr>
        <w:widowControl w:val="0"/>
        <w:autoSpaceDE w:val="0"/>
        <w:autoSpaceDN w:val="0"/>
        <w:adjustRightInd w:val="0"/>
        <w:spacing w:after="120" w:line="276" w:lineRule="auto"/>
        <w:jc w:val="both"/>
        <w:rPr>
          <w:rFonts w:ascii="Trebuchet MS" w:hAnsi="Trebuchet MS" w:cs="Arial"/>
          <w:sz w:val="22"/>
          <w:szCs w:val="22"/>
          <w:lang w:val="ro-RO"/>
        </w:rPr>
      </w:pPr>
    </w:p>
    <w:p w:rsidR="0097465B" w:rsidRPr="003B1A19" w:rsidRDefault="0097465B" w:rsidP="008631A4">
      <w:pPr>
        <w:widowControl w:val="0"/>
        <w:autoSpaceDE w:val="0"/>
        <w:autoSpaceDN w:val="0"/>
        <w:adjustRightInd w:val="0"/>
        <w:ind w:firstLine="357"/>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Cap</w:t>
      </w:r>
      <w:r w:rsidR="0045439A" w:rsidRPr="003B1A19">
        <w:rPr>
          <w:rFonts w:ascii="Trebuchet MS" w:hAnsi="Trebuchet MS" w:cs="Arial"/>
          <w:b/>
          <w:bCs/>
          <w:sz w:val="22"/>
          <w:szCs w:val="22"/>
          <w:lang w:val="ro-RO"/>
        </w:rPr>
        <w:t>itolul</w:t>
      </w:r>
      <w:r w:rsidRPr="003B1A19">
        <w:rPr>
          <w:rFonts w:ascii="Trebuchet MS" w:hAnsi="Trebuchet MS" w:cs="Arial"/>
          <w:b/>
          <w:bCs/>
          <w:sz w:val="22"/>
          <w:szCs w:val="22"/>
          <w:lang w:val="ro-RO"/>
        </w:rPr>
        <w:t xml:space="preserve"> VI</w:t>
      </w:r>
      <w:r w:rsidR="0045439A" w:rsidRPr="003B1A19">
        <w:rPr>
          <w:rFonts w:ascii="Trebuchet MS" w:hAnsi="Trebuchet MS" w:cs="Arial"/>
          <w:b/>
          <w:bCs/>
          <w:sz w:val="22"/>
          <w:szCs w:val="22"/>
          <w:lang w:val="ro-RO"/>
        </w:rPr>
        <w:t>.</w:t>
      </w:r>
    </w:p>
    <w:p w:rsidR="0097465B" w:rsidRPr="003B1A19" w:rsidRDefault="0097465B" w:rsidP="008631A4">
      <w:pPr>
        <w:widowControl w:val="0"/>
        <w:autoSpaceDE w:val="0"/>
        <w:autoSpaceDN w:val="0"/>
        <w:adjustRightInd w:val="0"/>
        <w:ind w:firstLine="357"/>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STATUTUL PERSONALULUI</w:t>
      </w: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Art.8</w:t>
      </w:r>
      <w:r w:rsidR="0045215F" w:rsidRPr="003B1A19">
        <w:rPr>
          <w:rFonts w:ascii="Trebuchet MS" w:hAnsi="Trebuchet MS" w:cs="Arial"/>
          <w:bCs/>
          <w:sz w:val="22"/>
          <w:szCs w:val="22"/>
          <w:lang w:val="ro-RO"/>
        </w:rPr>
        <w:t>7</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Personalul Direcţiei generale este compus din funcţionari publici numiţi în funcţii conform Legii nr.188/1999, republicată(2), privind Statutul funcţionarilor publici şi personal contractual angajat pe bază de contract individual de muncă, în conformitate cu prevederile Legii nr.53/2003 - Codului muncii.</w:t>
      </w: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Art.8</w:t>
      </w:r>
      <w:r w:rsidR="0045215F" w:rsidRPr="003B1A19">
        <w:rPr>
          <w:rFonts w:ascii="Trebuchet MS" w:hAnsi="Trebuchet MS" w:cs="Arial"/>
          <w:bCs/>
          <w:sz w:val="22"/>
          <w:szCs w:val="22"/>
          <w:lang w:val="ro-RO"/>
        </w:rPr>
        <w:t>8</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Numirea în funcţii publice, angajarea pe bază de contract individual de muncă, eliberarea din funcţii publice şi sancţionarea disciplinară a personalului contractual sunt de competenţa directorului general al Direcţiei generale, în conformitate cu prevederile legale.</w:t>
      </w: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w:t>
      </w:r>
      <w:r w:rsidR="0045215F" w:rsidRPr="003B1A19">
        <w:rPr>
          <w:rFonts w:ascii="Trebuchet MS" w:hAnsi="Trebuchet MS" w:cs="Arial"/>
          <w:bCs/>
          <w:sz w:val="22"/>
          <w:szCs w:val="22"/>
          <w:lang w:val="ro-RO"/>
        </w:rPr>
        <w:t>89</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 xml:space="preserve">Drepturile de natură salarială ale personalului Direcţiei generale se stabilesc conform, </w:t>
      </w:r>
      <w:r w:rsidRPr="003B1A19">
        <w:rPr>
          <w:rFonts w:ascii="Trebuchet MS" w:hAnsi="Trebuchet MS" w:cs="Arial"/>
          <w:sz w:val="22"/>
          <w:szCs w:val="22"/>
          <w:lang w:val="ro-RO"/>
        </w:rPr>
        <w:lastRenderedPageBreak/>
        <w:t>dispoziţiilor legale privind salarizarea unitară a personalului plătit din fonduri publice.</w:t>
      </w: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Art.9</w:t>
      </w:r>
      <w:r w:rsidR="0045215F" w:rsidRPr="003B1A19">
        <w:rPr>
          <w:rFonts w:ascii="Trebuchet MS" w:hAnsi="Trebuchet MS" w:cs="Arial"/>
          <w:bCs/>
          <w:sz w:val="22"/>
          <w:szCs w:val="22"/>
          <w:lang w:val="ro-RO"/>
        </w:rPr>
        <w:t>0</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Personalului Direcţiei generale îi sunt interzise încălcarea confidenţialităţii informaţiilor deţinute în exercitarea atribuţiilor de serviciu, a secretului de serviciu, precum şi pretinderea sau primirea de foloase necuvenite. Încălcarea acestor interdicţii va fi sancţionată conform legislaţiei ce reglementează activitatea funcţionarilor publici şi a personalului contractual.</w:t>
      </w: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Art.9</w:t>
      </w:r>
      <w:r w:rsidR="0045215F" w:rsidRPr="003B1A19">
        <w:rPr>
          <w:rFonts w:ascii="Trebuchet MS" w:hAnsi="Trebuchet MS" w:cs="Arial"/>
          <w:bCs/>
          <w:sz w:val="22"/>
          <w:szCs w:val="22"/>
          <w:lang w:val="ro-RO"/>
        </w:rPr>
        <w:t>1</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Personalul Direcţiei generale are obligaţia să manifeste solicitudine şi afectivitate în relaţiile cu persoanele adulte şi copiii ce intră sub incidenţa asistenţei sociale, precum şi în relaţiile cu alţi cetăţeni, relaţii legate de specificul şi obiectul activităţii instituţiei.</w:t>
      </w:r>
    </w:p>
    <w:p w:rsidR="0097465B" w:rsidRPr="003B1A19" w:rsidRDefault="0097465B" w:rsidP="0045215F">
      <w:pPr>
        <w:widowControl w:val="0"/>
        <w:autoSpaceDE w:val="0"/>
        <w:autoSpaceDN w:val="0"/>
        <w:adjustRightInd w:val="0"/>
        <w:spacing w:after="120" w:line="276" w:lineRule="auto"/>
        <w:jc w:val="both"/>
        <w:rPr>
          <w:rFonts w:ascii="Trebuchet MS" w:hAnsi="Trebuchet MS" w:cs="Arial"/>
          <w:bCs/>
          <w:sz w:val="22"/>
          <w:szCs w:val="22"/>
          <w:lang w:val="ro-RO"/>
        </w:rPr>
      </w:pPr>
      <w:r w:rsidRPr="003B1A19">
        <w:rPr>
          <w:rFonts w:ascii="Trebuchet MS" w:hAnsi="Trebuchet MS" w:cs="Arial"/>
          <w:bCs/>
          <w:sz w:val="22"/>
          <w:szCs w:val="22"/>
          <w:lang w:val="ro-RO"/>
        </w:rPr>
        <w:t>Art.9</w:t>
      </w:r>
      <w:r w:rsidR="0045215F" w:rsidRPr="003B1A19">
        <w:rPr>
          <w:rFonts w:ascii="Trebuchet MS" w:hAnsi="Trebuchet MS" w:cs="Arial"/>
          <w:bCs/>
          <w:sz w:val="22"/>
          <w:szCs w:val="22"/>
          <w:lang w:val="ro-RO"/>
        </w:rPr>
        <w:t>2</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În realizarea atribuţiilor de serviciu, personalul Direcţiei generale are obligaţia să soluţioneze cu maximă operativitate şi competenţă profesională întreaga problematică ce derivă din acestea, stabilite în detaliu în fişele fiecărui post.</w:t>
      </w:r>
      <w:r w:rsidRPr="003B1A19">
        <w:rPr>
          <w:rFonts w:ascii="Trebuchet MS" w:hAnsi="Trebuchet MS" w:cs="Arial"/>
          <w:bCs/>
          <w:sz w:val="22"/>
          <w:szCs w:val="22"/>
          <w:lang w:val="ro-RO"/>
        </w:rPr>
        <w:t xml:space="preserve"> </w:t>
      </w:r>
    </w:p>
    <w:p w:rsidR="0097465B" w:rsidRPr="003B1A19" w:rsidRDefault="0097465B" w:rsidP="0092297B">
      <w:pPr>
        <w:widowControl w:val="0"/>
        <w:autoSpaceDE w:val="0"/>
        <w:autoSpaceDN w:val="0"/>
        <w:adjustRightInd w:val="0"/>
        <w:ind w:firstLine="360"/>
        <w:jc w:val="both"/>
        <w:rPr>
          <w:rFonts w:ascii="Trebuchet MS" w:hAnsi="Trebuchet MS" w:cs="Arial"/>
          <w:bCs/>
          <w:sz w:val="22"/>
          <w:szCs w:val="22"/>
          <w:lang w:val="ro-RO"/>
        </w:rPr>
      </w:pPr>
    </w:p>
    <w:p w:rsidR="004B34B4" w:rsidRPr="003B1A19" w:rsidRDefault="004B34B4" w:rsidP="0092297B">
      <w:pPr>
        <w:widowControl w:val="0"/>
        <w:autoSpaceDE w:val="0"/>
        <w:autoSpaceDN w:val="0"/>
        <w:adjustRightInd w:val="0"/>
        <w:ind w:firstLine="360"/>
        <w:jc w:val="both"/>
        <w:rPr>
          <w:rFonts w:ascii="Trebuchet MS" w:hAnsi="Trebuchet MS" w:cs="Arial"/>
          <w:bCs/>
          <w:sz w:val="22"/>
          <w:szCs w:val="22"/>
          <w:lang w:val="ro-RO"/>
        </w:rPr>
      </w:pPr>
    </w:p>
    <w:p w:rsidR="004B34B4" w:rsidRPr="003B1A19" w:rsidRDefault="004B34B4" w:rsidP="0092297B">
      <w:pPr>
        <w:widowControl w:val="0"/>
        <w:autoSpaceDE w:val="0"/>
        <w:autoSpaceDN w:val="0"/>
        <w:adjustRightInd w:val="0"/>
        <w:ind w:firstLine="360"/>
        <w:jc w:val="both"/>
        <w:rPr>
          <w:rFonts w:ascii="Trebuchet MS" w:hAnsi="Trebuchet MS" w:cs="Arial"/>
          <w:bCs/>
          <w:sz w:val="22"/>
          <w:szCs w:val="22"/>
          <w:lang w:val="ro-RO"/>
        </w:rPr>
      </w:pPr>
    </w:p>
    <w:p w:rsidR="004B34B4" w:rsidRPr="003B1A19" w:rsidRDefault="004B34B4" w:rsidP="0092297B">
      <w:pPr>
        <w:widowControl w:val="0"/>
        <w:autoSpaceDE w:val="0"/>
        <w:autoSpaceDN w:val="0"/>
        <w:adjustRightInd w:val="0"/>
        <w:ind w:firstLine="360"/>
        <w:jc w:val="both"/>
        <w:rPr>
          <w:rFonts w:ascii="Trebuchet MS" w:hAnsi="Trebuchet MS" w:cs="Arial"/>
          <w:bCs/>
          <w:sz w:val="22"/>
          <w:szCs w:val="22"/>
          <w:lang w:val="ro-RO"/>
        </w:rPr>
      </w:pPr>
    </w:p>
    <w:p w:rsidR="004B34B4" w:rsidRPr="003B1A19" w:rsidRDefault="004B34B4" w:rsidP="0092297B">
      <w:pPr>
        <w:widowControl w:val="0"/>
        <w:autoSpaceDE w:val="0"/>
        <w:autoSpaceDN w:val="0"/>
        <w:adjustRightInd w:val="0"/>
        <w:ind w:firstLine="360"/>
        <w:jc w:val="both"/>
        <w:rPr>
          <w:rFonts w:ascii="Trebuchet MS" w:hAnsi="Trebuchet MS" w:cs="Arial"/>
          <w:bCs/>
          <w:sz w:val="22"/>
          <w:szCs w:val="22"/>
          <w:lang w:val="ro-RO"/>
        </w:rPr>
      </w:pPr>
    </w:p>
    <w:p w:rsidR="0097465B" w:rsidRPr="003B1A19" w:rsidRDefault="0045439A"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Capitolul</w:t>
      </w:r>
      <w:r w:rsidR="0097465B" w:rsidRPr="003B1A19">
        <w:rPr>
          <w:rFonts w:ascii="Trebuchet MS" w:hAnsi="Trebuchet MS" w:cs="Arial"/>
          <w:b/>
          <w:bCs/>
          <w:sz w:val="22"/>
          <w:szCs w:val="22"/>
          <w:lang w:val="ro-RO"/>
        </w:rPr>
        <w:t xml:space="preserve"> VII</w:t>
      </w:r>
      <w:r w:rsidRPr="003B1A19">
        <w:rPr>
          <w:rFonts w:ascii="Trebuchet MS" w:hAnsi="Trebuchet MS" w:cs="Arial"/>
          <w:b/>
          <w:bCs/>
          <w:sz w:val="22"/>
          <w:szCs w:val="22"/>
          <w:lang w:val="ro-RO"/>
        </w:rPr>
        <w:t>.</w:t>
      </w: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3B1A19">
        <w:rPr>
          <w:rFonts w:ascii="Trebuchet MS" w:hAnsi="Trebuchet MS" w:cs="Arial"/>
          <w:b/>
          <w:bCs/>
          <w:sz w:val="22"/>
          <w:szCs w:val="22"/>
          <w:lang w:val="ro-RO"/>
        </w:rPr>
        <w:t>DISPOZIŢII FINALE</w:t>
      </w:r>
    </w:p>
    <w:p w:rsidR="0097465B" w:rsidRPr="003B1A19"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Art.9</w:t>
      </w:r>
      <w:r w:rsidR="0045215F" w:rsidRPr="003B1A19">
        <w:rPr>
          <w:rFonts w:ascii="Trebuchet MS" w:hAnsi="Trebuchet MS" w:cs="Arial"/>
          <w:bCs/>
          <w:sz w:val="22"/>
          <w:szCs w:val="22"/>
          <w:lang w:val="ro-RO"/>
        </w:rPr>
        <w:t>3</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Direcţia generală de asistenţă socială şi protecţia copilului Mureş are în administrare bunuri imobile constând în clădiri şi terenuri aflate în domeniul public al judeţului şi bunuri (mijloace fixe şi obiecte de inventar) aflate în patrimoniul privat al instituţiei.</w:t>
      </w:r>
    </w:p>
    <w:p w:rsidR="0097465B" w:rsidRPr="003B1A19"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Art.9</w:t>
      </w:r>
      <w:r w:rsidR="0045215F" w:rsidRPr="003B1A19">
        <w:rPr>
          <w:rFonts w:ascii="Trebuchet MS" w:hAnsi="Trebuchet MS" w:cs="Arial"/>
          <w:bCs/>
          <w:sz w:val="22"/>
          <w:szCs w:val="22"/>
          <w:lang w:val="ro-RO"/>
        </w:rPr>
        <w:t>4</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Directorul general al Direcţiei generale actualizează şi completează permanent atribuţiile compartimentelor în funcţie de eventualele modificări organizatorice şi legislative, informând Consiliul Judeţean Mureş, prin grija secretarului judeţului.</w:t>
      </w:r>
    </w:p>
    <w:p w:rsidR="0097465B" w:rsidRPr="003B1A19" w:rsidRDefault="0097465B" w:rsidP="0045215F">
      <w:pPr>
        <w:widowControl w:val="0"/>
        <w:autoSpaceDE w:val="0"/>
        <w:autoSpaceDN w:val="0"/>
        <w:adjustRightInd w:val="0"/>
        <w:spacing w:after="120" w:line="276" w:lineRule="auto"/>
        <w:jc w:val="both"/>
        <w:rPr>
          <w:rFonts w:ascii="Trebuchet MS" w:hAnsi="Trebuchet MS" w:cs="Arial"/>
          <w:bCs/>
          <w:sz w:val="22"/>
          <w:szCs w:val="22"/>
          <w:lang w:val="ro-RO"/>
        </w:rPr>
      </w:pPr>
      <w:r w:rsidRPr="003B1A19">
        <w:rPr>
          <w:rFonts w:ascii="Trebuchet MS" w:hAnsi="Trebuchet MS" w:cs="Arial"/>
          <w:bCs/>
          <w:sz w:val="22"/>
          <w:szCs w:val="22"/>
          <w:lang w:val="ro-RO"/>
        </w:rPr>
        <w:t>Art.9</w:t>
      </w:r>
      <w:r w:rsidR="0045215F" w:rsidRPr="003B1A19">
        <w:rPr>
          <w:rFonts w:ascii="Trebuchet MS" w:hAnsi="Trebuchet MS" w:cs="Arial"/>
          <w:bCs/>
          <w:sz w:val="22"/>
          <w:szCs w:val="22"/>
          <w:lang w:val="ro-RO"/>
        </w:rPr>
        <w:t>5</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Directorul general al Direcţiei generale şi directorii generali adjuncţi asigură detalierea atribuţiilor din Regulamentul de organizare şi funcţionare prin elaborarea fişelor de post, respectând legislaţia în vigoare.</w:t>
      </w:r>
    </w:p>
    <w:p w:rsidR="0097465B" w:rsidRPr="003B1A19" w:rsidRDefault="0097465B" w:rsidP="00204DEA">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Art.9</w:t>
      </w:r>
      <w:r w:rsidR="00204DEA" w:rsidRPr="003B1A19">
        <w:rPr>
          <w:rFonts w:ascii="Trebuchet MS" w:hAnsi="Trebuchet MS" w:cs="Arial"/>
          <w:bCs/>
          <w:sz w:val="22"/>
          <w:szCs w:val="22"/>
          <w:lang w:val="ro-RO"/>
        </w:rPr>
        <w:t>6</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Directorii generali adjuncţi şi conducătorii compartimentelor funcţionale asigură însuşirea şi respectarea prevederilor prezentului regulament de către întreg personalul subordonat.</w:t>
      </w:r>
    </w:p>
    <w:p w:rsidR="0097465B" w:rsidRPr="003B1A19" w:rsidRDefault="0097465B" w:rsidP="00204DEA">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Art.9</w:t>
      </w:r>
      <w:r w:rsidR="00204DEA" w:rsidRPr="003B1A19">
        <w:rPr>
          <w:rFonts w:ascii="Trebuchet MS" w:hAnsi="Trebuchet MS" w:cs="Arial"/>
          <w:bCs/>
          <w:sz w:val="22"/>
          <w:szCs w:val="22"/>
          <w:lang w:val="ro-RO"/>
        </w:rPr>
        <w:t>7</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Directorul general, directorii generali adjuncţi şi conducătorii compartimentelor răspund, conform reglementărilor în vigoare pentru neîndeplinirea sau îndeplinirea defectuoasă a sarcinilor ce revin compartimentelor pe care le conduc,  precum şi pentru cazul în care au dispus măsuri contrare prevederilor legale.</w:t>
      </w:r>
    </w:p>
    <w:p w:rsidR="0097465B" w:rsidRPr="003B1A19" w:rsidRDefault="0097465B" w:rsidP="00204DEA">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sz w:val="22"/>
          <w:szCs w:val="22"/>
          <w:lang w:val="ro-RO"/>
        </w:rPr>
        <w:t>Art. 9</w:t>
      </w:r>
      <w:r w:rsidR="00204DEA" w:rsidRPr="003B1A19">
        <w:rPr>
          <w:rFonts w:ascii="Trebuchet MS" w:hAnsi="Trebuchet MS" w:cs="Arial"/>
          <w:sz w:val="22"/>
          <w:szCs w:val="22"/>
          <w:lang w:val="ro-RO"/>
        </w:rPr>
        <w:t>8</w:t>
      </w:r>
      <w:r w:rsidRPr="003B1A19">
        <w:rPr>
          <w:rFonts w:ascii="Trebuchet MS" w:hAnsi="Trebuchet MS" w:cs="Arial"/>
          <w:sz w:val="22"/>
          <w:szCs w:val="22"/>
          <w:lang w:val="ro-RO"/>
        </w:rPr>
        <w:t xml:space="preserve"> Toate serviciile si compartimentele DGASPC Mureș au obligatia de a intocmi si transmite catre Serviciul investitii, achizitii publice referatele de necesitate care cuprind necesităţile de produse, servicii şi lucrări ale serviciului, valoarea estimată a acestora, preţul unitar/total actualizat al respectivelor necesităţi determinat în urma unei cercetări a pieţei sau pe bază istorică, caracteristicile tehnice (caietele de sarcini) unde este cazul.</w:t>
      </w:r>
    </w:p>
    <w:p w:rsidR="0097465B" w:rsidRPr="003B1A19" w:rsidRDefault="0097465B" w:rsidP="00204DEA">
      <w:pPr>
        <w:widowControl w:val="0"/>
        <w:autoSpaceDE w:val="0"/>
        <w:autoSpaceDN w:val="0"/>
        <w:adjustRightInd w:val="0"/>
        <w:spacing w:after="120" w:line="276" w:lineRule="auto"/>
        <w:jc w:val="both"/>
        <w:rPr>
          <w:rFonts w:ascii="Trebuchet MS" w:hAnsi="Trebuchet MS" w:cs="Arial"/>
          <w:sz w:val="22"/>
          <w:szCs w:val="22"/>
          <w:lang w:val="ro-RO"/>
        </w:rPr>
      </w:pPr>
      <w:r w:rsidRPr="003B1A19">
        <w:rPr>
          <w:rFonts w:ascii="Trebuchet MS" w:hAnsi="Trebuchet MS" w:cs="Arial"/>
          <w:bCs/>
          <w:sz w:val="22"/>
          <w:szCs w:val="22"/>
          <w:lang w:val="ro-RO"/>
        </w:rPr>
        <w:t>Art.</w:t>
      </w:r>
      <w:r w:rsidR="00204DEA" w:rsidRPr="003B1A19">
        <w:rPr>
          <w:rFonts w:ascii="Trebuchet MS" w:hAnsi="Trebuchet MS" w:cs="Arial"/>
          <w:bCs/>
          <w:sz w:val="22"/>
          <w:szCs w:val="22"/>
          <w:lang w:val="ro-RO"/>
        </w:rPr>
        <w:t>99</w:t>
      </w:r>
      <w:r w:rsidRPr="003B1A19">
        <w:rPr>
          <w:rFonts w:ascii="Trebuchet MS" w:hAnsi="Trebuchet MS" w:cs="Arial"/>
          <w:bCs/>
          <w:sz w:val="22"/>
          <w:szCs w:val="22"/>
          <w:lang w:val="ro-RO"/>
        </w:rPr>
        <w:t xml:space="preserve"> </w:t>
      </w:r>
      <w:r w:rsidRPr="003B1A19">
        <w:rPr>
          <w:rFonts w:ascii="Trebuchet MS" w:hAnsi="Trebuchet MS" w:cs="Arial"/>
          <w:sz w:val="22"/>
          <w:szCs w:val="22"/>
          <w:lang w:val="ro-RO"/>
        </w:rPr>
        <w:t xml:space="preserve">Prezentul Regulament de organizare şi funcţionare a DGASPC Mureş va fi completat ori de câte ori apar modificări în prevederile legale în temeiul cărora a fost elaborat, inclusiv în cazul în care se modifică organigrama. </w:t>
      </w:r>
      <w:r w:rsidRPr="003B1A19">
        <w:rPr>
          <w:rFonts w:ascii="Trebuchet MS" w:hAnsi="Trebuchet MS" w:cs="Arial"/>
          <w:bCs/>
          <w:sz w:val="22"/>
          <w:szCs w:val="22"/>
          <w:lang w:val="ro-RO"/>
        </w:rPr>
        <w:t xml:space="preserve"> </w:t>
      </w:r>
    </w:p>
    <w:sectPr w:rsidR="0097465B" w:rsidRPr="003B1A19" w:rsidSect="001A03F9">
      <w:footerReference w:type="even" r:id="rId11"/>
      <w:footerReference w:type="default" r:id="rId12"/>
      <w:pgSz w:w="12240" w:h="15840"/>
      <w:pgMar w:top="993" w:right="1041" w:bottom="567" w:left="1276"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CB0" w:rsidRDefault="00923CB0">
      <w:r>
        <w:separator/>
      </w:r>
    </w:p>
  </w:endnote>
  <w:endnote w:type="continuationSeparator" w:id="1">
    <w:p w:rsidR="00923CB0" w:rsidRDefault="00923C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宋体">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CC9" w:rsidRDefault="00B5338B" w:rsidP="00324EB7">
    <w:pPr>
      <w:pStyle w:val="Subsol"/>
      <w:framePr w:wrap="around" w:vAnchor="text" w:hAnchor="margin" w:xAlign="right" w:y="1"/>
      <w:rPr>
        <w:rStyle w:val="Numrdepagin"/>
      </w:rPr>
    </w:pPr>
    <w:r>
      <w:rPr>
        <w:rStyle w:val="Numrdepagin"/>
      </w:rPr>
      <w:fldChar w:fldCharType="begin"/>
    </w:r>
    <w:r w:rsidR="00974CC9">
      <w:rPr>
        <w:rStyle w:val="Numrdepagin"/>
      </w:rPr>
      <w:instrText xml:space="preserve">PAGE  </w:instrText>
    </w:r>
    <w:r>
      <w:rPr>
        <w:rStyle w:val="Numrdepagin"/>
      </w:rPr>
      <w:fldChar w:fldCharType="end"/>
    </w:r>
  </w:p>
  <w:p w:rsidR="00974CC9" w:rsidRDefault="00974CC9" w:rsidP="00656BB2">
    <w:pPr>
      <w:pStyle w:val="Subsol"/>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CC9" w:rsidRDefault="00B5338B">
    <w:pPr>
      <w:pStyle w:val="Subsol"/>
      <w:jc w:val="right"/>
    </w:pPr>
    <w:fldSimple w:instr=" PAGE   \* MERGEFORMAT ">
      <w:r w:rsidR="00095D54">
        <w:rPr>
          <w:noProof/>
        </w:rPr>
        <w:t>18</w:t>
      </w:r>
    </w:fldSimple>
  </w:p>
  <w:p w:rsidR="00974CC9" w:rsidRDefault="00974CC9" w:rsidP="00656BB2">
    <w:pPr>
      <w:pStyle w:val="Subsol"/>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CB0" w:rsidRDefault="00923CB0">
      <w:r>
        <w:separator/>
      </w:r>
    </w:p>
  </w:footnote>
  <w:footnote w:type="continuationSeparator" w:id="1">
    <w:p w:rsidR="00923CB0" w:rsidRDefault="00923C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3"/>
    <w:multiLevelType w:val="multilevel"/>
    <w:tmpl w:val="55F406F4"/>
    <w:name w:val="WW8Num5"/>
    <w:lvl w:ilvl="0">
      <w:start w:val="7"/>
      <w:numFmt w:val="none"/>
      <w:lvlText w:val="a)"/>
      <w:lvlJc w:val="center"/>
      <w:pPr>
        <w:tabs>
          <w:tab w:val="num" w:pos="454"/>
        </w:tabs>
        <w:ind w:left="454" w:hanging="341"/>
      </w:pPr>
      <w:rPr>
        <w:rFonts w:ascii="Trebuchet MS" w:hAnsi="Trebuchet MS" w:cs="Times New Roman" w:hint="default"/>
        <w:b/>
        <w:i w:val="0"/>
      </w:rPr>
    </w:lvl>
    <w:lvl w:ilvl="1">
      <w:start w:val="1"/>
      <w:numFmt w:val="decimal"/>
      <w:lvlText w:val="%2."/>
      <w:lvlJc w:val="left"/>
      <w:pPr>
        <w:tabs>
          <w:tab w:val="num" w:pos="288"/>
        </w:tabs>
        <w:ind w:left="-72" w:firstLine="72"/>
      </w:pPr>
      <w:rPr>
        <w:rFonts w:cs="Times New Roman" w:hint="default"/>
      </w:rPr>
    </w:lvl>
    <w:lvl w:ilvl="2">
      <w:start w:val="1"/>
      <w:numFmt w:val="lowerRoman"/>
      <w:lvlText w:val="%3."/>
      <w:lvlJc w:val="right"/>
      <w:pPr>
        <w:tabs>
          <w:tab w:val="num" w:pos="3600"/>
        </w:tabs>
      </w:pPr>
      <w:rPr>
        <w:rFonts w:cs="Times New Roman"/>
      </w:rPr>
    </w:lvl>
    <w:lvl w:ilvl="3">
      <w:start w:val="1"/>
      <w:numFmt w:val="decimal"/>
      <w:lvlText w:val="%4."/>
      <w:lvlJc w:val="left"/>
      <w:pPr>
        <w:tabs>
          <w:tab w:val="num" w:pos="4320"/>
        </w:tabs>
      </w:pPr>
      <w:rPr>
        <w:rFonts w:cs="Times New Roman"/>
      </w:rPr>
    </w:lvl>
    <w:lvl w:ilvl="4">
      <w:start w:val="1"/>
      <w:numFmt w:val="lowerLetter"/>
      <w:lvlText w:val="%5."/>
      <w:lvlJc w:val="left"/>
      <w:pPr>
        <w:tabs>
          <w:tab w:val="num" w:pos="5040"/>
        </w:tabs>
      </w:pPr>
      <w:rPr>
        <w:rFonts w:cs="Times New Roman"/>
      </w:rPr>
    </w:lvl>
    <w:lvl w:ilvl="5">
      <w:start w:val="1"/>
      <w:numFmt w:val="lowerRoman"/>
      <w:lvlText w:val="%6."/>
      <w:lvlJc w:val="right"/>
      <w:pPr>
        <w:tabs>
          <w:tab w:val="num" w:pos="5760"/>
        </w:tabs>
      </w:pPr>
      <w:rPr>
        <w:rFonts w:cs="Times New Roman"/>
      </w:rPr>
    </w:lvl>
    <w:lvl w:ilvl="6">
      <w:start w:val="1"/>
      <w:numFmt w:val="decimal"/>
      <w:lvlText w:val="%7."/>
      <w:lvlJc w:val="left"/>
      <w:pPr>
        <w:tabs>
          <w:tab w:val="num" w:pos="6480"/>
        </w:tabs>
      </w:pPr>
      <w:rPr>
        <w:rFonts w:cs="Times New Roman"/>
      </w:rPr>
    </w:lvl>
    <w:lvl w:ilvl="7">
      <w:start w:val="1"/>
      <w:numFmt w:val="lowerLetter"/>
      <w:lvlText w:val="%8."/>
      <w:lvlJc w:val="left"/>
      <w:pPr>
        <w:tabs>
          <w:tab w:val="num" w:pos="7200"/>
        </w:tabs>
      </w:pPr>
      <w:rPr>
        <w:rFonts w:cs="Times New Roman"/>
      </w:rPr>
    </w:lvl>
    <w:lvl w:ilvl="8">
      <w:start w:val="1"/>
      <w:numFmt w:val="lowerRoman"/>
      <w:lvlText w:val="%9."/>
      <w:lvlJc w:val="right"/>
      <w:pPr>
        <w:tabs>
          <w:tab w:val="num" w:pos="7920"/>
        </w:tabs>
      </w:pPr>
      <w:rPr>
        <w:rFonts w:cs="Times New Roman"/>
      </w:rPr>
    </w:lvl>
  </w:abstractNum>
  <w:abstractNum w:abstractNumId="2">
    <w:nsid w:val="00000004"/>
    <w:multiLevelType w:val="multilevel"/>
    <w:tmpl w:val="18221AF4"/>
    <w:name w:val="WW8Num4"/>
    <w:lvl w:ilvl="0">
      <w:start w:val="1"/>
      <w:numFmt w:val="lowerLetter"/>
      <w:lvlText w:val="%1."/>
      <w:lvlJc w:val="left"/>
      <w:pPr>
        <w:tabs>
          <w:tab w:val="num" w:pos="567"/>
        </w:tabs>
        <w:ind w:left="567" w:hanging="454"/>
      </w:pPr>
      <w:rPr>
        <w:rFonts w:cs="Times New Roman" w:hint="default"/>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nsid w:val="00000006"/>
    <w:multiLevelType w:val="multilevel"/>
    <w:tmpl w:val="F9C829BA"/>
    <w:name w:val="WW8Num6"/>
    <w:lvl w:ilvl="0">
      <w:start w:val="1"/>
      <w:numFmt w:val="lowerLetter"/>
      <w:lvlText w:val="%1."/>
      <w:lvlJc w:val="left"/>
      <w:pPr>
        <w:tabs>
          <w:tab w:val="num" w:pos="567"/>
        </w:tabs>
        <w:ind w:left="567" w:hanging="454"/>
      </w:pPr>
      <w:rPr>
        <w:rFonts w:cs="Times New Roman" w:hint="default"/>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nsid w:val="0000000B"/>
    <w:multiLevelType w:val="multilevel"/>
    <w:tmpl w:val="0000000B"/>
    <w:name w:val="WW8Num1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
    <w:nsid w:val="0000000F"/>
    <w:multiLevelType w:val="multilevel"/>
    <w:tmpl w:val="0000000F"/>
    <w:name w:val="WW8Num1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00000013"/>
    <w:multiLevelType w:val="multilevel"/>
    <w:tmpl w:val="00000013"/>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00000014"/>
    <w:multiLevelType w:val="multilevel"/>
    <w:tmpl w:val="B0788B10"/>
    <w:name w:val="WW8Num20"/>
    <w:lvl w:ilvl="0">
      <w:start w:val="1"/>
      <w:numFmt w:val="lowerLetter"/>
      <w:lvlText w:val="%1."/>
      <w:lvlJc w:val="left"/>
      <w:pPr>
        <w:tabs>
          <w:tab w:val="num" w:pos="567"/>
        </w:tabs>
        <w:ind w:left="567" w:hanging="454"/>
      </w:pPr>
      <w:rPr>
        <w:rFonts w:cs="Times New Roman" w:hint="default"/>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8">
    <w:nsid w:val="01FB26FE"/>
    <w:multiLevelType w:val="hybridMultilevel"/>
    <w:tmpl w:val="E2FC74F0"/>
    <w:lvl w:ilvl="0" w:tplc="4D60B0AA">
      <w:start w:val="1"/>
      <w:numFmt w:val="lowerLetter"/>
      <w:lvlText w:val="%1)"/>
      <w:lvlJc w:val="right"/>
      <w:pPr>
        <w:tabs>
          <w:tab w:val="num" w:pos="567"/>
        </w:tabs>
        <w:ind w:left="567" w:hanging="454"/>
      </w:pPr>
      <w:rPr>
        <w:rFonts w:ascii="Trebuchet MS" w:hAnsi="Trebuchet MS" w:cs="Times New Roman" w:hint="default"/>
        <w:b/>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028D0C63"/>
    <w:multiLevelType w:val="hybridMultilevel"/>
    <w:tmpl w:val="A48E7C70"/>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03662240"/>
    <w:multiLevelType w:val="hybridMultilevel"/>
    <w:tmpl w:val="523650B4"/>
    <w:lvl w:ilvl="0" w:tplc="AA9CA122">
      <w:start w:val="1"/>
      <w:numFmt w:val="lowerLetter"/>
      <w:lvlText w:val="%1)"/>
      <w:lvlJc w:val="right"/>
      <w:pPr>
        <w:ind w:left="720" w:hanging="360"/>
      </w:pPr>
      <w:rPr>
        <w:rFonts w:ascii="Trebuchet MS" w:hAnsi="Trebuchet MS" w:cs="Times New Roman" w:hint="default"/>
        <w:b w:val="0"/>
        <w:i w:val="0"/>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04671732"/>
    <w:multiLevelType w:val="hybridMultilevel"/>
    <w:tmpl w:val="0D2CD2B8"/>
    <w:lvl w:ilvl="0" w:tplc="448AE630">
      <w:start w:val="1"/>
      <w:numFmt w:val="lowerLetter"/>
      <w:lvlText w:val="%1."/>
      <w:lvlJc w:val="right"/>
      <w:pPr>
        <w:tabs>
          <w:tab w:val="num" w:pos="567"/>
        </w:tabs>
        <w:ind w:left="567" w:hanging="279"/>
      </w:pPr>
      <w:rPr>
        <w:rFont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060C1F86"/>
    <w:multiLevelType w:val="hybridMultilevel"/>
    <w:tmpl w:val="08006996"/>
    <w:name w:val="WW8Num4222"/>
    <w:lvl w:ilvl="0" w:tplc="5D501F3E">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
    <w:nsid w:val="06AB70F2"/>
    <w:multiLevelType w:val="hybridMultilevel"/>
    <w:tmpl w:val="446A1C64"/>
    <w:lvl w:ilvl="0" w:tplc="BB7C087E">
      <w:start w:val="1"/>
      <w:numFmt w:val="lowerLetter"/>
      <w:lvlText w:val="%1."/>
      <w:lvlJc w:val="righ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nsid w:val="08C23E00"/>
    <w:multiLevelType w:val="hybridMultilevel"/>
    <w:tmpl w:val="26CA9694"/>
    <w:name w:val="WW8Num192242222"/>
    <w:lvl w:ilvl="0" w:tplc="ED3CDE34">
      <w:start w:val="1"/>
      <w:numFmt w:val="decimal"/>
      <w:lvlText w:val="%1."/>
      <w:lvlJc w:val="left"/>
      <w:pPr>
        <w:tabs>
          <w:tab w:val="num" w:pos="567"/>
        </w:tabs>
        <w:ind w:left="567" w:hanging="454"/>
      </w:pPr>
      <w:rPr>
        <w:rFonts w:cs="Times New Roman" w:hint="default"/>
      </w:rPr>
    </w:lvl>
    <w:lvl w:ilvl="1" w:tplc="51C0B9EE">
      <w:start w:val="1"/>
      <w:numFmt w:val="decimal"/>
      <w:lvlText w:val="%2."/>
      <w:lvlJc w:val="left"/>
      <w:pPr>
        <w:tabs>
          <w:tab w:val="num" w:pos="567"/>
        </w:tabs>
        <w:ind w:left="567" w:hanging="454"/>
      </w:pPr>
      <w:rPr>
        <w:rFonts w:cs="Times New Roman" w:hint="default"/>
      </w:rPr>
    </w:lvl>
    <w:lvl w:ilvl="2" w:tplc="A4A83C06">
      <w:start w:val="1"/>
      <w:numFmt w:val="bullet"/>
      <w:lvlText w:val=""/>
      <w:lvlJc w:val="left"/>
      <w:pPr>
        <w:tabs>
          <w:tab w:val="num" w:pos="567"/>
        </w:tabs>
        <w:ind w:left="567" w:hanging="454"/>
      </w:pPr>
      <w:rPr>
        <w:rFonts w:ascii="Wingdings" w:hAnsi="Wingdings"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098D1131"/>
    <w:multiLevelType w:val="hybridMultilevel"/>
    <w:tmpl w:val="57141F78"/>
    <w:name w:val="WW8Num222"/>
    <w:lvl w:ilvl="0" w:tplc="BB9027D8">
      <w:start w:val="1"/>
      <w:numFmt w:val="bullet"/>
      <w:lvlText w:val=""/>
      <w:lvlJc w:val="left"/>
      <w:pPr>
        <w:tabs>
          <w:tab w:val="num" w:pos="567"/>
        </w:tabs>
        <w:ind w:left="567" w:hanging="454"/>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6">
    <w:nsid w:val="0AD24F0F"/>
    <w:multiLevelType w:val="multilevel"/>
    <w:tmpl w:val="60FE5CDA"/>
    <w:lvl w:ilvl="0">
      <w:start w:val="4"/>
      <w:numFmt w:val="decimal"/>
      <w:lvlText w:val="%1."/>
      <w:lvlJc w:val="left"/>
      <w:pPr>
        <w:tabs>
          <w:tab w:val="num" w:pos="456"/>
        </w:tabs>
        <w:ind w:left="456" w:hanging="456"/>
      </w:pPr>
      <w:rPr>
        <w:rFonts w:cs="Times New Roman" w:hint="default"/>
      </w:rPr>
    </w:lvl>
    <w:lvl w:ilvl="1">
      <w:start w:val="3"/>
      <w:numFmt w:val="decimal"/>
      <w:lvlText w:val="%1.%2."/>
      <w:lvlJc w:val="left"/>
      <w:pPr>
        <w:tabs>
          <w:tab w:val="num" w:pos="833"/>
        </w:tabs>
        <w:ind w:left="833" w:hanging="72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419"/>
        </w:tabs>
        <w:ind w:left="1419" w:hanging="1080"/>
      </w:pPr>
      <w:rPr>
        <w:rFonts w:cs="Times New Roman" w:hint="default"/>
      </w:rPr>
    </w:lvl>
    <w:lvl w:ilvl="4">
      <w:start w:val="1"/>
      <w:numFmt w:val="decimal"/>
      <w:lvlText w:val="%1.%2.%3.%4.%5."/>
      <w:lvlJc w:val="left"/>
      <w:pPr>
        <w:tabs>
          <w:tab w:val="num" w:pos="1892"/>
        </w:tabs>
        <w:ind w:left="1892" w:hanging="1440"/>
      </w:pPr>
      <w:rPr>
        <w:rFonts w:cs="Times New Roman" w:hint="default"/>
      </w:rPr>
    </w:lvl>
    <w:lvl w:ilvl="5">
      <w:start w:val="1"/>
      <w:numFmt w:val="decimal"/>
      <w:lvlText w:val="%1.%2.%3.%4.%5.%6."/>
      <w:lvlJc w:val="left"/>
      <w:pPr>
        <w:tabs>
          <w:tab w:val="num" w:pos="2005"/>
        </w:tabs>
        <w:ind w:left="2005" w:hanging="1440"/>
      </w:pPr>
      <w:rPr>
        <w:rFonts w:cs="Times New Roman" w:hint="default"/>
      </w:rPr>
    </w:lvl>
    <w:lvl w:ilvl="6">
      <w:start w:val="1"/>
      <w:numFmt w:val="decimal"/>
      <w:lvlText w:val="%1.%2.%3.%4.%5.%6.%7."/>
      <w:lvlJc w:val="left"/>
      <w:pPr>
        <w:tabs>
          <w:tab w:val="num" w:pos="2478"/>
        </w:tabs>
        <w:ind w:left="2478" w:hanging="1800"/>
      </w:pPr>
      <w:rPr>
        <w:rFonts w:cs="Times New Roman" w:hint="default"/>
      </w:rPr>
    </w:lvl>
    <w:lvl w:ilvl="7">
      <w:start w:val="1"/>
      <w:numFmt w:val="decimal"/>
      <w:lvlText w:val="%1.%2.%3.%4.%5.%6.%7.%8."/>
      <w:lvlJc w:val="left"/>
      <w:pPr>
        <w:tabs>
          <w:tab w:val="num" w:pos="2951"/>
        </w:tabs>
        <w:ind w:left="2951" w:hanging="2160"/>
      </w:pPr>
      <w:rPr>
        <w:rFonts w:cs="Times New Roman" w:hint="default"/>
      </w:rPr>
    </w:lvl>
    <w:lvl w:ilvl="8">
      <w:start w:val="1"/>
      <w:numFmt w:val="decimal"/>
      <w:lvlText w:val="%1.%2.%3.%4.%5.%6.%7.%8.%9."/>
      <w:lvlJc w:val="left"/>
      <w:pPr>
        <w:tabs>
          <w:tab w:val="num" w:pos="3064"/>
        </w:tabs>
        <w:ind w:left="3064" w:hanging="2160"/>
      </w:pPr>
      <w:rPr>
        <w:rFonts w:cs="Times New Roman" w:hint="default"/>
      </w:rPr>
    </w:lvl>
  </w:abstractNum>
  <w:abstractNum w:abstractNumId="17">
    <w:nsid w:val="0AF80AD2"/>
    <w:multiLevelType w:val="hybridMultilevel"/>
    <w:tmpl w:val="A5C60DF8"/>
    <w:lvl w:ilvl="0" w:tplc="7F94DCC8">
      <w:start w:val="1"/>
      <w:numFmt w:val="bullet"/>
      <w:lvlText w:val=""/>
      <w:lvlJc w:val="right"/>
      <w:pPr>
        <w:ind w:left="720" w:hanging="360"/>
      </w:pPr>
      <w:rPr>
        <w:rFonts w:ascii="Symbol" w:hAnsi="Symbo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0B8D58E0"/>
    <w:multiLevelType w:val="hybridMultilevel"/>
    <w:tmpl w:val="BE12625C"/>
    <w:name w:val="WW8Num203222222"/>
    <w:lvl w:ilvl="0" w:tplc="FDF8CB1E">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9">
    <w:nsid w:val="0BBF4A99"/>
    <w:multiLevelType w:val="hybridMultilevel"/>
    <w:tmpl w:val="13BED256"/>
    <w:lvl w:ilvl="0" w:tplc="04090001">
      <w:start w:val="1"/>
      <w:numFmt w:val="bullet"/>
      <w:lvlText w:val=""/>
      <w:lvlJc w:val="left"/>
      <w:pPr>
        <w:tabs>
          <w:tab w:val="num" w:pos="720"/>
        </w:tabs>
        <w:ind w:left="720" w:hanging="360"/>
      </w:pPr>
      <w:rPr>
        <w:rFonts w:ascii="Symbol" w:hAnsi="Symbol" w:hint="default"/>
      </w:rPr>
    </w:lvl>
    <w:lvl w:ilvl="1" w:tplc="59B04654">
      <w:start w:val="1"/>
      <w:numFmt w:val="bullet"/>
      <w:lvlText w:val=""/>
      <w:lvlJc w:val="left"/>
      <w:pPr>
        <w:tabs>
          <w:tab w:val="num" w:pos="567"/>
        </w:tabs>
        <w:ind w:left="567" w:hanging="454"/>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CBD558C"/>
    <w:multiLevelType w:val="hybridMultilevel"/>
    <w:tmpl w:val="2DEC2DD2"/>
    <w:lvl w:ilvl="0" w:tplc="F8741BBA">
      <w:start w:val="1"/>
      <w:numFmt w:val="lowerRoman"/>
      <w:lvlText w:val="%1)"/>
      <w:lvlJc w:val="left"/>
      <w:pPr>
        <w:tabs>
          <w:tab w:val="num" w:pos="975"/>
        </w:tabs>
        <w:ind w:left="975" w:hanging="720"/>
      </w:pPr>
      <w:rPr>
        <w:rFonts w:cs="Times New Roman" w:hint="default"/>
        <w:color w:val="000000"/>
      </w:rPr>
    </w:lvl>
    <w:lvl w:ilvl="1" w:tplc="04090019" w:tentative="1">
      <w:start w:val="1"/>
      <w:numFmt w:val="lowerLetter"/>
      <w:lvlText w:val="%2."/>
      <w:lvlJc w:val="left"/>
      <w:pPr>
        <w:tabs>
          <w:tab w:val="num" w:pos="1335"/>
        </w:tabs>
        <w:ind w:left="1335" w:hanging="360"/>
      </w:pPr>
      <w:rPr>
        <w:rFonts w:cs="Times New Roman"/>
      </w:rPr>
    </w:lvl>
    <w:lvl w:ilvl="2" w:tplc="0409001B" w:tentative="1">
      <w:start w:val="1"/>
      <w:numFmt w:val="lowerRoman"/>
      <w:lvlText w:val="%3."/>
      <w:lvlJc w:val="right"/>
      <w:pPr>
        <w:tabs>
          <w:tab w:val="num" w:pos="2055"/>
        </w:tabs>
        <w:ind w:left="2055" w:hanging="180"/>
      </w:pPr>
      <w:rPr>
        <w:rFonts w:cs="Times New Roman"/>
      </w:rPr>
    </w:lvl>
    <w:lvl w:ilvl="3" w:tplc="0409000F" w:tentative="1">
      <w:start w:val="1"/>
      <w:numFmt w:val="decimal"/>
      <w:lvlText w:val="%4."/>
      <w:lvlJc w:val="left"/>
      <w:pPr>
        <w:tabs>
          <w:tab w:val="num" w:pos="2775"/>
        </w:tabs>
        <w:ind w:left="2775" w:hanging="360"/>
      </w:pPr>
      <w:rPr>
        <w:rFonts w:cs="Times New Roman"/>
      </w:rPr>
    </w:lvl>
    <w:lvl w:ilvl="4" w:tplc="04090019" w:tentative="1">
      <w:start w:val="1"/>
      <w:numFmt w:val="lowerLetter"/>
      <w:lvlText w:val="%5."/>
      <w:lvlJc w:val="left"/>
      <w:pPr>
        <w:tabs>
          <w:tab w:val="num" w:pos="3495"/>
        </w:tabs>
        <w:ind w:left="3495" w:hanging="360"/>
      </w:pPr>
      <w:rPr>
        <w:rFonts w:cs="Times New Roman"/>
      </w:rPr>
    </w:lvl>
    <w:lvl w:ilvl="5" w:tplc="0409001B" w:tentative="1">
      <w:start w:val="1"/>
      <w:numFmt w:val="lowerRoman"/>
      <w:lvlText w:val="%6."/>
      <w:lvlJc w:val="right"/>
      <w:pPr>
        <w:tabs>
          <w:tab w:val="num" w:pos="4215"/>
        </w:tabs>
        <w:ind w:left="4215" w:hanging="180"/>
      </w:pPr>
      <w:rPr>
        <w:rFonts w:cs="Times New Roman"/>
      </w:rPr>
    </w:lvl>
    <w:lvl w:ilvl="6" w:tplc="0409000F" w:tentative="1">
      <w:start w:val="1"/>
      <w:numFmt w:val="decimal"/>
      <w:lvlText w:val="%7."/>
      <w:lvlJc w:val="left"/>
      <w:pPr>
        <w:tabs>
          <w:tab w:val="num" w:pos="4935"/>
        </w:tabs>
        <w:ind w:left="4935" w:hanging="360"/>
      </w:pPr>
      <w:rPr>
        <w:rFonts w:cs="Times New Roman"/>
      </w:rPr>
    </w:lvl>
    <w:lvl w:ilvl="7" w:tplc="04090019" w:tentative="1">
      <w:start w:val="1"/>
      <w:numFmt w:val="lowerLetter"/>
      <w:lvlText w:val="%8."/>
      <w:lvlJc w:val="left"/>
      <w:pPr>
        <w:tabs>
          <w:tab w:val="num" w:pos="5655"/>
        </w:tabs>
        <w:ind w:left="5655" w:hanging="360"/>
      </w:pPr>
      <w:rPr>
        <w:rFonts w:cs="Times New Roman"/>
      </w:rPr>
    </w:lvl>
    <w:lvl w:ilvl="8" w:tplc="0409001B" w:tentative="1">
      <w:start w:val="1"/>
      <w:numFmt w:val="lowerRoman"/>
      <w:lvlText w:val="%9."/>
      <w:lvlJc w:val="right"/>
      <w:pPr>
        <w:tabs>
          <w:tab w:val="num" w:pos="6375"/>
        </w:tabs>
        <w:ind w:left="6375" w:hanging="180"/>
      </w:pPr>
      <w:rPr>
        <w:rFonts w:cs="Times New Roman"/>
      </w:rPr>
    </w:lvl>
  </w:abstractNum>
  <w:abstractNum w:abstractNumId="21">
    <w:nsid w:val="0DA647B4"/>
    <w:multiLevelType w:val="hybridMultilevel"/>
    <w:tmpl w:val="289AE328"/>
    <w:name w:val="WW8Num4222232"/>
    <w:lvl w:ilvl="0" w:tplc="C50E1E84">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D4766A56">
      <w:start w:val="1"/>
      <w:numFmt w:val="lowerLetter"/>
      <w:lvlText w:val="%3."/>
      <w:lvlJc w:val="left"/>
      <w:pPr>
        <w:tabs>
          <w:tab w:val="num" w:pos="567"/>
        </w:tabs>
        <w:ind w:left="567" w:hanging="454"/>
      </w:pPr>
      <w:rPr>
        <w:rFonts w:cs="Times New Roman" w:hint="default"/>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2">
    <w:nsid w:val="0F6F45F4"/>
    <w:multiLevelType w:val="hybridMultilevel"/>
    <w:tmpl w:val="B0DA1B78"/>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0FA304B7"/>
    <w:multiLevelType w:val="hybridMultilevel"/>
    <w:tmpl w:val="17A6C3A6"/>
    <w:lvl w:ilvl="0" w:tplc="896C5A9A">
      <w:start w:val="1"/>
      <w:numFmt w:val="bullet"/>
      <w:lvlText w:val=""/>
      <w:lvlJc w:val="right"/>
      <w:pPr>
        <w:tabs>
          <w:tab w:val="num" w:pos="1080"/>
        </w:tabs>
        <w:ind w:left="108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1165711D"/>
    <w:multiLevelType w:val="hybridMultilevel"/>
    <w:tmpl w:val="0110FD04"/>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11813756"/>
    <w:multiLevelType w:val="hybridMultilevel"/>
    <w:tmpl w:val="4802C286"/>
    <w:lvl w:ilvl="0" w:tplc="AA9CA122">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nsid w:val="13097C66"/>
    <w:multiLevelType w:val="hybridMultilevel"/>
    <w:tmpl w:val="73342444"/>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137F173F"/>
    <w:multiLevelType w:val="hybridMultilevel"/>
    <w:tmpl w:val="29C00E90"/>
    <w:name w:val="WW8Num19224"/>
    <w:lvl w:ilvl="0" w:tplc="090EC99A">
      <w:start w:val="1"/>
      <w:numFmt w:val="decimal"/>
      <w:lvlText w:val="%1."/>
      <w:lvlJc w:val="left"/>
      <w:pPr>
        <w:tabs>
          <w:tab w:val="num" w:pos="567"/>
        </w:tabs>
        <w:ind w:left="567" w:hanging="454"/>
      </w:pPr>
      <w:rPr>
        <w:rFonts w:cs="Times New Roman" w:hint="default"/>
        <w:b w:val="0"/>
      </w:rPr>
    </w:lvl>
    <w:lvl w:ilvl="1" w:tplc="EB581500">
      <w:start w:val="1"/>
      <w:numFmt w:val="decimal"/>
      <w:lvlText w:val="%2."/>
      <w:lvlJc w:val="left"/>
      <w:pPr>
        <w:tabs>
          <w:tab w:val="num" w:pos="567"/>
        </w:tabs>
        <w:ind w:left="567" w:hanging="454"/>
      </w:pPr>
      <w:rPr>
        <w:rFonts w:cs="Times New Roman" w:hint="default"/>
        <w:b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14547E3F"/>
    <w:multiLevelType w:val="multilevel"/>
    <w:tmpl w:val="06F2C2AE"/>
    <w:lvl w:ilvl="0">
      <w:start w:val="1"/>
      <w:numFmt w:val="bullet"/>
      <w:lvlText w:val=""/>
      <w:lvlJc w:val="left"/>
      <w:pPr>
        <w:tabs>
          <w:tab w:val="num" w:pos="720"/>
        </w:tabs>
        <w:ind w:left="720" w:hanging="360"/>
      </w:pPr>
      <w:rPr>
        <w:rFonts w:ascii="Symbol" w:hAnsi="Symbol" w:hint="default"/>
      </w:rPr>
    </w:lvl>
    <w:lvl w:ilvl="1">
      <w:start w:val="1"/>
      <w:numFmt w:val="bullet"/>
      <w:lvlText w:val=""/>
      <w:lvlJc w:val="right"/>
      <w:pPr>
        <w:tabs>
          <w:tab w:val="num" w:pos="1440"/>
        </w:tabs>
        <w:ind w:left="1440" w:hanging="360"/>
      </w:pPr>
      <w:rPr>
        <w:rFonts w:ascii="Wingdings" w:hAnsi="Wingdings"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nsid w:val="14CD1EFB"/>
    <w:multiLevelType w:val="hybridMultilevel"/>
    <w:tmpl w:val="BE02EAF6"/>
    <w:name w:val="WW8Num1923222"/>
    <w:lvl w:ilvl="0" w:tplc="6826E802">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15190592"/>
    <w:multiLevelType w:val="multilevel"/>
    <w:tmpl w:val="CA8E391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5E35484"/>
    <w:multiLevelType w:val="hybridMultilevel"/>
    <w:tmpl w:val="115AF31E"/>
    <w:name w:val="WW8Num42222"/>
    <w:lvl w:ilvl="0" w:tplc="0056418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2">
    <w:nsid w:val="165C6F32"/>
    <w:multiLevelType w:val="hybridMultilevel"/>
    <w:tmpl w:val="55062CB6"/>
    <w:lvl w:ilvl="0" w:tplc="7F94DCC8">
      <w:start w:val="1"/>
      <w:numFmt w:val="bullet"/>
      <w:lvlText w:val=""/>
      <w:lvlJc w:val="right"/>
      <w:pPr>
        <w:ind w:left="1146" w:hanging="360"/>
      </w:pPr>
      <w:rPr>
        <w:rFonts w:ascii="Symbol" w:hAnsi="Symbol" w:hint="default"/>
        <w:b/>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33">
    <w:nsid w:val="17E02A6D"/>
    <w:multiLevelType w:val="multilevel"/>
    <w:tmpl w:val="9B161CA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nsid w:val="183552F8"/>
    <w:multiLevelType w:val="multilevel"/>
    <w:tmpl w:val="59E076E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nsid w:val="185E7B86"/>
    <w:multiLevelType w:val="hybridMultilevel"/>
    <w:tmpl w:val="2926ED38"/>
    <w:name w:val="WW8Num1923"/>
    <w:lvl w:ilvl="0" w:tplc="913290C2">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1885515C"/>
    <w:multiLevelType w:val="hybridMultilevel"/>
    <w:tmpl w:val="1D42DB6C"/>
    <w:lvl w:ilvl="0" w:tplc="378ECC24">
      <w:start w:val="1"/>
      <w:numFmt w:val="lowerLetter"/>
      <w:lvlText w:val="%1)"/>
      <w:lvlJc w:val="right"/>
      <w:pPr>
        <w:tabs>
          <w:tab w:val="num" w:pos="567"/>
        </w:tabs>
        <w:ind w:left="567" w:hanging="454"/>
      </w:pPr>
      <w:rPr>
        <w:rFonts w:ascii="Trebuchet MS" w:hAnsi="Trebuchet M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19963BA8"/>
    <w:multiLevelType w:val="hybridMultilevel"/>
    <w:tmpl w:val="A4E09896"/>
    <w:lvl w:ilvl="0" w:tplc="7F94DCC8">
      <w:start w:val="1"/>
      <w:numFmt w:val="bullet"/>
      <w:lvlText w:val=""/>
      <w:lvlJc w:val="right"/>
      <w:pPr>
        <w:ind w:left="720" w:hanging="360"/>
      </w:pPr>
      <w:rPr>
        <w:rFonts w:ascii="Symbol" w:hAnsi="Symbo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1A183130"/>
    <w:multiLevelType w:val="hybridMultilevel"/>
    <w:tmpl w:val="67FCC18C"/>
    <w:name w:val="WW8Num422"/>
    <w:lvl w:ilvl="0" w:tplc="AAB67710">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9">
    <w:nsid w:val="1A3B78D5"/>
    <w:multiLevelType w:val="hybridMultilevel"/>
    <w:tmpl w:val="A5507D02"/>
    <w:name w:val="WW8Num1922"/>
    <w:lvl w:ilvl="0" w:tplc="09624116">
      <w:start w:val="1"/>
      <w:numFmt w:val="decimal"/>
      <w:lvlText w:val="%1."/>
      <w:lvlJc w:val="left"/>
      <w:pPr>
        <w:tabs>
          <w:tab w:val="num" w:pos="567"/>
        </w:tabs>
        <w:ind w:left="567" w:hanging="454"/>
      </w:pPr>
      <w:rPr>
        <w:rFonts w:cs="Times New Roman" w:hint="default"/>
      </w:rPr>
    </w:lvl>
    <w:lvl w:ilvl="1" w:tplc="1A6E5EF8">
      <w:start w:val="1"/>
      <w:numFmt w:val="decimal"/>
      <w:lvlText w:val="%2."/>
      <w:lvlJc w:val="left"/>
      <w:pPr>
        <w:tabs>
          <w:tab w:val="num" w:pos="567"/>
        </w:tabs>
        <w:ind w:left="567" w:hanging="454"/>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1D3353F6"/>
    <w:multiLevelType w:val="hybridMultilevel"/>
    <w:tmpl w:val="78CC9A68"/>
    <w:name w:val="WW8Num42222322"/>
    <w:lvl w:ilvl="0" w:tplc="13A89292">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41">
    <w:nsid w:val="1E3B6FD6"/>
    <w:multiLevelType w:val="hybridMultilevel"/>
    <w:tmpl w:val="70F6F832"/>
    <w:name w:val="WW8Num202222222"/>
    <w:lvl w:ilvl="0" w:tplc="73A85ED4">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42">
    <w:nsid w:val="1EDF0C1D"/>
    <w:multiLevelType w:val="multilevel"/>
    <w:tmpl w:val="CBA0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1F664877"/>
    <w:multiLevelType w:val="hybridMultilevel"/>
    <w:tmpl w:val="1EDAD9AE"/>
    <w:lvl w:ilvl="0" w:tplc="04180003">
      <w:start w:val="1"/>
      <w:numFmt w:val="bullet"/>
      <w:lvlText w:val="o"/>
      <w:lvlJc w:val="left"/>
      <w:pPr>
        <w:tabs>
          <w:tab w:val="num" w:pos="544"/>
        </w:tabs>
        <w:ind w:left="544" w:hanging="454"/>
      </w:pPr>
      <w:rPr>
        <w:rFonts w:ascii="Courier New" w:hAnsi="Courier New" w:cs="Courier New" w:hint="default"/>
      </w:rPr>
    </w:lvl>
    <w:lvl w:ilvl="1" w:tplc="04170003" w:tentative="1">
      <w:start w:val="1"/>
      <w:numFmt w:val="bullet"/>
      <w:lvlText w:val="o"/>
      <w:lvlJc w:val="left"/>
      <w:pPr>
        <w:tabs>
          <w:tab w:val="num" w:pos="2160"/>
        </w:tabs>
        <w:ind w:left="2160" w:hanging="360"/>
      </w:pPr>
      <w:rPr>
        <w:rFonts w:ascii="Courier New" w:hAnsi="Courier New" w:hint="default"/>
      </w:rPr>
    </w:lvl>
    <w:lvl w:ilvl="2" w:tplc="04170005" w:tentative="1">
      <w:start w:val="1"/>
      <w:numFmt w:val="bullet"/>
      <w:lvlText w:val=""/>
      <w:lvlJc w:val="left"/>
      <w:pPr>
        <w:tabs>
          <w:tab w:val="num" w:pos="2880"/>
        </w:tabs>
        <w:ind w:left="2880" w:hanging="360"/>
      </w:pPr>
      <w:rPr>
        <w:rFonts w:ascii="Wingdings" w:hAnsi="Wingdings" w:hint="default"/>
      </w:rPr>
    </w:lvl>
    <w:lvl w:ilvl="3" w:tplc="04170001" w:tentative="1">
      <w:start w:val="1"/>
      <w:numFmt w:val="bullet"/>
      <w:lvlText w:val=""/>
      <w:lvlJc w:val="left"/>
      <w:pPr>
        <w:tabs>
          <w:tab w:val="num" w:pos="3600"/>
        </w:tabs>
        <w:ind w:left="3600" w:hanging="360"/>
      </w:pPr>
      <w:rPr>
        <w:rFonts w:ascii="Symbol" w:hAnsi="Symbol" w:hint="default"/>
      </w:rPr>
    </w:lvl>
    <w:lvl w:ilvl="4" w:tplc="04170003" w:tentative="1">
      <w:start w:val="1"/>
      <w:numFmt w:val="bullet"/>
      <w:lvlText w:val="o"/>
      <w:lvlJc w:val="left"/>
      <w:pPr>
        <w:tabs>
          <w:tab w:val="num" w:pos="4320"/>
        </w:tabs>
        <w:ind w:left="4320" w:hanging="360"/>
      </w:pPr>
      <w:rPr>
        <w:rFonts w:ascii="Courier New" w:hAnsi="Courier New" w:hint="default"/>
      </w:rPr>
    </w:lvl>
    <w:lvl w:ilvl="5" w:tplc="04170005" w:tentative="1">
      <w:start w:val="1"/>
      <w:numFmt w:val="bullet"/>
      <w:lvlText w:val=""/>
      <w:lvlJc w:val="left"/>
      <w:pPr>
        <w:tabs>
          <w:tab w:val="num" w:pos="5040"/>
        </w:tabs>
        <w:ind w:left="5040" w:hanging="360"/>
      </w:pPr>
      <w:rPr>
        <w:rFonts w:ascii="Wingdings" w:hAnsi="Wingdings" w:hint="default"/>
      </w:rPr>
    </w:lvl>
    <w:lvl w:ilvl="6" w:tplc="04170001" w:tentative="1">
      <w:start w:val="1"/>
      <w:numFmt w:val="bullet"/>
      <w:lvlText w:val=""/>
      <w:lvlJc w:val="left"/>
      <w:pPr>
        <w:tabs>
          <w:tab w:val="num" w:pos="5760"/>
        </w:tabs>
        <w:ind w:left="5760" w:hanging="360"/>
      </w:pPr>
      <w:rPr>
        <w:rFonts w:ascii="Symbol" w:hAnsi="Symbol" w:hint="default"/>
      </w:rPr>
    </w:lvl>
    <w:lvl w:ilvl="7" w:tplc="04170003" w:tentative="1">
      <w:start w:val="1"/>
      <w:numFmt w:val="bullet"/>
      <w:lvlText w:val="o"/>
      <w:lvlJc w:val="left"/>
      <w:pPr>
        <w:tabs>
          <w:tab w:val="num" w:pos="6480"/>
        </w:tabs>
        <w:ind w:left="6480" w:hanging="360"/>
      </w:pPr>
      <w:rPr>
        <w:rFonts w:ascii="Courier New" w:hAnsi="Courier New" w:hint="default"/>
      </w:rPr>
    </w:lvl>
    <w:lvl w:ilvl="8" w:tplc="04170005" w:tentative="1">
      <w:start w:val="1"/>
      <w:numFmt w:val="bullet"/>
      <w:lvlText w:val=""/>
      <w:lvlJc w:val="left"/>
      <w:pPr>
        <w:tabs>
          <w:tab w:val="num" w:pos="7200"/>
        </w:tabs>
        <w:ind w:left="7200" w:hanging="360"/>
      </w:pPr>
      <w:rPr>
        <w:rFonts w:ascii="Wingdings" w:hAnsi="Wingdings" w:hint="default"/>
      </w:rPr>
    </w:lvl>
  </w:abstractNum>
  <w:abstractNum w:abstractNumId="44">
    <w:nsid w:val="1FDE3925"/>
    <w:multiLevelType w:val="hybridMultilevel"/>
    <w:tmpl w:val="26665E9E"/>
    <w:lvl w:ilvl="0" w:tplc="9F9EEAE6">
      <w:start w:val="1"/>
      <w:numFmt w:val="decimal"/>
      <w:lvlText w:val="%1."/>
      <w:lvlJc w:val="left"/>
      <w:pPr>
        <w:tabs>
          <w:tab w:val="num" w:pos="870"/>
        </w:tabs>
        <w:ind w:left="870" w:hanging="360"/>
      </w:pPr>
      <w:rPr>
        <w:rFonts w:cs="Times New Roman" w:hint="default"/>
      </w:rPr>
    </w:lvl>
    <w:lvl w:ilvl="1" w:tplc="04090019" w:tentative="1">
      <w:start w:val="1"/>
      <w:numFmt w:val="lowerLetter"/>
      <w:lvlText w:val="%2."/>
      <w:lvlJc w:val="left"/>
      <w:pPr>
        <w:tabs>
          <w:tab w:val="num" w:pos="1590"/>
        </w:tabs>
        <w:ind w:left="1590" w:hanging="360"/>
      </w:pPr>
      <w:rPr>
        <w:rFonts w:cs="Times New Roman"/>
      </w:rPr>
    </w:lvl>
    <w:lvl w:ilvl="2" w:tplc="0409001B" w:tentative="1">
      <w:start w:val="1"/>
      <w:numFmt w:val="lowerRoman"/>
      <w:lvlText w:val="%3."/>
      <w:lvlJc w:val="right"/>
      <w:pPr>
        <w:tabs>
          <w:tab w:val="num" w:pos="2310"/>
        </w:tabs>
        <w:ind w:left="2310" w:hanging="180"/>
      </w:pPr>
      <w:rPr>
        <w:rFonts w:cs="Times New Roman"/>
      </w:rPr>
    </w:lvl>
    <w:lvl w:ilvl="3" w:tplc="0409000F" w:tentative="1">
      <w:start w:val="1"/>
      <w:numFmt w:val="decimal"/>
      <w:lvlText w:val="%4."/>
      <w:lvlJc w:val="left"/>
      <w:pPr>
        <w:tabs>
          <w:tab w:val="num" w:pos="3030"/>
        </w:tabs>
        <w:ind w:left="3030" w:hanging="360"/>
      </w:pPr>
      <w:rPr>
        <w:rFonts w:cs="Times New Roman"/>
      </w:rPr>
    </w:lvl>
    <w:lvl w:ilvl="4" w:tplc="04090019" w:tentative="1">
      <w:start w:val="1"/>
      <w:numFmt w:val="lowerLetter"/>
      <w:lvlText w:val="%5."/>
      <w:lvlJc w:val="left"/>
      <w:pPr>
        <w:tabs>
          <w:tab w:val="num" w:pos="3750"/>
        </w:tabs>
        <w:ind w:left="3750" w:hanging="360"/>
      </w:pPr>
      <w:rPr>
        <w:rFonts w:cs="Times New Roman"/>
      </w:rPr>
    </w:lvl>
    <w:lvl w:ilvl="5" w:tplc="0409001B" w:tentative="1">
      <w:start w:val="1"/>
      <w:numFmt w:val="lowerRoman"/>
      <w:lvlText w:val="%6."/>
      <w:lvlJc w:val="right"/>
      <w:pPr>
        <w:tabs>
          <w:tab w:val="num" w:pos="4470"/>
        </w:tabs>
        <w:ind w:left="4470" w:hanging="180"/>
      </w:pPr>
      <w:rPr>
        <w:rFonts w:cs="Times New Roman"/>
      </w:rPr>
    </w:lvl>
    <w:lvl w:ilvl="6" w:tplc="0409000F" w:tentative="1">
      <w:start w:val="1"/>
      <w:numFmt w:val="decimal"/>
      <w:lvlText w:val="%7."/>
      <w:lvlJc w:val="left"/>
      <w:pPr>
        <w:tabs>
          <w:tab w:val="num" w:pos="5190"/>
        </w:tabs>
        <w:ind w:left="5190" w:hanging="360"/>
      </w:pPr>
      <w:rPr>
        <w:rFonts w:cs="Times New Roman"/>
      </w:rPr>
    </w:lvl>
    <w:lvl w:ilvl="7" w:tplc="04090019" w:tentative="1">
      <w:start w:val="1"/>
      <w:numFmt w:val="lowerLetter"/>
      <w:lvlText w:val="%8."/>
      <w:lvlJc w:val="left"/>
      <w:pPr>
        <w:tabs>
          <w:tab w:val="num" w:pos="5910"/>
        </w:tabs>
        <w:ind w:left="5910" w:hanging="360"/>
      </w:pPr>
      <w:rPr>
        <w:rFonts w:cs="Times New Roman"/>
      </w:rPr>
    </w:lvl>
    <w:lvl w:ilvl="8" w:tplc="0409001B" w:tentative="1">
      <w:start w:val="1"/>
      <w:numFmt w:val="lowerRoman"/>
      <w:lvlText w:val="%9."/>
      <w:lvlJc w:val="right"/>
      <w:pPr>
        <w:tabs>
          <w:tab w:val="num" w:pos="6630"/>
        </w:tabs>
        <w:ind w:left="6630" w:hanging="180"/>
      </w:pPr>
      <w:rPr>
        <w:rFonts w:cs="Times New Roman"/>
      </w:rPr>
    </w:lvl>
  </w:abstractNum>
  <w:abstractNum w:abstractNumId="45">
    <w:nsid w:val="214519BE"/>
    <w:multiLevelType w:val="hybridMultilevel"/>
    <w:tmpl w:val="6B4A7546"/>
    <w:lvl w:ilvl="0" w:tplc="F75292DC">
      <w:start w:val="1"/>
      <w:numFmt w:val="decimal"/>
      <w:lvlText w:val="%1."/>
      <w:lvlJc w:val="left"/>
      <w:pPr>
        <w:tabs>
          <w:tab w:val="num" w:pos="615"/>
        </w:tabs>
        <w:ind w:left="615" w:hanging="360"/>
      </w:pPr>
      <w:rPr>
        <w:rFonts w:cs="Times New Roman" w:hint="default"/>
      </w:rPr>
    </w:lvl>
    <w:lvl w:ilvl="1" w:tplc="4C4C712E">
      <w:start w:val="1"/>
      <w:numFmt w:val="upperLetter"/>
      <w:lvlText w:val="%2."/>
      <w:lvlJc w:val="left"/>
      <w:pPr>
        <w:tabs>
          <w:tab w:val="num" w:pos="1335"/>
        </w:tabs>
        <w:ind w:left="1335" w:hanging="360"/>
      </w:pPr>
      <w:rPr>
        <w:rFonts w:cs="Times New Roman" w:hint="default"/>
      </w:rPr>
    </w:lvl>
    <w:lvl w:ilvl="2" w:tplc="C8503DC0">
      <w:start w:val="1"/>
      <w:numFmt w:val="lowerLetter"/>
      <w:lvlText w:val="%3)"/>
      <w:lvlJc w:val="left"/>
      <w:pPr>
        <w:ind w:left="2235" w:hanging="360"/>
      </w:pPr>
      <w:rPr>
        <w:rFonts w:cs="Times New Roman" w:hint="default"/>
      </w:rPr>
    </w:lvl>
    <w:lvl w:ilvl="3" w:tplc="9890662E">
      <w:start w:val="1"/>
      <w:numFmt w:val="bullet"/>
      <w:lvlText w:val="-"/>
      <w:lvlJc w:val="left"/>
      <w:pPr>
        <w:ind w:left="2775" w:hanging="360"/>
      </w:pPr>
      <w:rPr>
        <w:rFonts w:ascii="Trebuchet MS" w:eastAsia="Times New Roman" w:hAnsi="Trebuchet MS" w:hint="default"/>
      </w:rPr>
    </w:lvl>
    <w:lvl w:ilvl="4" w:tplc="04090019" w:tentative="1">
      <w:start w:val="1"/>
      <w:numFmt w:val="lowerLetter"/>
      <w:lvlText w:val="%5."/>
      <w:lvlJc w:val="left"/>
      <w:pPr>
        <w:tabs>
          <w:tab w:val="num" w:pos="3495"/>
        </w:tabs>
        <w:ind w:left="3495" w:hanging="360"/>
      </w:pPr>
      <w:rPr>
        <w:rFonts w:cs="Times New Roman"/>
      </w:rPr>
    </w:lvl>
    <w:lvl w:ilvl="5" w:tplc="0409001B" w:tentative="1">
      <w:start w:val="1"/>
      <w:numFmt w:val="lowerRoman"/>
      <w:lvlText w:val="%6."/>
      <w:lvlJc w:val="right"/>
      <w:pPr>
        <w:tabs>
          <w:tab w:val="num" w:pos="4215"/>
        </w:tabs>
        <w:ind w:left="4215" w:hanging="180"/>
      </w:pPr>
      <w:rPr>
        <w:rFonts w:cs="Times New Roman"/>
      </w:rPr>
    </w:lvl>
    <w:lvl w:ilvl="6" w:tplc="0409000F" w:tentative="1">
      <w:start w:val="1"/>
      <w:numFmt w:val="decimal"/>
      <w:lvlText w:val="%7."/>
      <w:lvlJc w:val="left"/>
      <w:pPr>
        <w:tabs>
          <w:tab w:val="num" w:pos="4935"/>
        </w:tabs>
        <w:ind w:left="4935" w:hanging="360"/>
      </w:pPr>
      <w:rPr>
        <w:rFonts w:cs="Times New Roman"/>
      </w:rPr>
    </w:lvl>
    <w:lvl w:ilvl="7" w:tplc="04090019" w:tentative="1">
      <w:start w:val="1"/>
      <w:numFmt w:val="lowerLetter"/>
      <w:lvlText w:val="%8."/>
      <w:lvlJc w:val="left"/>
      <w:pPr>
        <w:tabs>
          <w:tab w:val="num" w:pos="5655"/>
        </w:tabs>
        <w:ind w:left="5655" w:hanging="360"/>
      </w:pPr>
      <w:rPr>
        <w:rFonts w:cs="Times New Roman"/>
      </w:rPr>
    </w:lvl>
    <w:lvl w:ilvl="8" w:tplc="0409001B" w:tentative="1">
      <w:start w:val="1"/>
      <w:numFmt w:val="lowerRoman"/>
      <w:lvlText w:val="%9."/>
      <w:lvlJc w:val="right"/>
      <w:pPr>
        <w:tabs>
          <w:tab w:val="num" w:pos="6375"/>
        </w:tabs>
        <w:ind w:left="6375" w:hanging="180"/>
      </w:pPr>
      <w:rPr>
        <w:rFonts w:cs="Times New Roman"/>
      </w:rPr>
    </w:lvl>
  </w:abstractNum>
  <w:abstractNum w:abstractNumId="46">
    <w:nsid w:val="21D06B2B"/>
    <w:multiLevelType w:val="hybridMultilevel"/>
    <w:tmpl w:val="DE6C7B18"/>
    <w:lvl w:ilvl="0" w:tplc="9F22640E">
      <w:start w:val="1"/>
      <w:numFmt w:val="lowerLetter"/>
      <w:lvlText w:val="%1."/>
      <w:lvlJc w:val="righ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7">
    <w:nsid w:val="23437D55"/>
    <w:multiLevelType w:val="hybridMultilevel"/>
    <w:tmpl w:val="09A0C4A2"/>
    <w:name w:val="WW8Num1923322"/>
    <w:lvl w:ilvl="0" w:tplc="013EF19E">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nsid w:val="23651D91"/>
    <w:multiLevelType w:val="hybridMultilevel"/>
    <w:tmpl w:val="D60AFE68"/>
    <w:lvl w:ilvl="0" w:tplc="FF086DE4">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248E109B"/>
    <w:multiLevelType w:val="hybridMultilevel"/>
    <w:tmpl w:val="66984A24"/>
    <w:lvl w:ilvl="0" w:tplc="EAA8F2E2">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nsid w:val="2632732B"/>
    <w:multiLevelType w:val="hybridMultilevel"/>
    <w:tmpl w:val="0EECEBF8"/>
    <w:name w:val="WW8Num2032222"/>
    <w:lvl w:ilvl="0" w:tplc="80166CDE">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51">
    <w:nsid w:val="27900AAA"/>
    <w:multiLevelType w:val="hybridMultilevel"/>
    <w:tmpl w:val="6798A042"/>
    <w:lvl w:ilvl="0" w:tplc="D1C61442">
      <w:start w:val="1"/>
      <w:numFmt w:val="lowerLetter"/>
      <w:lvlText w:val="%1."/>
      <w:lvlJc w:val="righ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2">
    <w:nsid w:val="29124C12"/>
    <w:multiLevelType w:val="hybridMultilevel"/>
    <w:tmpl w:val="19FAC9CE"/>
    <w:name w:val="WW8Num2022222"/>
    <w:lvl w:ilvl="0" w:tplc="0F769230">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53">
    <w:nsid w:val="2AB92DF1"/>
    <w:multiLevelType w:val="hybridMultilevel"/>
    <w:tmpl w:val="6FF230E2"/>
    <w:lvl w:ilvl="0" w:tplc="9520628E">
      <w:start w:val="1"/>
      <w:numFmt w:val="decimal"/>
      <w:lvlText w:val="%1."/>
      <w:lvlJc w:val="righ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4">
    <w:nsid w:val="2B411890"/>
    <w:multiLevelType w:val="hybridMultilevel"/>
    <w:tmpl w:val="10A01714"/>
    <w:lvl w:ilvl="0" w:tplc="04180003">
      <w:start w:val="1"/>
      <w:numFmt w:val="bullet"/>
      <w:lvlText w:val="o"/>
      <w:lvlJc w:val="left"/>
      <w:pPr>
        <w:ind w:left="2160" w:hanging="360"/>
      </w:pPr>
      <w:rPr>
        <w:rFonts w:ascii="Courier New" w:hAnsi="Courier New" w:cs="Courier New"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55">
    <w:nsid w:val="2DB93D0B"/>
    <w:multiLevelType w:val="hybridMultilevel"/>
    <w:tmpl w:val="2A6E148E"/>
    <w:name w:val="WW8Num20322222"/>
    <w:lvl w:ilvl="0" w:tplc="57E68B32">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56">
    <w:nsid w:val="2E6C3235"/>
    <w:multiLevelType w:val="hybridMultilevel"/>
    <w:tmpl w:val="A53EC770"/>
    <w:name w:val="WW8Num20222222"/>
    <w:lvl w:ilvl="0" w:tplc="57FCC752">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57">
    <w:nsid w:val="2E941D92"/>
    <w:multiLevelType w:val="hybridMultilevel"/>
    <w:tmpl w:val="303E203A"/>
    <w:lvl w:ilvl="0" w:tplc="6E308A4E">
      <w:start w:val="1"/>
      <w:numFmt w:val="lowerLetter"/>
      <w:lvlText w:val="%1)"/>
      <w:lvlJc w:val="right"/>
      <w:pPr>
        <w:ind w:left="720" w:hanging="360"/>
      </w:pPr>
      <w:rPr>
        <w:rFonts w:ascii="Trebuchet MS" w:hAnsi="Trebuchet MS" w:cs="Times New Roman" w:hint="default"/>
        <w:b/>
        <w:i w:val="0"/>
      </w:rPr>
    </w:lvl>
    <w:lvl w:ilvl="1" w:tplc="04180019" w:tentative="1">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8">
    <w:nsid w:val="2FA8071D"/>
    <w:multiLevelType w:val="hybridMultilevel"/>
    <w:tmpl w:val="2EEC75E8"/>
    <w:lvl w:ilvl="0" w:tplc="5E3ECB54">
      <w:start w:val="1"/>
      <w:numFmt w:val="lowerLetter"/>
      <w:lvlText w:val="%1)"/>
      <w:lvlJc w:val="left"/>
      <w:pPr>
        <w:tabs>
          <w:tab w:val="num" w:pos="720"/>
        </w:tabs>
        <w:ind w:left="720" w:hanging="360"/>
      </w:pPr>
      <w:rPr>
        <w:rFonts w:cs="Times New Roman" w:hint="default"/>
        <w:b/>
      </w:rPr>
    </w:lvl>
    <w:lvl w:ilvl="1" w:tplc="7F94DCC8">
      <w:start w:val="1"/>
      <w:numFmt w:val="bullet"/>
      <w:lvlText w:val=""/>
      <w:lvlJc w:val="right"/>
      <w:pPr>
        <w:tabs>
          <w:tab w:val="num" w:pos="567"/>
        </w:tabs>
        <w:ind w:left="567" w:hanging="454"/>
      </w:pPr>
      <w:rPr>
        <w:rFonts w:ascii="Symbol" w:hAnsi="Symbol"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nsid w:val="2FC837F1"/>
    <w:multiLevelType w:val="hybridMultilevel"/>
    <w:tmpl w:val="8D300D3E"/>
    <w:lvl w:ilvl="0" w:tplc="AA9CA122">
      <w:start w:val="1"/>
      <w:numFmt w:val="lowerLetter"/>
      <w:lvlText w:val="%1)"/>
      <w:lvlJc w:val="right"/>
      <w:pPr>
        <w:tabs>
          <w:tab w:val="num" w:pos="567"/>
        </w:tabs>
        <w:ind w:left="567" w:hanging="454"/>
      </w:pPr>
      <w:rPr>
        <w:rFonts w:ascii="Trebuchet MS" w:hAnsi="Trebuchet MS" w:cs="Times New Roman" w:hint="default"/>
        <w:b w:val="0"/>
        <w:i w:val="0"/>
      </w:rPr>
    </w:lvl>
    <w:lvl w:ilvl="1" w:tplc="04170019" w:tentative="1">
      <w:start w:val="1"/>
      <w:numFmt w:val="lowerLetter"/>
      <w:lvlText w:val="%2."/>
      <w:lvlJc w:val="left"/>
      <w:pPr>
        <w:tabs>
          <w:tab w:val="num" w:pos="1800"/>
        </w:tabs>
        <w:ind w:left="1800" w:hanging="360"/>
      </w:pPr>
      <w:rPr>
        <w:rFonts w:cs="Times New Roman"/>
      </w:rPr>
    </w:lvl>
    <w:lvl w:ilvl="2" w:tplc="0417001B" w:tentative="1">
      <w:start w:val="1"/>
      <w:numFmt w:val="lowerRoman"/>
      <w:lvlText w:val="%3."/>
      <w:lvlJc w:val="right"/>
      <w:pPr>
        <w:tabs>
          <w:tab w:val="num" w:pos="2520"/>
        </w:tabs>
        <w:ind w:left="2520" w:hanging="180"/>
      </w:pPr>
      <w:rPr>
        <w:rFonts w:cs="Times New Roman"/>
      </w:rPr>
    </w:lvl>
    <w:lvl w:ilvl="3" w:tplc="0417000F" w:tentative="1">
      <w:start w:val="1"/>
      <w:numFmt w:val="decimal"/>
      <w:lvlText w:val="%4."/>
      <w:lvlJc w:val="left"/>
      <w:pPr>
        <w:tabs>
          <w:tab w:val="num" w:pos="3240"/>
        </w:tabs>
        <w:ind w:left="3240" w:hanging="360"/>
      </w:pPr>
      <w:rPr>
        <w:rFonts w:cs="Times New Roman"/>
      </w:rPr>
    </w:lvl>
    <w:lvl w:ilvl="4" w:tplc="04170019" w:tentative="1">
      <w:start w:val="1"/>
      <w:numFmt w:val="lowerLetter"/>
      <w:lvlText w:val="%5."/>
      <w:lvlJc w:val="left"/>
      <w:pPr>
        <w:tabs>
          <w:tab w:val="num" w:pos="3960"/>
        </w:tabs>
        <w:ind w:left="3960" w:hanging="360"/>
      </w:pPr>
      <w:rPr>
        <w:rFonts w:cs="Times New Roman"/>
      </w:rPr>
    </w:lvl>
    <w:lvl w:ilvl="5" w:tplc="0417001B" w:tentative="1">
      <w:start w:val="1"/>
      <w:numFmt w:val="lowerRoman"/>
      <w:lvlText w:val="%6."/>
      <w:lvlJc w:val="right"/>
      <w:pPr>
        <w:tabs>
          <w:tab w:val="num" w:pos="4680"/>
        </w:tabs>
        <w:ind w:left="4680" w:hanging="180"/>
      </w:pPr>
      <w:rPr>
        <w:rFonts w:cs="Times New Roman"/>
      </w:rPr>
    </w:lvl>
    <w:lvl w:ilvl="6" w:tplc="0417000F" w:tentative="1">
      <w:start w:val="1"/>
      <w:numFmt w:val="decimal"/>
      <w:lvlText w:val="%7."/>
      <w:lvlJc w:val="left"/>
      <w:pPr>
        <w:tabs>
          <w:tab w:val="num" w:pos="5400"/>
        </w:tabs>
        <w:ind w:left="5400" w:hanging="360"/>
      </w:pPr>
      <w:rPr>
        <w:rFonts w:cs="Times New Roman"/>
      </w:rPr>
    </w:lvl>
    <w:lvl w:ilvl="7" w:tplc="04170019" w:tentative="1">
      <w:start w:val="1"/>
      <w:numFmt w:val="lowerLetter"/>
      <w:lvlText w:val="%8."/>
      <w:lvlJc w:val="left"/>
      <w:pPr>
        <w:tabs>
          <w:tab w:val="num" w:pos="6120"/>
        </w:tabs>
        <w:ind w:left="6120" w:hanging="360"/>
      </w:pPr>
      <w:rPr>
        <w:rFonts w:cs="Times New Roman"/>
      </w:rPr>
    </w:lvl>
    <w:lvl w:ilvl="8" w:tplc="0417001B" w:tentative="1">
      <w:start w:val="1"/>
      <w:numFmt w:val="lowerRoman"/>
      <w:lvlText w:val="%9."/>
      <w:lvlJc w:val="right"/>
      <w:pPr>
        <w:tabs>
          <w:tab w:val="num" w:pos="6840"/>
        </w:tabs>
        <w:ind w:left="6840" w:hanging="180"/>
      </w:pPr>
      <w:rPr>
        <w:rFonts w:cs="Times New Roman"/>
      </w:rPr>
    </w:lvl>
  </w:abstractNum>
  <w:abstractNum w:abstractNumId="60">
    <w:nsid w:val="300A2B3C"/>
    <w:multiLevelType w:val="hybridMultilevel"/>
    <w:tmpl w:val="B1C6A496"/>
    <w:lvl w:ilvl="0" w:tplc="0417000F">
      <w:start w:val="1"/>
      <w:numFmt w:val="decimal"/>
      <w:lvlText w:val="%1."/>
      <w:lvlJc w:val="left"/>
      <w:pPr>
        <w:tabs>
          <w:tab w:val="num" w:pos="1440"/>
        </w:tabs>
        <w:ind w:left="1440" w:hanging="360"/>
      </w:pPr>
      <w:rPr>
        <w:rFonts w:cs="Times New Roman"/>
      </w:rPr>
    </w:lvl>
    <w:lvl w:ilvl="1" w:tplc="04170019">
      <w:start w:val="1"/>
      <w:numFmt w:val="lowerLetter"/>
      <w:lvlText w:val="%2."/>
      <w:lvlJc w:val="left"/>
      <w:pPr>
        <w:tabs>
          <w:tab w:val="num" w:pos="2160"/>
        </w:tabs>
        <w:ind w:left="2160" w:hanging="360"/>
      </w:pPr>
      <w:rPr>
        <w:rFonts w:cs="Times New Roman"/>
      </w:rPr>
    </w:lvl>
    <w:lvl w:ilvl="2" w:tplc="0417001B" w:tentative="1">
      <w:start w:val="1"/>
      <w:numFmt w:val="lowerRoman"/>
      <w:lvlText w:val="%3."/>
      <w:lvlJc w:val="right"/>
      <w:pPr>
        <w:tabs>
          <w:tab w:val="num" w:pos="2880"/>
        </w:tabs>
        <w:ind w:left="2880" w:hanging="180"/>
      </w:pPr>
      <w:rPr>
        <w:rFonts w:cs="Times New Roman"/>
      </w:rPr>
    </w:lvl>
    <w:lvl w:ilvl="3" w:tplc="0417000F" w:tentative="1">
      <w:start w:val="1"/>
      <w:numFmt w:val="decimal"/>
      <w:lvlText w:val="%4."/>
      <w:lvlJc w:val="left"/>
      <w:pPr>
        <w:tabs>
          <w:tab w:val="num" w:pos="3600"/>
        </w:tabs>
        <w:ind w:left="3600" w:hanging="360"/>
      </w:pPr>
      <w:rPr>
        <w:rFonts w:cs="Times New Roman"/>
      </w:rPr>
    </w:lvl>
    <w:lvl w:ilvl="4" w:tplc="04170019" w:tentative="1">
      <w:start w:val="1"/>
      <w:numFmt w:val="lowerLetter"/>
      <w:lvlText w:val="%5."/>
      <w:lvlJc w:val="left"/>
      <w:pPr>
        <w:tabs>
          <w:tab w:val="num" w:pos="4320"/>
        </w:tabs>
        <w:ind w:left="4320" w:hanging="360"/>
      </w:pPr>
      <w:rPr>
        <w:rFonts w:cs="Times New Roman"/>
      </w:rPr>
    </w:lvl>
    <w:lvl w:ilvl="5" w:tplc="0417001B" w:tentative="1">
      <w:start w:val="1"/>
      <w:numFmt w:val="lowerRoman"/>
      <w:lvlText w:val="%6."/>
      <w:lvlJc w:val="right"/>
      <w:pPr>
        <w:tabs>
          <w:tab w:val="num" w:pos="5040"/>
        </w:tabs>
        <w:ind w:left="5040" w:hanging="180"/>
      </w:pPr>
      <w:rPr>
        <w:rFonts w:cs="Times New Roman"/>
      </w:rPr>
    </w:lvl>
    <w:lvl w:ilvl="6" w:tplc="0417000F" w:tentative="1">
      <w:start w:val="1"/>
      <w:numFmt w:val="decimal"/>
      <w:lvlText w:val="%7."/>
      <w:lvlJc w:val="left"/>
      <w:pPr>
        <w:tabs>
          <w:tab w:val="num" w:pos="5760"/>
        </w:tabs>
        <w:ind w:left="5760" w:hanging="360"/>
      </w:pPr>
      <w:rPr>
        <w:rFonts w:cs="Times New Roman"/>
      </w:rPr>
    </w:lvl>
    <w:lvl w:ilvl="7" w:tplc="04170019" w:tentative="1">
      <w:start w:val="1"/>
      <w:numFmt w:val="lowerLetter"/>
      <w:lvlText w:val="%8."/>
      <w:lvlJc w:val="left"/>
      <w:pPr>
        <w:tabs>
          <w:tab w:val="num" w:pos="6480"/>
        </w:tabs>
        <w:ind w:left="6480" w:hanging="360"/>
      </w:pPr>
      <w:rPr>
        <w:rFonts w:cs="Times New Roman"/>
      </w:rPr>
    </w:lvl>
    <w:lvl w:ilvl="8" w:tplc="0417001B" w:tentative="1">
      <w:start w:val="1"/>
      <w:numFmt w:val="lowerRoman"/>
      <w:lvlText w:val="%9."/>
      <w:lvlJc w:val="right"/>
      <w:pPr>
        <w:tabs>
          <w:tab w:val="num" w:pos="7200"/>
        </w:tabs>
        <w:ind w:left="7200" w:hanging="180"/>
      </w:pPr>
      <w:rPr>
        <w:rFonts w:cs="Times New Roman"/>
      </w:rPr>
    </w:lvl>
  </w:abstractNum>
  <w:abstractNum w:abstractNumId="61">
    <w:nsid w:val="31623D4D"/>
    <w:multiLevelType w:val="hybridMultilevel"/>
    <w:tmpl w:val="E8386930"/>
    <w:lvl w:ilvl="0" w:tplc="AA9CA122">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2">
    <w:nsid w:val="32842747"/>
    <w:multiLevelType w:val="multilevel"/>
    <w:tmpl w:val="22E29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4CB12CC"/>
    <w:multiLevelType w:val="hybridMultilevel"/>
    <w:tmpl w:val="839209D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4">
    <w:nsid w:val="39937E9C"/>
    <w:multiLevelType w:val="hybridMultilevel"/>
    <w:tmpl w:val="E4504EA4"/>
    <w:lvl w:ilvl="0" w:tplc="6CA21F70">
      <w:start w:val="1"/>
      <w:numFmt w:val="bullet"/>
      <w:lvlText w:val=""/>
      <w:lvlJc w:val="left"/>
      <w:pPr>
        <w:tabs>
          <w:tab w:val="num" w:pos="567"/>
        </w:tabs>
        <w:ind w:left="567" w:hanging="454"/>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39FC3CF8"/>
    <w:multiLevelType w:val="hybridMultilevel"/>
    <w:tmpl w:val="798423B6"/>
    <w:name w:val="WW8Num202"/>
    <w:lvl w:ilvl="0" w:tplc="5DBA44D0">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66">
    <w:nsid w:val="3A9C1FEC"/>
    <w:multiLevelType w:val="hybridMultilevel"/>
    <w:tmpl w:val="A660489C"/>
    <w:name w:val="WW8Num20322222222"/>
    <w:lvl w:ilvl="0" w:tplc="17BCEABC">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67">
    <w:nsid w:val="3BB422BC"/>
    <w:multiLevelType w:val="hybridMultilevel"/>
    <w:tmpl w:val="BA32833E"/>
    <w:name w:val="WW8Num42"/>
    <w:lvl w:ilvl="0" w:tplc="3ADC5724">
      <w:start w:val="1"/>
      <w:numFmt w:val="lowerLetter"/>
      <w:lvlText w:val="%1."/>
      <w:lvlJc w:val="left"/>
      <w:pPr>
        <w:tabs>
          <w:tab w:val="num" w:pos="567"/>
        </w:tabs>
        <w:ind w:left="567" w:hanging="454"/>
      </w:pPr>
      <w:rPr>
        <w:rFonts w:cs="Times New Roman" w:hint="default"/>
      </w:rPr>
    </w:lvl>
    <w:lvl w:ilvl="1" w:tplc="51EC56DC">
      <w:start w:val="1"/>
      <w:numFmt w:val="lowerLetter"/>
      <w:lvlText w:val="%2."/>
      <w:lvlJc w:val="left"/>
      <w:pPr>
        <w:tabs>
          <w:tab w:val="num" w:pos="567"/>
        </w:tabs>
        <w:ind w:left="567" w:hanging="454"/>
      </w:pPr>
      <w:rPr>
        <w:rFonts w:cs="Times New Roman"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68">
    <w:nsid w:val="3C7922A4"/>
    <w:multiLevelType w:val="hybridMultilevel"/>
    <w:tmpl w:val="4A344102"/>
    <w:lvl w:ilvl="0" w:tplc="36B2AB04">
      <w:start w:val="1"/>
      <w:numFmt w:val="bullet"/>
      <w:lvlText w:val=""/>
      <w:lvlJc w:val="left"/>
      <w:pPr>
        <w:tabs>
          <w:tab w:val="num" w:pos="567"/>
        </w:tabs>
        <w:ind w:left="567" w:hanging="454"/>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9">
    <w:nsid w:val="3D6F03C4"/>
    <w:multiLevelType w:val="hybridMultilevel"/>
    <w:tmpl w:val="5B7E48CC"/>
    <w:name w:val="WW8Num523"/>
    <w:lvl w:ilvl="0" w:tplc="302C856A">
      <w:start w:val="1"/>
      <w:numFmt w:val="lowerLetter"/>
      <w:lvlText w:val="%1)"/>
      <w:lvlJc w:val="left"/>
      <w:pPr>
        <w:tabs>
          <w:tab w:val="num" w:pos="1440"/>
        </w:tabs>
        <w:ind w:left="144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70">
    <w:nsid w:val="3EC669B4"/>
    <w:multiLevelType w:val="hybridMultilevel"/>
    <w:tmpl w:val="396EA5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741268"/>
    <w:multiLevelType w:val="hybridMultilevel"/>
    <w:tmpl w:val="88E8AFE0"/>
    <w:lvl w:ilvl="0" w:tplc="9890662E">
      <w:start w:val="1"/>
      <w:numFmt w:val="bullet"/>
      <w:lvlText w:val="-"/>
      <w:lvlJc w:val="left"/>
      <w:pPr>
        <w:ind w:left="720" w:hanging="360"/>
      </w:pPr>
      <w:rPr>
        <w:rFonts w:ascii="Trebuchet MS" w:eastAsia="Times New Roman"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2">
    <w:nsid w:val="407E6E55"/>
    <w:multiLevelType w:val="hybridMultilevel"/>
    <w:tmpl w:val="E1BC6E20"/>
    <w:name w:val="WW8Num20223"/>
    <w:lvl w:ilvl="0" w:tplc="DEDA0738">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73">
    <w:nsid w:val="41B4576A"/>
    <w:multiLevelType w:val="hybridMultilevel"/>
    <w:tmpl w:val="83802A54"/>
    <w:name w:val="WW8Num202222"/>
    <w:lvl w:ilvl="0" w:tplc="BC885572">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74">
    <w:nsid w:val="430970B1"/>
    <w:multiLevelType w:val="hybridMultilevel"/>
    <w:tmpl w:val="272C488A"/>
    <w:lvl w:ilvl="0" w:tplc="E2C0994C">
      <w:start w:val="1"/>
      <w:numFmt w:val="bullet"/>
      <w:lvlText w:val=""/>
      <w:lvlJc w:val="righ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nsid w:val="434144BF"/>
    <w:multiLevelType w:val="hybridMultilevel"/>
    <w:tmpl w:val="5BC0650C"/>
    <w:lvl w:ilvl="0" w:tplc="E8102BEA">
      <w:start w:val="1"/>
      <w:numFmt w:val="lowerLetter"/>
      <w:lvlText w:val="%1)"/>
      <w:lvlJc w:val="right"/>
      <w:pPr>
        <w:tabs>
          <w:tab w:val="num" w:pos="567"/>
        </w:tabs>
        <w:ind w:left="567" w:hanging="454"/>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6">
    <w:nsid w:val="43B81ABA"/>
    <w:multiLevelType w:val="hybridMultilevel"/>
    <w:tmpl w:val="4B78A3FA"/>
    <w:lvl w:ilvl="0" w:tplc="4910531C">
      <w:start w:val="1"/>
      <w:numFmt w:val="lowerLetter"/>
      <w:lvlText w:val="%1."/>
      <w:lvlJc w:val="right"/>
      <w:pPr>
        <w:ind w:left="720" w:hanging="360"/>
      </w:pPr>
      <w:rPr>
        <w:rFonts w:cs="Times New Roman" w:hint="default"/>
        <w:b w:val="0"/>
        <w:i w:val="0"/>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7">
    <w:nsid w:val="445C309B"/>
    <w:multiLevelType w:val="hybridMultilevel"/>
    <w:tmpl w:val="A944337E"/>
    <w:lvl w:ilvl="0" w:tplc="E2C0994C">
      <w:start w:val="1"/>
      <w:numFmt w:val="bullet"/>
      <w:lvlText w:val=""/>
      <w:lvlJc w:val="righ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nsid w:val="473331EC"/>
    <w:multiLevelType w:val="hybridMultilevel"/>
    <w:tmpl w:val="F2BA64BC"/>
    <w:name w:val="WW8Num202222222222222222"/>
    <w:lvl w:ilvl="0" w:tplc="1DD4B004">
      <w:start w:val="1"/>
      <w:numFmt w:val="decimal"/>
      <w:lvlText w:val="%1."/>
      <w:lvlJc w:val="left"/>
      <w:pPr>
        <w:tabs>
          <w:tab w:val="num" w:pos="737"/>
        </w:tabs>
        <w:ind w:left="737" w:hanging="397"/>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79">
    <w:nsid w:val="49C015D8"/>
    <w:multiLevelType w:val="multilevel"/>
    <w:tmpl w:val="5012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49DD6DCF"/>
    <w:multiLevelType w:val="hybridMultilevel"/>
    <w:tmpl w:val="C38E9938"/>
    <w:name w:val="WW8Num2022222222222"/>
    <w:lvl w:ilvl="0" w:tplc="AA1C88B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81">
    <w:nsid w:val="4A1661B2"/>
    <w:multiLevelType w:val="hybridMultilevel"/>
    <w:tmpl w:val="E570AEB8"/>
    <w:lvl w:ilvl="0" w:tplc="4276333C">
      <w:start w:val="1"/>
      <w:numFmt w:val="lowerLetter"/>
      <w:lvlText w:val="%1)"/>
      <w:lvlJc w:val="right"/>
      <w:pPr>
        <w:ind w:left="720" w:hanging="360"/>
      </w:pPr>
      <w:rPr>
        <w:rFonts w:ascii="Trebuchet MS" w:hAnsi="Trebuchet MS" w:cs="Times New Roman" w:hint="default"/>
        <w:b w:val="0"/>
        <w:i w:val="0"/>
      </w:rPr>
    </w:lvl>
    <w:lvl w:ilvl="1" w:tplc="E8CC597C">
      <w:start w:val="1"/>
      <w:numFmt w:val="decimal"/>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2">
    <w:nsid w:val="4AB11F5B"/>
    <w:multiLevelType w:val="hybridMultilevel"/>
    <w:tmpl w:val="23EA468E"/>
    <w:name w:val="WW8Num2022222222"/>
    <w:lvl w:ilvl="0" w:tplc="6188FAFC">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83">
    <w:nsid w:val="4BC0462A"/>
    <w:multiLevelType w:val="hybridMultilevel"/>
    <w:tmpl w:val="316E9214"/>
    <w:name w:val="WW8Num1922422222"/>
    <w:lvl w:ilvl="0" w:tplc="420C2EAA">
      <w:start w:val="4"/>
      <w:numFmt w:val="decimal"/>
      <w:lvlText w:val="%1."/>
      <w:lvlJc w:val="left"/>
      <w:pPr>
        <w:tabs>
          <w:tab w:val="num" w:pos="567"/>
        </w:tabs>
        <w:ind w:left="567" w:hanging="454"/>
      </w:pPr>
      <w:rPr>
        <w:rFonts w:cs="Times New Roman" w:hint="default"/>
      </w:rPr>
    </w:lvl>
    <w:lvl w:ilvl="1" w:tplc="E13C6FDC">
      <w:start w:val="4"/>
      <w:numFmt w:val="decimal"/>
      <w:lvlText w:val="%2."/>
      <w:lvlJc w:val="left"/>
      <w:pPr>
        <w:tabs>
          <w:tab w:val="num" w:pos="567"/>
        </w:tabs>
        <w:ind w:left="567" w:hanging="454"/>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4">
    <w:nsid w:val="4F6C3085"/>
    <w:multiLevelType w:val="hybridMultilevel"/>
    <w:tmpl w:val="D9CE5E32"/>
    <w:name w:val="WW8Num202222222222222"/>
    <w:lvl w:ilvl="0" w:tplc="0E726FA8">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85">
    <w:nsid w:val="4F9B42B1"/>
    <w:multiLevelType w:val="multilevel"/>
    <w:tmpl w:val="A6C66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50A3317B"/>
    <w:multiLevelType w:val="hybridMultilevel"/>
    <w:tmpl w:val="BF3ACA4A"/>
    <w:name w:val="WW8Num20222222222222222"/>
    <w:lvl w:ilvl="0" w:tplc="951CF5F0">
      <w:start w:val="1"/>
      <w:numFmt w:val="lowerLetter"/>
      <w:lvlText w:val="%1."/>
      <w:lvlJc w:val="left"/>
      <w:pPr>
        <w:tabs>
          <w:tab w:val="num" w:pos="567"/>
        </w:tabs>
        <w:ind w:left="567" w:hanging="454"/>
      </w:pPr>
      <w:rPr>
        <w:rFonts w:cs="Times New Roman" w:hint="default"/>
      </w:rPr>
    </w:lvl>
    <w:lvl w:ilvl="1" w:tplc="23E2E87C">
      <w:start w:val="1"/>
      <w:numFmt w:val="lowerLetter"/>
      <w:lvlText w:val="%2."/>
      <w:lvlJc w:val="left"/>
      <w:pPr>
        <w:tabs>
          <w:tab w:val="num" w:pos="567"/>
        </w:tabs>
        <w:ind w:left="567" w:hanging="454"/>
      </w:pPr>
      <w:rPr>
        <w:rFonts w:cs="Times New Roman" w:hint="default"/>
      </w:rPr>
    </w:lvl>
    <w:lvl w:ilvl="2" w:tplc="9E406BD6">
      <w:start w:val="1"/>
      <w:numFmt w:val="decimal"/>
      <w:lvlText w:val="%3."/>
      <w:lvlJc w:val="left"/>
      <w:pPr>
        <w:tabs>
          <w:tab w:val="num" w:pos="737"/>
        </w:tabs>
        <w:ind w:left="737" w:hanging="397"/>
      </w:pPr>
      <w:rPr>
        <w:rFonts w:cs="Times New Roman" w:hint="default"/>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87">
    <w:nsid w:val="510C0BC1"/>
    <w:multiLevelType w:val="hybridMultilevel"/>
    <w:tmpl w:val="9F5E49C2"/>
    <w:name w:val="WW8Num19232"/>
    <w:lvl w:ilvl="0" w:tplc="F3EE83F8">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nsid w:val="51880FD6"/>
    <w:multiLevelType w:val="hybridMultilevel"/>
    <w:tmpl w:val="7228F0CE"/>
    <w:name w:val="WW8Num192322"/>
    <w:lvl w:ilvl="0" w:tplc="4EE8718C">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nsid w:val="51C6524D"/>
    <w:multiLevelType w:val="hybridMultilevel"/>
    <w:tmpl w:val="25D0E1D4"/>
    <w:lvl w:ilvl="0" w:tplc="9520628E">
      <w:start w:val="1"/>
      <w:numFmt w:val="decimal"/>
      <w:lvlText w:val="%1."/>
      <w:lvlJc w:val="righ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0">
    <w:nsid w:val="51DD4299"/>
    <w:multiLevelType w:val="hybridMultilevel"/>
    <w:tmpl w:val="78B66F7C"/>
    <w:lvl w:ilvl="0" w:tplc="3DCC15B8">
      <w:start w:val="1"/>
      <w:numFmt w:val="bullet"/>
      <w:lvlText w:val=""/>
      <w:lvlJc w:val="righ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1">
    <w:nsid w:val="52CE655A"/>
    <w:multiLevelType w:val="multilevel"/>
    <w:tmpl w:val="47F848EE"/>
    <w:name w:val="WW8Num4222223"/>
    <w:lvl w:ilvl="0">
      <w:start w:val="1"/>
      <w:numFmt w:val="decimal"/>
      <w:lvlText w:val="%1."/>
      <w:lvlJc w:val="left"/>
      <w:pPr>
        <w:tabs>
          <w:tab w:val="num" w:pos="510"/>
        </w:tabs>
        <w:ind w:left="510" w:hanging="397"/>
      </w:pPr>
      <w:rPr>
        <w:rFonts w:cs="Times New Roman" w:hint="default"/>
      </w:rPr>
    </w:lvl>
    <w:lvl w:ilvl="1">
      <w:start w:val="1"/>
      <w:numFmt w:val="decimal"/>
      <w:isLgl/>
      <w:lvlText w:val="%1.%2."/>
      <w:lvlJc w:val="left"/>
      <w:pPr>
        <w:tabs>
          <w:tab w:val="num" w:pos="833"/>
        </w:tabs>
        <w:ind w:left="833" w:hanging="720"/>
      </w:pPr>
      <w:rPr>
        <w:rFonts w:cs="Times New Roman" w:hint="default"/>
      </w:rPr>
    </w:lvl>
    <w:lvl w:ilvl="2">
      <w:start w:val="1"/>
      <w:numFmt w:val="decimal"/>
      <w:isLgl/>
      <w:lvlText w:val="%1.%2.%3."/>
      <w:lvlJc w:val="left"/>
      <w:pPr>
        <w:tabs>
          <w:tab w:val="num" w:pos="833"/>
        </w:tabs>
        <w:ind w:left="833" w:hanging="720"/>
      </w:pPr>
      <w:rPr>
        <w:rFonts w:cs="Times New Roman" w:hint="default"/>
      </w:rPr>
    </w:lvl>
    <w:lvl w:ilvl="3">
      <w:start w:val="1"/>
      <w:numFmt w:val="decimal"/>
      <w:isLgl/>
      <w:lvlText w:val="%1.%2.%3.%4."/>
      <w:lvlJc w:val="left"/>
      <w:pPr>
        <w:tabs>
          <w:tab w:val="num" w:pos="1193"/>
        </w:tabs>
        <w:ind w:left="1193" w:hanging="1080"/>
      </w:pPr>
      <w:rPr>
        <w:rFonts w:cs="Times New Roman" w:hint="default"/>
      </w:rPr>
    </w:lvl>
    <w:lvl w:ilvl="4">
      <w:start w:val="1"/>
      <w:numFmt w:val="decimal"/>
      <w:isLgl/>
      <w:lvlText w:val="%1.%2.%3.%4.%5."/>
      <w:lvlJc w:val="left"/>
      <w:pPr>
        <w:tabs>
          <w:tab w:val="num" w:pos="1553"/>
        </w:tabs>
        <w:ind w:left="1553" w:hanging="1440"/>
      </w:pPr>
      <w:rPr>
        <w:rFonts w:cs="Times New Roman" w:hint="default"/>
      </w:rPr>
    </w:lvl>
    <w:lvl w:ilvl="5">
      <w:start w:val="1"/>
      <w:numFmt w:val="decimal"/>
      <w:isLgl/>
      <w:lvlText w:val="%1.%2.%3.%4.%5.%6."/>
      <w:lvlJc w:val="left"/>
      <w:pPr>
        <w:tabs>
          <w:tab w:val="num" w:pos="1553"/>
        </w:tabs>
        <w:ind w:left="1553" w:hanging="1440"/>
      </w:pPr>
      <w:rPr>
        <w:rFonts w:cs="Times New Roman" w:hint="default"/>
      </w:rPr>
    </w:lvl>
    <w:lvl w:ilvl="6">
      <w:start w:val="1"/>
      <w:numFmt w:val="decimal"/>
      <w:isLgl/>
      <w:lvlText w:val="%1.%2.%3.%4.%5.%6.%7."/>
      <w:lvlJc w:val="left"/>
      <w:pPr>
        <w:tabs>
          <w:tab w:val="num" w:pos="1913"/>
        </w:tabs>
        <w:ind w:left="1913" w:hanging="1800"/>
      </w:pPr>
      <w:rPr>
        <w:rFonts w:cs="Times New Roman" w:hint="default"/>
      </w:rPr>
    </w:lvl>
    <w:lvl w:ilvl="7">
      <w:start w:val="1"/>
      <w:numFmt w:val="decimal"/>
      <w:isLgl/>
      <w:lvlText w:val="%1.%2.%3.%4.%5.%6.%7.%8."/>
      <w:lvlJc w:val="left"/>
      <w:pPr>
        <w:tabs>
          <w:tab w:val="num" w:pos="2273"/>
        </w:tabs>
        <w:ind w:left="2273" w:hanging="2160"/>
      </w:pPr>
      <w:rPr>
        <w:rFonts w:cs="Times New Roman" w:hint="default"/>
      </w:rPr>
    </w:lvl>
    <w:lvl w:ilvl="8">
      <w:start w:val="1"/>
      <w:numFmt w:val="decimal"/>
      <w:isLgl/>
      <w:lvlText w:val="%1.%2.%3.%4.%5.%6.%7.%8.%9."/>
      <w:lvlJc w:val="left"/>
      <w:pPr>
        <w:tabs>
          <w:tab w:val="num" w:pos="2273"/>
        </w:tabs>
        <w:ind w:left="2273" w:hanging="2160"/>
      </w:pPr>
      <w:rPr>
        <w:rFonts w:cs="Times New Roman" w:hint="default"/>
      </w:rPr>
    </w:lvl>
  </w:abstractNum>
  <w:abstractNum w:abstractNumId="92">
    <w:nsid w:val="53CF6B71"/>
    <w:multiLevelType w:val="hybridMultilevel"/>
    <w:tmpl w:val="5B542314"/>
    <w:name w:val="WW8Num192242"/>
    <w:lvl w:ilvl="0" w:tplc="12B63A5E">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3">
    <w:nsid w:val="540E5E5A"/>
    <w:multiLevelType w:val="multilevel"/>
    <w:tmpl w:val="F63E4374"/>
    <w:lvl w:ilvl="0">
      <w:start w:val="4"/>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4">
    <w:nsid w:val="543076BF"/>
    <w:multiLevelType w:val="hybridMultilevel"/>
    <w:tmpl w:val="9264B11C"/>
    <w:name w:val="WW8Num2032222222"/>
    <w:lvl w:ilvl="0" w:tplc="238AA60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95">
    <w:nsid w:val="547716F1"/>
    <w:multiLevelType w:val="hybridMultilevel"/>
    <w:tmpl w:val="E9F84ED2"/>
    <w:lvl w:ilvl="0" w:tplc="7F94DCC8">
      <w:start w:val="1"/>
      <w:numFmt w:val="bullet"/>
      <w:lvlText w:val=""/>
      <w:lvlJc w:val="right"/>
      <w:pPr>
        <w:ind w:left="1854" w:hanging="360"/>
      </w:pPr>
      <w:rPr>
        <w:rFonts w:ascii="Symbol" w:hAnsi="Symbol" w:hint="default"/>
        <w:b/>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96">
    <w:nsid w:val="550D14B7"/>
    <w:multiLevelType w:val="multilevel"/>
    <w:tmpl w:val="674E7E7A"/>
    <w:name w:val="WW8Num422222"/>
    <w:lvl w:ilvl="0">
      <w:start w:val="1"/>
      <w:numFmt w:val="decimal"/>
      <w:lvlText w:val="%1."/>
      <w:lvlJc w:val="left"/>
      <w:pPr>
        <w:tabs>
          <w:tab w:val="num" w:pos="567"/>
        </w:tabs>
        <w:ind w:left="567" w:hanging="454"/>
      </w:pPr>
      <w:rPr>
        <w:rFonts w:ascii="Trebuchet MS" w:eastAsia="Times New Roman" w:hAnsi="Trebuchet MS" w:cs="Times New Roman" w:hint="default"/>
      </w:rPr>
    </w:lvl>
    <w:lvl w:ilvl="1">
      <w:start w:val="3"/>
      <w:numFmt w:val="decimal"/>
      <w:isLgl/>
      <w:lvlText w:val="%1.%2."/>
      <w:lvlJc w:val="left"/>
      <w:pPr>
        <w:tabs>
          <w:tab w:val="num" w:pos="833"/>
        </w:tabs>
        <w:ind w:left="833" w:hanging="720"/>
      </w:pPr>
      <w:rPr>
        <w:rFonts w:cs="Times New Roman" w:hint="default"/>
      </w:rPr>
    </w:lvl>
    <w:lvl w:ilvl="2">
      <w:start w:val="1"/>
      <w:numFmt w:val="decimal"/>
      <w:isLgl/>
      <w:lvlText w:val="%1.%2.%3."/>
      <w:lvlJc w:val="left"/>
      <w:pPr>
        <w:tabs>
          <w:tab w:val="num" w:pos="833"/>
        </w:tabs>
        <w:ind w:left="833" w:hanging="720"/>
      </w:pPr>
      <w:rPr>
        <w:rFonts w:cs="Times New Roman" w:hint="default"/>
      </w:rPr>
    </w:lvl>
    <w:lvl w:ilvl="3">
      <w:start w:val="1"/>
      <w:numFmt w:val="decimal"/>
      <w:isLgl/>
      <w:lvlText w:val="%1.%2.%3.%4."/>
      <w:lvlJc w:val="left"/>
      <w:pPr>
        <w:tabs>
          <w:tab w:val="num" w:pos="1193"/>
        </w:tabs>
        <w:ind w:left="1193" w:hanging="1080"/>
      </w:pPr>
      <w:rPr>
        <w:rFonts w:cs="Times New Roman" w:hint="default"/>
      </w:rPr>
    </w:lvl>
    <w:lvl w:ilvl="4">
      <w:start w:val="1"/>
      <w:numFmt w:val="decimal"/>
      <w:isLgl/>
      <w:lvlText w:val="%1.%2.%3.%4.%5."/>
      <w:lvlJc w:val="left"/>
      <w:pPr>
        <w:tabs>
          <w:tab w:val="num" w:pos="1553"/>
        </w:tabs>
        <w:ind w:left="1553" w:hanging="1440"/>
      </w:pPr>
      <w:rPr>
        <w:rFonts w:cs="Times New Roman" w:hint="default"/>
      </w:rPr>
    </w:lvl>
    <w:lvl w:ilvl="5">
      <w:start w:val="1"/>
      <w:numFmt w:val="decimal"/>
      <w:isLgl/>
      <w:lvlText w:val="%1.%2.%3.%4.%5.%6."/>
      <w:lvlJc w:val="left"/>
      <w:pPr>
        <w:tabs>
          <w:tab w:val="num" w:pos="1553"/>
        </w:tabs>
        <w:ind w:left="1553" w:hanging="1440"/>
      </w:pPr>
      <w:rPr>
        <w:rFonts w:cs="Times New Roman" w:hint="default"/>
      </w:rPr>
    </w:lvl>
    <w:lvl w:ilvl="6">
      <w:start w:val="1"/>
      <w:numFmt w:val="decimal"/>
      <w:isLgl/>
      <w:lvlText w:val="%1.%2.%3.%4.%5.%6.%7."/>
      <w:lvlJc w:val="left"/>
      <w:pPr>
        <w:tabs>
          <w:tab w:val="num" w:pos="1913"/>
        </w:tabs>
        <w:ind w:left="1913" w:hanging="1800"/>
      </w:pPr>
      <w:rPr>
        <w:rFonts w:cs="Times New Roman" w:hint="default"/>
      </w:rPr>
    </w:lvl>
    <w:lvl w:ilvl="7">
      <w:start w:val="1"/>
      <w:numFmt w:val="decimal"/>
      <w:isLgl/>
      <w:lvlText w:val="%1.%2.%3.%4.%5.%6.%7.%8."/>
      <w:lvlJc w:val="left"/>
      <w:pPr>
        <w:tabs>
          <w:tab w:val="num" w:pos="2273"/>
        </w:tabs>
        <w:ind w:left="2273" w:hanging="2160"/>
      </w:pPr>
      <w:rPr>
        <w:rFonts w:cs="Times New Roman" w:hint="default"/>
      </w:rPr>
    </w:lvl>
    <w:lvl w:ilvl="8">
      <w:start w:val="1"/>
      <w:numFmt w:val="decimal"/>
      <w:isLgl/>
      <w:lvlText w:val="%1.%2.%3.%4.%5.%6.%7.%8.%9."/>
      <w:lvlJc w:val="left"/>
      <w:pPr>
        <w:tabs>
          <w:tab w:val="num" w:pos="2273"/>
        </w:tabs>
        <w:ind w:left="2273" w:hanging="2160"/>
      </w:pPr>
      <w:rPr>
        <w:rFonts w:cs="Times New Roman" w:hint="default"/>
      </w:rPr>
    </w:lvl>
  </w:abstractNum>
  <w:abstractNum w:abstractNumId="97">
    <w:nsid w:val="570B0843"/>
    <w:multiLevelType w:val="hybridMultilevel"/>
    <w:tmpl w:val="4550A34A"/>
    <w:name w:val="WW8Num20222"/>
    <w:lvl w:ilvl="0" w:tplc="E1BC777A">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98">
    <w:nsid w:val="5788329A"/>
    <w:multiLevelType w:val="hybridMultilevel"/>
    <w:tmpl w:val="D1AA0CC6"/>
    <w:lvl w:ilvl="0" w:tplc="AA9CA122">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9">
    <w:nsid w:val="582E18E1"/>
    <w:multiLevelType w:val="hybridMultilevel"/>
    <w:tmpl w:val="5EC88300"/>
    <w:name w:val="WW8Num422223"/>
    <w:lvl w:ilvl="0" w:tplc="F7E801BE">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00">
    <w:nsid w:val="584630BE"/>
    <w:multiLevelType w:val="hybridMultilevel"/>
    <w:tmpl w:val="39945C6A"/>
    <w:lvl w:ilvl="0" w:tplc="448AE630">
      <w:start w:val="1"/>
      <w:numFmt w:val="lowerLetter"/>
      <w:lvlText w:val="%1."/>
      <w:lvlJc w:val="right"/>
      <w:pPr>
        <w:ind w:left="720" w:hanging="360"/>
      </w:pPr>
      <w:rPr>
        <w:rFonts w:cs="Times New Roman" w:hint="default"/>
        <w:b/>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1">
    <w:nsid w:val="586A28D0"/>
    <w:multiLevelType w:val="hybridMultilevel"/>
    <w:tmpl w:val="F01E42AA"/>
    <w:lvl w:ilvl="0" w:tplc="04EC2334">
      <w:start w:val="1"/>
      <w:numFmt w:val="lowerLetter"/>
      <w:lvlText w:val="%1."/>
      <w:lvlJc w:val="right"/>
      <w:pPr>
        <w:ind w:left="720" w:hanging="360"/>
      </w:pPr>
      <w:rPr>
        <w:rFonts w:cs="Times New Roman" w:hint="default"/>
        <w:b w:val="0"/>
        <w:i w:val="0"/>
      </w:rPr>
    </w:lvl>
    <w:lvl w:ilvl="1" w:tplc="04180019" w:tentative="1">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2">
    <w:nsid w:val="5A73356F"/>
    <w:multiLevelType w:val="hybridMultilevel"/>
    <w:tmpl w:val="2F98464A"/>
    <w:name w:val="WW8Num20222222222222"/>
    <w:lvl w:ilvl="0" w:tplc="6D3E6950">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03">
    <w:nsid w:val="5AD2761B"/>
    <w:multiLevelType w:val="hybridMultilevel"/>
    <w:tmpl w:val="9CB0AA12"/>
    <w:lvl w:ilvl="0" w:tplc="AA9CA122">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4">
    <w:nsid w:val="5AFD5AC6"/>
    <w:multiLevelType w:val="hybridMultilevel"/>
    <w:tmpl w:val="583EBD74"/>
    <w:lvl w:ilvl="0" w:tplc="91B09BFA">
      <w:start w:val="1"/>
      <w:numFmt w:val="bullet"/>
      <w:lvlText w:val=""/>
      <w:lvlJc w:val="left"/>
      <w:pPr>
        <w:tabs>
          <w:tab w:val="num" w:pos="567"/>
        </w:tabs>
        <w:ind w:left="567" w:hanging="454"/>
      </w:pPr>
      <w:rPr>
        <w:rFonts w:ascii="Symbol" w:hAnsi="Symbol" w:hint="default"/>
        <w:color w:val="auto"/>
      </w:rPr>
    </w:lvl>
    <w:lvl w:ilvl="1" w:tplc="04170003" w:tentative="1">
      <w:start w:val="1"/>
      <w:numFmt w:val="bullet"/>
      <w:lvlText w:val="o"/>
      <w:lvlJc w:val="left"/>
      <w:pPr>
        <w:tabs>
          <w:tab w:val="num" w:pos="2160"/>
        </w:tabs>
        <w:ind w:left="2160" w:hanging="360"/>
      </w:pPr>
      <w:rPr>
        <w:rFonts w:ascii="Courier New" w:hAnsi="Courier New" w:hint="default"/>
      </w:rPr>
    </w:lvl>
    <w:lvl w:ilvl="2" w:tplc="04170005" w:tentative="1">
      <w:start w:val="1"/>
      <w:numFmt w:val="bullet"/>
      <w:lvlText w:val=""/>
      <w:lvlJc w:val="left"/>
      <w:pPr>
        <w:tabs>
          <w:tab w:val="num" w:pos="2880"/>
        </w:tabs>
        <w:ind w:left="2880" w:hanging="360"/>
      </w:pPr>
      <w:rPr>
        <w:rFonts w:ascii="Wingdings" w:hAnsi="Wingdings" w:hint="default"/>
      </w:rPr>
    </w:lvl>
    <w:lvl w:ilvl="3" w:tplc="04170001" w:tentative="1">
      <w:start w:val="1"/>
      <w:numFmt w:val="bullet"/>
      <w:lvlText w:val=""/>
      <w:lvlJc w:val="left"/>
      <w:pPr>
        <w:tabs>
          <w:tab w:val="num" w:pos="3600"/>
        </w:tabs>
        <w:ind w:left="3600" w:hanging="360"/>
      </w:pPr>
      <w:rPr>
        <w:rFonts w:ascii="Symbol" w:hAnsi="Symbol" w:hint="default"/>
      </w:rPr>
    </w:lvl>
    <w:lvl w:ilvl="4" w:tplc="04170003" w:tentative="1">
      <w:start w:val="1"/>
      <w:numFmt w:val="bullet"/>
      <w:lvlText w:val="o"/>
      <w:lvlJc w:val="left"/>
      <w:pPr>
        <w:tabs>
          <w:tab w:val="num" w:pos="4320"/>
        </w:tabs>
        <w:ind w:left="4320" w:hanging="360"/>
      </w:pPr>
      <w:rPr>
        <w:rFonts w:ascii="Courier New" w:hAnsi="Courier New" w:hint="default"/>
      </w:rPr>
    </w:lvl>
    <w:lvl w:ilvl="5" w:tplc="04170005" w:tentative="1">
      <w:start w:val="1"/>
      <w:numFmt w:val="bullet"/>
      <w:lvlText w:val=""/>
      <w:lvlJc w:val="left"/>
      <w:pPr>
        <w:tabs>
          <w:tab w:val="num" w:pos="5040"/>
        </w:tabs>
        <w:ind w:left="5040" w:hanging="360"/>
      </w:pPr>
      <w:rPr>
        <w:rFonts w:ascii="Wingdings" w:hAnsi="Wingdings" w:hint="default"/>
      </w:rPr>
    </w:lvl>
    <w:lvl w:ilvl="6" w:tplc="04170001" w:tentative="1">
      <w:start w:val="1"/>
      <w:numFmt w:val="bullet"/>
      <w:lvlText w:val=""/>
      <w:lvlJc w:val="left"/>
      <w:pPr>
        <w:tabs>
          <w:tab w:val="num" w:pos="5760"/>
        </w:tabs>
        <w:ind w:left="5760" w:hanging="360"/>
      </w:pPr>
      <w:rPr>
        <w:rFonts w:ascii="Symbol" w:hAnsi="Symbol" w:hint="default"/>
      </w:rPr>
    </w:lvl>
    <w:lvl w:ilvl="7" w:tplc="04170003" w:tentative="1">
      <w:start w:val="1"/>
      <w:numFmt w:val="bullet"/>
      <w:lvlText w:val="o"/>
      <w:lvlJc w:val="left"/>
      <w:pPr>
        <w:tabs>
          <w:tab w:val="num" w:pos="6480"/>
        </w:tabs>
        <w:ind w:left="6480" w:hanging="360"/>
      </w:pPr>
      <w:rPr>
        <w:rFonts w:ascii="Courier New" w:hAnsi="Courier New" w:hint="default"/>
      </w:rPr>
    </w:lvl>
    <w:lvl w:ilvl="8" w:tplc="04170005" w:tentative="1">
      <w:start w:val="1"/>
      <w:numFmt w:val="bullet"/>
      <w:lvlText w:val=""/>
      <w:lvlJc w:val="left"/>
      <w:pPr>
        <w:tabs>
          <w:tab w:val="num" w:pos="7200"/>
        </w:tabs>
        <w:ind w:left="7200" w:hanging="360"/>
      </w:pPr>
      <w:rPr>
        <w:rFonts w:ascii="Wingdings" w:hAnsi="Wingdings" w:hint="default"/>
      </w:rPr>
    </w:lvl>
  </w:abstractNum>
  <w:abstractNum w:abstractNumId="105">
    <w:nsid w:val="5B255A2B"/>
    <w:multiLevelType w:val="hybridMultilevel"/>
    <w:tmpl w:val="E9B0A8C8"/>
    <w:name w:val="WW8Num202222222222"/>
    <w:lvl w:ilvl="0" w:tplc="722A4B9C">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06">
    <w:nsid w:val="5CC9511C"/>
    <w:multiLevelType w:val="multilevel"/>
    <w:tmpl w:val="CA387C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7">
    <w:nsid w:val="5DAF4C7F"/>
    <w:multiLevelType w:val="hybridMultilevel"/>
    <w:tmpl w:val="E95AC064"/>
    <w:name w:val="WW8Num192"/>
    <w:lvl w:ilvl="0" w:tplc="CD24549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nsid w:val="5DD50E98"/>
    <w:multiLevelType w:val="hybridMultilevel"/>
    <w:tmpl w:val="34B80784"/>
    <w:name w:val="WW8Num1922422"/>
    <w:lvl w:ilvl="0" w:tplc="90687032">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9">
    <w:nsid w:val="5F377B25"/>
    <w:multiLevelType w:val="hybridMultilevel"/>
    <w:tmpl w:val="F8104002"/>
    <w:name w:val="WW8Num20222222222"/>
    <w:lvl w:ilvl="0" w:tplc="7E98FB5C">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10">
    <w:nsid w:val="603E641E"/>
    <w:multiLevelType w:val="hybridMultilevel"/>
    <w:tmpl w:val="3B1AB3E0"/>
    <w:lvl w:ilvl="0" w:tplc="AA9CA122">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1">
    <w:nsid w:val="63B43D72"/>
    <w:multiLevelType w:val="multilevel"/>
    <w:tmpl w:val="EE54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648C1351"/>
    <w:multiLevelType w:val="multilevel"/>
    <w:tmpl w:val="6C00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655D73C6"/>
    <w:multiLevelType w:val="hybridMultilevel"/>
    <w:tmpl w:val="D6482D66"/>
    <w:lvl w:ilvl="0" w:tplc="A9D0316E">
      <w:start w:val="1"/>
      <w:numFmt w:val="lowerLetter"/>
      <w:lvlText w:val="%1)"/>
      <w:lvlJc w:val="right"/>
      <w:pPr>
        <w:tabs>
          <w:tab w:val="num" w:pos="567"/>
        </w:tabs>
        <w:ind w:left="567" w:hanging="454"/>
      </w:pPr>
      <w:rPr>
        <w:rFonts w:ascii="Trebuchet MS" w:hAnsi="Trebuchet M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4">
    <w:nsid w:val="661A4F81"/>
    <w:multiLevelType w:val="hybridMultilevel"/>
    <w:tmpl w:val="F190C6A4"/>
    <w:name w:val="WW8Num2022222222222222"/>
    <w:lvl w:ilvl="0" w:tplc="03A08F48">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15">
    <w:nsid w:val="66DB3755"/>
    <w:multiLevelType w:val="hybridMultilevel"/>
    <w:tmpl w:val="6F265C70"/>
    <w:lvl w:ilvl="0" w:tplc="D00A918C">
      <w:start w:val="1"/>
      <w:numFmt w:val="lowerLetter"/>
      <w:lvlText w:val="%1)"/>
      <w:lvlJc w:val="right"/>
      <w:pPr>
        <w:tabs>
          <w:tab w:val="num" w:pos="596"/>
        </w:tabs>
        <w:ind w:left="596" w:hanging="454"/>
      </w:pPr>
      <w:rPr>
        <w:rFonts w:ascii="Trebuchet MS" w:hAnsi="Trebuchet MS" w:cs="Times New Roman" w:hint="default"/>
        <w:b w:val="0"/>
        <w:i w:val="0"/>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nsid w:val="66EF25C8"/>
    <w:multiLevelType w:val="hybridMultilevel"/>
    <w:tmpl w:val="3406540C"/>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7">
    <w:nsid w:val="670F78DF"/>
    <w:multiLevelType w:val="hybridMultilevel"/>
    <w:tmpl w:val="BAEC64D2"/>
    <w:name w:val="WW8Num192332"/>
    <w:lvl w:ilvl="0" w:tplc="ECF8A1C6">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8">
    <w:nsid w:val="6755664B"/>
    <w:multiLevelType w:val="hybridMultilevel"/>
    <w:tmpl w:val="4802C286"/>
    <w:lvl w:ilvl="0" w:tplc="AA9CA122">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9">
    <w:nsid w:val="678C3C7A"/>
    <w:multiLevelType w:val="hybridMultilevel"/>
    <w:tmpl w:val="BBC63152"/>
    <w:lvl w:ilvl="0" w:tplc="5C1E64AE">
      <w:start w:val="1"/>
      <w:numFmt w:val="lowerLetter"/>
      <w:lvlText w:val="%1)"/>
      <w:lvlJc w:val="right"/>
      <w:pPr>
        <w:tabs>
          <w:tab w:val="num" w:pos="720"/>
        </w:tabs>
        <w:ind w:left="720" w:hanging="360"/>
      </w:pPr>
      <w:rPr>
        <w:rFonts w:cs="Times New Roman" w:hint="default"/>
        <w:b/>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nsid w:val="68A603AD"/>
    <w:multiLevelType w:val="hybridMultilevel"/>
    <w:tmpl w:val="75165034"/>
    <w:name w:val="WW8Num19224222"/>
    <w:lvl w:ilvl="0" w:tplc="EDCEBAFC">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nsid w:val="68F310F1"/>
    <w:multiLevelType w:val="hybridMultilevel"/>
    <w:tmpl w:val="608070CA"/>
    <w:lvl w:ilvl="0" w:tplc="FF086DE4">
      <w:start w:val="1"/>
      <w:numFmt w:val="lowerLetter"/>
      <w:lvlText w:val="%1)"/>
      <w:lvlJc w:val="righ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2">
    <w:nsid w:val="69715157"/>
    <w:multiLevelType w:val="hybridMultilevel"/>
    <w:tmpl w:val="66821F66"/>
    <w:name w:val="WW8Num203"/>
    <w:lvl w:ilvl="0" w:tplc="8814EB8A">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23">
    <w:nsid w:val="69B20D68"/>
    <w:multiLevelType w:val="hybridMultilevel"/>
    <w:tmpl w:val="0706F246"/>
    <w:name w:val="WW8Num2022322"/>
    <w:lvl w:ilvl="0" w:tplc="49328A8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24">
    <w:nsid w:val="6B0E3AFB"/>
    <w:multiLevelType w:val="hybridMultilevel"/>
    <w:tmpl w:val="DF6A945A"/>
    <w:lvl w:ilvl="0" w:tplc="187A5EF2">
      <w:start w:val="1"/>
      <w:numFmt w:val="lowerLetter"/>
      <w:lvlText w:val="%1)"/>
      <w:lvlJc w:val="right"/>
      <w:pPr>
        <w:ind w:left="720" w:hanging="360"/>
      </w:pPr>
      <w:rPr>
        <w:rFonts w:ascii="Trebuchet MS" w:hAnsi="Trebuchet MS" w:cs="Times New Roman" w:hint="default"/>
        <w:b/>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5">
    <w:nsid w:val="6B18519F"/>
    <w:multiLevelType w:val="hybridMultilevel"/>
    <w:tmpl w:val="F036C69C"/>
    <w:name w:val="WW8Num2032"/>
    <w:lvl w:ilvl="0" w:tplc="80D29BB4">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26">
    <w:nsid w:val="6CCD3467"/>
    <w:multiLevelType w:val="hybridMultilevel"/>
    <w:tmpl w:val="DAC8E206"/>
    <w:lvl w:ilvl="0" w:tplc="A3101D8C">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7">
    <w:nsid w:val="6E224C39"/>
    <w:multiLevelType w:val="hybridMultilevel"/>
    <w:tmpl w:val="73342444"/>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8">
    <w:nsid w:val="6E922F62"/>
    <w:multiLevelType w:val="hybridMultilevel"/>
    <w:tmpl w:val="516AA656"/>
    <w:lvl w:ilvl="0" w:tplc="C128D2D2">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01C2ED5"/>
    <w:multiLevelType w:val="hybridMultilevel"/>
    <w:tmpl w:val="973EA1C6"/>
    <w:lvl w:ilvl="0" w:tplc="FF086DE4">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0">
    <w:nsid w:val="70262EDF"/>
    <w:multiLevelType w:val="hybridMultilevel"/>
    <w:tmpl w:val="490CC354"/>
    <w:name w:val="WW8Num2022222222222222222"/>
    <w:lvl w:ilvl="0" w:tplc="F752C826">
      <w:start w:val="1"/>
      <w:numFmt w:val="decimal"/>
      <w:lvlText w:val="%1."/>
      <w:lvlJc w:val="left"/>
      <w:pPr>
        <w:tabs>
          <w:tab w:val="num" w:pos="567"/>
        </w:tabs>
        <w:ind w:left="567" w:hanging="454"/>
      </w:pPr>
      <w:rPr>
        <w:rFonts w:cs="Times New Roman" w:hint="default"/>
      </w:rPr>
    </w:lvl>
    <w:lvl w:ilvl="1" w:tplc="04180019">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1">
    <w:nsid w:val="707F1AA4"/>
    <w:multiLevelType w:val="multilevel"/>
    <w:tmpl w:val="86B0A57A"/>
    <w:lvl w:ilvl="0">
      <w:start w:val="5"/>
      <w:numFmt w:val="decimal"/>
      <w:lvlText w:val="%1."/>
      <w:lvlJc w:val="left"/>
      <w:pPr>
        <w:ind w:left="432" w:hanging="432"/>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2">
    <w:nsid w:val="723B02A9"/>
    <w:multiLevelType w:val="hybridMultilevel"/>
    <w:tmpl w:val="DE808BA8"/>
    <w:lvl w:ilvl="0" w:tplc="15B4EC3C">
      <w:start w:val="1"/>
      <w:numFmt w:val="lowerLetter"/>
      <w:lvlText w:val="%1."/>
      <w:lvlJc w:val="right"/>
      <w:pPr>
        <w:ind w:left="720" w:hanging="360"/>
      </w:pPr>
      <w:rPr>
        <w:rFonts w:cs="Times New Roman" w:hint="default"/>
        <w:b w:val="0"/>
        <w:i w:val="0"/>
      </w:rPr>
    </w:lvl>
    <w:lvl w:ilvl="1" w:tplc="04180019" w:tentative="1">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3">
    <w:nsid w:val="72AE60DC"/>
    <w:multiLevelType w:val="hybridMultilevel"/>
    <w:tmpl w:val="7722DCB4"/>
    <w:lvl w:ilvl="0" w:tplc="E18696BE">
      <w:start w:val="1"/>
      <w:numFmt w:val="lowerLetter"/>
      <w:lvlText w:val="%1."/>
      <w:lvlJc w:val="righ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4">
    <w:nsid w:val="739B406F"/>
    <w:multiLevelType w:val="multilevel"/>
    <w:tmpl w:val="6938074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5">
    <w:nsid w:val="74566524"/>
    <w:multiLevelType w:val="hybridMultilevel"/>
    <w:tmpl w:val="C0A29F52"/>
    <w:name w:val="WW8Num203222223"/>
    <w:lvl w:ilvl="0" w:tplc="3964F91E">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6">
    <w:nsid w:val="74EA00D7"/>
    <w:multiLevelType w:val="hybridMultilevel"/>
    <w:tmpl w:val="DF72AC62"/>
    <w:name w:val="WW8Num203222"/>
    <w:lvl w:ilvl="0" w:tplc="9C06396A">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7">
    <w:nsid w:val="76526E35"/>
    <w:multiLevelType w:val="hybridMultilevel"/>
    <w:tmpl w:val="703AFC3C"/>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8">
    <w:nsid w:val="76A60D91"/>
    <w:multiLevelType w:val="hybridMultilevel"/>
    <w:tmpl w:val="706AF62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9">
    <w:nsid w:val="79033669"/>
    <w:multiLevelType w:val="hybridMultilevel"/>
    <w:tmpl w:val="17BAB612"/>
    <w:name w:val="WW8Num19232222"/>
    <w:lvl w:ilvl="0" w:tplc="92623AB8">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0">
    <w:nsid w:val="79087723"/>
    <w:multiLevelType w:val="hybridMultilevel"/>
    <w:tmpl w:val="8FB0C03E"/>
    <w:name w:val="WW8Num2022"/>
    <w:lvl w:ilvl="0" w:tplc="B3B8266A">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41">
    <w:nsid w:val="7B16562A"/>
    <w:multiLevelType w:val="hybridMultilevel"/>
    <w:tmpl w:val="E96A2B6E"/>
    <w:name w:val="WW8Num52"/>
    <w:lvl w:ilvl="0" w:tplc="9364F5F0">
      <w:start w:val="3"/>
      <w:numFmt w:val="lowerLetter"/>
      <w:lvlText w:val="%1)"/>
      <w:lvlJc w:val="left"/>
      <w:pPr>
        <w:tabs>
          <w:tab w:val="num" w:pos="360"/>
        </w:tabs>
        <w:ind w:left="360" w:hanging="360"/>
      </w:pPr>
      <w:rPr>
        <w:rFonts w:cs="Times New Roman" w:hint="default"/>
      </w:rPr>
    </w:lvl>
    <w:lvl w:ilvl="1" w:tplc="38CA0560">
      <w:start w:val="3"/>
      <w:numFmt w:val="lowerLetter"/>
      <w:lvlText w:val="%2)"/>
      <w:lvlJc w:val="left"/>
      <w:pPr>
        <w:tabs>
          <w:tab w:val="num" w:pos="1440"/>
        </w:tabs>
        <w:ind w:left="1440" w:hanging="360"/>
      </w:pPr>
      <w:rPr>
        <w:rFonts w:cs="Times New Roman"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42">
    <w:nsid w:val="7BC91E0D"/>
    <w:multiLevelType w:val="hybridMultilevel"/>
    <w:tmpl w:val="239ED12A"/>
    <w:name w:val="WW8Num19233"/>
    <w:lvl w:ilvl="0" w:tplc="019891C0">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3">
    <w:nsid w:val="7BE138D5"/>
    <w:multiLevelType w:val="hybridMultilevel"/>
    <w:tmpl w:val="3C446F82"/>
    <w:lvl w:ilvl="0" w:tplc="D1A062F8">
      <w:start w:val="1"/>
      <w:numFmt w:val="lowerLetter"/>
      <w:lvlText w:val="%1)"/>
      <w:lvlJc w:val="right"/>
      <w:pPr>
        <w:tabs>
          <w:tab w:val="num" w:pos="567"/>
        </w:tabs>
        <w:ind w:left="567" w:hanging="454"/>
      </w:pPr>
      <w:rPr>
        <w:rFonts w:ascii="Trebuchet MS" w:hAnsi="Trebuchet MS" w:cs="Times New Roman" w:hint="default"/>
        <w:b/>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4">
    <w:nsid w:val="7C9E0A1B"/>
    <w:multiLevelType w:val="hybridMultilevel"/>
    <w:tmpl w:val="A08A5190"/>
    <w:name w:val="WW8Num202232"/>
    <w:lvl w:ilvl="0" w:tplc="37F2CE0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45">
    <w:nsid w:val="7CF353BD"/>
    <w:multiLevelType w:val="hybridMultilevel"/>
    <w:tmpl w:val="87600BCA"/>
    <w:name w:val="WW8Num20322"/>
    <w:lvl w:ilvl="0" w:tplc="C00E80F4">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46">
    <w:nsid w:val="7D86474B"/>
    <w:multiLevelType w:val="hybridMultilevel"/>
    <w:tmpl w:val="940E78DE"/>
    <w:lvl w:ilvl="0" w:tplc="8C16D010">
      <w:start w:val="1"/>
      <w:numFmt w:val="decimal"/>
      <w:lvlText w:val="%1."/>
      <w:lvlJc w:val="righ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7">
    <w:nsid w:val="7DCF477B"/>
    <w:multiLevelType w:val="hybridMultilevel"/>
    <w:tmpl w:val="E062C2F8"/>
    <w:lvl w:ilvl="0" w:tplc="1952E68A">
      <w:start w:val="1"/>
      <w:numFmt w:val="lowerLetter"/>
      <w:lvlText w:val="%1)"/>
      <w:lvlJc w:val="right"/>
      <w:pPr>
        <w:tabs>
          <w:tab w:val="num" w:pos="567"/>
        </w:tabs>
        <w:ind w:left="567" w:hanging="454"/>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19"/>
  </w:num>
  <w:num w:numId="2">
    <w:abstractNumId w:val="60"/>
  </w:num>
  <w:num w:numId="3">
    <w:abstractNumId w:val="143"/>
  </w:num>
  <w:num w:numId="4">
    <w:abstractNumId w:val="19"/>
  </w:num>
  <w:num w:numId="5">
    <w:abstractNumId w:val="104"/>
  </w:num>
  <w:num w:numId="6">
    <w:abstractNumId w:val="68"/>
  </w:num>
  <w:num w:numId="7">
    <w:abstractNumId w:val="20"/>
  </w:num>
  <w:num w:numId="8">
    <w:abstractNumId w:val="45"/>
  </w:num>
  <w:num w:numId="9">
    <w:abstractNumId w:val="44"/>
  </w:num>
  <w:num w:numId="10">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46"/>
  </w:num>
  <w:num w:numId="13">
    <w:abstractNumId w:val="89"/>
  </w:num>
  <w:num w:numId="14">
    <w:abstractNumId w:val="53"/>
  </w:num>
  <w:num w:numId="15">
    <w:abstractNumId w:val="124"/>
  </w:num>
  <w:num w:numId="16">
    <w:abstractNumId w:val="81"/>
  </w:num>
  <w:num w:numId="17">
    <w:abstractNumId w:val="126"/>
  </w:num>
  <w:num w:numId="18">
    <w:abstractNumId w:val="76"/>
  </w:num>
  <w:num w:numId="19">
    <w:abstractNumId w:val="132"/>
  </w:num>
  <w:num w:numId="20">
    <w:abstractNumId w:val="101"/>
  </w:num>
  <w:num w:numId="21">
    <w:abstractNumId w:val="100"/>
  </w:num>
  <w:num w:numId="22">
    <w:abstractNumId w:val="13"/>
  </w:num>
  <w:num w:numId="23">
    <w:abstractNumId w:val="133"/>
  </w:num>
  <w:num w:numId="24">
    <w:abstractNumId w:val="51"/>
  </w:num>
  <w:num w:numId="25">
    <w:abstractNumId w:val="11"/>
  </w:num>
  <w:num w:numId="26">
    <w:abstractNumId w:val="46"/>
  </w:num>
  <w:num w:numId="27">
    <w:abstractNumId w:val="57"/>
  </w:num>
  <w:num w:numId="28">
    <w:abstractNumId w:val="103"/>
  </w:num>
  <w:num w:numId="29">
    <w:abstractNumId w:val="10"/>
  </w:num>
  <w:num w:numId="30">
    <w:abstractNumId w:val="8"/>
  </w:num>
  <w:num w:numId="31">
    <w:abstractNumId w:val="36"/>
  </w:num>
  <w:num w:numId="32">
    <w:abstractNumId w:val="113"/>
  </w:num>
  <w:num w:numId="33">
    <w:abstractNumId w:val="115"/>
  </w:num>
  <w:num w:numId="34">
    <w:abstractNumId w:val="98"/>
  </w:num>
  <w:num w:numId="35">
    <w:abstractNumId w:val="110"/>
  </w:num>
  <w:num w:numId="36">
    <w:abstractNumId w:val="58"/>
  </w:num>
  <w:num w:numId="37">
    <w:abstractNumId w:val="59"/>
  </w:num>
  <w:num w:numId="38">
    <w:abstractNumId w:val="121"/>
  </w:num>
  <w:num w:numId="39">
    <w:abstractNumId w:val="75"/>
  </w:num>
  <w:num w:numId="40">
    <w:abstractNumId w:val="25"/>
  </w:num>
  <w:num w:numId="41">
    <w:abstractNumId w:val="147"/>
  </w:num>
  <w:num w:numId="42">
    <w:abstractNumId w:val="61"/>
  </w:num>
  <w:num w:numId="43">
    <w:abstractNumId w:val="90"/>
  </w:num>
  <w:num w:numId="44">
    <w:abstractNumId w:val="93"/>
  </w:num>
  <w:num w:numId="45">
    <w:abstractNumId w:val="129"/>
  </w:num>
  <w:num w:numId="46">
    <w:abstractNumId w:val="32"/>
  </w:num>
  <w:num w:numId="47">
    <w:abstractNumId w:val="17"/>
  </w:num>
  <w:num w:numId="48">
    <w:abstractNumId w:val="48"/>
  </w:num>
  <w:num w:numId="49">
    <w:abstractNumId w:val="63"/>
  </w:num>
  <w:num w:numId="50">
    <w:abstractNumId w:val="77"/>
  </w:num>
  <w:num w:numId="51">
    <w:abstractNumId w:val="74"/>
  </w:num>
  <w:num w:numId="52">
    <w:abstractNumId w:val="49"/>
  </w:num>
  <w:num w:numId="53">
    <w:abstractNumId w:val="118"/>
  </w:num>
  <w:num w:numId="54">
    <w:abstractNumId w:val="62"/>
  </w:num>
  <w:num w:numId="55">
    <w:abstractNumId w:val="34"/>
  </w:num>
  <w:num w:numId="56">
    <w:abstractNumId w:val="30"/>
  </w:num>
  <w:num w:numId="57">
    <w:abstractNumId w:val="106"/>
  </w:num>
  <w:num w:numId="58">
    <w:abstractNumId w:val="112"/>
  </w:num>
  <w:num w:numId="59">
    <w:abstractNumId w:val="33"/>
  </w:num>
  <w:num w:numId="60">
    <w:abstractNumId w:val="137"/>
  </w:num>
  <w:num w:numId="61">
    <w:abstractNumId w:val="116"/>
  </w:num>
  <w:num w:numId="62">
    <w:abstractNumId w:val="28"/>
  </w:num>
  <w:num w:numId="63">
    <w:abstractNumId w:val="71"/>
  </w:num>
  <w:num w:numId="64">
    <w:abstractNumId w:val="22"/>
  </w:num>
  <w:num w:numId="65">
    <w:abstractNumId w:val="24"/>
  </w:num>
  <w:num w:numId="66">
    <w:abstractNumId w:val="26"/>
  </w:num>
  <w:num w:numId="67">
    <w:abstractNumId w:val="111"/>
  </w:num>
  <w:num w:numId="68">
    <w:abstractNumId w:val="79"/>
  </w:num>
  <w:num w:numId="69">
    <w:abstractNumId w:val="134"/>
  </w:num>
  <w:num w:numId="70">
    <w:abstractNumId w:val="85"/>
  </w:num>
  <w:num w:numId="71">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5"/>
  </w:num>
  <w:num w:numId="73">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7"/>
  </w:num>
  <w:num w:numId="78">
    <w:abstractNumId w:val="128"/>
  </w:num>
  <w:num w:numId="79">
    <w:abstractNumId w:val="70"/>
  </w:num>
  <w:num w:numId="80">
    <w:abstractNumId w:val="131"/>
  </w:num>
  <w:num w:numId="81">
    <w:abstractNumId w:val="42"/>
  </w:num>
  <w:num w:numId="82">
    <w:abstractNumId w:val="127"/>
  </w:num>
  <w:num w:numId="83">
    <w:abstractNumId w:val="15"/>
  </w:num>
  <w:num w:numId="84">
    <w:abstractNumId w:val="9"/>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656BB2"/>
    <w:rsid w:val="00001E11"/>
    <w:rsid w:val="00002249"/>
    <w:rsid w:val="000051E6"/>
    <w:rsid w:val="00005A55"/>
    <w:rsid w:val="00007078"/>
    <w:rsid w:val="0001265E"/>
    <w:rsid w:val="00013889"/>
    <w:rsid w:val="00015E71"/>
    <w:rsid w:val="00020576"/>
    <w:rsid w:val="00021642"/>
    <w:rsid w:val="00021E75"/>
    <w:rsid w:val="0002211E"/>
    <w:rsid w:val="000310BD"/>
    <w:rsid w:val="0003192F"/>
    <w:rsid w:val="0003291B"/>
    <w:rsid w:val="00034745"/>
    <w:rsid w:val="00034888"/>
    <w:rsid w:val="00042020"/>
    <w:rsid w:val="00043321"/>
    <w:rsid w:val="000439A6"/>
    <w:rsid w:val="000467B4"/>
    <w:rsid w:val="000540EF"/>
    <w:rsid w:val="00054E10"/>
    <w:rsid w:val="00063FC9"/>
    <w:rsid w:val="000640D9"/>
    <w:rsid w:val="00065D3D"/>
    <w:rsid w:val="000712FA"/>
    <w:rsid w:val="00072206"/>
    <w:rsid w:val="00073402"/>
    <w:rsid w:val="000736C3"/>
    <w:rsid w:val="00076703"/>
    <w:rsid w:val="00076905"/>
    <w:rsid w:val="00080481"/>
    <w:rsid w:val="00083306"/>
    <w:rsid w:val="0008509A"/>
    <w:rsid w:val="000877DD"/>
    <w:rsid w:val="0009101A"/>
    <w:rsid w:val="00093502"/>
    <w:rsid w:val="00095096"/>
    <w:rsid w:val="00095D54"/>
    <w:rsid w:val="000A1344"/>
    <w:rsid w:val="000A1959"/>
    <w:rsid w:val="000A1F7B"/>
    <w:rsid w:val="000A28A2"/>
    <w:rsid w:val="000A3D05"/>
    <w:rsid w:val="000A6AAB"/>
    <w:rsid w:val="000B3F8D"/>
    <w:rsid w:val="000C2392"/>
    <w:rsid w:val="000C5FCB"/>
    <w:rsid w:val="000C6E58"/>
    <w:rsid w:val="000E3598"/>
    <w:rsid w:val="000E78D3"/>
    <w:rsid w:val="000E7D7F"/>
    <w:rsid w:val="000F1573"/>
    <w:rsid w:val="000F29FE"/>
    <w:rsid w:val="000F2CCA"/>
    <w:rsid w:val="000F34B4"/>
    <w:rsid w:val="000F437E"/>
    <w:rsid w:val="000F43B0"/>
    <w:rsid w:val="000F6E50"/>
    <w:rsid w:val="00102309"/>
    <w:rsid w:val="001029D2"/>
    <w:rsid w:val="00102A2D"/>
    <w:rsid w:val="001048BB"/>
    <w:rsid w:val="00104CAE"/>
    <w:rsid w:val="00110137"/>
    <w:rsid w:val="00110B4A"/>
    <w:rsid w:val="00111C88"/>
    <w:rsid w:val="00113AA7"/>
    <w:rsid w:val="00116C3C"/>
    <w:rsid w:val="00120305"/>
    <w:rsid w:val="00121DA0"/>
    <w:rsid w:val="00121EC6"/>
    <w:rsid w:val="00121F79"/>
    <w:rsid w:val="00122135"/>
    <w:rsid w:val="001238C6"/>
    <w:rsid w:val="00123A2D"/>
    <w:rsid w:val="001243B4"/>
    <w:rsid w:val="0012607E"/>
    <w:rsid w:val="0012690E"/>
    <w:rsid w:val="00130865"/>
    <w:rsid w:val="001334E7"/>
    <w:rsid w:val="00133806"/>
    <w:rsid w:val="00133B55"/>
    <w:rsid w:val="00136841"/>
    <w:rsid w:val="0013788B"/>
    <w:rsid w:val="00143013"/>
    <w:rsid w:val="00146D3A"/>
    <w:rsid w:val="00151916"/>
    <w:rsid w:val="00152014"/>
    <w:rsid w:val="00152789"/>
    <w:rsid w:val="00152821"/>
    <w:rsid w:val="001550B1"/>
    <w:rsid w:val="00155B23"/>
    <w:rsid w:val="001671C9"/>
    <w:rsid w:val="001709BE"/>
    <w:rsid w:val="0017216A"/>
    <w:rsid w:val="00172EE0"/>
    <w:rsid w:val="001746D7"/>
    <w:rsid w:val="00176171"/>
    <w:rsid w:val="0017710E"/>
    <w:rsid w:val="001808A6"/>
    <w:rsid w:val="00180D2A"/>
    <w:rsid w:val="00185EF8"/>
    <w:rsid w:val="00192182"/>
    <w:rsid w:val="00194320"/>
    <w:rsid w:val="001947DB"/>
    <w:rsid w:val="001967EF"/>
    <w:rsid w:val="001A03F9"/>
    <w:rsid w:val="001B076A"/>
    <w:rsid w:val="001B2C04"/>
    <w:rsid w:val="001B3217"/>
    <w:rsid w:val="001B4289"/>
    <w:rsid w:val="001B5E69"/>
    <w:rsid w:val="001B6F80"/>
    <w:rsid w:val="001C0098"/>
    <w:rsid w:val="001C05FA"/>
    <w:rsid w:val="001C1A3A"/>
    <w:rsid w:val="001C1CFD"/>
    <w:rsid w:val="001C3FEF"/>
    <w:rsid w:val="001C6773"/>
    <w:rsid w:val="001D04DE"/>
    <w:rsid w:val="001D0ADA"/>
    <w:rsid w:val="001D403B"/>
    <w:rsid w:val="001D63E0"/>
    <w:rsid w:val="001D64A7"/>
    <w:rsid w:val="001D786F"/>
    <w:rsid w:val="001E5D54"/>
    <w:rsid w:val="001E6D4B"/>
    <w:rsid w:val="001E70B2"/>
    <w:rsid w:val="001E79A2"/>
    <w:rsid w:val="001F35B5"/>
    <w:rsid w:val="001F40E6"/>
    <w:rsid w:val="001F53C8"/>
    <w:rsid w:val="00203637"/>
    <w:rsid w:val="00204DEA"/>
    <w:rsid w:val="00205297"/>
    <w:rsid w:val="00205607"/>
    <w:rsid w:val="00205BC5"/>
    <w:rsid w:val="002068D2"/>
    <w:rsid w:val="00206E73"/>
    <w:rsid w:val="00210B19"/>
    <w:rsid w:val="00213182"/>
    <w:rsid w:val="0022215F"/>
    <w:rsid w:val="00222ADD"/>
    <w:rsid w:val="002238AD"/>
    <w:rsid w:val="002245EB"/>
    <w:rsid w:val="00224EF9"/>
    <w:rsid w:val="00224F9E"/>
    <w:rsid w:val="00225587"/>
    <w:rsid w:val="00226687"/>
    <w:rsid w:val="00234524"/>
    <w:rsid w:val="002351AF"/>
    <w:rsid w:val="0023524B"/>
    <w:rsid w:val="0023575A"/>
    <w:rsid w:val="002362B3"/>
    <w:rsid w:val="00236C76"/>
    <w:rsid w:val="00236C95"/>
    <w:rsid w:val="00240930"/>
    <w:rsid w:val="00241A03"/>
    <w:rsid w:val="00242E09"/>
    <w:rsid w:val="002433ED"/>
    <w:rsid w:val="002444C6"/>
    <w:rsid w:val="00245925"/>
    <w:rsid w:val="0024690D"/>
    <w:rsid w:val="0024702B"/>
    <w:rsid w:val="0025134D"/>
    <w:rsid w:val="002522E1"/>
    <w:rsid w:val="0025479A"/>
    <w:rsid w:val="00256605"/>
    <w:rsid w:val="00262946"/>
    <w:rsid w:val="00263A96"/>
    <w:rsid w:val="002641BE"/>
    <w:rsid w:val="00264897"/>
    <w:rsid w:val="00264BA8"/>
    <w:rsid w:val="00264DD2"/>
    <w:rsid w:val="00266BDF"/>
    <w:rsid w:val="00273F2B"/>
    <w:rsid w:val="0027566E"/>
    <w:rsid w:val="00280968"/>
    <w:rsid w:val="00283AC6"/>
    <w:rsid w:val="00283C6F"/>
    <w:rsid w:val="00294BA0"/>
    <w:rsid w:val="00295682"/>
    <w:rsid w:val="002962F3"/>
    <w:rsid w:val="002967C1"/>
    <w:rsid w:val="002A5EBA"/>
    <w:rsid w:val="002A63D7"/>
    <w:rsid w:val="002A72CC"/>
    <w:rsid w:val="002B32A1"/>
    <w:rsid w:val="002B4630"/>
    <w:rsid w:val="002B59FB"/>
    <w:rsid w:val="002C0194"/>
    <w:rsid w:val="002C4A98"/>
    <w:rsid w:val="002C4C29"/>
    <w:rsid w:val="002C4E0B"/>
    <w:rsid w:val="002D03DB"/>
    <w:rsid w:val="002D0798"/>
    <w:rsid w:val="002D1D00"/>
    <w:rsid w:val="002D3D79"/>
    <w:rsid w:val="002D3E91"/>
    <w:rsid w:val="002D5E49"/>
    <w:rsid w:val="002E2704"/>
    <w:rsid w:val="002F3AFA"/>
    <w:rsid w:val="002F3B2B"/>
    <w:rsid w:val="002F48BC"/>
    <w:rsid w:val="002F6B1E"/>
    <w:rsid w:val="002F7F02"/>
    <w:rsid w:val="0030179D"/>
    <w:rsid w:val="0030347B"/>
    <w:rsid w:val="003037CB"/>
    <w:rsid w:val="00307A81"/>
    <w:rsid w:val="00311BA7"/>
    <w:rsid w:val="003128B9"/>
    <w:rsid w:val="00312ADA"/>
    <w:rsid w:val="00313137"/>
    <w:rsid w:val="003146AA"/>
    <w:rsid w:val="00317259"/>
    <w:rsid w:val="0032202A"/>
    <w:rsid w:val="003235D3"/>
    <w:rsid w:val="00324EB7"/>
    <w:rsid w:val="003315AC"/>
    <w:rsid w:val="00332B0A"/>
    <w:rsid w:val="00332BBE"/>
    <w:rsid w:val="003337B2"/>
    <w:rsid w:val="00336712"/>
    <w:rsid w:val="00336849"/>
    <w:rsid w:val="00336BAA"/>
    <w:rsid w:val="00337E4A"/>
    <w:rsid w:val="00341844"/>
    <w:rsid w:val="00346636"/>
    <w:rsid w:val="00353C3D"/>
    <w:rsid w:val="00353ED8"/>
    <w:rsid w:val="00354894"/>
    <w:rsid w:val="00354F97"/>
    <w:rsid w:val="003562C1"/>
    <w:rsid w:val="003656FD"/>
    <w:rsid w:val="00370B7A"/>
    <w:rsid w:val="00374184"/>
    <w:rsid w:val="00374AD1"/>
    <w:rsid w:val="003756F6"/>
    <w:rsid w:val="00375F43"/>
    <w:rsid w:val="00376522"/>
    <w:rsid w:val="003836FA"/>
    <w:rsid w:val="003854EC"/>
    <w:rsid w:val="003873AF"/>
    <w:rsid w:val="003926EC"/>
    <w:rsid w:val="00393531"/>
    <w:rsid w:val="00395381"/>
    <w:rsid w:val="003964B0"/>
    <w:rsid w:val="0039779C"/>
    <w:rsid w:val="003A0A85"/>
    <w:rsid w:val="003A163F"/>
    <w:rsid w:val="003A2275"/>
    <w:rsid w:val="003A5BF2"/>
    <w:rsid w:val="003A6135"/>
    <w:rsid w:val="003A73FC"/>
    <w:rsid w:val="003A7E6B"/>
    <w:rsid w:val="003B0932"/>
    <w:rsid w:val="003B1A19"/>
    <w:rsid w:val="003B23C6"/>
    <w:rsid w:val="003B2966"/>
    <w:rsid w:val="003B4BAE"/>
    <w:rsid w:val="003B7305"/>
    <w:rsid w:val="003C3A3E"/>
    <w:rsid w:val="003C6A14"/>
    <w:rsid w:val="003D1CE0"/>
    <w:rsid w:val="003D2378"/>
    <w:rsid w:val="003D24BE"/>
    <w:rsid w:val="003D4829"/>
    <w:rsid w:val="003D4A12"/>
    <w:rsid w:val="003D6B0D"/>
    <w:rsid w:val="003E070D"/>
    <w:rsid w:val="003E162F"/>
    <w:rsid w:val="003E2B50"/>
    <w:rsid w:val="003E7F8C"/>
    <w:rsid w:val="003F04EF"/>
    <w:rsid w:val="003F07B2"/>
    <w:rsid w:val="003F543A"/>
    <w:rsid w:val="003F6EEB"/>
    <w:rsid w:val="003F78AD"/>
    <w:rsid w:val="00400A09"/>
    <w:rsid w:val="00400A2C"/>
    <w:rsid w:val="00402782"/>
    <w:rsid w:val="00403694"/>
    <w:rsid w:val="0040729F"/>
    <w:rsid w:val="004116BE"/>
    <w:rsid w:val="00411865"/>
    <w:rsid w:val="00412CA0"/>
    <w:rsid w:val="004165CB"/>
    <w:rsid w:val="0042080B"/>
    <w:rsid w:val="0042218D"/>
    <w:rsid w:val="00427F7C"/>
    <w:rsid w:val="0043026B"/>
    <w:rsid w:val="00431BA6"/>
    <w:rsid w:val="00431FD7"/>
    <w:rsid w:val="00433145"/>
    <w:rsid w:val="004349DA"/>
    <w:rsid w:val="00434E80"/>
    <w:rsid w:val="00435DD8"/>
    <w:rsid w:val="00436EF9"/>
    <w:rsid w:val="00436F27"/>
    <w:rsid w:val="00437B92"/>
    <w:rsid w:val="00437EA6"/>
    <w:rsid w:val="0044262B"/>
    <w:rsid w:val="00442C56"/>
    <w:rsid w:val="00444A7F"/>
    <w:rsid w:val="004453DE"/>
    <w:rsid w:val="0045121D"/>
    <w:rsid w:val="004520FC"/>
    <w:rsid w:val="0045215F"/>
    <w:rsid w:val="0045439A"/>
    <w:rsid w:val="00454457"/>
    <w:rsid w:val="004562F0"/>
    <w:rsid w:val="00457D4A"/>
    <w:rsid w:val="00460E8C"/>
    <w:rsid w:val="0046254E"/>
    <w:rsid w:val="00462607"/>
    <w:rsid w:val="0046279E"/>
    <w:rsid w:val="00464D26"/>
    <w:rsid w:val="0046511F"/>
    <w:rsid w:val="004676C9"/>
    <w:rsid w:val="00473DBD"/>
    <w:rsid w:val="00475E5C"/>
    <w:rsid w:val="00477920"/>
    <w:rsid w:val="00486564"/>
    <w:rsid w:val="00490941"/>
    <w:rsid w:val="004909E1"/>
    <w:rsid w:val="004912AA"/>
    <w:rsid w:val="004961FF"/>
    <w:rsid w:val="004A0408"/>
    <w:rsid w:val="004A16C5"/>
    <w:rsid w:val="004A37F3"/>
    <w:rsid w:val="004A39BA"/>
    <w:rsid w:val="004A5A03"/>
    <w:rsid w:val="004A781D"/>
    <w:rsid w:val="004B09B7"/>
    <w:rsid w:val="004B34B4"/>
    <w:rsid w:val="004B5246"/>
    <w:rsid w:val="004B5FDA"/>
    <w:rsid w:val="004B6EC8"/>
    <w:rsid w:val="004C052F"/>
    <w:rsid w:val="004C74AA"/>
    <w:rsid w:val="004C75FD"/>
    <w:rsid w:val="004C7930"/>
    <w:rsid w:val="004D0E1C"/>
    <w:rsid w:val="004D2B29"/>
    <w:rsid w:val="004D2F12"/>
    <w:rsid w:val="004D3D90"/>
    <w:rsid w:val="004D3F2C"/>
    <w:rsid w:val="004E0DFF"/>
    <w:rsid w:val="004E2C8E"/>
    <w:rsid w:val="004E5560"/>
    <w:rsid w:val="004E5DEE"/>
    <w:rsid w:val="004F278E"/>
    <w:rsid w:val="004F3395"/>
    <w:rsid w:val="004F71E3"/>
    <w:rsid w:val="004F7A17"/>
    <w:rsid w:val="00500118"/>
    <w:rsid w:val="00502320"/>
    <w:rsid w:val="005027DA"/>
    <w:rsid w:val="005068D2"/>
    <w:rsid w:val="00510255"/>
    <w:rsid w:val="005104FC"/>
    <w:rsid w:val="00510542"/>
    <w:rsid w:val="0051098D"/>
    <w:rsid w:val="00511741"/>
    <w:rsid w:val="00515A33"/>
    <w:rsid w:val="00515A99"/>
    <w:rsid w:val="00515BF2"/>
    <w:rsid w:val="005174ED"/>
    <w:rsid w:val="00520349"/>
    <w:rsid w:val="00525779"/>
    <w:rsid w:val="005315EA"/>
    <w:rsid w:val="005329BD"/>
    <w:rsid w:val="00532FE0"/>
    <w:rsid w:val="0053473E"/>
    <w:rsid w:val="00535DA1"/>
    <w:rsid w:val="00542E1E"/>
    <w:rsid w:val="00544696"/>
    <w:rsid w:val="00544CB6"/>
    <w:rsid w:val="0054565E"/>
    <w:rsid w:val="00546AFB"/>
    <w:rsid w:val="005472FF"/>
    <w:rsid w:val="00547403"/>
    <w:rsid w:val="00550618"/>
    <w:rsid w:val="005534FB"/>
    <w:rsid w:val="00554721"/>
    <w:rsid w:val="005553C0"/>
    <w:rsid w:val="0055568B"/>
    <w:rsid w:val="00555AF6"/>
    <w:rsid w:val="00563210"/>
    <w:rsid w:val="0057034E"/>
    <w:rsid w:val="00570A43"/>
    <w:rsid w:val="0057136E"/>
    <w:rsid w:val="005719E7"/>
    <w:rsid w:val="00573CF7"/>
    <w:rsid w:val="00573DBC"/>
    <w:rsid w:val="00576FA9"/>
    <w:rsid w:val="00580DA7"/>
    <w:rsid w:val="005862ED"/>
    <w:rsid w:val="0058688F"/>
    <w:rsid w:val="00586BA7"/>
    <w:rsid w:val="00592092"/>
    <w:rsid w:val="00593152"/>
    <w:rsid w:val="005951C8"/>
    <w:rsid w:val="00595CB1"/>
    <w:rsid w:val="00595CDC"/>
    <w:rsid w:val="00595CF7"/>
    <w:rsid w:val="00595D50"/>
    <w:rsid w:val="00596E07"/>
    <w:rsid w:val="00597055"/>
    <w:rsid w:val="005970F5"/>
    <w:rsid w:val="005A0666"/>
    <w:rsid w:val="005A0963"/>
    <w:rsid w:val="005A22EB"/>
    <w:rsid w:val="005A2BE5"/>
    <w:rsid w:val="005A4BCD"/>
    <w:rsid w:val="005A58A4"/>
    <w:rsid w:val="005A5F6E"/>
    <w:rsid w:val="005A6311"/>
    <w:rsid w:val="005B210B"/>
    <w:rsid w:val="005B32DD"/>
    <w:rsid w:val="005B4625"/>
    <w:rsid w:val="005B5579"/>
    <w:rsid w:val="005B5775"/>
    <w:rsid w:val="005B5803"/>
    <w:rsid w:val="005B7EF1"/>
    <w:rsid w:val="005C1013"/>
    <w:rsid w:val="005C10A6"/>
    <w:rsid w:val="005C4909"/>
    <w:rsid w:val="005C5709"/>
    <w:rsid w:val="005D0027"/>
    <w:rsid w:val="005D1221"/>
    <w:rsid w:val="005D2615"/>
    <w:rsid w:val="005E0279"/>
    <w:rsid w:val="005E0FB8"/>
    <w:rsid w:val="005E1714"/>
    <w:rsid w:val="005E33B7"/>
    <w:rsid w:val="005E3BEF"/>
    <w:rsid w:val="005E44EE"/>
    <w:rsid w:val="005E5232"/>
    <w:rsid w:val="005E5827"/>
    <w:rsid w:val="005E6687"/>
    <w:rsid w:val="005E7E39"/>
    <w:rsid w:val="005F190F"/>
    <w:rsid w:val="005F3A18"/>
    <w:rsid w:val="005F4F84"/>
    <w:rsid w:val="005F51F7"/>
    <w:rsid w:val="005F525D"/>
    <w:rsid w:val="005F598B"/>
    <w:rsid w:val="005F6538"/>
    <w:rsid w:val="005F6735"/>
    <w:rsid w:val="006000BB"/>
    <w:rsid w:val="006052E0"/>
    <w:rsid w:val="0060608C"/>
    <w:rsid w:val="00606E34"/>
    <w:rsid w:val="00610351"/>
    <w:rsid w:val="00610B51"/>
    <w:rsid w:val="0061315D"/>
    <w:rsid w:val="00614DC3"/>
    <w:rsid w:val="00620017"/>
    <w:rsid w:val="00620A43"/>
    <w:rsid w:val="00627985"/>
    <w:rsid w:val="00630EF9"/>
    <w:rsid w:val="00634AE5"/>
    <w:rsid w:val="006422C6"/>
    <w:rsid w:val="006444F9"/>
    <w:rsid w:val="006468FE"/>
    <w:rsid w:val="00651A3F"/>
    <w:rsid w:val="00655897"/>
    <w:rsid w:val="00656BB2"/>
    <w:rsid w:val="00657C4D"/>
    <w:rsid w:val="0066051F"/>
    <w:rsid w:val="00664BA4"/>
    <w:rsid w:val="00667E09"/>
    <w:rsid w:val="00673D34"/>
    <w:rsid w:val="00674A71"/>
    <w:rsid w:val="00677FF7"/>
    <w:rsid w:val="0068239E"/>
    <w:rsid w:val="0068417A"/>
    <w:rsid w:val="006861C9"/>
    <w:rsid w:val="00686EE9"/>
    <w:rsid w:val="006909AC"/>
    <w:rsid w:val="00692AFB"/>
    <w:rsid w:val="006967A9"/>
    <w:rsid w:val="00697429"/>
    <w:rsid w:val="006A0CE4"/>
    <w:rsid w:val="006A10C1"/>
    <w:rsid w:val="006A1895"/>
    <w:rsid w:val="006A7F50"/>
    <w:rsid w:val="006B274F"/>
    <w:rsid w:val="006B27A0"/>
    <w:rsid w:val="006B4362"/>
    <w:rsid w:val="006B46EA"/>
    <w:rsid w:val="006C07CB"/>
    <w:rsid w:val="006C7360"/>
    <w:rsid w:val="006C7A9C"/>
    <w:rsid w:val="006C7D04"/>
    <w:rsid w:val="006D5D9E"/>
    <w:rsid w:val="006D6D75"/>
    <w:rsid w:val="006E3519"/>
    <w:rsid w:val="006E4BEB"/>
    <w:rsid w:val="006E728D"/>
    <w:rsid w:val="006F37FF"/>
    <w:rsid w:val="006F43D6"/>
    <w:rsid w:val="006F491C"/>
    <w:rsid w:val="006F4CA7"/>
    <w:rsid w:val="00701097"/>
    <w:rsid w:val="00706B44"/>
    <w:rsid w:val="00707E86"/>
    <w:rsid w:val="00713ED0"/>
    <w:rsid w:val="00715F00"/>
    <w:rsid w:val="00716EAF"/>
    <w:rsid w:val="00717A7F"/>
    <w:rsid w:val="00720620"/>
    <w:rsid w:val="00723C79"/>
    <w:rsid w:val="007257A9"/>
    <w:rsid w:val="007377B8"/>
    <w:rsid w:val="00740C6B"/>
    <w:rsid w:val="0074155A"/>
    <w:rsid w:val="00743767"/>
    <w:rsid w:val="00744156"/>
    <w:rsid w:val="00745A0C"/>
    <w:rsid w:val="00745BC8"/>
    <w:rsid w:val="007469AB"/>
    <w:rsid w:val="00750064"/>
    <w:rsid w:val="0075191E"/>
    <w:rsid w:val="00752662"/>
    <w:rsid w:val="00753ABD"/>
    <w:rsid w:val="00755E61"/>
    <w:rsid w:val="00760C91"/>
    <w:rsid w:val="00763684"/>
    <w:rsid w:val="007655EC"/>
    <w:rsid w:val="0076667C"/>
    <w:rsid w:val="00766B2F"/>
    <w:rsid w:val="00766C87"/>
    <w:rsid w:val="0077122C"/>
    <w:rsid w:val="00771522"/>
    <w:rsid w:val="007729ED"/>
    <w:rsid w:val="00774C74"/>
    <w:rsid w:val="007852AA"/>
    <w:rsid w:val="00785C09"/>
    <w:rsid w:val="00792BEB"/>
    <w:rsid w:val="00795050"/>
    <w:rsid w:val="00795798"/>
    <w:rsid w:val="00797BE8"/>
    <w:rsid w:val="00797F59"/>
    <w:rsid w:val="007A5995"/>
    <w:rsid w:val="007B040A"/>
    <w:rsid w:val="007B0C8A"/>
    <w:rsid w:val="007B142B"/>
    <w:rsid w:val="007B60DC"/>
    <w:rsid w:val="007B61B8"/>
    <w:rsid w:val="007B68A0"/>
    <w:rsid w:val="007B68E9"/>
    <w:rsid w:val="007B7535"/>
    <w:rsid w:val="007C1501"/>
    <w:rsid w:val="007C24A3"/>
    <w:rsid w:val="007C4908"/>
    <w:rsid w:val="007C67E8"/>
    <w:rsid w:val="007D0460"/>
    <w:rsid w:val="007D1143"/>
    <w:rsid w:val="007E040B"/>
    <w:rsid w:val="007E04B4"/>
    <w:rsid w:val="007E09DC"/>
    <w:rsid w:val="007E2BBE"/>
    <w:rsid w:val="007E4119"/>
    <w:rsid w:val="007E46F1"/>
    <w:rsid w:val="007E6977"/>
    <w:rsid w:val="007E6B1D"/>
    <w:rsid w:val="007E72E8"/>
    <w:rsid w:val="007E769F"/>
    <w:rsid w:val="007E7AE9"/>
    <w:rsid w:val="007F471A"/>
    <w:rsid w:val="007F4AC1"/>
    <w:rsid w:val="007F633E"/>
    <w:rsid w:val="007F6EB9"/>
    <w:rsid w:val="0080058C"/>
    <w:rsid w:val="00803C49"/>
    <w:rsid w:val="00804650"/>
    <w:rsid w:val="0080682E"/>
    <w:rsid w:val="00807C98"/>
    <w:rsid w:val="00814E47"/>
    <w:rsid w:val="0082021D"/>
    <w:rsid w:val="008223AF"/>
    <w:rsid w:val="00826ACB"/>
    <w:rsid w:val="008301B1"/>
    <w:rsid w:val="00830D5E"/>
    <w:rsid w:val="00833671"/>
    <w:rsid w:val="00833FDC"/>
    <w:rsid w:val="00835B41"/>
    <w:rsid w:val="00836B0C"/>
    <w:rsid w:val="008376F3"/>
    <w:rsid w:val="008403F1"/>
    <w:rsid w:val="008404C2"/>
    <w:rsid w:val="00840BFC"/>
    <w:rsid w:val="00842A2C"/>
    <w:rsid w:val="00844A9C"/>
    <w:rsid w:val="00845410"/>
    <w:rsid w:val="00845A3F"/>
    <w:rsid w:val="00845FDC"/>
    <w:rsid w:val="008514CC"/>
    <w:rsid w:val="0085229E"/>
    <w:rsid w:val="008522C2"/>
    <w:rsid w:val="0085328C"/>
    <w:rsid w:val="008535FC"/>
    <w:rsid w:val="00861EE4"/>
    <w:rsid w:val="008631A4"/>
    <w:rsid w:val="00863921"/>
    <w:rsid w:val="0086471F"/>
    <w:rsid w:val="00865AD4"/>
    <w:rsid w:val="00865C5B"/>
    <w:rsid w:val="00870495"/>
    <w:rsid w:val="00871447"/>
    <w:rsid w:val="00872C35"/>
    <w:rsid w:val="00875172"/>
    <w:rsid w:val="0087599C"/>
    <w:rsid w:val="00877B17"/>
    <w:rsid w:val="008800B9"/>
    <w:rsid w:val="008812E7"/>
    <w:rsid w:val="0088168B"/>
    <w:rsid w:val="00882D87"/>
    <w:rsid w:val="008839D3"/>
    <w:rsid w:val="00883AFC"/>
    <w:rsid w:val="00884ECF"/>
    <w:rsid w:val="00887C4D"/>
    <w:rsid w:val="00892515"/>
    <w:rsid w:val="00893C35"/>
    <w:rsid w:val="008952D8"/>
    <w:rsid w:val="00895382"/>
    <w:rsid w:val="008A19BD"/>
    <w:rsid w:val="008A2B63"/>
    <w:rsid w:val="008A48C4"/>
    <w:rsid w:val="008A5989"/>
    <w:rsid w:val="008A6320"/>
    <w:rsid w:val="008B1051"/>
    <w:rsid w:val="008B278F"/>
    <w:rsid w:val="008B2A5D"/>
    <w:rsid w:val="008B407C"/>
    <w:rsid w:val="008B6457"/>
    <w:rsid w:val="008B7B06"/>
    <w:rsid w:val="008C19BD"/>
    <w:rsid w:val="008C630E"/>
    <w:rsid w:val="008D0EB3"/>
    <w:rsid w:val="008D63E6"/>
    <w:rsid w:val="008D68BC"/>
    <w:rsid w:val="008D7398"/>
    <w:rsid w:val="008E20D8"/>
    <w:rsid w:val="008E338B"/>
    <w:rsid w:val="008E39CA"/>
    <w:rsid w:val="008E627A"/>
    <w:rsid w:val="008E6771"/>
    <w:rsid w:val="008F5FFE"/>
    <w:rsid w:val="008F664F"/>
    <w:rsid w:val="008F6F56"/>
    <w:rsid w:val="008F6F94"/>
    <w:rsid w:val="00900332"/>
    <w:rsid w:val="00905625"/>
    <w:rsid w:val="009110F3"/>
    <w:rsid w:val="00911139"/>
    <w:rsid w:val="00912CB3"/>
    <w:rsid w:val="009139B3"/>
    <w:rsid w:val="0091693E"/>
    <w:rsid w:val="00916D38"/>
    <w:rsid w:val="009177EF"/>
    <w:rsid w:val="00917BE4"/>
    <w:rsid w:val="009212CC"/>
    <w:rsid w:val="0092297B"/>
    <w:rsid w:val="00923CB0"/>
    <w:rsid w:val="00925420"/>
    <w:rsid w:val="0092668A"/>
    <w:rsid w:val="009321CA"/>
    <w:rsid w:val="00932853"/>
    <w:rsid w:val="00933C5F"/>
    <w:rsid w:val="009349EA"/>
    <w:rsid w:val="009351C1"/>
    <w:rsid w:val="00942743"/>
    <w:rsid w:val="00942891"/>
    <w:rsid w:val="00945DE4"/>
    <w:rsid w:val="00947CFE"/>
    <w:rsid w:val="009524DF"/>
    <w:rsid w:val="00954BE9"/>
    <w:rsid w:val="00955489"/>
    <w:rsid w:val="009565FC"/>
    <w:rsid w:val="0095663B"/>
    <w:rsid w:val="0095721E"/>
    <w:rsid w:val="0096202E"/>
    <w:rsid w:val="00966837"/>
    <w:rsid w:val="00971CEF"/>
    <w:rsid w:val="0097465B"/>
    <w:rsid w:val="00974CC9"/>
    <w:rsid w:val="00977F98"/>
    <w:rsid w:val="009803E0"/>
    <w:rsid w:val="00983705"/>
    <w:rsid w:val="009847EC"/>
    <w:rsid w:val="009849B4"/>
    <w:rsid w:val="00985BEE"/>
    <w:rsid w:val="00986149"/>
    <w:rsid w:val="00987527"/>
    <w:rsid w:val="009912FD"/>
    <w:rsid w:val="00991595"/>
    <w:rsid w:val="009924A2"/>
    <w:rsid w:val="00992C1F"/>
    <w:rsid w:val="009A0ACD"/>
    <w:rsid w:val="009A0B2E"/>
    <w:rsid w:val="009A246A"/>
    <w:rsid w:val="009A6E93"/>
    <w:rsid w:val="009B1E13"/>
    <w:rsid w:val="009B2267"/>
    <w:rsid w:val="009B4048"/>
    <w:rsid w:val="009B470B"/>
    <w:rsid w:val="009B5773"/>
    <w:rsid w:val="009B6E5F"/>
    <w:rsid w:val="009C136B"/>
    <w:rsid w:val="009C2ED0"/>
    <w:rsid w:val="009C46E1"/>
    <w:rsid w:val="009C4A75"/>
    <w:rsid w:val="009C5857"/>
    <w:rsid w:val="009D5259"/>
    <w:rsid w:val="009E0124"/>
    <w:rsid w:val="009E125D"/>
    <w:rsid w:val="009E2E69"/>
    <w:rsid w:val="009E7137"/>
    <w:rsid w:val="009F2179"/>
    <w:rsid w:val="009F24E5"/>
    <w:rsid w:val="009F2F58"/>
    <w:rsid w:val="009F5C3E"/>
    <w:rsid w:val="00A01225"/>
    <w:rsid w:val="00A02B48"/>
    <w:rsid w:val="00A063BA"/>
    <w:rsid w:val="00A072E1"/>
    <w:rsid w:val="00A10718"/>
    <w:rsid w:val="00A12C7E"/>
    <w:rsid w:val="00A12D89"/>
    <w:rsid w:val="00A1420A"/>
    <w:rsid w:val="00A15750"/>
    <w:rsid w:val="00A1616F"/>
    <w:rsid w:val="00A162DA"/>
    <w:rsid w:val="00A200FD"/>
    <w:rsid w:val="00A223ED"/>
    <w:rsid w:val="00A22B98"/>
    <w:rsid w:val="00A2689B"/>
    <w:rsid w:val="00A26ED9"/>
    <w:rsid w:val="00A27BFD"/>
    <w:rsid w:val="00A333F9"/>
    <w:rsid w:val="00A33795"/>
    <w:rsid w:val="00A340A6"/>
    <w:rsid w:val="00A34189"/>
    <w:rsid w:val="00A34FC7"/>
    <w:rsid w:val="00A35BFF"/>
    <w:rsid w:val="00A36082"/>
    <w:rsid w:val="00A40966"/>
    <w:rsid w:val="00A43672"/>
    <w:rsid w:val="00A45B88"/>
    <w:rsid w:val="00A46E23"/>
    <w:rsid w:val="00A504D0"/>
    <w:rsid w:val="00A51368"/>
    <w:rsid w:val="00A54344"/>
    <w:rsid w:val="00A54E7E"/>
    <w:rsid w:val="00A55FEB"/>
    <w:rsid w:val="00A62D97"/>
    <w:rsid w:val="00A6304B"/>
    <w:rsid w:val="00A63ABA"/>
    <w:rsid w:val="00A65F1E"/>
    <w:rsid w:val="00A675ED"/>
    <w:rsid w:val="00A7007D"/>
    <w:rsid w:val="00A74E84"/>
    <w:rsid w:val="00A80115"/>
    <w:rsid w:val="00A841E1"/>
    <w:rsid w:val="00A84FEE"/>
    <w:rsid w:val="00A85E5C"/>
    <w:rsid w:val="00A85E91"/>
    <w:rsid w:val="00A860AB"/>
    <w:rsid w:val="00A87651"/>
    <w:rsid w:val="00A87AE5"/>
    <w:rsid w:val="00A91126"/>
    <w:rsid w:val="00A927A1"/>
    <w:rsid w:val="00A959E4"/>
    <w:rsid w:val="00A97631"/>
    <w:rsid w:val="00AA0801"/>
    <w:rsid w:val="00AA1546"/>
    <w:rsid w:val="00AA18E8"/>
    <w:rsid w:val="00AA6D8E"/>
    <w:rsid w:val="00AB0B51"/>
    <w:rsid w:val="00AB1DD4"/>
    <w:rsid w:val="00AB26BC"/>
    <w:rsid w:val="00AB67E6"/>
    <w:rsid w:val="00AB777F"/>
    <w:rsid w:val="00AC012D"/>
    <w:rsid w:val="00AC0B52"/>
    <w:rsid w:val="00AC1B65"/>
    <w:rsid w:val="00AC3306"/>
    <w:rsid w:val="00AC345F"/>
    <w:rsid w:val="00AD2AD7"/>
    <w:rsid w:val="00AD47DE"/>
    <w:rsid w:val="00AE1DD5"/>
    <w:rsid w:val="00AE6A3C"/>
    <w:rsid w:val="00AF15BB"/>
    <w:rsid w:val="00AF395E"/>
    <w:rsid w:val="00AF5799"/>
    <w:rsid w:val="00B00801"/>
    <w:rsid w:val="00B0092F"/>
    <w:rsid w:val="00B00F3A"/>
    <w:rsid w:val="00B0226F"/>
    <w:rsid w:val="00B027A3"/>
    <w:rsid w:val="00B02BFF"/>
    <w:rsid w:val="00B03042"/>
    <w:rsid w:val="00B04DDB"/>
    <w:rsid w:val="00B054DF"/>
    <w:rsid w:val="00B0611B"/>
    <w:rsid w:val="00B061B4"/>
    <w:rsid w:val="00B06DA7"/>
    <w:rsid w:val="00B143AE"/>
    <w:rsid w:val="00B17875"/>
    <w:rsid w:val="00B179E4"/>
    <w:rsid w:val="00B217C3"/>
    <w:rsid w:val="00B2453A"/>
    <w:rsid w:val="00B26536"/>
    <w:rsid w:val="00B2745D"/>
    <w:rsid w:val="00B304D1"/>
    <w:rsid w:val="00B305DA"/>
    <w:rsid w:val="00B309E2"/>
    <w:rsid w:val="00B34B27"/>
    <w:rsid w:val="00B35B11"/>
    <w:rsid w:val="00B37D02"/>
    <w:rsid w:val="00B41636"/>
    <w:rsid w:val="00B41BB4"/>
    <w:rsid w:val="00B43D50"/>
    <w:rsid w:val="00B47C67"/>
    <w:rsid w:val="00B5338B"/>
    <w:rsid w:val="00B53FB1"/>
    <w:rsid w:val="00B6030A"/>
    <w:rsid w:val="00B6033F"/>
    <w:rsid w:val="00B60466"/>
    <w:rsid w:val="00B606F0"/>
    <w:rsid w:val="00B6182F"/>
    <w:rsid w:val="00B67F89"/>
    <w:rsid w:val="00B71769"/>
    <w:rsid w:val="00B71DED"/>
    <w:rsid w:val="00B74042"/>
    <w:rsid w:val="00B743B8"/>
    <w:rsid w:val="00B74E53"/>
    <w:rsid w:val="00B75438"/>
    <w:rsid w:val="00B801EF"/>
    <w:rsid w:val="00B81469"/>
    <w:rsid w:val="00B81873"/>
    <w:rsid w:val="00B83B8C"/>
    <w:rsid w:val="00B84FDE"/>
    <w:rsid w:val="00B91EFD"/>
    <w:rsid w:val="00B929B7"/>
    <w:rsid w:val="00B964C0"/>
    <w:rsid w:val="00BA1F94"/>
    <w:rsid w:val="00BA34C3"/>
    <w:rsid w:val="00BA4152"/>
    <w:rsid w:val="00BA4C11"/>
    <w:rsid w:val="00BA67CD"/>
    <w:rsid w:val="00BB082B"/>
    <w:rsid w:val="00BB1A1A"/>
    <w:rsid w:val="00BB42CE"/>
    <w:rsid w:val="00BB6494"/>
    <w:rsid w:val="00BB6BAF"/>
    <w:rsid w:val="00BC21CF"/>
    <w:rsid w:val="00BC2D04"/>
    <w:rsid w:val="00BC2E9D"/>
    <w:rsid w:val="00BC6F12"/>
    <w:rsid w:val="00BD32E1"/>
    <w:rsid w:val="00BD420C"/>
    <w:rsid w:val="00BD7E89"/>
    <w:rsid w:val="00BE0D58"/>
    <w:rsid w:val="00BE440B"/>
    <w:rsid w:val="00BF0349"/>
    <w:rsid w:val="00BF0FBF"/>
    <w:rsid w:val="00BF39A3"/>
    <w:rsid w:val="00BF4039"/>
    <w:rsid w:val="00BF5F53"/>
    <w:rsid w:val="00BF66FB"/>
    <w:rsid w:val="00BF7B3A"/>
    <w:rsid w:val="00C00F96"/>
    <w:rsid w:val="00C01FD0"/>
    <w:rsid w:val="00C0223B"/>
    <w:rsid w:val="00C04480"/>
    <w:rsid w:val="00C06A89"/>
    <w:rsid w:val="00C06BBA"/>
    <w:rsid w:val="00C105E9"/>
    <w:rsid w:val="00C10A9B"/>
    <w:rsid w:val="00C13AFD"/>
    <w:rsid w:val="00C13B48"/>
    <w:rsid w:val="00C155A4"/>
    <w:rsid w:val="00C169EB"/>
    <w:rsid w:val="00C27FF8"/>
    <w:rsid w:val="00C30597"/>
    <w:rsid w:val="00C319C1"/>
    <w:rsid w:val="00C32D26"/>
    <w:rsid w:val="00C32E07"/>
    <w:rsid w:val="00C3408C"/>
    <w:rsid w:val="00C34CEA"/>
    <w:rsid w:val="00C34DA7"/>
    <w:rsid w:val="00C41525"/>
    <w:rsid w:val="00C44B43"/>
    <w:rsid w:val="00C44FA9"/>
    <w:rsid w:val="00C464E4"/>
    <w:rsid w:val="00C51B51"/>
    <w:rsid w:val="00C6116B"/>
    <w:rsid w:val="00C61EAE"/>
    <w:rsid w:val="00C64DBF"/>
    <w:rsid w:val="00C700BF"/>
    <w:rsid w:val="00C7326C"/>
    <w:rsid w:val="00C74E13"/>
    <w:rsid w:val="00C75C43"/>
    <w:rsid w:val="00C76170"/>
    <w:rsid w:val="00C81C6D"/>
    <w:rsid w:val="00C8210A"/>
    <w:rsid w:val="00C87384"/>
    <w:rsid w:val="00C902D5"/>
    <w:rsid w:val="00C9047E"/>
    <w:rsid w:val="00C90BF7"/>
    <w:rsid w:val="00C90C2A"/>
    <w:rsid w:val="00C92B59"/>
    <w:rsid w:val="00C94AA5"/>
    <w:rsid w:val="00C9660D"/>
    <w:rsid w:val="00C96BDC"/>
    <w:rsid w:val="00CA12BF"/>
    <w:rsid w:val="00CA42B4"/>
    <w:rsid w:val="00CA4A91"/>
    <w:rsid w:val="00CA50AB"/>
    <w:rsid w:val="00CB20E1"/>
    <w:rsid w:val="00CB5A35"/>
    <w:rsid w:val="00CB62D3"/>
    <w:rsid w:val="00CC28B3"/>
    <w:rsid w:val="00CC3BD8"/>
    <w:rsid w:val="00CC5F91"/>
    <w:rsid w:val="00CD003F"/>
    <w:rsid w:val="00CD0BCA"/>
    <w:rsid w:val="00CD2544"/>
    <w:rsid w:val="00CD3210"/>
    <w:rsid w:val="00CD415A"/>
    <w:rsid w:val="00CD451C"/>
    <w:rsid w:val="00CE2752"/>
    <w:rsid w:val="00CE433E"/>
    <w:rsid w:val="00CE6CAA"/>
    <w:rsid w:val="00CE6D74"/>
    <w:rsid w:val="00CE7C93"/>
    <w:rsid w:val="00CF254D"/>
    <w:rsid w:val="00CF6FB6"/>
    <w:rsid w:val="00D013D2"/>
    <w:rsid w:val="00D01443"/>
    <w:rsid w:val="00D0321D"/>
    <w:rsid w:val="00D04B73"/>
    <w:rsid w:val="00D123EE"/>
    <w:rsid w:val="00D13EF0"/>
    <w:rsid w:val="00D14583"/>
    <w:rsid w:val="00D16762"/>
    <w:rsid w:val="00D1781A"/>
    <w:rsid w:val="00D205EC"/>
    <w:rsid w:val="00D21EFF"/>
    <w:rsid w:val="00D22BC2"/>
    <w:rsid w:val="00D22EE2"/>
    <w:rsid w:val="00D23437"/>
    <w:rsid w:val="00D23F33"/>
    <w:rsid w:val="00D26079"/>
    <w:rsid w:val="00D261D3"/>
    <w:rsid w:val="00D2699B"/>
    <w:rsid w:val="00D304A7"/>
    <w:rsid w:val="00D31303"/>
    <w:rsid w:val="00D31393"/>
    <w:rsid w:val="00D31587"/>
    <w:rsid w:val="00D32A35"/>
    <w:rsid w:val="00D32BAC"/>
    <w:rsid w:val="00D33F55"/>
    <w:rsid w:val="00D35FD2"/>
    <w:rsid w:val="00D37124"/>
    <w:rsid w:val="00D372BE"/>
    <w:rsid w:val="00D37CFC"/>
    <w:rsid w:val="00D41920"/>
    <w:rsid w:val="00D42AD4"/>
    <w:rsid w:val="00D437A2"/>
    <w:rsid w:val="00D4426C"/>
    <w:rsid w:val="00D44995"/>
    <w:rsid w:val="00D512ED"/>
    <w:rsid w:val="00D51C67"/>
    <w:rsid w:val="00D525A2"/>
    <w:rsid w:val="00D54149"/>
    <w:rsid w:val="00D56821"/>
    <w:rsid w:val="00D6038C"/>
    <w:rsid w:val="00D60A0C"/>
    <w:rsid w:val="00D61EE0"/>
    <w:rsid w:val="00D63477"/>
    <w:rsid w:val="00D63918"/>
    <w:rsid w:val="00D63DDE"/>
    <w:rsid w:val="00D7018F"/>
    <w:rsid w:val="00D731EE"/>
    <w:rsid w:val="00D84A77"/>
    <w:rsid w:val="00D87716"/>
    <w:rsid w:val="00D90D01"/>
    <w:rsid w:val="00D91B03"/>
    <w:rsid w:val="00D91EA5"/>
    <w:rsid w:val="00D92FFE"/>
    <w:rsid w:val="00D93441"/>
    <w:rsid w:val="00D93CEB"/>
    <w:rsid w:val="00D953AB"/>
    <w:rsid w:val="00D962FA"/>
    <w:rsid w:val="00D979D1"/>
    <w:rsid w:val="00DA15C8"/>
    <w:rsid w:val="00DA68E3"/>
    <w:rsid w:val="00DA784F"/>
    <w:rsid w:val="00DB05E2"/>
    <w:rsid w:val="00DB06A7"/>
    <w:rsid w:val="00DB0FF5"/>
    <w:rsid w:val="00DB450C"/>
    <w:rsid w:val="00DB582D"/>
    <w:rsid w:val="00DC304A"/>
    <w:rsid w:val="00DC37C8"/>
    <w:rsid w:val="00DC4FA0"/>
    <w:rsid w:val="00DC5773"/>
    <w:rsid w:val="00DD0B5F"/>
    <w:rsid w:val="00DD1731"/>
    <w:rsid w:val="00DD2444"/>
    <w:rsid w:val="00DD267A"/>
    <w:rsid w:val="00DD2FA8"/>
    <w:rsid w:val="00DD3BA9"/>
    <w:rsid w:val="00DD566F"/>
    <w:rsid w:val="00DE107D"/>
    <w:rsid w:val="00DE1C22"/>
    <w:rsid w:val="00DE2235"/>
    <w:rsid w:val="00DE5115"/>
    <w:rsid w:val="00DF189A"/>
    <w:rsid w:val="00DF50DC"/>
    <w:rsid w:val="00DF557E"/>
    <w:rsid w:val="00E01F7F"/>
    <w:rsid w:val="00E0225A"/>
    <w:rsid w:val="00E02326"/>
    <w:rsid w:val="00E044A7"/>
    <w:rsid w:val="00E05806"/>
    <w:rsid w:val="00E058CC"/>
    <w:rsid w:val="00E05B94"/>
    <w:rsid w:val="00E05C97"/>
    <w:rsid w:val="00E14568"/>
    <w:rsid w:val="00E146DD"/>
    <w:rsid w:val="00E151F1"/>
    <w:rsid w:val="00E1630D"/>
    <w:rsid w:val="00E17091"/>
    <w:rsid w:val="00E17528"/>
    <w:rsid w:val="00E239FB"/>
    <w:rsid w:val="00E24EB8"/>
    <w:rsid w:val="00E25F08"/>
    <w:rsid w:val="00E26066"/>
    <w:rsid w:val="00E32785"/>
    <w:rsid w:val="00E342BE"/>
    <w:rsid w:val="00E35F40"/>
    <w:rsid w:val="00E4013A"/>
    <w:rsid w:val="00E45D51"/>
    <w:rsid w:val="00E460DB"/>
    <w:rsid w:val="00E473D5"/>
    <w:rsid w:val="00E51866"/>
    <w:rsid w:val="00E56561"/>
    <w:rsid w:val="00E5704D"/>
    <w:rsid w:val="00E60B36"/>
    <w:rsid w:val="00E62ACB"/>
    <w:rsid w:val="00E6412A"/>
    <w:rsid w:val="00E73637"/>
    <w:rsid w:val="00E736A2"/>
    <w:rsid w:val="00E746E7"/>
    <w:rsid w:val="00E74EBB"/>
    <w:rsid w:val="00E75413"/>
    <w:rsid w:val="00E76C7E"/>
    <w:rsid w:val="00E779D6"/>
    <w:rsid w:val="00E803F1"/>
    <w:rsid w:val="00E81356"/>
    <w:rsid w:val="00E83887"/>
    <w:rsid w:val="00E84F9D"/>
    <w:rsid w:val="00E87AE2"/>
    <w:rsid w:val="00E87CE4"/>
    <w:rsid w:val="00E90129"/>
    <w:rsid w:val="00E940E4"/>
    <w:rsid w:val="00E96A5A"/>
    <w:rsid w:val="00E97907"/>
    <w:rsid w:val="00EA1E0B"/>
    <w:rsid w:val="00EA2714"/>
    <w:rsid w:val="00EA40FA"/>
    <w:rsid w:val="00EB2FE3"/>
    <w:rsid w:val="00EC2848"/>
    <w:rsid w:val="00EC5240"/>
    <w:rsid w:val="00ED496A"/>
    <w:rsid w:val="00ED5C8B"/>
    <w:rsid w:val="00EE094D"/>
    <w:rsid w:val="00EE130D"/>
    <w:rsid w:val="00EE2BF8"/>
    <w:rsid w:val="00EE308E"/>
    <w:rsid w:val="00EE3A78"/>
    <w:rsid w:val="00EE6265"/>
    <w:rsid w:val="00EF1BE8"/>
    <w:rsid w:val="00EF5A07"/>
    <w:rsid w:val="00EF5DB2"/>
    <w:rsid w:val="00F028C6"/>
    <w:rsid w:val="00F045D1"/>
    <w:rsid w:val="00F12BAE"/>
    <w:rsid w:val="00F141A6"/>
    <w:rsid w:val="00F14596"/>
    <w:rsid w:val="00F154D2"/>
    <w:rsid w:val="00F159DE"/>
    <w:rsid w:val="00F161F3"/>
    <w:rsid w:val="00F22A65"/>
    <w:rsid w:val="00F22E9B"/>
    <w:rsid w:val="00F23529"/>
    <w:rsid w:val="00F27FF3"/>
    <w:rsid w:val="00F309F6"/>
    <w:rsid w:val="00F31D00"/>
    <w:rsid w:val="00F33768"/>
    <w:rsid w:val="00F34109"/>
    <w:rsid w:val="00F364F8"/>
    <w:rsid w:val="00F36A43"/>
    <w:rsid w:val="00F3709A"/>
    <w:rsid w:val="00F407F5"/>
    <w:rsid w:val="00F41A93"/>
    <w:rsid w:val="00F41DEC"/>
    <w:rsid w:val="00F42861"/>
    <w:rsid w:val="00F4557D"/>
    <w:rsid w:val="00F506A3"/>
    <w:rsid w:val="00F50C7D"/>
    <w:rsid w:val="00F50D75"/>
    <w:rsid w:val="00F514DD"/>
    <w:rsid w:val="00F5293C"/>
    <w:rsid w:val="00F53161"/>
    <w:rsid w:val="00F533A5"/>
    <w:rsid w:val="00F5387F"/>
    <w:rsid w:val="00F539B1"/>
    <w:rsid w:val="00F5447C"/>
    <w:rsid w:val="00F55405"/>
    <w:rsid w:val="00F57BA0"/>
    <w:rsid w:val="00F623C3"/>
    <w:rsid w:val="00F62933"/>
    <w:rsid w:val="00F643C5"/>
    <w:rsid w:val="00F7150B"/>
    <w:rsid w:val="00F72150"/>
    <w:rsid w:val="00F727AC"/>
    <w:rsid w:val="00F72AA9"/>
    <w:rsid w:val="00F743EE"/>
    <w:rsid w:val="00F768F9"/>
    <w:rsid w:val="00F80D2C"/>
    <w:rsid w:val="00F87591"/>
    <w:rsid w:val="00F87AB4"/>
    <w:rsid w:val="00F946FD"/>
    <w:rsid w:val="00F96BB3"/>
    <w:rsid w:val="00F96E9A"/>
    <w:rsid w:val="00F97C44"/>
    <w:rsid w:val="00FA173D"/>
    <w:rsid w:val="00FA2CE7"/>
    <w:rsid w:val="00FA67B8"/>
    <w:rsid w:val="00FA6BE5"/>
    <w:rsid w:val="00FB51BF"/>
    <w:rsid w:val="00FB6FB5"/>
    <w:rsid w:val="00FB7307"/>
    <w:rsid w:val="00FB7693"/>
    <w:rsid w:val="00FC05BC"/>
    <w:rsid w:val="00FD245C"/>
    <w:rsid w:val="00FD24B2"/>
    <w:rsid w:val="00FD3441"/>
    <w:rsid w:val="00FD763B"/>
    <w:rsid w:val="00FE2515"/>
    <w:rsid w:val="00FE769B"/>
    <w:rsid w:val="00FE79B1"/>
    <w:rsid w:val="00FE7B76"/>
    <w:rsid w:val="00FF1B8D"/>
    <w:rsid w:val="00FF23B6"/>
    <w:rsid w:val="00FF414F"/>
    <w:rsid w:val="00FF5035"/>
    <w:rsid w:val="00FF5F21"/>
    <w:rsid w:val="00FF7EE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656BB2"/>
    <w:rPr>
      <w:sz w:val="24"/>
      <w:szCs w:val="24"/>
      <w:lang w:val="en-US" w:eastAsia="en-US"/>
    </w:rPr>
  </w:style>
  <w:style w:type="paragraph" w:styleId="Titlu1">
    <w:name w:val="heading 1"/>
    <w:basedOn w:val="Normal"/>
    <w:next w:val="Normal"/>
    <w:link w:val="Titlu1Caracter"/>
    <w:uiPriority w:val="99"/>
    <w:qFormat/>
    <w:rsid w:val="00656BB2"/>
    <w:pPr>
      <w:keepNext/>
      <w:widowControl w:val="0"/>
      <w:autoSpaceDE w:val="0"/>
      <w:autoSpaceDN w:val="0"/>
      <w:adjustRightInd w:val="0"/>
      <w:jc w:val="center"/>
      <w:outlineLvl w:val="0"/>
    </w:pPr>
    <w:rPr>
      <w:rFonts w:ascii="Arial" w:hAnsi="Arial" w:cs="Arial"/>
      <w:b/>
      <w:bCs/>
    </w:rPr>
  </w:style>
  <w:style w:type="paragraph" w:styleId="Titlu2">
    <w:name w:val="heading 2"/>
    <w:basedOn w:val="Normal"/>
    <w:next w:val="Normal"/>
    <w:link w:val="Titlu2Caracter"/>
    <w:uiPriority w:val="99"/>
    <w:qFormat/>
    <w:rsid w:val="00656BB2"/>
    <w:pPr>
      <w:keepNext/>
      <w:jc w:val="both"/>
      <w:outlineLvl w:val="1"/>
    </w:pPr>
    <w:rPr>
      <w:rFonts w:ascii="Arial" w:hAnsi="Arial" w:cs="Arial"/>
      <w:i/>
      <w:iCs/>
      <w:lang w:val="it-IT"/>
    </w:rPr>
  </w:style>
  <w:style w:type="paragraph" w:styleId="Titlu3">
    <w:name w:val="heading 3"/>
    <w:basedOn w:val="Normal"/>
    <w:next w:val="Normal"/>
    <w:link w:val="Titlu3Caracter"/>
    <w:uiPriority w:val="99"/>
    <w:qFormat/>
    <w:rsid w:val="00656BB2"/>
    <w:pPr>
      <w:keepNext/>
      <w:ind w:firstLine="720"/>
      <w:jc w:val="center"/>
      <w:outlineLvl w:val="2"/>
    </w:pPr>
    <w:rPr>
      <w:b/>
      <w:lang w:val="ro-RO" w:eastAsia="ro-RO"/>
    </w:rPr>
  </w:style>
  <w:style w:type="paragraph" w:styleId="Titlu4">
    <w:name w:val="heading 4"/>
    <w:basedOn w:val="Normal"/>
    <w:next w:val="Normal"/>
    <w:link w:val="Titlu4Caracter"/>
    <w:uiPriority w:val="99"/>
    <w:qFormat/>
    <w:rsid w:val="00656BB2"/>
    <w:pPr>
      <w:keepNext/>
      <w:spacing w:before="240" w:after="60"/>
      <w:outlineLvl w:val="3"/>
    </w:pPr>
    <w:rPr>
      <w:b/>
      <w:bCs/>
      <w:sz w:val="28"/>
      <w:szCs w:val="28"/>
    </w:rPr>
  </w:style>
  <w:style w:type="paragraph" w:styleId="Titlu5">
    <w:name w:val="heading 5"/>
    <w:basedOn w:val="Normal"/>
    <w:next w:val="Normal"/>
    <w:link w:val="Titlu5Caracter"/>
    <w:uiPriority w:val="99"/>
    <w:qFormat/>
    <w:rsid w:val="00656BB2"/>
    <w:pPr>
      <w:keepNext/>
      <w:jc w:val="center"/>
      <w:outlineLvl w:val="4"/>
    </w:pPr>
    <w:rPr>
      <w:b/>
      <w:bCs/>
      <w:lang w:val="ro-RO" w:eastAsia="ro-RO"/>
    </w:rPr>
  </w:style>
  <w:style w:type="paragraph" w:styleId="Titlu6">
    <w:name w:val="heading 6"/>
    <w:basedOn w:val="Normal"/>
    <w:next w:val="Normal"/>
    <w:link w:val="Titlu6Caracter"/>
    <w:uiPriority w:val="99"/>
    <w:qFormat/>
    <w:rsid w:val="00656BB2"/>
    <w:pPr>
      <w:keepNext/>
      <w:ind w:firstLine="720"/>
      <w:jc w:val="center"/>
      <w:outlineLvl w:val="5"/>
    </w:pPr>
    <w:rPr>
      <w:i/>
      <w:lang w:val="ro-RO"/>
    </w:rPr>
  </w:style>
  <w:style w:type="paragraph" w:styleId="Titlu7">
    <w:name w:val="heading 7"/>
    <w:basedOn w:val="Normal"/>
    <w:next w:val="Normal"/>
    <w:link w:val="Titlu7Caracter"/>
    <w:uiPriority w:val="99"/>
    <w:qFormat/>
    <w:rsid w:val="00656BB2"/>
    <w:pPr>
      <w:keepNext/>
      <w:jc w:val="center"/>
      <w:outlineLvl w:val="6"/>
    </w:pPr>
    <w:rPr>
      <w:i/>
      <w:lang w:val="ro-RO"/>
    </w:rPr>
  </w:style>
  <w:style w:type="paragraph" w:styleId="Titlu8">
    <w:name w:val="heading 8"/>
    <w:basedOn w:val="Normal"/>
    <w:next w:val="Normal"/>
    <w:link w:val="Titlu8Caracter"/>
    <w:uiPriority w:val="99"/>
    <w:qFormat/>
    <w:rsid w:val="00656BB2"/>
    <w:pPr>
      <w:keepNext/>
      <w:ind w:firstLine="708"/>
      <w:jc w:val="both"/>
      <w:outlineLvl w:val="7"/>
    </w:pPr>
    <w:rPr>
      <w:b/>
      <w:bCs/>
      <w:lang w:val="ro-RO" w:eastAsia="ro-RO"/>
    </w:rPr>
  </w:style>
  <w:style w:type="paragraph" w:styleId="Titlu9">
    <w:name w:val="heading 9"/>
    <w:basedOn w:val="Normal"/>
    <w:next w:val="Normal"/>
    <w:link w:val="Titlu9Caracter"/>
    <w:uiPriority w:val="99"/>
    <w:qFormat/>
    <w:rsid w:val="00656BB2"/>
    <w:pPr>
      <w:keepNext/>
      <w:jc w:val="center"/>
      <w:outlineLvl w:val="8"/>
    </w:pPr>
    <w:rPr>
      <w:b/>
      <w:color w:val="000000"/>
      <w:sz w:val="32"/>
      <w:szCs w:val="32"/>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DefaultParagraphFont1"/>
    <w:link w:val="Titlu1"/>
    <w:uiPriority w:val="99"/>
    <w:locked/>
    <w:rsid w:val="00656BB2"/>
    <w:rPr>
      <w:rFonts w:cs="Times New Roman"/>
      <w:b/>
      <w:sz w:val="32"/>
      <w:lang w:val="ro-RO"/>
    </w:rPr>
  </w:style>
  <w:style w:type="character" w:customStyle="1" w:styleId="Titlu2Caracter">
    <w:name w:val="Titlu 2 Caracter"/>
    <w:basedOn w:val="DefaultParagraphFont1"/>
    <w:link w:val="Titlu2"/>
    <w:uiPriority w:val="99"/>
    <w:locked/>
    <w:rsid w:val="00656BB2"/>
    <w:rPr>
      <w:rFonts w:ascii="Cambria" w:hAnsi="Cambria" w:cs="Times New Roman"/>
      <w:b/>
      <w:bCs/>
      <w:color w:val="4F81BD"/>
      <w:sz w:val="26"/>
      <w:szCs w:val="26"/>
      <w:lang w:val="ro-RO"/>
    </w:rPr>
  </w:style>
  <w:style w:type="character" w:customStyle="1" w:styleId="Titlu3Caracter">
    <w:name w:val="Titlu 3 Caracter"/>
    <w:basedOn w:val="Fontdeparagrafimplicit"/>
    <w:link w:val="Titlu3"/>
    <w:uiPriority w:val="99"/>
    <w:locked/>
    <w:rsid w:val="00656BB2"/>
    <w:rPr>
      <w:rFonts w:ascii="Cambria" w:hAnsi="Cambria" w:cs="Times New Roman"/>
      <w:b/>
      <w:sz w:val="26"/>
      <w:lang w:val="ro-RO"/>
    </w:rPr>
  </w:style>
  <w:style w:type="character" w:customStyle="1" w:styleId="Titlu4Caracter">
    <w:name w:val="Titlu 4 Caracter"/>
    <w:basedOn w:val="DefaultParagraphFont1"/>
    <w:link w:val="Titlu4"/>
    <w:uiPriority w:val="99"/>
    <w:locked/>
    <w:rsid w:val="00656BB2"/>
    <w:rPr>
      <w:rFonts w:ascii="Cambria" w:hAnsi="Cambria" w:cs="Times New Roman"/>
      <w:b/>
      <w:bCs/>
      <w:i/>
      <w:iCs/>
      <w:color w:val="4F81BD"/>
      <w:sz w:val="24"/>
      <w:szCs w:val="24"/>
      <w:lang w:val="ro-RO"/>
    </w:rPr>
  </w:style>
  <w:style w:type="character" w:customStyle="1" w:styleId="Titlu5Caracter">
    <w:name w:val="Titlu 5 Caracter"/>
    <w:basedOn w:val="DefaultParagraphFont1"/>
    <w:link w:val="Titlu5"/>
    <w:uiPriority w:val="99"/>
    <w:locked/>
    <w:rsid w:val="00656BB2"/>
    <w:rPr>
      <w:rFonts w:ascii="Cambria" w:hAnsi="Cambria" w:cs="Times New Roman"/>
      <w:color w:val="243F60"/>
      <w:sz w:val="24"/>
      <w:szCs w:val="24"/>
      <w:lang w:val="ro-RO"/>
    </w:rPr>
  </w:style>
  <w:style w:type="character" w:customStyle="1" w:styleId="Titlu6Caracter">
    <w:name w:val="Titlu 6 Caracter"/>
    <w:basedOn w:val="Fontdeparagrafimplicit"/>
    <w:link w:val="Titlu6"/>
    <w:uiPriority w:val="99"/>
    <w:semiHidden/>
    <w:locked/>
    <w:rsid w:val="00EA40FA"/>
    <w:rPr>
      <w:rFonts w:ascii="Calibri" w:hAnsi="Calibri" w:cs="Times New Roman"/>
      <w:b/>
      <w:bCs/>
    </w:rPr>
  </w:style>
  <w:style w:type="character" w:customStyle="1" w:styleId="Titlu7Caracter">
    <w:name w:val="Titlu 7 Caracter"/>
    <w:basedOn w:val="Fontdeparagrafimplicit"/>
    <w:link w:val="Titlu7"/>
    <w:uiPriority w:val="99"/>
    <w:semiHidden/>
    <w:locked/>
    <w:rsid w:val="00EA40FA"/>
    <w:rPr>
      <w:rFonts w:ascii="Calibri" w:hAnsi="Calibri" w:cs="Times New Roman"/>
      <w:sz w:val="24"/>
      <w:szCs w:val="24"/>
    </w:rPr>
  </w:style>
  <w:style w:type="character" w:customStyle="1" w:styleId="Titlu8Caracter">
    <w:name w:val="Titlu 8 Caracter"/>
    <w:basedOn w:val="Fontdeparagrafimplicit"/>
    <w:link w:val="Titlu8"/>
    <w:uiPriority w:val="99"/>
    <w:semiHidden/>
    <w:locked/>
    <w:rsid w:val="00EA40FA"/>
    <w:rPr>
      <w:rFonts w:ascii="Calibri" w:hAnsi="Calibri" w:cs="Times New Roman"/>
      <w:i/>
      <w:iCs/>
      <w:sz w:val="24"/>
      <w:szCs w:val="24"/>
    </w:rPr>
  </w:style>
  <w:style w:type="character" w:customStyle="1" w:styleId="Titlu9Caracter">
    <w:name w:val="Titlu 9 Caracter"/>
    <w:basedOn w:val="Fontdeparagrafimplicit"/>
    <w:link w:val="Titlu9"/>
    <w:uiPriority w:val="99"/>
    <w:semiHidden/>
    <w:locked/>
    <w:rsid w:val="00EA40FA"/>
    <w:rPr>
      <w:rFonts w:ascii="Cambria" w:hAnsi="Cambria" w:cs="Times New Roman"/>
    </w:rPr>
  </w:style>
  <w:style w:type="character" w:customStyle="1" w:styleId="CharChar6">
    <w:name w:val="Char Char6"/>
    <w:basedOn w:val="Fontdeparagrafimplicit"/>
    <w:uiPriority w:val="99"/>
    <w:rsid w:val="00656BB2"/>
    <w:rPr>
      <w:rFonts w:ascii="Arial" w:hAnsi="Arial" w:cs="Arial"/>
      <w:b/>
      <w:bCs/>
      <w:sz w:val="24"/>
      <w:szCs w:val="24"/>
      <w:lang w:val="en-US" w:eastAsia="en-US" w:bidi="ar-SA"/>
    </w:rPr>
  </w:style>
  <w:style w:type="character" w:customStyle="1" w:styleId="CharChar5">
    <w:name w:val="Char Char5"/>
    <w:basedOn w:val="Fontdeparagrafimplicit"/>
    <w:uiPriority w:val="99"/>
    <w:rsid w:val="00656BB2"/>
    <w:rPr>
      <w:rFonts w:ascii="Arial" w:hAnsi="Arial" w:cs="Arial"/>
      <w:i/>
      <w:iCs/>
      <w:sz w:val="24"/>
      <w:szCs w:val="24"/>
      <w:lang w:val="it-IT" w:eastAsia="en-US" w:bidi="ar-SA"/>
    </w:rPr>
  </w:style>
  <w:style w:type="paragraph" w:styleId="NormalWeb">
    <w:name w:val="Normal (Web)"/>
    <w:basedOn w:val="Normal"/>
    <w:rsid w:val="00656BB2"/>
    <w:pPr>
      <w:spacing w:before="100" w:beforeAutospacing="1" w:after="119"/>
    </w:pPr>
  </w:style>
  <w:style w:type="paragraph" w:styleId="Corptext">
    <w:name w:val="Body Text"/>
    <w:basedOn w:val="Normal"/>
    <w:link w:val="CorptextCaracter"/>
    <w:uiPriority w:val="99"/>
    <w:rsid w:val="00656BB2"/>
    <w:pPr>
      <w:tabs>
        <w:tab w:val="num" w:pos="1260"/>
      </w:tabs>
      <w:spacing w:line="360" w:lineRule="auto"/>
      <w:jc w:val="both"/>
    </w:pPr>
    <w:rPr>
      <w:rFonts w:ascii="Arial" w:hAnsi="Arial" w:cs="Arial"/>
      <w:lang w:val="fr-FR"/>
    </w:rPr>
  </w:style>
  <w:style w:type="character" w:customStyle="1" w:styleId="CorptextCaracter">
    <w:name w:val="Corp text Caracter"/>
    <w:basedOn w:val="DefaultParagraphFont1"/>
    <w:link w:val="Corptext"/>
    <w:uiPriority w:val="99"/>
    <w:locked/>
    <w:rsid w:val="00656BB2"/>
    <w:rPr>
      <w:rFonts w:cs="Times New Roman"/>
      <w:sz w:val="24"/>
      <w:szCs w:val="24"/>
      <w:lang w:val="fr-FR"/>
    </w:rPr>
  </w:style>
  <w:style w:type="character" w:customStyle="1" w:styleId="CharChar2">
    <w:name w:val="Char Char2"/>
    <w:basedOn w:val="Fontdeparagrafimplicit"/>
    <w:uiPriority w:val="99"/>
    <w:rsid w:val="00656BB2"/>
    <w:rPr>
      <w:rFonts w:ascii="Arial" w:hAnsi="Arial" w:cs="Arial"/>
      <w:sz w:val="24"/>
      <w:szCs w:val="24"/>
      <w:lang w:val="fr-FR" w:eastAsia="en-US" w:bidi="ar-SA"/>
    </w:rPr>
  </w:style>
  <w:style w:type="paragraph" w:styleId="Subtitlu">
    <w:name w:val="Subtitle"/>
    <w:basedOn w:val="Normal"/>
    <w:link w:val="SubtitluCaracter"/>
    <w:uiPriority w:val="99"/>
    <w:qFormat/>
    <w:rsid w:val="00656BB2"/>
    <w:pPr>
      <w:jc w:val="center"/>
    </w:pPr>
    <w:rPr>
      <w:sz w:val="22"/>
      <w:u w:val="single"/>
      <w:lang w:val="ro-RO" w:eastAsia="ro-RO"/>
    </w:rPr>
  </w:style>
  <w:style w:type="character" w:customStyle="1" w:styleId="SubtitluCaracter">
    <w:name w:val="Subtitlu Caracter"/>
    <w:basedOn w:val="Fontdeparagrafimplicit"/>
    <w:link w:val="Subtitlu"/>
    <w:uiPriority w:val="99"/>
    <w:locked/>
    <w:rsid w:val="00EA40FA"/>
    <w:rPr>
      <w:rFonts w:ascii="Cambria" w:hAnsi="Cambria" w:cs="Times New Roman"/>
      <w:sz w:val="24"/>
      <w:szCs w:val="24"/>
    </w:rPr>
  </w:style>
  <w:style w:type="character" w:customStyle="1" w:styleId="PlainTextChar">
    <w:name w:val="Plain Text Char"/>
    <w:uiPriority w:val="99"/>
    <w:locked/>
    <w:rsid w:val="00656BB2"/>
    <w:rPr>
      <w:sz w:val="24"/>
      <w:u w:val="single"/>
      <w:lang w:val="ro-RO" w:eastAsia="ro-RO"/>
    </w:rPr>
  </w:style>
  <w:style w:type="paragraph" w:styleId="Textsimplu">
    <w:name w:val="Plain Text"/>
    <w:basedOn w:val="Normal"/>
    <w:link w:val="TextsimpluCaracter"/>
    <w:uiPriority w:val="99"/>
    <w:rsid w:val="00656BB2"/>
    <w:rPr>
      <w:u w:val="single"/>
      <w:lang w:val="ro-RO" w:eastAsia="ro-RO"/>
    </w:rPr>
  </w:style>
  <w:style w:type="character" w:customStyle="1" w:styleId="TextsimpluCaracter">
    <w:name w:val="Text simplu Caracter"/>
    <w:basedOn w:val="Fontdeparagrafimplicit"/>
    <w:link w:val="Textsimplu"/>
    <w:uiPriority w:val="99"/>
    <w:semiHidden/>
    <w:locked/>
    <w:rsid w:val="00EA40FA"/>
    <w:rPr>
      <w:rFonts w:ascii="Courier New" w:hAnsi="Courier New" w:cs="Courier New"/>
      <w:sz w:val="20"/>
      <w:szCs w:val="20"/>
    </w:rPr>
  </w:style>
  <w:style w:type="paragraph" w:styleId="Indentcorptext">
    <w:name w:val="Body Text Indent"/>
    <w:basedOn w:val="Normal"/>
    <w:link w:val="IndentcorptextCaracter"/>
    <w:uiPriority w:val="99"/>
    <w:rsid w:val="00656BB2"/>
    <w:pPr>
      <w:spacing w:after="120"/>
      <w:ind w:left="283"/>
    </w:pPr>
  </w:style>
  <w:style w:type="character" w:customStyle="1" w:styleId="IndentcorptextCaracter">
    <w:name w:val="Indent corp text Caracter"/>
    <w:basedOn w:val="Fontdeparagrafimplicit"/>
    <w:link w:val="Indentcorptext"/>
    <w:uiPriority w:val="99"/>
    <w:semiHidden/>
    <w:locked/>
    <w:rsid w:val="00EA40FA"/>
    <w:rPr>
      <w:rFonts w:cs="Times New Roman"/>
      <w:sz w:val="24"/>
      <w:szCs w:val="24"/>
    </w:rPr>
  </w:style>
  <w:style w:type="character" w:customStyle="1" w:styleId="HTMLPreformattedChar">
    <w:name w:val="HTML Preformatted Char"/>
    <w:uiPriority w:val="99"/>
    <w:locked/>
    <w:rsid w:val="00656BB2"/>
    <w:rPr>
      <w:sz w:val="24"/>
      <w:lang w:val="en-US" w:eastAsia="en-US"/>
    </w:rPr>
  </w:style>
  <w:style w:type="paragraph" w:styleId="PreformatatHTML">
    <w:name w:val="HTML Preformatted"/>
    <w:basedOn w:val="Normal"/>
    <w:link w:val="PreformatatHTMLCaracter"/>
    <w:uiPriority w:val="99"/>
    <w:rsid w:val="00656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PreformatatHTMLCaracter">
    <w:name w:val="Preformatat HTML Caracter"/>
    <w:basedOn w:val="Fontdeparagrafimplicit"/>
    <w:link w:val="PreformatatHTML"/>
    <w:uiPriority w:val="99"/>
    <w:semiHidden/>
    <w:locked/>
    <w:rsid w:val="00EA40FA"/>
    <w:rPr>
      <w:rFonts w:ascii="Courier New" w:hAnsi="Courier New" w:cs="Courier New"/>
      <w:sz w:val="20"/>
      <w:szCs w:val="20"/>
    </w:rPr>
  </w:style>
  <w:style w:type="paragraph" w:styleId="Antet">
    <w:name w:val="header"/>
    <w:basedOn w:val="Normal"/>
    <w:link w:val="AntetCaracter"/>
    <w:uiPriority w:val="99"/>
    <w:rsid w:val="00656BB2"/>
    <w:pPr>
      <w:tabs>
        <w:tab w:val="center" w:pos="4320"/>
        <w:tab w:val="right" w:pos="8640"/>
      </w:tabs>
    </w:pPr>
  </w:style>
  <w:style w:type="character" w:customStyle="1" w:styleId="AntetCaracter">
    <w:name w:val="Antet Caracter"/>
    <w:basedOn w:val="Fontdeparagrafimplicit"/>
    <w:link w:val="Antet"/>
    <w:uiPriority w:val="99"/>
    <w:locked/>
    <w:rsid w:val="00013889"/>
    <w:rPr>
      <w:rFonts w:cs="Times New Roman"/>
      <w:sz w:val="24"/>
      <w:szCs w:val="24"/>
      <w:lang w:val="en-US" w:eastAsia="en-US"/>
    </w:rPr>
  </w:style>
  <w:style w:type="character" w:customStyle="1" w:styleId="CharChar4">
    <w:name w:val="Char Char4"/>
    <w:basedOn w:val="Fontdeparagrafimplicit"/>
    <w:uiPriority w:val="99"/>
    <w:rsid w:val="00656BB2"/>
    <w:rPr>
      <w:rFonts w:cs="Times New Roman"/>
      <w:sz w:val="24"/>
      <w:szCs w:val="24"/>
      <w:lang w:val="en-US" w:eastAsia="en-US" w:bidi="ar-SA"/>
    </w:rPr>
  </w:style>
  <w:style w:type="paragraph" w:styleId="Subsol">
    <w:name w:val="footer"/>
    <w:basedOn w:val="Normal"/>
    <w:link w:val="SubsolCaracter"/>
    <w:uiPriority w:val="99"/>
    <w:rsid w:val="00656BB2"/>
    <w:pPr>
      <w:tabs>
        <w:tab w:val="center" w:pos="4320"/>
        <w:tab w:val="right" w:pos="8640"/>
      </w:tabs>
    </w:pPr>
  </w:style>
  <w:style w:type="character" w:customStyle="1" w:styleId="SubsolCaracter">
    <w:name w:val="Subsol Caracter"/>
    <w:basedOn w:val="Fontdeparagrafimplicit"/>
    <w:link w:val="Subsol"/>
    <w:uiPriority w:val="99"/>
    <w:locked/>
    <w:rsid w:val="00F23529"/>
    <w:rPr>
      <w:rFonts w:cs="Times New Roman"/>
      <w:sz w:val="24"/>
      <w:szCs w:val="24"/>
      <w:lang w:val="en-US" w:eastAsia="en-US"/>
    </w:rPr>
  </w:style>
  <w:style w:type="character" w:customStyle="1" w:styleId="CharChar3">
    <w:name w:val="Char Char3"/>
    <w:basedOn w:val="Fontdeparagrafimplicit"/>
    <w:uiPriority w:val="99"/>
    <w:rsid w:val="00656BB2"/>
    <w:rPr>
      <w:rFonts w:cs="Times New Roman"/>
      <w:sz w:val="24"/>
      <w:szCs w:val="24"/>
      <w:lang w:val="en-US" w:eastAsia="en-US" w:bidi="ar-SA"/>
    </w:rPr>
  </w:style>
  <w:style w:type="character" w:styleId="Numrdepagin">
    <w:name w:val="page number"/>
    <w:basedOn w:val="Fontdeparagrafimplicit"/>
    <w:uiPriority w:val="99"/>
    <w:rsid w:val="00656BB2"/>
    <w:rPr>
      <w:rFonts w:cs="Times New Roman"/>
    </w:rPr>
  </w:style>
  <w:style w:type="paragraph" w:customStyle="1" w:styleId="BalloonText1">
    <w:name w:val="Balloon Text1"/>
    <w:basedOn w:val="Normal"/>
    <w:uiPriority w:val="99"/>
    <w:semiHidden/>
    <w:rsid w:val="00656BB2"/>
    <w:rPr>
      <w:rFonts w:ascii="Tahoma" w:hAnsi="Tahoma" w:cs="Tahoma"/>
      <w:sz w:val="16"/>
      <w:szCs w:val="16"/>
    </w:rPr>
  </w:style>
  <w:style w:type="character" w:customStyle="1" w:styleId="normal1">
    <w:name w:val="normal1"/>
    <w:basedOn w:val="Fontdeparagrafimplicit"/>
    <w:uiPriority w:val="99"/>
    <w:rsid w:val="00656BB2"/>
    <w:rPr>
      <w:rFonts w:ascii="Arial" w:hAnsi="Arial" w:cs="Arial"/>
      <w:sz w:val="22"/>
      <w:szCs w:val="22"/>
    </w:rPr>
  </w:style>
  <w:style w:type="paragraph" w:customStyle="1" w:styleId="ln2acttitlu">
    <w:name w:val="ln2acttitlu"/>
    <w:basedOn w:val="Normal"/>
    <w:uiPriority w:val="99"/>
    <w:rsid w:val="00656BB2"/>
    <w:pPr>
      <w:spacing w:before="100" w:beforeAutospacing="1" w:after="100" w:afterAutospacing="1"/>
    </w:pPr>
  </w:style>
  <w:style w:type="paragraph" w:styleId="Corptext2">
    <w:name w:val="Body Text 2"/>
    <w:basedOn w:val="Normal"/>
    <w:link w:val="Corptext2Caracter"/>
    <w:uiPriority w:val="99"/>
    <w:rsid w:val="00656BB2"/>
    <w:pPr>
      <w:widowControl w:val="0"/>
      <w:autoSpaceDE w:val="0"/>
      <w:autoSpaceDN w:val="0"/>
      <w:adjustRightInd w:val="0"/>
      <w:jc w:val="both"/>
    </w:pPr>
    <w:rPr>
      <w:rFonts w:ascii="Arial" w:hAnsi="Arial" w:cs="Arial"/>
      <w:b/>
      <w:bCs/>
      <w:color w:val="FF0000"/>
      <w:lang w:val="ro-RO"/>
    </w:rPr>
  </w:style>
  <w:style w:type="character" w:customStyle="1" w:styleId="Corptext2Caracter">
    <w:name w:val="Corp text 2 Caracter"/>
    <w:basedOn w:val="Fontdeparagrafimplicit"/>
    <w:link w:val="Corptext2"/>
    <w:uiPriority w:val="99"/>
    <w:semiHidden/>
    <w:locked/>
    <w:rsid w:val="00EA40FA"/>
    <w:rPr>
      <w:rFonts w:cs="Times New Roman"/>
      <w:sz w:val="24"/>
      <w:szCs w:val="24"/>
    </w:rPr>
  </w:style>
  <w:style w:type="character" w:styleId="Hyperlink">
    <w:name w:val="Hyperlink"/>
    <w:basedOn w:val="Fontdeparagrafimplicit"/>
    <w:uiPriority w:val="99"/>
    <w:rsid w:val="00656BB2"/>
    <w:rPr>
      <w:rFonts w:cs="Times New Roman"/>
      <w:color w:val="0000FF"/>
      <w:u w:val="single"/>
    </w:rPr>
  </w:style>
  <w:style w:type="character" w:customStyle="1" w:styleId="sartbdy">
    <w:name w:val="s_art_bdy"/>
    <w:basedOn w:val="Fontdeparagrafimplicit"/>
    <w:uiPriority w:val="99"/>
    <w:rsid w:val="00656BB2"/>
    <w:rPr>
      <w:rFonts w:cs="Times New Roman"/>
    </w:rPr>
  </w:style>
  <w:style w:type="character" w:customStyle="1" w:styleId="spar2">
    <w:name w:val="s_par2"/>
    <w:basedOn w:val="Fontdeparagrafimplicit"/>
    <w:uiPriority w:val="99"/>
    <w:rsid w:val="00656BB2"/>
    <w:rPr>
      <w:rFonts w:cs="Times New Roman"/>
    </w:rPr>
  </w:style>
  <w:style w:type="character" w:customStyle="1" w:styleId="sartttl2">
    <w:name w:val="s_art_ttl2"/>
    <w:basedOn w:val="Fontdeparagrafimplicit"/>
    <w:uiPriority w:val="99"/>
    <w:rsid w:val="00656BB2"/>
    <w:rPr>
      <w:rFonts w:ascii="Verdana" w:hAnsi="Verdana" w:cs="Times New Roman"/>
      <w:b/>
      <w:bCs/>
      <w:color w:val="00008B"/>
      <w:sz w:val="17"/>
      <w:szCs w:val="17"/>
    </w:rPr>
  </w:style>
  <w:style w:type="character" w:customStyle="1" w:styleId="slitbdy">
    <w:name w:val="s_lit_bdy"/>
    <w:basedOn w:val="Fontdeparagrafimplicit"/>
    <w:uiPriority w:val="99"/>
    <w:rsid w:val="00656BB2"/>
    <w:rPr>
      <w:rFonts w:cs="Times New Roman"/>
    </w:rPr>
  </w:style>
  <w:style w:type="character" w:customStyle="1" w:styleId="slitshort2">
    <w:name w:val="s_lit_short2"/>
    <w:basedOn w:val="Fontdeparagrafimplicit"/>
    <w:uiPriority w:val="99"/>
    <w:rsid w:val="00656BB2"/>
    <w:rPr>
      <w:rFonts w:ascii="Arial" w:hAnsi="Arial" w:cs="Arial"/>
      <w:vanish/>
      <w:sz w:val="15"/>
      <w:szCs w:val="15"/>
      <w:bdr w:val="single" w:sz="6" w:space="0" w:color="000000" w:frame="1"/>
      <w:shd w:val="clear" w:color="auto" w:fill="EEEEFF"/>
    </w:rPr>
  </w:style>
  <w:style w:type="paragraph" w:styleId="Indentcorptext3">
    <w:name w:val="Body Text Indent 3"/>
    <w:basedOn w:val="Normal"/>
    <w:link w:val="Indentcorptext3Caracter"/>
    <w:uiPriority w:val="99"/>
    <w:rsid w:val="00656BB2"/>
    <w:pPr>
      <w:spacing w:after="120"/>
      <w:ind w:left="283"/>
    </w:pPr>
    <w:rPr>
      <w:sz w:val="16"/>
      <w:szCs w:val="16"/>
    </w:rPr>
  </w:style>
  <w:style w:type="character" w:customStyle="1" w:styleId="Indentcorptext3Caracter">
    <w:name w:val="Indent corp text 3 Caracter"/>
    <w:basedOn w:val="Fontdeparagrafimplicit"/>
    <w:link w:val="Indentcorptext3"/>
    <w:uiPriority w:val="99"/>
    <w:semiHidden/>
    <w:locked/>
    <w:rsid w:val="00EA40FA"/>
    <w:rPr>
      <w:rFonts w:cs="Times New Roman"/>
      <w:sz w:val="16"/>
      <w:szCs w:val="16"/>
    </w:rPr>
  </w:style>
  <w:style w:type="character" w:styleId="Robust">
    <w:name w:val="Strong"/>
    <w:basedOn w:val="Fontdeparagrafimplicit"/>
    <w:uiPriority w:val="99"/>
    <w:qFormat/>
    <w:rsid w:val="00656BB2"/>
    <w:rPr>
      <w:rFonts w:cs="Times New Roman"/>
      <w:b/>
      <w:bCs/>
    </w:rPr>
  </w:style>
  <w:style w:type="paragraph" w:styleId="Listparagraf">
    <w:name w:val="List Paragraph"/>
    <w:basedOn w:val="Normal"/>
    <w:uiPriority w:val="34"/>
    <w:qFormat/>
    <w:rsid w:val="00656BB2"/>
    <w:pPr>
      <w:spacing w:after="200" w:line="276" w:lineRule="auto"/>
      <w:ind w:left="720"/>
      <w:contextualSpacing/>
    </w:pPr>
    <w:rPr>
      <w:rFonts w:ascii="Calibri" w:hAnsi="Calibri"/>
      <w:sz w:val="22"/>
      <w:szCs w:val="22"/>
    </w:rPr>
  </w:style>
  <w:style w:type="table" w:styleId="GrilTabel">
    <w:name w:val="Table Grid"/>
    <w:basedOn w:val="TabelNormal"/>
    <w:uiPriority w:val="99"/>
    <w:rsid w:val="00656B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56BB2"/>
    <w:pPr>
      <w:autoSpaceDE w:val="0"/>
      <w:autoSpaceDN w:val="0"/>
      <w:adjustRightInd w:val="0"/>
    </w:pPr>
    <w:rPr>
      <w:color w:val="000000"/>
      <w:sz w:val="24"/>
      <w:szCs w:val="24"/>
      <w:lang w:val="en-US" w:eastAsia="en-US"/>
    </w:rPr>
  </w:style>
  <w:style w:type="character" w:customStyle="1" w:styleId="yiv6876794404">
    <w:name w:val="yiv6876794404"/>
    <w:basedOn w:val="Fontdeparagrafimplicit"/>
    <w:uiPriority w:val="99"/>
    <w:rsid w:val="00656BB2"/>
    <w:rPr>
      <w:rFonts w:cs="Times New Roman"/>
    </w:rPr>
  </w:style>
  <w:style w:type="character" w:customStyle="1" w:styleId="FontStyle19">
    <w:name w:val="Font Style19"/>
    <w:rsid w:val="00656BB2"/>
    <w:rPr>
      <w:rFonts w:ascii="Bookman Old Style" w:hAnsi="Bookman Old Style"/>
      <w:sz w:val="18"/>
    </w:rPr>
  </w:style>
  <w:style w:type="paragraph" w:customStyle="1" w:styleId="Style4">
    <w:name w:val="Style4"/>
    <w:basedOn w:val="Normal"/>
    <w:rsid w:val="00656BB2"/>
    <w:pPr>
      <w:widowControl w:val="0"/>
      <w:autoSpaceDE w:val="0"/>
      <w:autoSpaceDN w:val="0"/>
      <w:adjustRightInd w:val="0"/>
    </w:pPr>
    <w:rPr>
      <w:rFonts w:ascii="Bookman Old Style" w:hAnsi="Bookman Old Style" w:cs="Bookman Old Style"/>
      <w:lang w:val="ro-RO"/>
    </w:rPr>
  </w:style>
  <w:style w:type="paragraph" w:styleId="Frspaiere">
    <w:name w:val="No Spacing"/>
    <w:uiPriority w:val="99"/>
    <w:qFormat/>
    <w:rsid w:val="00656BB2"/>
    <w:rPr>
      <w:rFonts w:ascii="Calibri" w:hAnsi="Calibri" w:cs="Calibri"/>
      <w:sz w:val="22"/>
      <w:szCs w:val="22"/>
      <w:lang w:val="en-US" w:eastAsia="en-US"/>
    </w:rPr>
  </w:style>
  <w:style w:type="character" w:customStyle="1" w:styleId="arial131">
    <w:name w:val="arial_131"/>
    <w:uiPriority w:val="99"/>
    <w:rsid w:val="00656BB2"/>
    <w:rPr>
      <w:rFonts w:ascii="Arial" w:hAnsi="Arial"/>
      <w:color w:val="000000"/>
      <w:sz w:val="24"/>
    </w:rPr>
  </w:style>
  <w:style w:type="character" w:customStyle="1" w:styleId="apple-converted-space">
    <w:name w:val="apple-converted-space"/>
    <w:basedOn w:val="Fontdeparagrafimplicit"/>
    <w:uiPriority w:val="99"/>
    <w:rsid w:val="00656BB2"/>
    <w:rPr>
      <w:rFonts w:cs="Times New Roman"/>
    </w:rPr>
  </w:style>
  <w:style w:type="paragraph" w:customStyle="1" w:styleId="alp0s1t12">
    <w:name w:val="a_l p_0 s_1 t_12"/>
    <w:basedOn w:val="Normal"/>
    <w:uiPriority w:val="99"/>
    <w:rsid w:val="00656BB2"/>
    <w:pPr>
      <w:spacing w:before="100" w:beforeAutospacing="1" w:after="100" w:afterAutospacing="1"/>
    </w:pPr>
  </w:style>
  <w:style w:type="paragraph" w:customStyle="1" w:styleId="alp0s1">
    <w:name w:val="a_l p_0 s_1"/>
    <w:basedOn w:val="Normal"/>
    <w:uiPriority w:val="99"/>
    <w:rsid w:val="00656BB2"/>
    <w:pPr>
      <w:spacing w:before="100" w:beforeAutospacing="1" w:after="100" w:afterAutospacing="1"/>
    </w:pPr>
  </w:style>
  <w:style w:type="paragraph" w:customStyle="1" w:styleId="alp0s2t15">
    <w:name w:val="a_l p_0 s_2 t_15"/>
    <w:basedOn w:val="Normal"/>
    <w:uiPriority w:val="99"/>
    <w:rsid w:val="00656BB2"/>
    <w:pPr>
      <w:spacing w:before="100" w:beforeAutospacing="1" w:after="100" w:afterAutospacing="1"/>
    </w:pPr>
  </w:style>
  <w:style w:type="paragraph" w:customStyle="1" w:styleId="alp0s2">
    <w:name w:val="a_l p_0 s_2"/>
    <w:basedOn w:val="Normal"/>
    <w:uiPriority w:val="99"/>
    <w:rsid w:val="00656BB2"/>
    <w:pPr>
      <w:spacing w:before="100" w:beforeAutospacing="1" w:after="100" w:afterAutospacing="1"/>
    </w:pPr>
  </w:style>
  <w:style w:type="paragraph" w:customStyle="1" w:styleId="Style3">
    <w:name w:val="Style3"/>
    <w:basedOn w:val="Normal"/>
    <w:uiPriority w:val="99"/>
    <w:rsid w:val="00656BB2"/>
    <w:pPr>
      <w:widowControl w:val="0"/>
      <w:autoSpaceDE w:val="0"/>
      <w:autoSpaceDN w:val="0"/>
      <w:adjustRightInd w:val="0"/>
    </w:pPr>
    <w:rPr>
      <w:rFonts w:ascii="Bookman Old Style" w:hAnsi="Bookman Old Style"/>
    </w:rPr>
  </w:style>
  <w:style w:type="paragraph" w:styleId="Titlu">
    <w:name w:val="Title"/>
    <w:basedOn w:val="Normal"/>
    <w:link w:val="TitluCaracter"/>
    <w:uiPriority w:val="99"/>
    <w:qFormat/>
    <w:rsid w:val="00656BB2"/>
    <w:pPr>
      <w:jc w:val="center"/>
    </w:pPr>
    <w:rPr>
      <w:b/>
      <w:i/>
      <w:szCs w:val="20"/>
    </w:rPr>
  </w:style>
  <w:style w:type="character" w:customStyle="1" w:styleId="TitluCaracter">
    <w:name w:val="Titlu Caracter"/>
    <w:basedOn w:val="DefaultParagraphFont1"/>
    <w:link w:val="Titlu"/>
    <w:uiPriority w:val="99"/>
    <w:locked/>
    <w:rsid w:val="00656BB2"/>
    <w:rPr>
      <w:rFonts w:cs="Times New Roman"/>
      <w:b/>
      <w:sz w:val="28"/>
    </w:rPr>
  </w:style>
  <w:style w:type="paragraph" w:styleId="Corptext3">
    <w:name w:val="Body Text 3"/>
    <w:basedOn w:val="Normal"/>
    <w:link w:val="Corptext3Caracter"/>
    <w:uiPriority w:val="99"/>
    <w:rsid w:val="00656BB2"/>
    <w:pPr>
      <w:jc w:val="both"/>
    </w:pPr>
    <w:rPr>
      <w:rFonts w:ascii="Verdana" w:hAnsi="Verdana"/>
      <w:szCs w:val="20"/>
      <w:lang w:val="nl-NL" w:eastAsia="ro-RO"/>
    </w:rPr>
  </w:style>
  <w:style w:type="character" w:customStyle="1" w:styleId="Corptext3Caracter">
    <w:name w:val="Corp text 3 Caracter"/>
    <w:basedOn w:val="Fontdeparagrafimplicit"/>
    <w:link w:val="Corptext3"/>
    <w:uiPriority w:val="99"/>
    <w:semiHidden/>
    <w:locked/>
    <w:rsid w:val="00EA40FA"/>
    <w:rPr>
      <w:rFonts w:cs="Times New Roman"/>
      <w:sz w:val="16"/>
      <w:szCs w:val="16"/>
    </w:rPr>
  </w:style>
  <w:style w:type="paragraph" w:styleId="Indentcorptext2">
    <w:name w:val="Body Text Indent 2"/>
    <w:basedOn w:val="Normal"/>
    <w:link w:val="Indentcorptext2Caracter"/>
    <w:uiPriority w:val="99"/>
    <w:rsid w:val="00656BB2"/>
    <w:pPr>
      <w:spacing w:after="120" w:line="480" w:lineRule="auto"/>
      <w:ind w:left="283"/>
    </w:pPr>
    <w:rPr>
      <w:lang w:val="ro-RO" w:eastAsia="ro-RO"/>
    </w:rPr>
  </w:style>
  <w:style w:type="character" w:customStyle="1" w:styleId="Indentcorptext2Caracter">
    <w:name w:val="Indent corp text 2 Caracter"/>
    <w:basedOn w:val="DefaultParagraphFont1"/>
    <w:link w:val="Indentcorptext2"/>
    <w:uiPriority w:val="99"/>
    <w:locked/>
    <w:rsid w:val="00656BB2"/>
    <w:rPr>
      <w:rFonts w:cs="Times New Roman"/>
      <w:sz w:val="24"/>
      <w:szCs w:val="24"/>
      <w:lang w:val="fr-FR"/>
    </w:rPr>
  </w:style>
  <w:style w:type="character" w:customStyle="1" w:styleId="ff4">
    <w:name w:val="ff4"/>
    <w:basedOn w:val="Fontdeparagrafimplicit"/>
    <w:uiPriority w:val="99"/>
    <w:rsid w:val="00656BB2"/>
    <w:rPr>
      <w:rFonts w:cs="Times New Roman"/>
    </w:rPr>
  </w:style>
  <w:style w:type="paragraph" w:customStyle="1" w:styleId="Listaszerbekezds">
    <w:name w:val="Listaszerű bekezdés"/>
    <w:basedOn w:val="Normal"/>
    <w:uiPriority w:val="99"/>
    <w:rsid w:val="00656BB2"/>
    <w:pPr>
      <w:spacing w:after="160" w:line="259" w:lineRule="auto"/>
      <w:ind w:left="720"/>
      <w:contextualSpacing/>
    </w:pPr>
    <w:rPr>
      <w:rFonts w:ascii="Calibri" w:hAnsi="Calibri"/>
      <w:sz w:val="22"/>
      <w:szCs w:val="22"/>
      <w:lang w:val="ro-RO"/>
    </w:rPr>
  </w:style>
  <w:style w:type="character" w:customStyle="1" w:styleId="ln2tlinie">
    <w:name w:val="ln2tlinie"/>
    <w:basedOn w:val="Fontdeparagrafimplicit"/>
    <w:uiPriority w:val="99"/>
    <w:rsid w:val="00656BB2"/>
    <w:rPr>
      <w:rFonts w:cs="Times New Roman"/>
    </w:rPr>
  </w:style>
  <w:style w:type="character" w:customStyle="1" w:styleId="l5tlu1">
    <w:name w:val="l5tlu1"/>
    <w:uiPriority w:val="99"/>
    <w:rsid w:val="00656BB2"/>
    <w:rPr>
      <w:b/>
      <w:color w:val="000000"/>
      <w:sz w:val="32"/>
    </w:rPr>
  </w:style>
  <w:style w:type="paragraph" w:styleId="TextnBalon">
    <w:name w:val="Balloon Text"/>
    <w:basedOn w:val="Normal"/>
    <w:link w:val="TextnBalonCaracter"/>
    <w:uiPriority w:val="99"/>
    <w:semiHidden/>
    <w:rsid w:val="00656BB2"/>
    <w:rPr>
      <w:rFonts w:ascii="Segoe UI" w:hAnsi="Segoe UI"/>
      <w:sz w:val="18"/>
      <w:szCs w:val="18"/>
    </w:rPr>
  </w:style>
  <w:style w:type="character" w:customStyle="1" w:styleId="TextnBalonCaracter">
    <w:name w:val="Text în Balon Caracter"/>
    <w:basedOn w:val="Fontdeparagrafimplicit"/>
    <w:link w:val="TextnBalon"/>
    <w:uiPriority w:val="99"/>
    <w:locked/>
    <w:rsid w:val="00656BB2"/>
    <w:rPr>
      <w:rFonts w:ascii="Tahoma" w:hAnsi="Tahoma" w:cs="Times New Roman"/>
      <w:sz w:val="16"/>
      <w:lang w:val="ro-RO"/>
    </w:rPr>
  </w:style>
  <w:style w:type="character" w:styleId="Accentuat">
    <w:name w:val="Emphasis"/>
    <w:basedOn w:val="Fontdeparagrafimplicit"/>
    <w:uiPriority w:val="20"/>
    <w:qFormat/>
    <w:rsid w:val="00656BB2"/>
    <w:rPr>
      <w:rFonts w:cs="Times New Roman"/>
      <w:i/>
      <w:iCs/>
    </w:rPr>
  </w:style>
  <w:style w:type="character" w:customStyle="1" w:styleId="DefaultParagraphFont1">
    <w:name w:val="Default Paragraph Font1"/>
    <w:uiPriority w:val="99"/>
    <w:rsid w:val="00656BB2"/>
  </w:style>
  <w:style w:type="paragraph" w:customStyle="1" w:styleId="Normal10">
    <w:name w:val="Normal1"/>
    <w:uiPriority w:val="99"/>
    <w:rsid w:val="00656BB2"/>
    <w:pPr>
      <w:suppressAutoHyphens/>
      <w:spacing w:line="100" w:lineRule="atLeast"/>
      <w:textAlignment w:val="baseline"/>
    </w:pPr>
    <w:rPr>
      <w:sz w:val="24"/>
      <w:szCs w:val="24"/>
      <w:lang w:eastAsia="ar-SA"/>
    </w:rPr>
  </w:style>
  <w:style w:type="paragraph" w:customStyle="1" w:styleId="CharCharCharChar">
    <w:name w:val="Char Char Char Char"/>
    <w:basedOn w:val="Normal"/>
    <w:uiPriority w:val="99"/>
    <w:rsid w:val="00656BB2"/>
    <w:pPr>
      <w:spacing w:after="160" w:line="240" w:lineRule="exact"/>
    </w:pPr>
    <w:rPr>
      <w:rFonts w:ascii="Verdana" w:hAnsi="Verdana"/>
      <w:sz w:val="20"/>
      <w:szCs w:val="20"/>
    </w:rPr>
  </w:style>
  <w:style w:type="character" w:customStyle="1" w:styleId="Hyperlink1">
    <w:name w:val="Hyperlink1"/>
    <w:uiPriority w:val="99"/>
    <w:rsid w:val="00656BB2"/>
    <w:rPr>
      <w:color w:val="0000FF"/>
      <w:u w:val="single"/>
    </w:rPr>
  </w:style>
  <w:style w:type="character" w:customStyle="1" w:styleId="litera1">
    <w:name w:val="litera1"/>
    <w:uiPriority w:val="99"/>
    <w:rsid w:val="00656BB2"/>
    <w:rPr>
      <w:b/>
      <w:color w:val="000000"/>
    </w:rPr>
  </w:style>
  <w:style w:type="character" w:customStyle="1" w:styleId="ln2tarticol">
    <w:name w:val="ln2tarticol"/>
    <w:basedOn w:val="DefaultParagraphFont1"/>
    <w:uiPriority w:val="99"/>
    <w:rsid w:val="00656BB2"/>
    <w:rPr>
      <w:rFonts w:cs="Times New Roman"/>
    </w:rPr>
  </w:style>
  <w:style w:type="character" w:customStyle="1" w:styleId="ln2litera">
    <w:name w:val="ln2litera"/>
    <w:basedOn w:val="DefaultParagraphFont1"/>
    <w:uiPriority w:val="99"/>
    <w:rsid w:val="00656BB2"/>
    <w:rPr>
      <w:rFonts w:cs="Times New Roman"/>
    </w:rPr>
  </w:style>
  <w:style w:type="character" w:customStyle="1" w:styleId="ln2tlitera">
    <w:name w:val="ln2tlitera"/>
    <w:basedOn w:val="DefaultParagraphFont1"/>
    <w:uiPriority w:val="99"/>
    <w:rsid w:val="00656BB2"/>
    <w:rPr>
      <w:rFonts w:cs="Times New Roman"/>
    </w:rPr>
  </w:style>
  <w:style w:type="character" w:customStyle="1" w:styleId="ln2articol">
    <w:name w:val="ln2articol"/>
    <w:basedOn w:val="DefaultParagraphFont1"/>
    <w:uiPriority w:val="99"/>
    <w:rsid w:val="00656BB2"/>
    <w:rPr>
      <w:rFonts w:cs="Times New Roman"/>
    </w:rPr>
  </w:style>
  <w:style w:type="character" w:customStyle="1" w:styleId="ln2alineat">
    <w:name w:val="ln2alineat"/>
    <w:basedOn w:val="DefaultParagraphFont1"/>
    <w:uiPriority w:val="99"/>
    <w:rsid w:val="00656BB2"/>
    <w:rPr>
      <w:rFonts w:cs="Times New Roman"/>
    </w:rPr>
  </w:style>
  <w:style w:type="character" w:customStyle="1" w:styleId="ln2talineat">
    <w:name w:val="ln2talineat"/>
    <w:basedOn w:val="DefaultParagraphFont1"/>
    <w:uiPriority w:val="99"/>
    <w:rsid w:val="00656BB2"/>
    <w:rPr>
      <w:rFonts w:cs="Times New Roman"/>
    </w:rPr>
  </w:style>
  <w:style w:type="character" w:customStyle="1" w:styleId="Strong1">
    <w:name w:val="Strong1"/>
    <w:uiPriority w:val="99"/>
    <w:rsid w:val="00656BB2"/>
    <w:rPr>
      <w:b/>
    </w:rPr>
  </w:style>
  <w:style w:type="character" w:customStyle="1" w:styleId="z-TopofFormChar">
    <w:name w:val="z-Top of Form Char"/>
    <w:basedOn w:val="DefaultParagraphFont1"/>
    <w:uiPriority w:val="99"/>
    <w:rsid w:val="00656BB2"/>
    <w:rPr>
      <w:rFonts w:ascii="Arial" w:hAnsi="Arial" w:cs="Arial"/>
      <w:vanish/>
      <w:sz w:val="16"/>
      <w:szCs w:val="16"/>
    </w:rPr>
  </w:style>
  <w:style w:type="character" w:customStyle="1" w:styleId="z-BottomofFormChar">
    <w:name w:val="z-Bottom of Form Char"/>
    <w:basedOn w:val="DefaultParagraphFont1"/>
    <w:uiPriority w:val="99"/>
    <w:rsid w:val="00656BB2"/>
    <w:rPr>
      <w:rFonts w:ascii="Arial" w:hAnsi="Arial" w:cs="Arial"/>
      <w:vanish/>
      <w:sz w:val="16"/>
      <w:szCs w:val="16"/>
    </w:rPr>
  </w:style>
  <w:style w:type="character" w:customStyle="1" w:styleId="spelle">
    <w:name w:val="spelle"/>
    <w:basedOn w:val="DefaultParagraphFont1"/>
    <w:uiPriority w:val="99"/>
    <w:rsid w:val="00656BB2"/>
    <w:rPr>
      <w:rFonts w:cs="Times New Roman"/>
    </w:rPr>
  </w:style>
  <w:style w:type="character" w:customStyle="1" w:styleId="grame">
    <w:name w:val="grame"/>
    <w:basedOn w:val="DefaultParagraphFont1"/>
    <w:uiPriority w:val="99"/>
    <w:rsid w:val="00656BB2"/>
    <w:rPr>
      <w:rFonts w:cs="Times New Roman"/>
    </w:rPr>
  </w:style>
  <w:style w:type="character" w:customStyle="1" w:styleId="WWCharLFO4LVL1">
    <w:name w:val="WW_CharLFO4LVL1"/>
    <w:uiPriority w:val="99"/>
    <w:rsid w:val="00656BB2"/>
    <w:rPr>
      <w:rFonts w:ascii="Wingdings" w:hAnsi="Wingdings"/>
    </w:rPr>
  </w:style>
  <w:style w:type="character" w:customStyle="1" w:styleId="WWCharLFO4LVL2">
    <w:name w:val="WW_CharLFO4LVL2"/>
    <w:uiPriority w:val="99"/>
    <w:rsid w:val="00656BB2"/>
    <w:rPr>
      <w:rFonts w:ascii="Courier New" w:hAnsi="Courier New"/>
    </w:rPr>
  </w:style>
  <w:style w:type="character" w:customStyle="1" w:styleId="WWCharLFO5LVL1">
    <w:name w:val="WW_CharLFO5LVL1"/>
    <w:uiPriority w:val="99"/>
    <w:rsid w:val="00656BB2"/>
    <w:rPr>
      <w:rFonts w:ascii="Wingdings" w:hAnsi="Wingdings"/>
    </w:rPr>
  </w:style>
  <w:style w:type="character" w:customStyle="1" w:styleId="WWCharLFO5LVL2">
    <w:name w:val="WW_CharLFO5LVL2"/>
    <w:uiPriority w:val="99"/>
    <w:rsid w:val="00656BB2"/>
    <w:rPr>
      <w:rFonts w:ascii="Courier New" w:hAnsi="Courier New"/>
    </w:rPr>
  </w:style>
  <w:style w:type="character" w:customStyle="1" w:styleId="WWCharLFO6LVL1">
    <w:name w:val="WW_CharLFO6LVL1"/>
    <w:uiPriority w:val="99"/>
    <w:rsid w:val="00656BB2"/>
    <w:rPr>
      <w:rFonts w:ascii="Wingdings" w:hAnsi="Wingdings"/>
    </w:rPr>
  </w:style>
  <w:style w:type="character" w:customStyle="1" w:styleId="WWCharLFO6LVL2">
    <w:name w:val="WW_CharLFO6LVL2"/>
    <w:uiPriority w:val="99"/>
    <w:rsid w:val="00656BB2"/>
    <w:rPr>
      <w:rFonts w:ascii="Courier New" w:hAnsi="Courier New"/>
    </w:rPr>
  </w:style>
  <w:style w:type="character" w:customStyle="1" w:styleId="WWCharLFO7LVL1">
    <w:name w:val="WW_CharLFO7LVL1"/>
    <w:uiPriority w:val="99"/>
    <w:rsid w:val="00656BB2"/>
  </w:style>
  <w:style w:type="character" w:customStyle="1" w:styleId="WWCharLFO7LVL2">
    <w:name w:val="WW_CharLFO7LVL2"/>
    <w:uiPriority w:val="99"/>
    <w:rsid w:val="00656BB2"/>
    <w:rPr>
      <w:rFonts w:ascii="Wingdings" w:hAnsi="Wingdings"/>
    </w:rPr>
  </w:style>
  <w:style w:type="character" w:customStyle="1" w:styleId="WWCharLFO7LVL3">
    <w:name w:val="WW_CharLFO7LVL3"/>
    <w:uiPriority w:val="99"/>
    <w:rsid w:val="00656BB2"/>
    <w:rPr>
      <w:rFonts w:ascii="Arial" w:hAnsi="Arial"/>
      <w:b/>
    </w:rPr>
  </w:style>
  <w:style w:type="character" w:customStyle="1" w:styleId="WWCharLFO8LVL1">
    <w:name w:val="WW_CharLFO8LVL1"/>
    <w:uiPriority w:val="99"/>
    <w:rsid w:val="00656BB2"/>
    <w:rPr>
      <w:rFonts w:ascii="Wingdings" w:hAnsi="Wingdings"/>
    </w:rPr>
  </w:style>
  <w:style w:type="character" w:customStyle="1" w:styleId="WWCharLFO9LVL1">
    <w:name w:val="WW_CharLFO9LVL1"/>
    <w:uiPriority w:val="99"/>
    <w:rsid w:val="00656BB2"/>
  </w:style>
  <w:style w:type="character" w:customStyle="1" w:styleId="WWCharLFO10LVL1">
    <w:name w:val="WW_CharLFO10LVL1"/>
    <w:uiPriority w:val="99"/>
    <w:rsid w:val="00656BB2"/>
    <w:rPr>
      <w:rFonts w:ascii="Wingdings" w:hAnsi="Wingdings"/>
    </w:rPr>
  </w:style>
  <w:style w:type="character" w:customStyle="1" w:styleId="WWCharLFO10LVL2">
    <w:name w:val="WW_CharLFO10LVL2"/>
    <w:uiPriority w:val="99"/>
    <w:rsid w:val="00656BB2"/>
    <w:rPr>
      <w:rFonts w:ascii="Courier New" w:hAnsi="Courier New"/>
    </w:rPr>
  </w:style>
  <w:style w:type="character" w:customStyle="1" w:styleId="WWCharLFO11LVL1">
    <w:name w:val="WW_CharLFO11LVL1"/>
    <w:uiPriority w:val="99"/>
    <w:rsid w:val="00656BB2"/>
    <w:rPr>
      <w:rFonts w:ascii="Wingdings" w:hAnsi="Wingdings"/>
    </w:rPr>
  </w:style>
  <w:style w:type="character" w:customStyle="1" w:styleId="WWCharLFO11LVL2">
    <w:name w:val="WW_CharLFO11LVL2"/>
    <w:uiPriority w:val="99"/>
    <w:rsid w:val="00656BB2"/>
    <w:rPr>
      <w:rFonts w:ascii="Courier New" w:hAnsi="Courier New"/>
    </w:rPr>
  </w:style>
  <w:style w:type="character" w:customStyle="1" w:styleId="WWCharLFO12LVL1">
    <w:name w:val="WW_CharLFO12LVL1"/>
    <w:uiPriority w:val="99"/>
    <w:rsid w:val="00656BB2"/>
    <w:rPr>
      <w:rFonts w:ascii="Wingdings" w:hAnsi="Wingdings"/>
    </w:rPr>
  </w:style>
  <w:style w:type="character" w:customStyle="1" w:styleId="WWCharLFO12LVL2">
    <w:name w:val="WW_CharLFO12LVL2"/>
    <w:uiPriority w:val="99"/>
    <w:rsid w:val="00656BB2"/>
    <w:rPr>
      <w:rFonts w:ascii="Courier New" w:hAnsi="Courier New"/>
    </w:rPr>
  </w:style>
  <w:style w:type="character" w:customStyle="1" w:styleId="WWCharLFO13LVL1">
    <w:name w:val="WW_CharLFO13LVL1"/>
    <w:uiPriority w:val="99"/>
    <w:rsid w:val="00656BB2"/>
    <w:rPr>
      <w:rFonts w:ascii="Wingdings" w:hAnsi="Wingdings"/>
    </w:rPr>
  </w:style>
  <w:style w:type="character" w:customStyle="1" w:styleId="WWCharLFO13LVL2">
    <w:name w:val="WW_CharLFO13LVL2"/>
    <w:uiPriority w:val="99"/>
    <w:rsid w:val="00656BB2"/>
    <w:rPr>
      <w:rFonts w:ascii="Courier New" w:hAnsi="Courier New"/>
    </w:rPr>
  </w:style>
  <w:style w:type="character" w:customStyle="1" w:styleId="WWCharLFO13LVL3">
    <w:name w:val="WW_CharLFO13LVL3"/>
    <w:uiPriority w:val="99"/>
    <w:rsid w:val="00656BB2"/>
    <w:rPr>
      <w:rFonts w:ascii="Wingdings" w:hAnsi="Wingdings"/>
    </w:rPr>
  </w:style>
  <w:style w:type="character" w:customStyle="1" w:styleId="WWCharLFO13LVL4">
    <w:name w:val="WW_CharLFO13LVL4"/>
    <w:uiPriority w:val="99"/>
    <w:rsid w:val="00656BB2"/>
    <w:rPr>
      <w:rFonts w:ascii="Symbol" w:hAnsi="Symbol"/>
    </w:rPr>
  </w:style>
  <w:style w:type="character" w:customStyle="1" w:styleId="WWCharLFO13LVL5">
    <w:name w:val="WW_CharLFO13LVL5"/>
    <w:uiPriority w:val="99"/>
    <w:rsid w:val="00656BB2"/>
    <w:rPr>
      <w:rFonts w:ascii="Courier New" w:hAnsi="Courier New"/>
    </w:rPr>
  </w:style>
  <w:style w:type="character" w:customStyle="1" w:styleId="WWCharLFO13LVL6">
    <w:name w:val="WW_CharLFO13LVL6"/>
    <w:uiPriority w:val="99"/>
    <w:rsid w:val="00656BB2"/>
    <w:rPr>
      <w:rFonts w:ascii="Wingdings" w:hAnsi="Wingdings"/>
    </w:rPr>
  </w:style>
  <w:style w:type="character" w:customStyle="1" w:styleId="WWCharLFO13LVL7">
    <w:name w:val="WW_CharLFO13LVL7"/>
    <w:uiPriority w:val="99"/>
    <w:rsid w:val="00656BB2"/>
    <w:rPr>
      <w:rFonts w:ascii="Symbol" w:hAnsi="Symbol"/>
    </w:rPr>
  </w:style>
  <w:style w:type="character" w:customStyle="1" w:styleId="WWCharLFO13LVL8">
    <w:name w:val="WW_CharLFO13LVL8"/>
    <w:uiPriority w:val="99"/>
    <w:rsid w:val="00656BB2"/>
    <w:rPr>
      <w:rFonts w:ascii="Courier New" w:hAnsi="Courier New"/>
    </w:rPr>
  </w:style>
  <w:style w:type="character" w:customStyle="1" w:styleId="WWCharLFO13LVL9">
    <w:name w:val="WW_CharLFO13LVL9"/>
    <w:uiPriority w:val="99"/>
    <w:rsid w:val="00656BB2"/>
    <w:rPr>
      <w:rFonts w:ascii="Wingdings" w:hAnsi="Wingdings"/>
    </w:rPr>
  </w:style>
  <w:style w:type="character" w:customStyle="1" w:styleId="WWCharLFO14LVL1">
    <w:name w:val="WW_CharLFO14LVL1"/>
    <w:uiPriority w:val="99"/>
    <w:rsid w:val="00656BB2"/>
    <w:rPr>
      <w:rFonts w:ascii="Wingdings" w:hAnsi="Wingdings"/>
    </w:rPr>
  </w:style>
  <w:style w:type="character" w:customStyle="1" w:styleId="WWCharLFO14LVL2">
    <w:name w:val="WW_CharLFO14LVL2"/>
    <w:uiPriority w:val="99"/>
    <w:rsid w:val="00656BB2"/>
    <w:rPr>
      <w:rFonts w:ascii="Courier New" w:hAnsi="Courier New"/>
    </w:rPr>
  </w:style>
  <w:style w:type="character" w:customStyle="1" w:styleId="WWCharLFO14LVL3">
    <w:name w:val="WW_CharLFO14LVL3"/>
    <w:uiPriority w:val="99"/>
    <w:rsid w:val="00656BB2"/>
    <w:rPr>
      <w:rFonts w:ascii="Wingdings" w:hAnsi="Wingdings"/>
    </w:rPr>
  </w:style>
  <w:style w:type="character" w:customStyle="1" w:styleId="WWCharLFO14LVL4">
    <w:name w:val="WW_CharLFO14LVL4"/>
    <w:uiPriority w:val="99"/>
    <w:rsid w:val="00656BB2"/>
    <w:rPr>
      <w:rFonts w:ascii="Symbol" w:hAnsi="Symbol"/>
    </w:rPr>
  </w:style>
  <w:style w:type="character" w:customStyle="1" w:styleId="WWCharLFO14LVL5">
    <w:name w:val="WW_CharLFO14LVL5"/>
    <w:uiPriority w:val="99"/>
    <w:rsid w:val="00656BB2"/>
    <w:rPr>
      <w:rFonts w:ascii="Courier New" w:hAnsi="Courier New"/>
    </w:rPr>
  </w:style>
  <w:style w:type="character" w:customStyle="1" w:styleId="WWCharLFO14LVL6">
    <w:name w:val="WW_CharLFO14LVL6"/>
    <w:uiPriority w:val="99"/>
    <w:rsid w:val="00656BB2"/>
    <w:rPr>
      <w:rFonts w:ascii="Wingdings" w:hAnsi="Wingdings"/>
    </w:rPr>
  </w:style>
  <w:style w:type="character" w:customStyle="1" w:styleId="WWCharLFO14LVL7">
    <w:name w:val="WW_CharLFO14LVL7"/>
    <w:uiPriority w:val="99"/>
    <w:rsid w:val="00656BB2"/>
    <w:rPr>
      <w:rFonts w:ascii="Symbol" w:hAnsi="Symbol"/>
    </w:rPr>
  </w:style>
  <w:style w:type="character" w:customStyle="1" w:styleId="WWCharLFO14LVL8">
    <w:name w:val="WW_CharLFO14LVL8"/>
    <w:uiPriority w:val="99"/>
    <w:rsid w:val="00656BB2"/>
    <w:rPr>
      <w:rFonts w:ascii="Courier New" w:hAnsi="Courier New"/>
    </w:rPr>
  </w:style>
  <w:style w:type="character" w:customStyle="1" w:styleId="WWCharLFO14LVL9">
    <w:name w:val="WW_CharLFO14LVL9"/>
    <w:uiPriority w:val="99"/>
    <w:rsid w:val="00656BB2"/>
    <w:rPr>
      <w:rFonts w:ascii="Wingdings" w:hAnsi="Wingdings"/>
    </w:rPr>
  </w:style>
  <w:style w:type="character" w:customStyle="1" w:styleId="WWCharLFO15LVL1">
    <w:name w:val="WW_CharLFO15LVL1"/>
    <w:uiPriority w:val="99"/>
    <w:rsid w:val="00656BB2"/>
    <w:rPr>
      <w:rFonts w:ascii="Wingdings" w:hAnsi="Wingdings"/>
    </w:rPr>
  </w:style>
  <w:style w:type="character" w:customStyle="1" w:styleId="WWCharLFO16LVL1">
    <w:name w:val="WW_CharLFO16LVL1"/>
    <w:uiPriority w:val="99"/>
    <w:rsid w:val="00656BB2"/>
    <w:rPr>
      <w:rFonts w:ascii="Wingdings" w:hAnsi="Wingdings"/>
    </w:rPr>
  </w:style>
  <w:style w:type="character" w:customStyle="1" w:styleId="WWCharLFO16LVL2">
    <w:name w:val="WW_CharLFO16LVL2"/>
    <w:uiPriority w:val="99"/>
    <w:rsid w:val="00656BB2"/>
    <w:rPr>
      <w:rFonts w:ascii="Courier New" w:hAnsi="Courier New"/>
    </w:rPr>
  </w:style>
  <w:style w:type="character" w:customStyle="1" w:styleId="WWCharLFO16LVL3">
    <w:name w:val="WW_CharLFO16LVL3"/>
    <w:uiPriority w:val="99"/>
    <w:rsid w:val="00656BB2"/>
    <w:rPr>
      <w:rFonts w:ascii="Wingdings" w:hAnsi="Wingdings"/>
    </w:rPr>
  </w:style>
  <w:style w:type="character" w:customStyle="1" w:styleId="WWCharLFO16LVL4">
    <w:name w:val="WW_CharLFO16LVL4"/>
    <w:uiPriority w:val="99"/>
    <w:rsid w:val="00656BB2"/>
    <w:rPr>
      <w:rFonts w:ascii="Symbol" w:hAnsi="Symbol"/>
    </w:rPr>
  </w:style>
  <w:style w:type="character" w:customStyle="1" w:styleId="WWCharLFO16LVL5">
    <w:name w:val="WW_CharLFO16LVL5"/>
    <w:uiPriority w:val="99"/>
    <w:rsid w:val="00656BB2"/>
    <w:rPr>
      <w:rFonts w:ascii="Courier New" w:hAnsi="Courier New"/>
    </w:rPr>
  </w:style>
  <w:style w:type="character" w:customStyle="1" w:styleId="WWCharLFO16LVL6">
    <w:name w:val="WW_CharLFO16LVL6"/>
    <w:uiPriority w:val="99"/>
    <w:rsid w:val="00656BB2"/>
    <w:rPr>
      <w:rFonts w:ascii="Wingdings" w:hAnsi="Wingdings"/>
    </w:rPr>
  </w:style>
  <w:style w:type="character" w:customStyle="1" w:styleId="WWCharLFO16LVL7">
    <w:name w:val="WW_CharLFO16LVL7"/>
    <w:uiPriority w:val="99"/>
    <w:rsid w:val="00656BB2"/>
    <w:rPr>
      <w:rFonts w:ascii="Symbol" w:hAnsi="Symbol"/>
    </w:rPr>
  </w:style>
  <w:style w:type="character" w:customStyle="1" w:styleId="WWCharLFO16LVL8">
    <w:name w:val="WW_CharLFO16LVL8"/>
    <w:uiPriority w:val="99"/>
    <w:rsid w:val="00656BB2"/>
    <w:rPr>
      <w:rFonts w:ascii="Courier New" w:hAnsi="Courier New"/>
    </w:rPr>
  </w:style>
  <w:style w:type="character" w:customStyle="1" w:styleId="WWCharLFO16LVL9">
    <w:name w:val="WW_CharLFO16LVL9"/>
    <w:uiPriority w:val="99"/>
    <w:rsid w:val="00656BB2"/>
    <w:rPr>
      <w:rFonts w:ascii="Wingdings" w:hAnsi="Wingdings"/>
    </w:rPr>
  </w:style>
  <w:style w:type="character" w:customStyle="1" w:styleId="WWCharLFO17LVL1">
    <w:name w:val="WW_CharLFO17LVL1"/>
    <w:uiPriority w:val="99"/>
    <w:rsid w:val="00656BB2"/>
  </w:style>
  <w:style w:type="character" w:customStyle="1" w:styleId="WWCharLFO17LVL2">
    <w:name w:val="WW_CharLFO17LVL2"/>
    <w:uiPriority w:val="99"/>
    <w:rsid w:val="00656BB2"/>
  </w:style>
  <w:style w:type="character" w:customStyle="1" w:styleId="WWCharLFO17LVL3">
    <w:name w:val="WW_CharLFO17LVL3"/>
    <w:uiPriority w:val="99"/>
    <w:rsid w:val="00656BB2"/>
  </w:style>
  <w:style w:type="character" w:customStyle="1" w:styleId="WWCharLFO17LVL4">
    <w:name w:val="WW_CharLFO17LVL4"/>
    <w:uiPriority w:val="99"/>
    <w:rsid w:val="00656BB2"/>
  </w:style>
  <w:style w:type="character" w:customStyle="1" w:styleId="WWCharLFO17LVL5">
    <w:name w:val="WW_CharLFO17LVL5"/>
    <w:uiPriority w:val="99"/>
    <w:rsid w:val="00656BB2"/>
  </w:style>
  <w:style w:type="character" w:customStyle="1" w:styleId="WWCharLFO17LVL6">
    <w:name w:val="WW_CharLFO17LVL6"/>
    <w:uiPriority w:val="99"/>
    <w:rsid w:val="00656BB2"/>
  </w:style>
  <w:style w:type="character" w:customStyle="1" w:styleId="WWCharLFO17LVL7">
    <w:name w:val="WW_CharLFO17LVL7"/>
    <w:uiPriority w:val="99"/>
    <w:rsid w:val="00656BB2"/>
  </w:style>
  <w:style w:type="character" w:customStyle="1" w:styleId="WWCharLFO17LVL8">
    <w:name w:val="WW_CharLFO17LVL8"/>
    <w:uiPriority w:val="99"/>
    <w:rsid w:val="00656BB2"/>
  </w:style>
  <w:style w:type="character" w:customStyle="1" w:styleId="WWCharLFO17LVL9">
    <w:name w:val="WW_CharLFO17LVL9"/>
    <w:uiPriority w:val="99"/>
    <w:rsid w:val="00656BB2"/>
  </w:style>
  <w:style w:type="character" w:customStyle="1" w:styleId="WWCharLFO18LVL1">
    <w:name w:val="WW_CharLFO18LVL1"/>
    <w:uiPriority w:val="99"/>
    <w:rsid w:val="00656BB2"/>
    <w:rPr>
      <w:i/>
    </w:rPr>
  </w:style>
  <w:style w:type="character" w:customStyle="1" w:styleId="WWCharLFO18LVL2">
    <w:name w:val="WW_CharLFO18LVL2"/>
    <w:uiPriority w:val="99"/>
    <w:rsid w:val="00656BB2"/>
  </w:style>
  <w:style w:type="character" w:customStyle="1" w:styleId="WWCharLFO18LVL3">
    <w:name w:val="WW_CharLFO18LVL3"/>
    <w:uiPriority w:val="99"/>
    <w:rsid w:val="00656BB2"/>
  </w:style>
  <w:style w:type="character" w:customStyle="1" w:styleId="WWCharLFO18LVL4">
    <w:name w:val="WW_CharLFO18LVL4"/>
    <w:uiPriority w:val="99"/>
    <w:rsid w:val="00656BB2"/>
  </w:style>
  <w:style w:type="character" w:customStyle="1" w:styleId="WWCharLFO18LVL5">
    <w:name w:val="WW_CharLFO18LVL5"/>
    <w:uiPriority w:val="99"/>
    <w:rsid w:val="00656BB2"/>
  </w:style>
  <w:style w:type="character" w:customStyle="1" w:styleId="WWCharLFO18LVL6">
    <w:name w:val="WW_CharLFO18LVL6"/>
    <w:uiPriority w:val="99"/>
    <w:rsid w:val="00656BB2"/>
  </w:style>
  <w:style w:type="character" w:customStyle="1" w:styleId="WWCharLFO18LVL7">
    <w:name w:val="WW_CharLFO18LVL7"/>
    <w:uiPriority w:val="99"/>
    <w:rsid w:val="00656BB2"/>
  </w:style>
  <w:style w:type="character" w:customStyle="1" w:styleId="WWCharLFO18LVL8">
    <w:name w:val="WW_CharLFO18LVL8"/>
    <w:uiPriority w:val="99"/>
    <w:rsid w:val="00656BB2"/>
  </w:style>
  <w:style w:type="character" w:customStyle="1" w:styleId="WWCharLFO18LVL9">
    <w:name w:val="WW_CharLFO18LVL9"/>
    <w:uiPriority w:val="99"/>
    <w:rsid w:val="00656BB2"/>
  </w:style>
  <w:style w:type="character" w:customStyle="1" w:styleId="WWCharLFO19LVL1">
    <w:name w:val="WW_CharLFO19LVL1"/>
    <w:uiPriority w:val="99"/>
    <w:rsid w:val="00656BB2"/>
  </w:style>
  <w:style w:type="character" w:customStyle="1" w:styleId="WWCharLFO19LVL2">
    <w:name w:val="WW_CharLFO19LVL2"/>
    <w:uiPriority w:val="99"/>
    <w:rsid w:val="00656BB2"/>
  </w:style>
  <w:style w:type="character" w:customStyle="1" w:styleId="WWCharLFO19LVL3">
    <w:name w:val="WW_CharLFO19LVL3"/>
    <w:uiPriority w:val="99"/>
    <w:rsid w:val="00656BB2"/>
  </w:style>
  <w:style w:type="character" w:customStyle="1" w:styleId="WWCharLFO19LVL4">
    <w:name w:val="WW_CharLFO19LVL4"/>
    <w:uiPriority w:val="99"/>
    <w:rsid w:val="00656BB2"/>
  </w:style>
  <w:style w:type="character" w:customStyle="1" w:styleId="WWCharLFO19LVL5">
    <w:name w:val="WW_CharLFO19LVL5"/>
    <w:uiPriority w:val="99"/>
    <w:rsid w:val="00656BB2"/>
  </w:style>
  <w:style w:type="character" w:customStyle="1" w:styleId="WWCharLFO19LVL6">
    <w:name w:val="WW_CharLFO19LVL6"/>
    <w:uiPriority w:val="99"/>
    <w:rsid w:val="00656BB2"/>
  </w:style>
  <w:style w:type="character" w:customStyle="1" w:styleId="WWCharLFO19LVL7">
    <w:name w:val="WW_CharLFO19LVL7"/>
    <w:uiPriority w:val="99"/>
    <w:rsid w:val="00656BB2"/>
  </w:style>
  <w:style w:type="character" w:customStyle="1" w:styleId="WWCharLFO19LVL8">
    <w:name w:val="WW_CharLFO19LVL8"/>
    <w:uiPriority w:val="99"/>
    <w:rsid w:val="00656BB2"/>
  </w:style>
  <w:style w:type="character" w:customStyle="1" w:styleId="WWCharLFO19LVL9">
    <w:name w:val="WW_CharLFO19LVL9"/>
    <w:uiPriority w:val="99"/>
    <w:rsid w:val="00656BB2"/>
  </w:style>
  <w:style w:type="character" w:customStyle="1" w:styleId="WWCharLFO20LVL1">
    <w:name w:val="WW_CharLFO20LVL1"/>
    <w:uiPriority w:val="99"/>
    <w:rsid w:val="00656BB2"/>
  </w:style>
  <w:style w:type="character" w:customStyle="1" w:styleId="WWCharLFO21LVL1">
    <w:name w:val="WW_CharLFO21LVL1"/>
    <w:uiPriority w:val="99"/>
    <w:rsid w:val="00656BB2"/>
    <w:rPr>
      <w:i/>
    </w:rPr>
  </w:style>
  <w:style w:type="character" w:customStyle="1" w:styleId="WWCharLFO23LVL1">
    <w:name w:val="WW_CharLFO23LVL1"/>
    <w:uiPriority w:val="99"/>
    <w:rsid w:val="00656BB2"/>
    <w:rPr>
      <w:rFonts w:ascii="Times New Roman" w:hAnsi="Times New Roman"/>
    </w:rPr>
  </w:style>
  <w:style w:type="character" w:customStyle="1" w:styleId="WWCharLFO24LVL1">
    <w:name w:val="WW_CharLFO24LVL1"/>
    <w:uiPriority w:val="99"/>
    <w:rsid w:val="00656BB2"/>
    <w:rPr>
      <w:rFonts w:ascii="Symbol" w:hAnsi="Symbol"/>
    </w:rPr>
  </w:style>
  <w:style w:type="character" w:customStyle="1" w:styleId="WWCharLFO24LVL2">
    <w:name w:val="WW_CharLFO24LVL2"/>
    <w:uiPriority w:val="99"/>
    <w:rsid w:val="00656BB2"/>
    <w:rPr>
      <w:rFonts w:ascii="Courier New" w:hAnsi="Courier New"/>
    </w:rPr>
  </w:style>
  <w:style w:type="character" w:customStyle="1" w:styleId="WWCharLFO24LVL3">
    <w:name w:val="WW_CharLFO24LVL3"/>
    <w:uiPriority w:val="99"/>
    <w:rsid w:val="00656BB2"/>
    <w:rPr>
      <w:rFonts w:ascii="Wingdings" w:hAnsi="Wingdings"/>
    </w:rPr>
  </w:style>
  <w:style w:type="character" w:customStyle="1" w:styleId="WWCharLFO24LVL4">
    <w:name w:val="WW_CharLFO24LVL4"/>
    <w:uiPriority w:val="99"/>
    <w:rsid w:val="00656BB2"/>
    <w:rPr>
      <w:rFonts w:ascii="Symbol" w:hAnsi="Symbol"/>
    </w:rPr>
  </w:style>
  <w:style w:type="character" w:customStyle="1" w:styleId="WWCharLFO24LVL5">
    <w:name w:val="WW_CharLFO24LVL5"/>
    <w:uiPriority w:val="99"/>
    <w:rsid w:val="00656BB2"/>
    <w:rPr>
      <w:rFonts w:ascii="Courier New" w:hAnsi="Courier New"/>
    </w:rPr>
  </w:style>
  <w:style w:type="character" w:customStyle="1" w:styleId="WWCharLFO24LVL6">
    <w:name w:val="WW_CharLFO24LVL6"/>
    <w:uiPriority w:val="99"/>
    <w:rsid w:val="00656BB2"/>
    <w:rPr>
      <w:rFonts w:ascii="Wingdings" w:hAnsi="Wingdings"/>
    </w:rPr>
  </w:style>
  <w:style w:type="character" w:customStyle="1" w:styleId="WWCharLFO24LVL7">
    <w:name w:val="WW_CharLFO24LVL7"/>
    <w:uiPriority w:val="99"/>
    <w:rsid w:val="00656BB2"/>
    <w:rPr>
      <w:rFonts w:ascii="Symbol" w:hAnsi="Symbol"/>
    </w:rPr>
  </w:style>
  <w:style w:type="character" w:customStyle="1" w:styleId="WWCharLFO24LVL8">
    <w:name w:val="WW_CharLFO24LVL8"/>
    <w:uiPriority w:val="99"/>
    <w:rsid w:val="00656BB2"/>
    <w:rPr>
      <w:rFonts w:ascii="Courier New" w:hAnsi="Courier New"/>
    </w:rPr>
  </w:style>
  <w:style w:type="character" w:customStyle="1" w:styleId="WWCharLFO24LVL9">
    <w:name w:val="WW_CharLFO24LVL9"/>
    <w:uiPriority w:val="99"/>
    <w:rsid w:val="00656BB2"/>
    <w:rPr>
      <w:rFonts w:ascii="Wingdings" w:hAnsi="Wingdings"/>
    </w:rPr>
  </w:style>
  <w:style w:type="character" w:customStyle="1" w:styleId="WWCharLFO25LVL1">
    <w:name w:val="WW_CharLFO25LVL1"/>
    <w:uiPriority w:val="99"/>
    <w:rsid w:val="00656BB2"/>
    <w:rPr>
      <w:rFonts w:ascii="Symbol" w:hAnsi="Symbol"/>
    </w:rPr>
  </w:style>
  <w:style w:type="character" w:customStyle="1" w:styleId="WWCharLFO25LVL2">
    <w:name w:val="WW_CharLFO25LVL2"/>
    <w:uiPriority w:val="99"/>
    <w:rsid w:val="00656BB2"/>
    <w:rPr>
      <w:rFonts w:ascii="Courier New" w:hAnsi="Courier New"/>
    </w:rPr>
  </w:style>
  <w:style w:type="character" w:customStyle="1" w:styleId="WWCharLFO25LVL3">
    <w:name w:val="WW_CharLFO25LVL3"/>
    <w:uiPriority w:val="99"/>
    <w:rsid w:val="00656BB2"/>
    <w:rPr>
      <w:rFonts w:ascii="Wingdings" w:hAnsi="Wingdings"/>
    </w:rPr>
  </w:style>
  <w:style w:type="character" w:customStyle="1" w:styleId="WWCharLFO25LVL4">
    <w:name w:val="WW_CharLFO25LVL4"/>
    <w:uiPriority w:val="99"/>
    <w:rsid w:val="00656BB2"/>
    <w:rPr>
      <w:rFonts w:ascii="Symbol" w:hAnsi="Symbol"/>
    </w:rPr>
  </w:style>
  <w:style w:type="character" w:customStyle="1" w:styleId="WWCharLFO25LVL5">
    <w:name w:val="WW_CharLFO25LVL5"/>
    <w:uiPriority w:val="99"/>
    <w:rsid w:val="00656BB2"/>
    <w:rPr>
      <w:rFonts w:ascii="Courier New" w:hAnsi="Courier New"/>
    </w:rPr>
  </w:style>
  <w:style w:type="character" w:customStyle="1" w:styleId="WWCharLFO25LVL6">
    <w:name w:val="WW_CharLFO25LVL6"/>
    <w:uiPriority w:val="99"/>
    <w:rsid w:val="00656BB2"/>
    <w:rPr>
      <w:rFonts w:ascii="Wingdings" w:hAnsi="Wingdings"/>
    </w:rPr>
  </w:style>
  <w:style w:type="character" w:customStyle="1" w:styleId="WWCharLFO25LVL7">
    <w:name w:val="WW_CharLFO25LVL7"/>
    <w:uiPriority w:val="99"/>
    <w:rsid w:val="00656BB2"/>
    <w:rPr>
      <w:rFonts w:ascii="Symbol" w:hAnsi="Symbol"/>
    </w:rPr>
  </w:style>
  <w:style w:type="character" w:customStyle="1" w:styleId="WWCharLFO25LVL8">
    <w:name w:val="WW_CharLFO25LVL8"/>
    <w:uiPriority w:val="99"/>
    <w:rsid w:val="00656BB2"/>
    <w:rPr>
      <w:rFonts w:ascii="Courier New" w:hAnsi="Courier New"/>
    </w:rPr>
  </w:style>
  <w:style w:type="character" w:customStyle="1" w:styleId="WWCharLFO25LVL9">
    <w:name w:val="WW_CharLFO25LVL9"/>
    <w:uiPriority w:val="99"/>
    <w:rsid w:val="00656BB2"/>
    <w:rPr>
      <w:rFonts w:ascii="Wingdings" w:hAnsi="Wingdings"/>
    </w:rPr>
  </w:style>
  <w:style w:type="character" w:customStyle="1" w:styleId="WWCharLFO26LVL1">
    <w:name w:val="WW_CharLFO26LVL1"/>
    <w:uiPriority w:val="99"/>
    <w:rsid w:val="00656BB2"/>
    <w:rPr>
      <w:rFonts w:ascii="Times New Roman" w:hAnsi="Times New Roman"/>
    </w:rPr>
  </w:style>
  <w:style w:type="character" w:customStyle="1" w:styleId="WWCharLFO26LVL2">
    <w:name w:val="WW_CharLFO26LVL2"/>
    <w:uiPriority w:val="99"/>
    <w:rsid w:val="00656BB2"/>
    <w:rPr>
      <w:rFonts w:ascii="Symbol" w:hAnsi="Symbol"/>
    </w:rPr>
  </w:style>
  <w:style w:type="character" w:customStyle="1" w:styleId="WWCharLFO27LVL1">
    <w:name w:val="WW_CharLFO27LVL1"/>
    <w:uiPriority w:val="99"/>
    <w:rsid w:val="00656BB2"/>
    <w:rPr>
      <w:rFonts w:ascii="Symbol" w:hAnsi="Symbol"/>
    </w:rPr>
  </w:style>
  <w:style w:type="character" w:customStyle="1" w:styleId="WWCharLFO27LVL2">
    <w:name w:val="WW_CharLFO27LVL2"/>
    <w:uiPriority w:val="99"/>
    <w:rsid w:val="00656BB2"/>
    <w:rPr>
      <w:rFonts w:ascii="Courier New" w:hAnsi="Courier New"/>
    </w:rPr>
  </w:style>
  <w:style w:type="character" w:customStyle="1" w:styleId="WWCharLFO27LVL3">
    <w:name w:val="WW_CharLFO27LVL3"/>
    <w:uiPriority w:val="99"/>
    <w:rsid w:val="00656BB2"/>
    <w:rPr>
      <w:rFonts w:ascii="Wingdings" w:hAnsi="Wingdings"/>
    </w:rPr>
  </w:style>
  <w:style w:type="character" w:customStyle="1" w:styleId="WWCharLFO27LVL4">
    <w:name w:val="WW_CharLFO27LVL4"/>
    <w:uiPriority w:val="99"/>
    <w:rsid w:val="00656BB2"/>
    <w:rPr>
      <w:rFonts w:ascii="Symbol" w:hAnsi="Symbol"/>
    </w:rPr>
  </w:style>
  <w:style w:type="character" w:customStyle="1" w:styleId="WWCharLFO27LVL5">
    <w:name w:val="WW_CharLFO27LVL5"/>
    <w:uiPriority w:val="99"/>
    <w:rsid w:val="00656BB2"/>
    <w:rPr>
      <w:rFonts w:ascii="Courier New" w:hAnsi="Courier New"/>
    </w:rPr>
  </w:style>
  <w:style w:type="character" w:customStyle="1" w:styleId="WWCharLFO27LVL6">
    <w:name w:val="WW_CharLFO27LVL6"/>
    <w:uiPriority w:val="99"/>
    <w:rsid w:val="00656BB2"/>
    <w:rPr>
      <w:rFonts w:ascii="Wingdings" w:hAnsi="Wingdings"/>
    </w:rPr>
  </w:style>
  <w:style w:type="character" w:customStyle="1" w:styleId="WWCharLFO27LVL7">
    <w:name w:val="WW_CharLFO27LVL7"/>
    <w:uiPriority w:val="99"/>
    <w:rsid w:val="00656BB2"/>
    <w:rPr>
      <w:rFonts w:ascii="Symbol" w:hAnsi="Symbol"/>
    </w:rPr>
  </w:style>
  <w:style w:type="character" w:customStyle="1" w:styleId="WWCharLFO27LVL8">
    <w:name w:val="WW_CharLFO27LVL8"/>
    <w:uiPriority w:val="99"/>
    <w:rsid w:val="00656BB2"/>
    <w:rPr>
      <w:rFonts w:ascii="Courier New" w:hAnsi="Courier New"/>
    </w:rPr>
  </w:style>
  <w:style w:type="character" w:customStyle="1" w:styleId="WWCharLFO27LVL9">
    <w:name w:val="WW_CharLFO27LVL9"/>
    <w:uiPriority w:val="99"/>
    <w:rsid w:val="00656BB2"/>
    <w:rPr>
      <w:rFonts w:ascii="Wingdings" w:hAnsi="Wingdings"/>
    </w:rPr>
  </w:style>
  <w:style w:type="character" w:customStyle="1" w:styleId="WWCharLFO28LVL1">
    <w:name w:val="WW_CharLFO28LVL1"/>
    <w:uiPriority w:val="99"/>
    <w:rsid w:val="00656BB2"/>
    <w:rPr>
      <w:rFonts w:ascii="Symbol" w:hAnsi="Symbol"/>
    </w:rPr>
  </w:style>
  <w:style w:type="character" w:customStyle="1" w:styleId="WWCharLFO28LVL2">
    <w:name w:val="WW_CharLFO28LVL2"/>
    <w:uiPriority w:val="99"/>
    <w:rsid w:val="00656BB2"/>
    <w:rPr>
      <w:rFonts w:ascii="Courier New" w:hAnsi="Courier New"/>
    </w:rPr>
  </w:style>
  <w:style w:type="character" w:customStyle="1" w:styleId="WWCharLFO28LVL3">
    <w:name w:val="WW_CharLFO28LVL3"/>
    <w:uiPriority w:val="99"/>
    <w:rsid w:val="00656BB2"/>
    <w:rPr>
      <w:rFonts w:ascii="Wingdings" w:hAnsi="Wingdings"/>
    </w:rPr>
  </w:style>
  <w:style w:type="character" w:customStyle="1" w:styleId="WWCharLFO28LVL4">
    <w:name w:val="WW_CharLFO28LVL4"/>
    <w:uiPriority w:val="99"/>
    <w:rsid w:val="00656BB2"/>
    <w:rPr>
      <w:rFonts w:ascii="Symbol" w:hAnsi="Symbol"/>
    </w:rPr>
  </w:style>
  <w:style w:type="character" w:customStyle="1" w:styleId="WWCharLFO28LVL5">
    <w:name w:val="WW_CharLFO28LVL5"/>
    <w:uiPriority w:val="99"/>
    <w:rsid w:val="00656BB2"/>
    <w:rPr>
      <w:rFonts w:ascii="Courier New" w:hAnsi="Courier New"/>
    </w:rPr>
  </w:style>
  <w:style w:type="character" w:customStyle="1" w:styleId="WWCharLFO28LVL6">
    <w:name w:val="WW_CharLFO28LVL6"/>
    <w:uiPriority w:val="99"/>
    <w:rsid w:val="00656BB2"/>
    <w:rPr>
      <w:rFonts w:ascii="Wingdings" w:hAnsi="Wingdings"/>
    </w:rPr>
  </w:style>
  <w:style w:type="character" w:customStyle="1" w:styleId="WWCharLFO28LVL7">
    <w:name w:val="WW_CharLFO28LVL7"/>
    <w:uiPriority w:val="99"/>
    <w:rsid w:val="00656BB2"/>
    <w:rPr>
      <w:rFonts w:ascii="Symbol" w:hAnsi="Symbol"/>
    </w:rPr>
  </w:style>
  <w:style w:type="character" w:customStyle="1" w:styleId="WWCharLFO28LVL8">
    <w:name w:val="WW_CharLFO28LVL8"/>
    <w:uiPriority w:val="99"/>
    <w:rsid w:val="00656BB2"/>
    <w:rPr>
      <w:rFonts w:ascii="Courier New" w:hAnsi="Courier New"/>
    </w:rPr>
  </w:style>
  <w:style w:type="character" w:customStyle="1" w:styleId="WWCharLFO28LVL9">
    <w:name w:val="WW_CharLFO28LVL9"/>
    <w:uiPriority w:val="99"/>
    <w:rsid w:val="00656BB2"/>
    <w:rPr>
      <w:rFonts w:ascii="Wingdings" w:hAnsi="Wingdings"/>
    </w:rPr>
  </w:style>
  <w:style w:type="character" w:customStyle="1" w:styleId="WWCharLFO29LVL1">
    <w:name w:val="WW_CharLFO29LVL1"/>
    <w:uiPriority w:val="99"/>
    <w:rsid w:val="00656BB2"/>
    <w:rPr>
      <w:rFonts w:ascii="Times New Roman" w:hAnsi="Times New Roman"/>
    </w:rPr>
  </w:style>
  <w:style w:type="character" w:customStyle="1" w:styleId="WWCharLFO29LVL2">
    <w:name w:val="WW_CharLFO29LVL2"/>
    <w:uiPriority w:val="99"/>
    <w:rsid w:val="00656BB2"/>
    <w:rPr>
      <w:rFonts w:ascii="Symbol" w:hAnsi="Symbol"/>
    </w:rPr>
  </w:style>
  <w:style w:type="character" w:customStyle="1" w:styleId="WWCharLFO30LVL1">
    <w:name w:val="WW_CharLFO30LVL1"/>
    <w:uiPriority w:val="99"/>
    <w:rsid w:val="00656BB2"/>
    <w:rPr>
      <w:rFonts w:ascii="Symbol" w:hAnsi="Symbol"/>
    </w:rPr>
  </w:style>
  <w:style w:type="character" w:customStyle="1" w:styleId="WWCharLFO30LVL2">
    <w:name w:val="WW_CharLFO30LVL2"/>
    <w:uiPriority w:val="99"/>
    <w:rsid w:val="00656BB2"/>
    <w:rPr>
      <w:rFonts w:ascii="Courier New" w:hAnsi="Courier New"/>
    </w:rPr>
  </w:style>
  <w:style w:type="character" w:customStyle="1" w:styleId="WWCharLFO30LVL3">
    <w:name w:val="WW_CharLFO30LVL3"/>
    <w:uiPriority w:val="99"/>
    <w:rsid w:val="00656BB2"/>
    <w:rPr>
      <w:rFonts w:ascii="Wingdings" w:hAnsi="Wingdings"/>
    </w:rPr>
  </w:style>
  <w:style w:type="character" w:customStyle="1" w:styleId="WWCharLFO30LVL4">
    <w:name w:val="WW_CharLFO30LVL4"/>
    <w:uiPriority w:val="99"/>
    <w:rsid w:val="00656BB2"/>
    <w:rPr>
      <w:rFonts w:ascii="Symbol" w:hAnsi="Symbol"/>
    </w:rPr>
  </w:style>
  <w:style w:type="character" w:customStyle="1" w:styleId="WWCharLFO30LVL5">
    <w:name w:val="WW_CharLFO30LVL5"/>
    <w:uiPriority w:val="99"/>
    <w:rsid w:val="00656BB2"/>
    <w:rPr>
      <w:rFonts w:ascii="Courier New" w:hAnsi="Courier New"/>
    </w:rPr>
  </w:style>
  <w:style w:type="character" w:customStyle="1" w:styleId="WWCharLFO30LVL6">
    <w:name w:val="WW_CharLFO30LVL6"/>
    <w:uiPriority w:val="99"/>
    <w:rsid w:val="00656BB2"/>
    <w:rPr>
      <w:rFonts w:ascii="Wingdings" w:hAnsi="Wingdings"/>
    </w:rPr>
  </w:style>
  <w:style w:type="character" w:customStyle="1" w:styleId="WWCharLFO30LVL7">
    <w:name w:val="WW_CharLFO30LVL7"/>
    <w:uiPriority w:val="99"/>
    <w:rsid w:val="00656BB2"/>
    <w:rPr>
      <w:rFonts w:ascii="Symbol" w:hAnsi="Symbol"/>
    </w:rPr>
  </w:style>
  <w:style w:type="character" w:customStyle="1" w:styleId="WWCharLFO30LVL8">
    <w:name w:val="WW_CharLFO30LVL8"/>
    <w:uiPriority w:val="99"/>
    <w:rsid w:val="00656BB2"/>
    <w:rPr>
      <w:rFonts w:ascii="Courier New" w:hAnsi="Courier New"/>
    </w:rPr>
  </w:style>
  <w:style w:type="character" w:customStyle="1" w:styleId="WWCharLFO30LVL9">
    <w:name w:val="WW_CharLFO30LVL9"/>
    <w:uiPriority w:val="99"/>
    <w:rsid w:val="00656BB2"/>
    <w:rPr>
      <w:rFonts w:ascii="Wingdings" w:hAnsi="Wingdings"/>
    </w:rPr>
  </w:style>
  <w:style w:type="character" w:customStyle="1" w:styleId="WWCharLFO31LVL1">
    <w:name w:val="WW_CharLFO31LVL1"/>
    <w:uiPriority w:val="99"/>
    <w:rsid w:val="00656BB2"/>
    <w:rPr>
      <w:rFonts w:ascii="Symbol" w:hAnsi="Symbol"/>
      <w:sz w:val="20"/>
    </w:rPr>
  </w:style>
  <w:style w:type="character" w:customStyle="1" w:styleId="WWCharLFO31LVL2">
    <w:name w:val="WW_CharLFO31LVL2"/>
    <w:uiPriority w:val="99"/>
    <w:rsid w:val="00656BB2"/>
    <w:rPr>
      <w:rFonts w:ascii="Symbol" w:hAnsi="Symbol"/>
      <w:sz w:val="20"/>
    </w:rPr>
  </w:style>
  <w:style w:type="character" w:customStyle="1" w:styleId="WWCharLFO31LVL3">
    <w:name w:val="WW_CharLFO31LVL3"/>
    <w:uiPriority w:val="99"/>
    <w:rsid w:val="00656BB2"/>
    <w:rPr>
      <w:rFonts w:ascii="Symbol" w:hAnsi="Symbol"/>
      <w:sz w:val="20"/>
    </w:rPr>
  </w:style>
  <w:style w:type="character" w:customStyle="1" w:styleId="WWCharLFO31LVL4">
    <w:name w:val="WW_CharLFO31LVL4"/>
    <w:uiPriority w:val="99"/>
    <w:rsid w:val="00656BB2"/>
    <w:rPr>
      <w:rFonts w:ascii="Symbol" w:hAnsi="Symbol"/>
      <w:sz w:val="20"/>
    </w:rPr>
  </w:style>
  <w:style w:type="character" w:customStyle="1" w:styleId="WWCharLFO31LVL5">
    <w:name w:val="WW_CharLFO31LVL5"/>
    <w:uiPriority w:val="99"/>
    <w:rsid w:val="00656BB2"/>
    <w:rPr>
      <w:rFonts w:ascii="Symbol" w:hAnsi="Symbol"/>
      <w:sz w:val="20"/>
    </w:rPr>
  </w:style>
  <w:style w:type="character" w:customStyle="1" w:styleId="WWCharLFO31LVL6">
    <w:name w:val="WW_CharLFO31LVL6"/>
    <w:uiPriority w:val="99"/>
    <w:rsid w:val="00656BB2"/>
    <w:rPr>
      <w:rFonts w:ascii="Symbol" w:hAnsi="Symbol"/>
      <w:sz w:val="20"/>
    </w:rPr>
  </w:style>
  <w:style w:type="character" w:customStyle="1" w:styleId="WWCharLFO31LVL7">
    <w:name w:val="WW_CharLFO31LVL7"/>
    <w:uiPriority w:val="99"/>
    <w:rsid w:val="00656BB2"/>
    <w:rPr>
      <w:rFonts w:ascii="Symbol" w:hAnsi="Symbol"/>
      <w:sz w:val="20"/>
    </w:rPr>
  </w:style>
  <w:style w:type="character" w:customStyle="1" w:styleId="WWCharLFO31LVL8">
    <w:name w:val="WW_CharLFO31LVL8"/>
    <w:uiPriority w:val="99"/>
    <w:rsid w:val="00656BB2"/>
    <w:rPr>
      <w:rFonts w:ascii="Symbol" w:hAnsi="Symbol"/>
      <w:sz w:val="20"/>
    </w:rPr>
  </w:style>
  <w:style w:type="character" w:customStyle="1" w:styleId="WWCharLFO31LVL9">
    <w:name w:val="WW_CharLFO31LVL9"/>
    <w:uiPriority w:val="99"/>
    <w:rsid w:val="00656BB2"/>
    <w:rPr>
      <w:rFonts w:ascii="Symbol" w:hAnsi="Symbol"/>
      <w:sz w:val="20"/>
    </w:rPr>
  </w:style>
  <w:style w:type="character" w:customStyle="1" w:styleId="WWCharLFO32LVL1">
    <w:name w:val="WW_CharLFO32LVL1"/>
    <w:uiPriority w:val="99"/>
    <w:rsid w:val="00656BB2"/>
    <w:rPr>
      <w:rFonts w:ascii="Symbol" w:hAnsi="Symbol"/>
      <w:sz w:val="20"/>
    </w:rPr>
  </w:style>
  <w:style w:type="character" w:customStyle="1" w:styleId="WWCharLFO32LVL2">
    <w:name w:val="WW_CharLFO32LVL2"/>
    <w:uiPriority w:val="99"/>
    <w:rsid w:val="00656BB2"/>
    <w:rPr>
      <w:rFonts w:ascii="Symbol" w:hAnsi="Symbol"/>
      <w:sz w:val="20"/>
    </w:rPr>
  </w:style>
  <w:style w:type="character" w:customStyle="1" w:styleId="WWCharLFO32LVL3">
    <w:name w:val="WW_CharLFO32LVL3"/>
    <w:uiPriority w:val="99"/>
    <w:rsid w:val="00656BB2"/>
    <w:rPr>
      <w:rFonts w:ascii="Symbol" w:hAnsi="Symbol"/>
      <w:sz w:val="20"/>
    </w:rPr>
  </w:style>
  <w:style w:type="character" w:customStyle="1" w:styleId="WWCharLFO32LVL4">
    <w:name w:val="WW_CharLFO32LVL4"/>
    <w:uiPriority w:val="99"/>
    <w:rsid w:val="00656BB2"/>
    <w:rPr>
      <w:rFonts w:ascii="Symbol" w:hAnsi="Symbol"/>
      <w:sz w:val="20"/>
    </w:rPr>
  </w:style>
  <w:style w:type="character" w:customStyle="1" w:styleId="WWCharLFO32LVL5">
    <w:name w:val="WW_CharLFO32LVL5"/>
    <w:uiPriority w:val="99"/>
    <w:rsid w:val="00656BB2"/>
    <w:rPr>
      <w:rFonts w:ascii="Symbol" w:hAnsi="Symbol"/>
      <w:sz w:val="20"/>
    </w:rPr>
  </w:style>
  <w:style w:type="character" w:customStyle="1" w:styleId="WWCharLFO32LVL6">
    <w:name w:val="WW_CharLFO32LVL6"/>
    <w:uiPriority w:val="99"/>
    <w:rsid w:val="00656BB2"/>
    <w:rPr>
      <w:rFonts w:ascii="Symbol" w:hAnsi="Symbol"/>
      <w:sz w:val="20"/>
    </w:rPr>
  </w:style>
  <w:style w:type="character" w:customStyle="1" w:styleId="WWCharLFO32LVL7">
    <w:name w:val="WW_CharLFO32LVL7"/>
    <w:uiPriority w:val="99"/>
    <w:rsid w:val="00656BB2"/>
    <w:rPr>
      <w:rFonts w:ascii="Symbol" w:hAnsi="Symbol"/>
      <w:sz w:val="20"/>
    </w:rPr>
  </w:style>
  <w:style w:type="character" w:customStyle="1" w:styleId="WWCharLFO32LVL8">
    <w:name w:val="WW_CharLFO32LVL8"/>
    <w:uiPriority w:val="99"/>
    <w:rsid w:val="00656BB2"/>
    <w:rPr>
      <w:rFonts w:ascii="Symbol" w:hAnsi="Symbol"/>
      <w:sz w:val="20"/>
    </w:rPr>
  </w:style>
  <w:style w:type="character" w:customStyle="1" w:styleId="WWCharLFO32LVL9">
    <w:name w:val="WW_CharLFO32LVL9"/>
    <w:uiPriority w:val="99"/>
    <w:rsid w:val="00656BB2"/>
    <w:rPr>
      <w:rFonts w:ascii="Symbol" w:hAnsi="Symbol"/>
      <w:sz w:val="20"/>
    </w:rPr>
  </w:style>
  <w:style w:type="character" w:customStyle="1" w:styleId="WWCharLFO33LVL1">
    <w:name w:val="WW_CharLFO33LVL1"/>
    <w:uiPriority w:val="99"/>
    <w:rsid w:val="00656BB2"/>
    <w:rPr>
      <w:rFonts w:ascii="Symbol" w:hAnsi="Symbol"/>
      <w:sz w:val="20"/>
    </w:rPr>
  </w:style>
  <w:style w:type="character" w:customStyle="1" w:styleId="WWCharLFO33LVL2">
    <w:name w:val="WW_CharLFO33LVL2"/>
    <w:uiPriority w:val="99"/>
    <w:rsid w:val="00656BB2"/>
    <w:rPr>
      <w:rFonts w:ascii="Symbol" w:hAnsi="Symbol"/>
      <w:sz w:val="20"/>
    </w:rPr>
  </w:style>
  <w:style w:type="character" w:customStyle="1" w:styleId="WWCharLFO33LVL3">
    <w:name w:val="WW_CharLFO33LVL3"/>
    <w:uiPriority w:val="99"/>
    <w:rsid w:val="00656BB2"/>
    <w:rPr>
      <w:rFonts w:ascii="Symbol" w:hAnsi="Symbol"/>
      <w:sz w:val="20"/>
    </w:rPr>
  </w:style>
  <w:style w:type="character" w:customStyle="1" w:styleId="WWCharLFO33LVL4">
    <w:name w:val="WW_CharLFO33LVL4"/>
    <w:uiPriority w:val="99"/>
    <w:rsid w:val="00656BB2"/>
    <w:rPr>
      <w:rFonts w:ascii="Symbol" w:hAnsi="Symbol"/>
      <w:sz w:val="20"/>
    </w:rPr>
  </w:style>
  <w:style w:type="character" w:customStyle="1" w:styleId="WWCharLFO33LVL5">
    <w:name w:val="WW_CharLFO33LVL5"/>
    <w:uiPriority w:val="99"/>
    <w:rsid w:val="00656BB2"/>
    <w:rPr>
      <w:rFonts w:ascii="Symbol" w:hAnsi="Symbol"/>
      <w:sz w:val="20"/>
    </w:rPr>
  </w:style>
  <w:style w:type="character" w:customStyle="1" w:styleId="WWCharLFO33LVL6">
    <w:name w:val="WW_CharLFO33LVL6"/>
    <w:uiPriority w:val="99"/>
    <w:rsid w:val="00656BB2"/>
    <w:rPr>
      <w:rFonts w:ascii="Symbol" w:hAnsi="Symbol"/>
      <w:sz w:val="20"/>
    </w:rPr>
  </w:style>
  <w:style w:type="character" w:customStyle="1" w:styleId="WWCharLFO33LVL7">
    <w:name w:val="WW_CharLFO33LVL7"/>
    <w:uiPriority w:val="99"/>
    <w:rsid w:val="00656BB2"/>
    <w:rPr>
      <w:rFonts w:ascii="Symbol" w:hAnsi="Symbol"/>
      <w:sz w:val="20"/>
    </w:rPr>
  </w:style>
  <w:style w:type="character" w:customStyle="1" w:styleId="WWCharLFO33LVL8">
    <w:name w:val="WW_CharLFO33LVL8"/>
    <w:uiPriority w:val="99"/>
    <w:rsid w:val="00656BB2"/>
    <w:rPr>
      <w:rFonts w:ascii="Symbol" w:hAnsi="Symbol"/>
      <w:sz w:val="20"/>
    </w:rPr>
  </w:style>
  <w:style w:type="character" w:customStyle="1" w:styleId="WWCharLFO33LVL9">
    <w:name w:val="WW_CharLFO33LVL9"/>
    <w:uiPriority w:val="99"/>
    <w:rsid w:val="00656BB2"/>
    <w:rPr>
      <w:rFonts w:ascii="Symbol" w:hAnsi="Symbol"/>
      <w:sz w:val="20"/>
    </w:rPr>
  </w:style>
  <w:style w:type="character" w:customStyle="1" w:styleId="WWCharLFO34LVL1">
    <w:name w:val="WW_CharLFO34LVL1"/>
    <w:uiPriority w:val="99"/>
    <w:rsid w:val="00656BB2"/>
    <w:rPr>
      <w:rFonts w:ascii="Symbol" w:hAnsi="Symbol"/>
      <w:sz w:val="20"/>
    </w:rPr>
  </w:style>
  <w:style w:type="character" w:customStyle="1" w:styleId="WWCharLFO34LVL2">
    <w:name w:val="WW_CharLFO34LVL2"/>
    <w:uiPriority w:val="99"/>
    <w:rsid w:val="00656BB2"/>
    <w:rPr>
      <w:rFonts w:ascii="Symbol" w:hAnsi="Symbol"/>
      <w:sz w:val="20"/>
    </w:rPr>
  </w:style>
  <w:style w:type="character" w:customStyle="1" w:styleId="WWCharLFO34LVL3">
    <w:name w:val="WW_CharLFO34LVL3"/>
    <w:uiPriority w:val="99"/>
    <w:rsid w:val="00656BB2"/>
    <w:rPr>
      <w:rFonts w:ascii="Symbol" w:hAnsi="Symbol"/>
      <w:sz w:val="20"/>
    </w:rPr>
  </w:style>
  <w:style w:type="character" w:customStyle="1" w:styleId="WWCharLFO34LVL4">
    <w:name w:val="WW_CharLFO34LVL4"/>
    <w:uiPriority w:val="99"/>
    <w:rsid w:val="00656BB2"/>
    <w:rPr>
      <w:rFonts w:ascii="Symbol" w:hAnsi="Symbol"/>
      <w:sz w:val="20"/>
    </w:rPr>
  </w:style>
  <w:style w:type="character" w:customStyle="1" w:styleId="WWCharLFO34LVL5">
    <w:name w:val="WW_CharLFO34LVL5"/>
    <w:uiPriority w:val="99"/>
    <w:rsid w:val="00656BB2"/>
    <w:rPr>
      <w:rFonts w:ascii="Symbol" w:hAnsi="Symbol"/>
      <w:sz w:val="20"/>
    </w:rPr>
  </w:style>
  <w:style w:type="character" w:customStyle="1" w:styleId="WWCharLFO34LVL6">
    <w:name w:val="WW_CharLFO34LVL6"/>
    <w:uiPriority w:val="99"/>
    <w:rsid w:val="00656BB2"/>
    <w:rPr>
      <w:rFonts w:ascii="Symbol" w:hAnsi="Symbol"/>
      <w:sz w:val="20"/>
    </w:rPr>
  </w:style>
  <w:style w:type="character" w:customStyle="1" w:styleId="WWCharLFO34LVL7">
    <w:name w:val="WW_CharLFO34LVL7"/>
    <w:uiPriority w:val="99"/>
    <w:rsid w:val="00656BB2"/>
    <w:rPr>
      <w:rFonts w:ascii="Symbol" w:hAnsi="Symbol"/>
      <w:sz w:val="20"/>
    </w:rPr>
  </w:style>
  <w:style w:type="character" w:customStyle="1" w:styleId="WWCharLFO34LVL8">
    <w:name w:val="WW_CharLFO34LVL8"/>
    <w:uiPriority w:val="99"/>
    <w:rsid w:val="00656BB2"/>
    <w:rPr>
      <w:rFonts w:ascii="Symbol" w:hAnsi="Symbol"/>
      <w:sz w:val="20"/>
    </w:rPr>
  </w:style>
  <w:style w:type="character" w:customStyle="1" w:styleId="WWCharLFO34LVL9">
    <w:name w:val="WW_CharLFO34LVL9"/>
    <w:uiPriority w:val="99"/>
    <w:rsid w:val="00656BB2"/>
    <w:rPr>
      <w:rFonts w:ascii="Symbol" w:hAnsi="Symbol"/>
      <w:sz w:val="20"/>
    </w:rPr>
  </w:style>
  <w:style w:type="character" w:customStyle="1" w:styleId="WWCharLFO35LVL1">
    <w:name w:val="WW_CharLFO35LVL1"/>
    <w:uiPriority w:val="99"/>
    <w:rsid w:val="00656BB2"/>
    <w:rPr>
      <w:rFonts w:ascii="Symbol" w:hAnsi="Symbol"/>
      <w:sz w:val="20"/>
    </w:rPr>
  </w:style>
  <w:style w:type="character" w:customStyle="1" w:styleId="WWCharLFO35LVL2">
    <w:name w:val="WW_CharLFO35LVL2"/>
    <w:uiPriority w:val="99"/>
    <w:rsid w:val="00656BB2"/>
    <w:rPr>
      <w:rFonts w:ascii="Symbol" w:hAnsi="Symbol"/>
      <w:sz w:val="20"/>
    </w:rPr>
  </w:style>
  <w:style w:type="character" w:customStyle="1" w:styleId="WWCharLFO35LVL3">
    <w:name w:val="WW_CharLFO35LVL3"/>
    <w:uiPriority w:val="99"/>
    <w:rsid w:val="00656BB2"/>
    <w:rPr>
      <w:rFonts w:ascii="Symbol" w:hAnsi="Symbol"/>
      <w:sz w:val="20"/>
    </w:rPr>
  </w:style>
  <w:style w:type="character" w:customStyle="1" w:styleId="WWCharLFO35LVL4">
    <w:name w:val="WW_CharLFO35LVL4"/>
    <w:uiPriority w:val="99"/>
    <w:rsid w:val="00656BB2"/>
    <w:rPr>
      <w:rFonts w:ascii="Symbol" w:hAnsi="Symbol"/>
      <w:sz w:val="20"/>
    </w:rPr>
  </w:style>
  <w:style w:type="character" w:customStyle="1" w:styleId="WWCharLFO35LVL5">
    <w:name w:val="WW_CharLFO35LVL5"/>
    <w:uiPriority w:val="99"/>
    <w:rsid w:val="00656BB2"/>
    <w:rPr>
      <w:rFonts w:ascii="Symbol" w:hAnsi="Symbol"/>
      <w:sz w:val="20"/>
    </w:rPr>
  </w:style>
  <w:style w:type="character" w:customStyle="1" w:styleId="WWCharLFO35LVL6">
    <w:name w:val="WW_CharLFO35LVL6"/>
    <w:uiPriority w:val="99"/>
    <w:rsid w:val="00656BB2"/>
    <w:rPr>
      <w:rFonts w:ascii="Symbol" w:hAnsi="Symbol"/>
      <w:sz w:val="20"/>
    </w:rPr>
  </w:style>
  <w:style w:type="character" w:customStyle="1" w:styleId="WWCharLFO35LVL7">
    <w:name w:val="WW_CharLFO35LVL7"/>
    <w:uiPriority w:val="99"/>
    <w:rsid w:val="00656BB2"/>
    <w:rPr>
      <w:rFonts w:ascii="Symbol" w:hAnsi="Symbol"/>
      <w:sz w:val="20"/>
    </w:rPr>
  </w:style>
  <w:style w:type="character" w:customStyle="1" w:styleId="WWCharLFO35LVL8">
    <w:name w:val="WW_CharLFO35LVL8"/>
    <w:uiPriority w:val="99"/>
    <w:rsid w:val="00656BB2"/>
    <w:rPr>
      <w:rFonts w:ascii="Symbol" w:hAnsi="Symbol"/>
      <w:sz w:val="20"/>
    </w:rPr>
  </w:style>
  <w:style w:type="character" w:customStyle="1" w:styleId="WWCharLFO35LVL9">
    <w:name w:val="WW_CharLFO35LVL9"/>
    <w:uiPriority w:val="99"/>
    <w:rsid w:val="00656BB2"/>
    <w:rPr>
      <w:rFonts w:ascii="Symbol" w:hAnsi="Symbol"/>
      <w:sz w:val="20"/>
    </w:rPr>
  </w:style>
  <w:style w:type="character" w:customStyle="1" w:styleId="WWCharLFO37LVL1">
    <w:name w:val="WW_CharLFO37LVL1"/>
    <w:uiPriority w:val="99"/>
    <w:rsid w:val="00656BB2"/>
    <w:rPr>
      <w:rFonts w:ascii="Symbol" w:hAnsi="Symbol"/>
      <w:sz w:val="20"/>
    </w:rPr>
  </w:style>
  <w:style w:type="character" w:customStyle="1" w:styleId="WWCharLFO37LVL2">
    <w:name w:val="WW_CharLFO37LVL2"/>
    <w:uiPriority w:val="99"/>
    <w:rsid w:val="00656BB2"/>
    <w:rPr>
      <w:rFonts w:ascii="Symbol" w:hAnsi="Symbol"/>
      <w:sz w:val="20"/>
    </w:rPr>
  </w:style>
  <w:style w:type="character" w:customStyle="1" w:styleId="WWCharLFO37LVL3">
    <w:name w:val="WW_CharLFO37LVL3"/>
    <w:uiPriority w:val="99"/>
    <w:rsid w:val="00656BB2"/>
    <w:rPr>
      <w:rFonts w:ascii="Symbol" w:hAnsi="Symbol"/>
      <w:sz w:val="20"/>
    </w:rPr>
  </w:style>
  <w:style w:type="character" w:customStyle="1" w:styleId="WWCharLFO37LVL4">
    <w:name w:val="WW_CharLFO37LVL4"/>
    <w:uiPriority w:val="99"/>
    <w:rsid w:val="00656BB2"/>
    <w:rPr>
      <w:rFonts w:ascii="Symbol" w:hAnsi="Symbol"/>
      <w:sz w:val="20"/>
    </w:rPr>
  </w:style>
  <w:style w:type="character" w:customStyle="1" w:styleId="WWCharLFO37LVL5">
    <w:name w:val="WW_CharLFO37LVL5"/>
    <w:uiPriority w:val="99"/>
    <w:rsid w:val="00656BB2"/>
    <w:rPr>
      <w:rFonts w:ascii="Symbol" w:hAnsi="Symbol"/>
      <w:sz w:val="20"/>
    </w:rPr>
  </w:style>
  <w:style w:type="character" w:customStyle="1" w:styleId="WWCharLFO37LVL6">
    <w:name w:val="WW_CharLFO37LVL6"/>
    <w:uiPriority w:val="99"/>
    <w:rsid w:val="00656BB2"/>
    <w:rPr>
      <w:rFonts w:ascii="Symbol" w:hAnsi="Symbol"/>
      <w:sz w:val="20"/>
    </w:rPr>
  </w:style>
  <w:style w:type="character" w:customStyle="1" w:styleId="WWCharLFO37LVL7">
    <w:name w:val="WW_CharLFO37LVL7"/>
    <w:uiPriority w:val="99"/>
    <w:rsid w:val="00656BB2"/>
    <w:rPr>
      <w:rFonts w:ascii="Symbol" w:hAnsi="Symbol"/>
      <w:sz w:val="20"/>
    </w:rPr>
  </w:style>
  <w:style w:type="character" w:customStyle="1" w:styleId="WWCharLFO37LVL8">
    <w:name w:val="WW_CharLFO37LVL8"/>
    <w:uiPriority w:val="99"/>
    <w:rsid w:val="00656BB2"/>
    <w:rPr>
      <w:rFonts w:ascii="Symbol" w:hAnsi="Symbol"/>
      <w:sz w:val="20"/>
    </w:rPr>
  </w:style>
  <w:style w:type="character" w:customStyle="1" w:styleId="WWCharLFO37LVL9">
    <w:name w:val="WW_CharLFO37LVL9"/>
    <w:uiPriority w:val="99"/>
    <w:rsid w:val="00656BB2"/>
    <w:rPr>
      <w:rFonts w:ascii="Symbol" w:hAnsi="Symbol"/>
      <w:sz w:val="20"/>
    </w:rPr>
  </w:style>
  <w:style w:type="character" w:customStyle="1" w:styleId="WWCharLFO39LVL1">
    <w:name w:val="WW_CharLFO39LVL1"/>
    <w:uiPriority w:val="99"/>
    <w:rsid w:val="00656BB2"/>
    <w:rPr>
      <w:rFonts w:ascii="Symbol" w:hAnsi="Symbol"/>
      <w:sz w:val="20"/>
    </w:rPr>
  </w:style>
  <w:style w:type="character" w:customStyle="1" w:styleId="WWCharLFO39LVL2">
    <w:name w:val="WW_CharLFO39LVL2"/>
    <w:uiPriority w:val="99"/>
    <w:rsid w:val="00656BB2"/>
    <w:rPr>
      <w:rFonts w:ascii="Symbol" w:hAnsi="Symbol"/>
      <w:sz w:val="20"/>
    </w:rPr>
  </w:style>
  <w:style w:type="character" w:customStyle="1" w:styleId="WWCharLFO39LVL3">
    <w:name w:val="WW_CharLFO39LVL3"/>
    <w:uiPriority w:val="99"/>
    <w:rsid w:val="00656BB2"/>
    <w:rPr>
      <w:rFonts w:ascii="Symbol" w:hAnsi="Symbol"/>
      <w:sz w:val="20"/>
    </w:rPr>
  </w:style>
  <w:style w:type="character" w:customStyle="1" w:styleId="WWCharLFO39LVL4">
    <w:name w:val="WW_CharLFO39LVL4"/>
    <w:uiPriority w:val="99"/>
    <w:rsid w:val="00656BB2"/>
    <w:rPr>
      <w:rFonts w:ascii="Symbol" w:hAnsi="Symbol"/>
      <w:sz w:val="20"/>
    </w:rPr>
  </w:style>
  <w:style w:type="character" w:customStyle="1" w:styleId="WWCharLFO39LVL5">
    <w:name w:val="WW_CharLFO39LVL5"/>
    <w:uiPriority w:val="99"/>
    <w:rsid w:val="00656BB2"/>
    <w:rPr>
      <w:rFonts w:ascii="Symbol" w:hAnsi="Symbol"/>
      <w:sz w:val="20"/>
    </w:rPr>
  </w:style>
  <w:style w:type="character" w:customStyle="1" w:styleId="WWCharLFO39LVL6">
    <w:name w:val="WW_CharLFO39LVL6"/>
    <w:uiPriority w:val="99"/>
    <w:rsid w:val="00656BB2"/>
    <w:rPr>
      <w:rFonts w:ascii="Symbol" w:hAnsi="Symbol"/>
      <w:sz w:val="20"/>
    </w:rPr>
  </w:style>
  <w:style w:type="character" w:customStyle="1" w:styleId="WWCharLFO39LVL7">
    <w:name w:val="WW_CharLFO39LVL7"/>
    <w:uiPriority w:val="99"/>
    <w:rsid w:val="00656BB2"/>
    <w:rPr>
      <w:rFonts w:ascii="Symbol" w:hAnsi="Symbol"/>
      <w:sz w:val="20"/>
    </w:rPr>
  </w:style>
  <w:style w:type="character" w:customStyle="1" w:styleId="WWCharLFO39LVL8">
    <w:name w:val="WW_CharLFO39LVL8"/>
    <w:uiPriority w:val="99"/>
    <w:rsid w:val="00656BB2"/>
    <w:rPr>
      <w:rFonts w:ascii="Symbol" w:hAnsi="Symbol"/>
      <w:sz w:val="20"/>
    </w:rPr>
  </w:style>
  <w:style w:type="character" w:customStyle="1" w:styleId="WWCharLFO39LVL9">
    <w:name w:val="WW_CharLFO39LVL9"/>
    <w:uiPriority w:val="99"/>
    <w:rsid w:val="00656BB2"/>
    <w:rPr>
      <w:rFonts w:ascii="Symbol" w:hAnsi="Symbol"/>
      <w:sz w:val="20"/>
    </w:rPr>
  </w:style>
  <w:style w:type="character" w:customStyle="1" w:styleId="WWCharLFO41LVL1">
    <w:name w:val="WW_CharLFO41LVL1"/>
    <w:uiPriority w:val="99"/>
    <w:rsid w:val="00656BB2"/>
    <w:rPr>
      <w:rFonts w:ascii="Symbol" w:hAnsi="Symbol"/>
      <w:sz w:val="20"/>
    </w:rPr>
  </w:style>
  <w:style w:type="character" w:customStyle="1" w:styleId="WWCharLFO41LVL2">
    <w:name w:val="WW_CharLFO41LVL2"/>
    <w:uiPriority w:val="99"/>
    <w:rsid w:val="00656BB2"/>
    <w:rPr>
      <w:rFonts w:ascii="Symbol" w:hAnsi="Symbol"/>
      <w:sz w:val="20"/>
    </w:rPr>
  </w:style>
  <w:style w:type="character" w:customStyle="1" w:styleId="WWCharLFO41LVL3">
    <w:name w:val="WW_CharLFO41LVL3"/>
    <w:uiPriority w:val="99"/>
    <w:rsid w:val="00656BB2"/>
    <w:rPr>
      <w:rFonts w:ascii="Symbol" w:hAnsi="Symbol"/>
      <w:sz w:val="20"/>
    </w:rPr>
  </w:style>
  <w:style w:type="character" w:customStyle="1" w:styleId="WWCharLFO41LVL4">
    <w:name w:val="WW_CharLFO41LVL4"/>
    <w:uiPriority w:val="99"/>
    <w:rsid w:val="00656BB2"/>
    <w:rPr>
      <w:rFonts w:ascii="Symbol" w:hAnsi="Symbol"/>
      <w:sz w:val="20"/>
    </w:rPr>
  </w:style>
  <w:style w:type="character" w:customStyle="1" w:styleId="WWCharLFO41LVL5">
    <w:name w:val="WW_CharLFO41LVL5"/>
    <w:uiPriority w:val="99"/>
    <w:rsid w:val="00656BB2"/>
    <w:rPr>
      <w:rFonts w:ascii="Symbol" w:hAnsi="Symbol"/>
      <w:sz w:val="20"/>
    </w:rPr>
  </w:style>
  <w:style w:type="character" w:customStyle="1" w:styleId="WWCharLFO41LVL6">
    <w:name w:val="WW_CharLFO41LVL6"/>
    <w:uiPriority w:val="99"/>
    <w:rsid w:val="00656BB2"/>
    <w:rPr>
      <w:rFonts w:ascii="Symbol" w:hAnsi="Symbol"/>
      <w:sz w:val="20"/>
    </w:rPr>
  </w:style>
  <w:style w:type="character" w:customStyle="1" w:styleId="WWCharLFO41LVL7">
    <w:name w:val="WW_CharLFO41LVL7"/>
    <w:uiPriority w:val="99"/>
    <w:rsid w:val="00656BB2"/>
    <w:rPr>
      <w:rFonts w:ascii="Symbol" w:hAnsi="Symbol"/>
      <w:sz w:val="20"/>
    </w:rPr>
  </w:style>
  <w:style w:type="character" w:customStyle="1" w:styleId="WWCharLFO41LVL8">
    <w:name w:val="WW_CharLFO41LVL8"/>
    <w:uiPriority w:val="99"/>
    <w:rsid w:val="00656BB2"/>
    <w:rPr>
      <w:rFonts w:ascii="Symbol" w:hAnsi="Symbol"/>
      <w:sz w:val="20"/>
    </w:rPr>
  </w:style>
  <w:style w:type="character" w:customStyle="1" w:styleId="WWCharLFO41LVL9">
    <w:name w:val="WW_CharLFO41LVL9"/>
    <w:uiPriority w:val="99"/>
    <w:rsid w:val="00656BB2"/>
    <w:rPr>
      <w:rFonts w:ascii="Symbol" w:hAnsi="Symbol"/>
      <w:sz w:val="20"/>
    </w:rPr>
  </w:style>
  <w:style w:type="character" w:customStyle="1" w:styleId="WWCharLFO43LVL1">
    <w:name w:val="WW_CharLFO43LVL1"/>
    <w:uiPriority w:val="99"/>
    <w:rsid w:val="00656BB2"/>
    <w:rPr>
      <w:rFonts w:ascii="Symbol" w:hAnsi="Symbol"/>
      <w:sz w:val="20"/>
    </w:rPr>
  </w:style>
  <w:style w:type="character" w:customStyle="1" w:styleId="WWCharLFO43LVL2">
    <w:name w:val="WW_CharLFO43LVL2"/>
    <w:uiPriority w:val="99"/>
    <w:rsid w:val="00656BB2"/>
    <w:rPr>
      <w:rFonts w:ascii="Symbol" w:hAnsi="Symbol"/>
      <w:sz w:val="20"/>
    </w:rPr>
  </w:style>
  <w:style w:type="character" w:customStyle="1" w:styleId="WWCharLFO43LVL3">
    <w:name w:val="WW_CharLFO43LVL3"/>
    <w:uiPriority w:val="99"/>
    <w:rsid w:val="00656BB2"/>
    <w:rPr>
      <w:rFonts w:ascii="Symbol" w:hAnsi="Symbol"/>
      <w:sz w:val="20"/>
    </w:rPr>
  </w:style>
  <w:style w:type="character" w:customStyle="1" w:styleId="WWCharLFO43LVL4">
    <w:name w:val="WW_CharLFO43LVL4"/>
    <w:uiPriority w:val="99"/>
    <w:rsid w:val="00656BB2"/>
    <w:rPr>
      <w:rFonts w:ascii="Symbol" w:hAnsi="Symbol"/>
      <w:sz w:val="20"/>
    </w:rPr>
  </w:style>
  <w:style w:type="character" w:customStyle="1" w:styleId="WWCharLFO43LVL5">
    <w:name w:val="WW_CharLFO43LVL5"/>
    <w:uiPriority w:val="99"/>
    <w:rsid w:val="00656BB2"/>
    <w:rPr>
      <w:rFonts w:ascii="Symbol" w:hAnsi="Symbol"/>
      <w:sz w:val="20"/>
    </w:rPr>
  </w:style>
  <w:style w:type="character" w:customStyle="1" w:styleId="WWCharLFO43LVL6">
    <w:name w:val="WW_CharLFO43LVL6"/>
    <w:uiPriority w:val="99"/>
    <w:rsid w:val="00656BB2"/>
    <w:rPr>
      <w:rFonts w:ascii="Symbol" w:hAnsi="Symbol"/>
      <w:sz w:val="20"/>
    </w:rPr>
  </w:style>
  <w:style w:type="character" w:customStyle="1" w:styleId="WWCharLFO43LVL7">
    <w:name w:val="WW_CharLFO43LVL7"/>
    <w:uiPriority w:val="99"/>
    <w:rsid w:val="00656BB2"/>
    <w:rPr>
      <w:rFonts w:ascii="Symbol" w:hAnsi="Symbol"/>
      <w:sz w:val="20"/>
    </w:rPr>
  </w:style>
  <w:style w:type="character" w:customStyle="1" w:styleId="WWCharLFO43LVL8">
    <w:name w:val="WW_CharLFO43LVL8"/>
    <w:uiPriority w:val="99"/>
    <w:rsid w:val="00656BB2"/>
    <w:rPr>
      <w:rFonts w:ascii="Symbol" w:hAnsi="Symbol"/>
      <w:sz w:val="20"/>
    </w:rPr>
  </w:style>
  <w:style w:type="character" w:customStyle="1" w:styleId="WWCharLFO43LVL9">
    <w:name w:val="WW_CharLFO43LVL9"/>
    <w:uiPriority w:val="99"/>
    <w:rsid w:val="00656BB2"/>
    <w:rPr>
      <w:rFonts w:ascii="Symbol" w:hAnsi="Symbol"/>
      <w:sz w:val="20"/>
    </w:rPr>
  </w:style>
  <w:style w:type="character" w:customStyle="1" w:styleId="WWCharLFO44LVL1">
    <w:name w:val="WW_CharLFO44LVL1"/>
    <w:uiPriority w:val="99"/>
    <w:rsid w:val="00656BB2"/>
    <w:rPr>
      <w:rFonts w:ascii="Symbol" w:hAnsi="Symbol"/>
      <w:sz w:val="20"/>
    </w:rPr>
  </w:style>
  <w:style w:type="character" w:customStyle="1" w:styleId="WWCharLFO44LVL2">
    <w:name w:val="WW_CharLFO44LVL2"/>
    <w:uiPriority w:val="99"/>
    <w:rsid w:val="00656BB2"/>
    <w:rPr>
      <w:rFonts w:ascii="Symbol" w:hAnsi="Symbol"/>
      <w:sz w:val="20"/>
    </w:rPr>
  </w:style>
  <w:style w:type="character" w:customStyle="1" w:styleId="WWCharLFO44LVL3">
    <w:name w:val="WW_CharLFO44LVL3"/>
    <w:uiPriority w:val="99"/>
    <w:rsid w:val="00656BB2"/>
    <w:rPr>
      <w:rFonts w:ascii="Symbol" w:hAnsi="Symbol"/>
      <w:sz w:val="20"/>
    </w:rPr>
  </w:style>
  <w:style w:type="character" w:customStyle="1" w:styleId="WWCharLFO44LVL4">
    <w:name w:val="WW_CharLFO44LVL4"/>
    <w:uiPriority w:val="99"/>
    <w:rsid w:val="00656BB2"/>
    <w:rPr>
      <w:rFonts w:ascii="Symbol" w:hAnsi="Symbol"/>
      <w:sz w:val="20"/>
    </w:rPr>
  </w:style>
  <w:style w:type="character" w:customStyle="1" w:styleId="WWCharLFO44LVL5">
    <w:name w:val="WW_CharLFO44LVL5"/>
    <w:uiPriority w:val="99"/>
    <w:rsid w:val="00656BB2"/>
    <w:rPr>
      <w:rFonts w:ascii="Symbol" w:hAnsi="Symbol"/>
      <w:sz w:val="20"/>
    </w:rPr>
  </w:style>
  <w:style w:type="character" w:customStyle="1" w:styleId="WWCharLFO44LVL6">
    <w:name w:val="WW_CharLFO44LVL6"/>
    <w:uiPriority w:val="99"/>
    <w:rsid w:val="00656BB2"/>
    <w:rPr>
      <w:rFonts w:ascii="Symbol" w:hAnsi="Symbol"/>
      <w:sz w:val="20"/>
    </w:rPr>
  </w:style>
  <w:style w:type="character" w:customStyle="1" w:styleId="WWCharLFO44LVL7">
    <w:name w:val="WW_CharLFO44LVL7"/>
    <w:uiPriority w:val="99"/>
    <w:rsid w:val="00656BB2"/>
    <w:rPr>
      <w:rFonts w:ascii="Symbol" w:hAnsi="Symbol"/>
      <w:sz w:val="20"/>
    </w:rPr>
  </w:style>
  <w:style w:type="character" w:customStyle="1" w:styleId="WWCharLFO44LVL8">
    <w:name w:val="WW_CharLFO44LVL8"/>
    <w:uiPriority w:val="99"/>
    <w:rsid w:val="00656BB2"/>
    <w:rPr>
      <w:rFonts w:ascii="Symbol" w:hAnsi="Symbol"/>
      <w:sz w:val="20"/>
    </w:rPr>
  </w:style>
  <w:style w:type="character" w:customStyle="1" w:styleId="WWCharLFO44LVL9">
    <w:name w:val="WW_CharLFO44LVL9"/>
    <w:uiPriority w:val="99"/>
    <w:rsid w:val="00656BB2"/>
    <w:rPr>
      <w:rFonts w:ascii="Symbol" w:hAnsi="Symbol"/>
      <w:sz w:val="20"/>
    </w:rPr>
  </w:style>
  <w:style w:type="character" w:customStyle="1" w:styleId="WWCharLFO46LVL1">
    <w:name w:val="WW_CharLFO46LVL1"/>
    <w:uiPriority w:val="99"/>
    <w:rsid w:val="00656BB2"/>
    <w:rPr>
      <w:rFonts w:ascii="Symbol" w:hAnsi="Symbol"/>
      <w:sz w:val="20"/>
    </w:rPr>
  </w:style>
  <w:style w:type="character" w:customStyle="1" w:styleId="WWCharLFO46LVL2">
    <w:name w:val="WW_CharLFO46LVL2"/>
    <w:uiPriority w:val="99"/>
    <w:rsid w:val="00656BB2"/>
    <w:rPr>
      <w:rFonts w:ascii="Symbol" w:hAnsi="Symbol"/>
      <w:sz w:val="20"/>
    </w:rPr>
  </w:style>
  <w:style w:type="character" w:customStyle="1" w:styleId="WWCharLFO46LVL3">
    <w:name w:val="WW_CharLFO46LVL3"/>
    <w:uiPriority w:val="99"/>
    <w:rsid w:val="00656BB2"/>
    <w:rPr>
      <w:rFonts w:ascii="Symbol" w:hAnsi="Symbol"/>
      <w:sz w:val="20"/>
    </w:rPr>
  </w:style>
  <w:style w:type="character" w:customStyle="1" w:styleId="WWCharLFO46LVL4">
    <w:name w:val="WW_CharLFO46LVL4"/>
    <w:uiPriority w:val="99"/>
    <w:rsid w:val="00656BB2"/>
    <w:rPr>
      <w:rFonts w:ascii="Symbol" w:hAnsi="Symbol"/>
      <w:sz w:val="20"/>
    </w:rPr>
  </w:style>
  <w:style w:type="character" w:customStyle="1" w:styleId="WWCharLFO46LVL5">
    <w:name w:val="WW_CharLFO46LVL5"/>
    <w:uiPriority w:val="99"/>
    <w:rsid w:val="00656BB2"/>
    <w:rPr>
      <w:rFonts w:ascii="Symbol" w:hAnsi="Symbol"/>
      <w:sz w:val="20"/>
    </w:rPr>
  </w:style>
  <w:style w:type="character" w:customStyle="1" w:styleId="WWCharLFO46LVL6">
    <w:name w:val="WW_CharLFO46LVL6"/>
    <w:uiPriority w:val="99"/>
    <w:rsid w:val="00656BB2"/>
    <w:rPr>
      <w:rFonts w:ascii="Symbol" w:hAnsi="Symbol"/>
      <w:sz w:val="20"/>
    </w:rPr>
  </w:style>
  <w:style w:type="character" w:customStyle="1" w:styleId="WWCharLFO46LVL7">
    <w:name w:val="WW_CharLFO46LVL7"/>
    <w:uiPriority w:val="99"/>
    <w:rsid w:val="00656BB2"/>
    <w:rPr>
      <w:rFonts w:ascii="Symbol" w:hAnsi="Symbol"/>
      <w:sz w:val="20"/>
    </w:rPr>
  </w:style>
  <w:style w:type="character" w:customStyle="1" w:styleId="WWCharLFO46LVL8">
    <w:name w:val="WW_CharLFO46LVL8"/>
    <w:uiPriority w:val="99"/>
    <w:rsid w:val="00656BB2"/>
    <w:rPr>
      <w:rFonts w:ascii="Symbol" w:hAnsi="Symbol"/>
      <w:sz w:val="20"/>
    </w:rPr>
  </w:style>
  <w:style w:type="character" w:customStyle="1" w:styleId="WWCharLFO46LVL9">
    <w:name w:val="WW_CharLFO46LVL9"/>
    <w:uiPriority w:val="99"/>
    <w:rsid w:val="00656BB2"/>
    <w:rPr>
      <w:rFonts w:ascii="Symbol" w:hAnsi="Symbol"/>
      <w:sz w:val="20"/>
    </w:rPr>
  </w:style>
  <w:style w:type="character" w:customStyle="1" w:styleId="WWCharLFO48LVL1">
    <w:name w:val="WW_CharLFO48LVL1"/>
    <w:uiPriority w:val="99"/>
    <w:rsid w:val="00656BB2"/>
    <w:rPr>
      <w:rFonts w:ascii="Symbol" w:hAnsi="Symbol"/>
      <w:sz w:val="20"/>
    </w:rPr>
  </w:style>
  <w:style w:type="character" w:customStyle="1" w:styleId="WWCharLFO48LVL2">
    <w:name w:val="WW_CharLFO48LVL2"/>
    <w:uiPriority w:val="99"/>
    <w:rsid w:val="00656BB2"/>
    <w:rPr>
      <w:rFonts w:ascii="Symbol" w:hAnsi="Symbol"/>
      <w:sz w:val="20"/>
    </w:rPr>
  </w:style>
  <w:style w:type="character" w:customStyle="1" w:styleId="WWCharLFO48LVL3">
    <w:name w:val="WW_CharLFO48LVL3"/>
    <w:uiPriority w:val="99"/>
    <w:rsid w:val="00656BB2"/>
    <w:rPr>
      <w:rFonts w:ascii="Symbol" w:hAnsi="Symbol"/>
      <w:sz w:val="20"/>
    </w:rPr>
  </w:style>
  <w:style w:type="character" w:customStyle="1" w:styleId="WWCharLFO48LVL4">
    <w:name w:val="WW_CharLFO48LVL4"/>
    <w:uiPriority w:val="99"/>
    <w:rsid w:val="00656BB2"/>
    <w:rPr>
      <w:rFonts w:ascii="Symbol" w:hAnsi="Symbol"/>
      <w:sz w:val="20"/>
    </w:rPr>
  </w:style>
  <w:style w:type="character" w:customStyle="1" w:styleId="WWCharLFO48LVL5">
    <w:name w:val="WW_CharLFO48LVL5"/>
    <w:uiPriority w:val="99"/>
    <w:rsid w:val="00656BB2"/>
    <w:rPr>
      <w:rFonts w:ascii="Symbol" w:hAnsi="Symbol"/>
      <w:sz w:val="20"/>
    </w:rPr>
  </w:style>
  <w:style w:type="character" w:customStyle="1" w:styleId="WWCharLFO48LVL6">
    <w:name w:val="WW_CharLFO48LVL6"/>
    <w:uiPriority w:val="99"/>
    <w:rsid w:val="00656BB2"/>
    <w:rPr>
      <w:rFonts w:ascii="Symbol" w:hAnsi="Symbol"/>
      <w:sz w:val="20"/>
    </w:rPr>
  </w:style>
  <w:style w:type="character" w:customStyle="1" w:styleId="WWCharLFO48LVL7">
    <w:name w:val="WW_CharLFO48LVL7"/>
    <w:uiPriority w:val="99"/>
    <w:rsid w:val="00656BB2"/>
    <w:rPr>
      <w:rFonts w:ascii="Symbol" w:hAnsi="Symbol"/>
      <w:sz w:val="20"/>
    </w:rPr>
  </w:style>
  <w:style w:type="character" w:customStyle="1" w:styleId="WWCharLFO48LVL8">
    <w:name w:val="WW_CharLFO48LVL8"/>
    <w:uiPriority w:val="99"/>
    <w:rsid w:val="00656BB2"/>
    <w:rPr>
      <w:rFonts w:ascii="Symbol" w:hAnsi="Symbol"/>
      <w:sz w:val="20"/>
    </w:rPr>
  </w:style>
  <w:style w:type="character" w:customStyle="1" w:styleId="WWCharLFO48LVL9">
    <w:name w:val="WW_CharLFO48LVL9"/>
    <w:uiPriority w:val="99"/>
    <w:rsid w:val="00656BB2"/>
    <w:rPr>
      <w:rFonts w:ascii="Symbol" w:hAnsi="Symbol"/>
      <w:sz w:val="20"/>
    </w:rPr>
  </w:style>
  <w:style w:type="character" w:customStyle="1" w:styleId="WWCharLFO50LVL1">
    <w:name w:val="WW_CharLFO50LVL1"/>
    <w:uiPriority w:val="99"/>
    <w:rsid w:val="00656BB2"/>
    <w:rPr>
      <w:rFonts w:ascii="Symbol" w:hAnsi="Symbol"/>
      <w:sz w:val="20"/>
    </w:rPr>
  </w:style>
  <w:style w:type="character" w:customStyle="1" w:styleId="WWCharLFO50LVL2">
    <w:name w:val="WW_CharLFO50LVL2"/>
    <w:uiPriority w:val="99"/>
    <w:rsid w:val="00656BB2"/>
    <w:rPr>
      <w:rFonts w:ascii="Symbol" w:hAnsi="Symbol"/>
      <w:sz w:val="20"/>
    </w:rPr>
  </w:style>
  <w:style w:type="character" w:customStyle="1" w:styleId="WWCharLFO50LVL3">
    <w:name w:val="WW_CharLFO50LVL3"/>
    <w:uiPriority w:val="99"/>
    <w:rsid w:val="00656BB2"/>
    <w:rPr>
      <w:rFonts w:ascii="Symbol" w:hAnsi="Symbol"/>
      <w:sz w:val="20"/>
    </w:rPr>
  </w:style>
  <w:style w:type="character" w:customStyle="1" w:styleId="WWCharLFO50LVL4">
    <w:name w:val="WW_CharLFO50LVL4"/>
    <w:uiPriority w:val="99"/>
    <w:rsid w:val="00656BB2"/>
    <w:rPr>
      <w:rFonts w:ascii="Symbol" w:hAnsi="Symbol"/>
      <w:sz w:val="20"/>
    </w:rPr>
  </w:style>
  <w:style w:type="character" w:customStyle="1" w:styleId="WWCharLFO50LVL5">
    <w:name w:val="WW_CharLFO50LVL5"/>
    <w:uiPriority w:val="99"/>
    <w:rsid w:val="00656BB2"/>
    <w:rPr>
      <w:rFonts w:ascii="Symbol" w:hAnsi="Symbol"/>
      <w:sz w:val="20"/>
    </w:rPr>
  </w:style>
  <w:style w:type="character" w:customStyle="1" w:styleId="WWCharLFO50LVL6">
    <w:name w:val="WW_CharLFO50LVL6"/>
    <w:uiPriority w:val="99"/>
    <w:rsid w:val="00656BB2"/>
    <w:rPr>
      <w:rFonts w:ascii="Symbol" w:hAnsi="Symbol"/>
      <w:sz w:val="20"/>
    </w:rPr>
  </w:style>
  <w:style w:type="character" w:customStyle="1" w:styleId="WWCharLFO50LVL7">
    <w:name w:val="WW_CharLFO50LVL7"/>
    <w:uiPriority w:val="99"/>
    <w:rsid w:val="00656BB2"/>
    <w:rPr>
      <w:rFonts w:ascii="Symbol" w:hAnsi="Symbol"/>
      <w:sz w:val="20"/>
    </w:rPr>
  </w:style>
  <w:style w:type="character" w:customStyle="1" w:styleId="WWCharLFO50LVL8">
    <w:name w:val="WW_CharLFO50LVL8"/>
    <w:uiPriority w:val="99"/>
    <w:rsid w:val="00656BB2"/>
    <w:rPr>
      <w:rFonts w:ascii="Symbol" w:hAnsi="Symbol"/>
      <w:sz w:val="20"/>
    </w:rPr>
  </w:style>
  <w:style w:type="character" w:customStyle="1" w:styleId="WWCharLFO50LVL9">
    <w:name w:val="WW_CharLFO50LVL9"/>
    <w:uiPriority w:val="99"/>
    <w:rsid w:val="00656BB2"/>
    <w:rPr>
      <w:rFonts w:ascii="Symbol" w:hAnsi="Symbol"/>
      <w:sz w:val="20"/>
    </w:rPr>
  </w:style>
  <w:style w:type="character" w:customStyle="1" w:styleId="WWCharLFO52LVL1">
    <w:name w:val="WW_CharLFO52LVL1"/>
    <w:uiPriority w:val="99"/>
    <w:rsid w:val="00656BB2"/>
    <w:rPr>
      <w:rFonts w:ascii="Symbol" w:hAnsi="Symbol"/>
      <w:sz w:val="20"/>
    </w:rPr>
  </w:style>
  <w:style w:type="character" w:customStyle="1" w:styleId="WWCharLFO52LVL2">
    <w:name w:val="WW_CharLFO52LVL2"/>
    <w:uiPriority w:val="99"/>
    <w:rsid w:val="00656BB2"/>
    <w:rPr>
      <w:rFonts w:ascii="Symbol" w:hAnsi="Symbol"/>
      <w:sz w:val="20"/>
    </w:rPr>
  </w:style>
  <w:style w:type="character" w:customStyle="1" w:styleId="WWCharLFO52LVL3">
    <w:name w:val="WW_CharLFO52LVL3"/>
    <w:uiPriority w:val="99"/>
    <w:rsid w:val="00656BB2"/>
    <w:rPr>
      <w:rFonts w:ascii="Symbol" w:hAnsi="Symbol"/>
      <w:sz w:val="20"/>
    </w:rPr>
  </w:style>
  <w:style w:type="character" w:customStyle="1" w:styleId="WWCharLFO52LVL4">
    <w:name w:val="WW_CharLFO52LVL4"/>
    <w:uiPriority w:val="99"/>
    <w:rsid w:val="00656BB2"/>
    <w:rPr>
      <w:rFonts w:ascii="Symbol" w:hAnsi="Symbol"/>
      <w:sz w:val="20"/>
    </w:rPr>
  </w:style>
  <w:style w:type="character" w:customStyle="1" w:styleId="WWCharLFO52LVL5">
    <w:name w:val="WW_CharLFO52LVL5"/>
    <w:uiPriority w:val="99"/>
    <w:rsid w:val="00656BB2"/>
    <w:rPr>
      <w:rFonts w:ascii="Symbol" w:hAnsi="Symbol"/>
      <w:sz w:val="20"/>
    </w:rPr>
  </w:style>
  <w:style w:type="character" w:customStyle="1" w:styleId="WWCharLFO52LVL6">
    <w:name w:val="WW_CharLFO52LVL6"/>
    <w:uiPriority w:val="99"/>
    <w:rsid w:val="00656BB2"/>
    <w:rPr>
      <w:rFonts w:ascii="Symbol" w:hAnsi="Symbol"/>
      <w:sz w:val="20"/>
    </w:rPr>
  </w:style>
  <w:style w:type="character" w:customStyle="1" w:styleId="WWCharLFO52LVL7">
    <w:name w:val="WW_CharLFO52LVL7"/>
    <w:uiPriority w:val="99"/>
    <w:rsid w:val="00656BB2"/>
    <w:rPr>
      <w:rFonts w:ascii="Symbol" w:hAnsi="Symbol"/>
      <w:sz w:val="20"/>
    </w:rPr>
  </w:style>
  <w:style w:type="character" w:customStyle="1" w:styleId="WWCharLFO52LVL8">
    <w:name w:val="WW_CharLFO52LVL8"/>
    <w:uiPriority w:val="99"/>
    <w:rsid w:val="00656BB2"/>
    <w:rPr>
      <w:rFonts w:ascii="Symbol" w:hAnsi="Symbol"/>
      <w:sz w:val="20"/>
    </w:rPr>
  </w:style>
  <w:style w:type="character" w:customStyle="1" w:styleId="WWCharLFO52LVL9">
    <w:name w:val="WW_CharLFO52LVL9"/>
    <w:uiPriority w:val="99"/>
    <w:rsid w:val="00656BB2"/>
    <w:rPr>
      <w:rFonts w:ascii="Symbol" w:hAnsi="Symbol"/>
      <w:sz w:val="20"/>
    </w:rPr>
  </w:style>
  <w:style w:type="character" w:customStyle="1" w:styleId="WWCharLFO54LVL1">
    <w:name w:val="WW_CharLFO54LVL1"/>
    <w:uiPriority w:val="99"/>
    <w:rsid w:val="00656BB2"/>
    <w:rPr>
      <w:rFonts w:ascii="Symbol" w:hAnsi="Symbol"/>
    </w:rPr>
  </w:style>
  <w:style w:type="character" w:customStyle="1" w:styleId="WWCharLFO54LVL2">
    <w:name w:val="WW_CharLFO54LVL2"/>
    <w:uiPriority w:val="99"/>
    <w:rsid w:val="00656BB2"/>
    <w:rPr>
      <w:rFonts w:ascii="Courier New" w:hAnsi="Courier New"/>
    </w:rPr>
  </w:style>
  <w:style w:type="character" w:customStyle="1" w:styleId="WWCharLFO54LVL3">
    <w:name w:val="WW_CharLFO54LVL3"/>
    <w:uiPriority w:val="99"/>
    <w:rsid w:val="00656BB2"/>
    <w:rPr>
      <w:rFonts w:ascii="Wingdings" w:hAnsi="Wingdings"/>
    </w:rPr>
  </w:style>
  <w:style w:type="character" w:customStyle="1" w:styleId="WWCharLFO54LVL4">
    <w:name w:val="WW_CharLFO54LVL4"/>
    <w:uiPriority w:val="99"/>
    <w:rsid w:val="00656BB2"/>
    <w:rPr>
      <w:rFonts w:ascii="Symbol" w:hAnsi="Symbol"/>
    </w:rPr>
  </w:style>
  <w:style w:type="character" w:customStyle="1" w:styleId="WWCharLFO54LVL5">
    <w:name w:val="WW_CharLFO54LVL5"/>
    <w:uiPriority w:val="99"/>
    <w:rsid w:val="00656BB2"/>
    <w:rPr>
      <w:rFonts w:ascii="Courier New" w:hAnsi="Courier New"/>
    </w:rPr>
  </w:style>
  <w:style w:type="character" w:customStyle="1" w:styleId="WWCharLFO54LVL6">
    <w:name w:val="WW_CharLFO54LVL6"/>
    <w:uiPriority w:val="99"/>
    <w:rsid w:val="00656BB2"/>
    <w:rPr>
      <w:rFonts w:ascii="Wingdings" w:hAnsi="Wingdings"/>
    </w:rPr>
  </w:style>
  <w:style w:type="character" w:customStyle="1" w:styleId="WWCharLFO54LVL7">
    <w:name w:val="WW_CharLFO54LVL7"/>
    <w:uiPriority w:val="99"/>
    <w:rsid w:val="00656BB2"/>
    <w:rPr>
      <w:rFonts w:ascii="Symbol" w:hAnsi="Symbol"/>
    </w:rPr>
  </w:style>
  <w:style w:type="character" w:customStyle="1" w:styleId="WWCharLFO54LVL8">
    <w:name w:val="WW_CharLFO54LVL8"/>
    <w:uiPriority w:val="99"/>
    <w:rsid w:val="00656BB2"/>
    <w:rPr>
      <w:rFonts w:ascii="Courier New" w:hAnsi="Courier New"/>
    </w:rPr>
  </w:style>
  <w:style w:type="character" w:customStyle="1" w:styleId="WWCharLFO54LVL9">
    <w:name w:val="WW_CharLFO54LVL9"/>
    <w:uiPriority w:val="99"/>
    <w:rsid w:val="00656BB2"/>
    <w:rPr>
      <w:rFonts w:ascii="Wingdings" w:hAnsi="Wingdings"/>
    </w:rPr>
  </w:style>
  <w:style w:type="character" w:customStyle="1" w:styleId="WWCharLFO55LVL1">
    <w:name w:val="WW_CharLFO55LVL1"/>
    <w:uiPriority w:val="99"/>
    <w:rsid w:val="00656BB2"/>
    <w:rPr>
      <w:rFonts w:ascii="Symbol" w:hAnsi="Symbol"/>
    </w:rPr>
  </w:style>
  <w:style w:type="character" w:customStyle="1" w:styleId="WWCharLFO55LVL2">
    <w:name w:val="WW_CharLFO55LVL2"/>
    <w:uiPriority w:val="99"/>
    <w:rsid w:val="00656BB2"/>
    <w:rPr>
      <w:rFonts w:ascii="Courier New" w:hAnsi="Courier New"/>
    </w:rPr>
  </w:style>
  <w:style w:type="character" w:customStyle="1" w:styleId="WWCharLFO55LVL3">
    <w:name w:val="WW_CharLFO55LVL3"/>
    <w:uiPriority w:val="99"/>
    <w:rsid w:val="00656BB2"/>
    <w:rPr>
      <w:rFonts w:ascii="Wingdings" w:hAnsi="Wingdings"/>
    </w:rPr>
  </w:style>
  <w:style w:type="character" w:customStyle="1" w:styleId="WWCharLFO55LVL4">
    <w:name w:val="WW_CharLFO55LVL4"/>
    <w:uiPriority w:val="99"/>
    <w:rsid w:val="00656BB2"/>
    <w:rPr>
      <w:rFonts w:ascii="Symbol" w:hAnsi="Symbol"/>
    </w:rPr>
  </w:style>
  <w:style w:type="character" w:customStyle="1" w:styleId="WWCharLFO55LVL5">
    <w:name w:val="WW_CharLFO55LVL5"/>
    <w:uiPriority w:val="99"/>
    <w:rsid w:val="00656BB2"/>
    <w:rPr>
      <w:rFonts w:ascii="Courier New" w:hAnsi="Courier New"/>
    </w:rPr>
  </w:style>
  <w:style w:type="character" w:customStyle="1" w:styleId="WWCharLFO55LVL6">
    <w:name w:val="WW_CharLFO55LVL6"/>
    <w:uiPriority w:val="99"/>
    <w:rsid w:val="00656BB2"/>
    <w:rPr>
      <w:rFonts w:ascii="Wingdings" w:hAnsi="Wingdings"/>
    </w:rPr>
  </w:style>
  <w:style w:type="character" w:customStyle="1" w:styleId="WWCharLFO55LVL7">
    <w:name w:val="WW_CharLFO55LVL7"/>
    <w:uiPriority w:val="99"/>
    <w:rsid w:val="00656BB2"/>
    <w:rPr>
      <w:rFonts w:ascii="Symbol" w:hAnsi="Symbol"/>
    </w:rPr>
  </w:style>
  <w:style w:type="character" w:customStyle="1" w:styleId="WWCharLFO55LVL8">
    <w:name w:val="WW_CharLFO55LVL8"/>
    <w:uiPriority w:val="99"/>
    <w:rsid w:val="00656BB2"/>
    <w:rPr>
      <w:rFonts w:ascii="Courier New" w:hAnsi="Courier New"/>
    </w:rPr>
  </w:style>
  <w:style w:type="character" w:customStyle="1" w:styleId="WWCharLFO55LVL9">
    <w:name w:val="WW_CharLFO55LVL9"/>
    <w:uiPriority w:val="99"/>
    <w:rsid w:val="00656BB2"/>
    <w:rPr>
      <w:rFonts w:ascii="Wingdings" w:hAnsi="Wingdings"/>
    </w:rPr>
  </w:style>
  <w:style w:type="character" w:customStyle="1" w:styleId="WWCharLFO56LVL1">
    <w:name w:val="WW_CharLFO56LVL1"/>
    <w:uiPriority w:val="99"/>
    <w:rsid w:val="00656BB2"/>
    <w:rPr>
      <w:rFonts w:ascii="Symbol" w:hAnsi="Symbol"/>
    </w:rPr>
  </w:style>
  <w:style w:type="character" w:customStyle="1" w:styleId="WWCharLFO56LVL2">
    <w:name w:val="WW_CharLFO56LVL2"/>
    <w:uiPriority w:val="99"/>
    <w:rsid w:val="00656BB2"/>
    <w:rPr>
      <w:rFonts w:ascii="Courier New" w:hAnsi="Courier New"/>
    </w:rPr>
  </w:style>
  <w:style w:type="character" w:customStyle="1" w:styleId="WWCharLFO56LVL3">
    <w:name w:val="WW_CharLFO56LVL3"/>
    <w:uiPriority w:val="99"/>
    <w:rsid w:val="00656BB2"/>
    <w:rPr>
      <w:rFonts w:ascii="Wingdings" w:hAnsi="Wingdings"/>
    </w:rPr>
  </w:style>
  <w:style w:type="character" w:customStyle="1" w:styleId="WWCharLFO56LVL4">
    <w:name w:val="WW_CharLFO56LVL4"/>
    <w:uiPriority w:val="99"/>
    <w:rsid w:val="00656BB2"/>
    <w:rPr>
      <w:rFonts w:ascii="Symbol" w:hAnsi="Symbol"/>
    </w:rPr>
  </w:style>
  <w:style w:type="character" w:customStyle="1" w:styleId="WWCharLFO56LVL5">
    <w:name w:val="WW_CharLFO56LVL5"/>
    <w:uiPriority w:val="99"/>
    <w:rsid w:val="00656BB2"/>
    <w:rPr>
      <w:rFonts w:ascii="Courier New" w:hAnsi="Courier New"/>
    </w:rPr>
  </w:style>
  <w:style w:type="character" w:customStyle="1" w:styleId="WWCharLFO56LVL6">
    <w:name w:val="WW_CharLFO56LVL6"/>
    <w:uiPriority w:val="99"/>
    <w:rsid w:val="00656BB2"/>
    <w:rPr>
      <w:rFonts w:ascii="Wingdings" w:hAnsi="Wingdings"/>
    </w:rPr>
  </w:style>
  <w:style w:type="character" w:customStyle="1" w:styleId="WWCharLFO56LVL7">
    <w:name w:val="WW_CharLFO56LVL7"/>
    <w:uiPriority w:val="99"/>
    <w:rsid w:val="00656BB2"/>
    <w:rPr>
      <w:rFonts w:ascii="Symbol" w:hAnsi="Symbol"/>
    </w:rPr>
  </w:style>
  <w:style w:type="character" w:customStyle="1" w:styleId="WWCharLFO56LVL8">
    <w:name w:val="WW_CharLFO56LVL8"/>
    <w:uiPriority w:val="99"/>
    <w:rsid w:val="00656BB2"/>
    <w:rPr>
      <w:rFonts w:ascii="Courier New" w:hAnsi="Courier New"/>
    </w:rPr>
  </w:style>
  <w:style w:type="character" w:customStyle="1" w:styleId="WWCharLFO56LVL9">
    <w:name w:val="WW_CharLFO56LVL9"/>
    <w:uiPriority w:val="99"/>
    <w:rsid w:val="00656BB2"/>
    <w:rPr>
      <w:rFonts w:ascii="Wingdings" w:hAnsi="Wingdings"/>
    </w:rPr>
  </w:style>
  <w:style w:type="character" w:customStyle="1" w:styleId="WWCharLFO57LVL1">
    <w:name w:val="WW_CharLFO57LVL1"/>
    <w:uiPriority w:val="99"/>
    <w:rsid w:val="00656BB2"/>
    <w:rPr>
      <w:rFonts w:ascii="Symbol" w:hAnsi="Symbol"/>
      <w:sz w:val="20"/>
    </w:rPr>
  </w:style>
  <w:style w:type="character" w:customStyle="1" w:styleId="WWCharLFO57LVL2">
    <w:name w:val="WW_CharLFO57LVL2"/>
    <w:uiPriority w:val="99"/>
    <w:rsid w:val="00656BB2"/>
    <w:rPr>
      <w:rFonts w:ascii="Symbol" w:hAnsi="Symbol"/>
      <w:sz w:val="20"/>
    </w:rPr>
  </w:style>
  <w:style w:type="character" w:customStyle="1" w:styleId="WWCharLFO57LVL3">
    <w:name w:val="WW_CharLFO57LVL3"/>
    <w:uiPriority w:val="99"/>
    <w:rsid w:val="00656BB2"/>
    <w:rPr>
      <w:rFonts w:ascii="Symbol" w:hAnsi="Symbol"/>
      <w:sz w:val="20"/>
    </w:rPr>
  </w:style>
  <w:style w:type="character" w:customStyle="1" w:styleId="WWCharLFO57LVL4">
    <w:name w:val="WW_CharLFO57LVL4"/>
    <w:uiPriority w:val="99"/>
    <w:rsid w:val="00656BB2"/>
    <w:rPr>
      <w:rFonts w:ascii="Symbol" w:hAnsi="Symbol"/>
      <w:sz w:val="20"/>
    </w:rPr>
  </w:style>
  <w:style w:type="character" w:customStyle="1" w:styleId="WWCharLFO57LVL5">
    <w:name w:val="WW_CharLFO57LVL5"/>
    <w:uiPriority w:val="99"/>
    <w:rsid w:val="00656BB2"/>
    <w:rPr>
      <w:rFonts w:ascii="Symbol" w:hAnsi="Symbol"/>
      <w:sz w:val="20"/>
    </w:rPr>
  </w:style>
  <w:style w:type="character" w:customStyle="1" w:styleId="WWCharLFO57LVL6">
    <w:name w:val="WW_CharLFO57LVL6"/>
    <w:uiPriority w:val="99"/>
    <w:rsid w:val="00656BB2"/>
    <w:rPr>
      <w:rFonts w:ascii="Symbol" w:hAnsi="Symbol"/>
      <w:sz w:val="20"/>
    </w:rPr>
  </w:style>
  <w:style w:type="character" w:customStyle="1" w:styleId="WWCharLFO57LVL7">
    <w:name w:val="WW_CharLFO57LVL7"/>
    <w:uiPriority w:val="99"/>
    <w:rsid w:val="00656BB2"/>
    <w:rPr>
      <w:rFonts w:ascii="Symbol" w:hAnsi="Symbol"/>
      <w:sz w:val="20"/>
    </w:rPr>
  </w:style>
  <w:style w:type="character" w:customStyle="1" w:styleId="WWCharLFO57LVL8">
    <w:name w:val="WW_CharLFO57LVL8"/>
    <w:uiPriority w:val="99"/>
    <w:rsid w:val="00656BB2"/>
    <w:rPr>
      <w:rFonts w:ascii="Symbol" w:hAnsi="Symbol"/>
      <w:sz w:val="20"/>
    </w:rPr>
  </w:style>
  <w:style w:type="character" w:customStyle="1" w:styleId="WWCharLFO57LVL9">
    <w:name w:val="WW_CharLFO57LVL9"/>
    <w:uiPriority w:val="99"/>
    <w:rsid w:val="00656BB2"/>
    <w:rPr>
      <w:rFonts w:ascii="Symbol" w:hAnsi="Symbol"/>
      <w:sz w:val="20"/>
    </w:rPr>
  </w:style>
  <w:style w:type="character" w:customStyle="1" w:styleId="WWCharLFO58LVL1">
    <w:name w:val="WW_CharLFO58LVL1"/>
    <w:uiPriority w:val="99"/>
    <w:rsid w:val="00656BB2"/>
    <w:rPr>
      <w:rFonts w:ascii="Symbol" w:hAnsi="Symbol"/>
      <w:sz w:val="20"/>
    </w:rPr>
  </w:style>
  <w:style w:type="character" w:customStyle="1" w:styleId="WWCharLFO58LVL2">
    <w:name w:val="WW_CharLFO58LVL2"/>
    <w:uiPriority w:val="99"/>
    <w:rsid w:val="00656BB2"/>
    <w:rPr>
      <w:rFonts w:ascii="Symbol" w:hAnsi="Symbol"/>
      <w:sz w:val="20"/>
    </w:rPr>
  </w:style>
  <w:style w:type="character" w:customStyle="1" w:styleId="WWCharLFO58LVL3">
    <w:name w:val="WW_CharLFO58LVL3"/>
    <w:uiPriority w:val="99"/>
    <w:rsid w:val="00656BB2"/>
    <w:rPr>
      <w:rFonts w:ascii="Symbol" w:hAnsi="Symbol"/>
      <w:sz w:val="20"/>
    </w:rPr>
  </w:style>
  <w:style w:type="character" w:customStyle="1" w:styleId="WWCharLFO58LVL4">
    <w:name w:val="WW_CharLFO58LVL4"/>
    <w:uiPriority w:val="99"/>
    <w:rsid w:val="00656BB2"/>
    <w:rPr>
      <w:rFonts w:ascii="Symbol" w:hAnsi="Symbol"/>
      <w:sz w:val="20"/>
    </w:rPr>
  </w:style>
  <w:style w:type="character" w:customStyle="1" w:styleId="WWCharLFO58LVL5">
    <w:name w:val="WW_CharLFO58LVL5"/>
    <w:uiPriority w:val="99"/>
    <w:rsid w:val="00656BB2"/>
    <w:rPr>
      <w:rFonts w:ascii="Symbol" w:hAnsi="Symbol"/>
      <w:sz w:val="20"/>
    </w:rPr>
  </w:style>
  <w:style w:type="character" w:customStyle="1" w:styleId="WWCharLFO58LVL6">
    <w:name w:val="WW_CharLFO58LVL6"/>
    <w:uiPriority w:val="99"/>
    <w:rsid w:val="00656BB2"/>
    <w:rPr>
      <w:rFonts w:ascii="Symbol" w:hAnsi="Symbol"/>
      <w:sz w:val="20"/>
    </w:rPr>
  </w:style>
  <w:style w:type="character" w:customStyle="1" w:styleId="WWCharLFO58LVL7">
    <w:name w:val="WW_CharLFO58LVL7"/>
    <w:uiPriority w:val="99"/>
    <w:rsid w:val="00656BB2"/>
    <w:rPr>
      <w:rFonts w:ascii="Symbol" w:hAnsi="Symbol"/>
      <w:sz w:val="20"/>
    </w:rPr>
  </w:style>
  <w:style w:type="character" w:customStyle="1" w:styleId="WWCharLFO58LVL8">
    <w:name w:val="WW_CharLFO58LVL8"/>
    <w:uiPriority w:val="99"/>
    <w:rsid w:val="00656BB2"/>
    <w:rPr>
      <w:rFonts w:ascii="Symbol" w:hAnsi="Symbol"/>
      <w:sz w:val="20"/>
    </w:rPr>
  </w:style>
  <w:style w:type="character" w:customStyle="1" w:styleId="WWCharLFO58LVL9">
    <w:name w:val="WW_CharLFO58LVL9"/>
    <w:uiPriority w:val="99"/>
    <w:rsid w:val="00656BB2"/>
    <w:rPr>
      <w:rFonts w:ascii="Symbol" w:hAnsi="Symbol"/>
      <w:sz w:val="20"/>
    </w:rPr>
  </w:style>
  <w:style w:type="character" w:customStyle="1" w:styleId="WWCharLFO59LVL1">
    <w:name w:val="WW_CharLFO59LVL1"/>
    <w:uiPriority w:val="99"/>
    <w:rsid w:val="00656BB2"/>
    <w:rPr>
      <w:rFonts w:ascii="Symbol" w:hAnsi="Symbol"/>
      <w:sz w:val="20"/>
    </w:rPr>
  </w:style>
  <w:style w:type="character" w:customStyle="1" w:styleId="WWCharLFO59LVL2">
    <w:name w:val="WW_CharLFO59LVL2"/>
    <w:uiPriority w:val="99"/>
    <w:rsid w:val="00656BB2"/>
    <w:rPr>
      <w:rFonts w:ascii="Symbol" w:hAnsi="Symbol"/>
      <w:sz w:val="20"/>
    </w:rPr>
  </w:style>
  <w:style w:type="character" w:customStyle="1" w:styleId="WWCharLFO59LVL3">
    <w:name w:val="WW_CharLFO59LVL3"/>
    <w:uiPriority w:val="99"/>
    <w:rsid w:val="00656BB2"/>
    <w:rPr>
      <w:rFonts w:ascii="Symbol" w:hAnsi="Symbol"/>
      <w:sz w:val="20"/>
    </w:rPr>
  </w:style>
  <w:style w:type="character" w:customStyle="1" w:styleId="WWCharLFO59LVL4">
    <w:name w:val="WW_CharLFO59LVL4"/>
    <w:uiPriority w:val="99"/>
    <w:rsid w:val="00656BB2"/>
    <w:rPr>
      <w:rFonts w:ascii="Symbol" w:hAnsi="Symbol"/>
      <w:sz w:val="20"/>
    </w:rPr>
  </w:style>
  <w:style w:type="character" w:customStyle="1" w:styleId="WWCharLFO59LVL5">
    <w:name w:val="WW_CharLFO59LVL5"/>
    <w:uiPriority w:val="99"/>
    <w:rsid w:val="00656BB2"/>
    <w:rPr>
      <w:rFonts w:ascii="Symbol" w:hAnsi="Symbol"/>
      <w:sz w:val="20"/>
    </w:rPr>
  </w:style>
  <w:style w:type="character" w:customStyle="1" w:styleId="WWCharLFO59LVL6">
    <w:name w:val="WW_CharLFO59LVL6"/>
    <w:uiPriority w:val="99"/>
    <w:rsid w:val="00656BB2"/>
    <w:rPr>
      <w:rFonts w:ascii="Symbol" w:hAnsi="Symbol"/>
      <w:sz w:val="20"/>
    </w:rPr>
  </w:style>
  <w:style w:type="character" w:customStyle="1" w:styleId="WWCharLFO59LVL7">
    <w:name w:val="WW_CharLFO59LVL7"/>
    <w:uiPriority w:val="99"/>
    <w:rsid w:val="00656BB2"/>
    <w:rPr>
      <w:rFonts w:ascii="Symbol" w:hAnsi="Symbol"/>
      <w:sz w:val="20"/>
    </w:rPr>
  </w:style>
  <w:style w:type="character" w:customStyle="1" w:styleId="WWCharLFO59LVL8">
    <w:name w:val="WW_CharLFO59LVL8"/>
    <w:uiPriority w:val="99"/>
    <w:rsid w:val="00656BB2"/>
    <w:rPr>
      <w:rFonts w:ascii="Symbol" w:hAnsi="Symbol"/>
      <w:sz w:val="20"/>
    </w:rPr>
  </w:style>
  <w:style w:type="character" w:customStyle="1" w:styleId="WWCharLFO59LVL9">
    <w:name w:val="WW_CharLFO59LVL9"/>
    <w:uiPriority w:val="99"/>
    <w:rsid w:val="00656BB2"/>
    <w:rPr>
      <w:rFonts w:ascii="Symbol" w:hAnsi="Symbol"/>
      <w:sz w:val="20"/>
    </w:rPr>
  </w:style>
  <w:style w:type="character" w:customStyle="1" w:styleId="WWCharLFO60LVL1">
    <w:name w:val="WW_CharLFO60LVL1"/>
    <w:uiPriority w:val="99"/>
    <w:rsid w:val="00656BB2"/>
    <w:rPr>
      <w:rFonts w:ascii="Wingdings" w:hAnsi="Wingdings"/>
    </w:rPr>
  </w:style>
  <w:style w:type="character" w:customStyle="1" w:styleId="WWCharLFO60LVL2">
    <w:name w:val="WW_CharLFO60LVL2"/>
    <w:uiPriority w:val="99"/>
    <w:rsid w:val="00656BB2"/>
    <w:rPr>
      <w:rFonts w:ascii="Courier New" w:hAnsi="Courier New"/>
    </w:rPr>
  </w:style>
  <w:style w:type="character" w:customStyle="1" w:styleId="WWCharLFO60LVL3">
    <w:name w:val="WW_CharLFO60LVL3"/>
    <w:uiPriority w:val="99"/>
    <w:rsid w:val="00656BB2"/>
    <w:rPr>
      <w:rFonts w:ascii="Wingdings" w:hAnsi="Wingdings"/>
    </w:rPr>
  </w:style>
  <w:style w:type="character" w:customStyle="1" w:styleId="WWCharLFO60LVL4">
    <w:name w:val="WW_CharLFO60LVL4"/>
    <w:uiPriority w:val="99"/>
    <w:rsid w:val="00656BB2"/>
    <w:rPr>
      <w:rFonts w:ascii="Symbol" w:hAnsi="Symbol"/>
    </w:rPr>
  </w:style>
  <w:style w:type="character" w:customStyle="1" w:styleId="WWCharLFO60LVL5">
    <w:name w:val="WW_CharLFO60LVL5"/>
    <w:uiPriority w:val="99"/>
    <w:rsid w:val="00656BB2"/>
    <w:rPr>
      <w:rFonts w:ascii="Courier New" w:hAnsi="Courier New"/>
    </w:rPr>
  </w:style>
  <w:style w:type="character" w:customStyle="1" w:styleId="WWCharLFO60LVL6">
    <w:name w:val="WW_CharLFO60LVL6"/>
    <w:uiPriority w:val="99"/>
    <w:rsid w:val="00656BB2"/>
    <w:rPr>
      <w:rFonts w:ascii="Wingdings" w:hAnsi="Wingdings"/>
    </w:rPr>
  </w:style>
  <w:style w:type="character" w:customStyle="1" w:styleId="WWCharLFO60LVL7">
    <w:name w:val="WW_CharLFO60LVL7"/>
    <w:uiPriority w:val="99"/>
    <w:rsid w:val="00656BB2"/>
    <w:rPr>
      <w:rFonts w:ascii="Symbol" w:hAnsi="Symbol"/>
    </w:rPr>
  </w:style>
  <w:style w:type="character" w:customStyle="1" w:styleId="WWCharLFO60LVL8">
    <w:name w:val="WW_CharLFO60LVL8"/>
    <w:uiPriority w:val="99"/>
    <w:rsid w:val="00656BB2"/>
    <w:rPr>
      <w:rFonts w:ascii="Courier New" w:hAnsi="Courier New"/>
    </w:rPr>
  </w:style>
  <w:style w:type="character" w:customStyle="1" w:styleId="WWCharLFO60LVL9">
    <w:name w:val="WW_CharLFO60LVL9"/>
    <w:uiPriority w:val="99"/>
    <w:rsid w:val="00656BB2"/>
    <w:rPr>
      <w:rFonts w:ascii="Wingdings" w:hAnsi="Wingdings"/>
    </w:rPr>
  </w:style>
  <w:style w:type="character" w:customStyle="1" w:styleId="WWCharLFO61LVL1">
    <w:name w:val="WW_CharLFO61LVL1"/>
    <w:uiPriority w:val="99"/>
    <w:rsid w:val="00656BB2"/>
    <w:rPr>
      <w:rFonts w:ascii="Wingdings" w:hAnsi="Wingdings"/>
    </w:rPr>
  </w:style>
  <w:style w:type="character" w:customStyle="1" w:styleId="WWCharLFO61LVL2">
    <w:name w:val="WW_CharLFO61LVL2"/>
    <w:uiPriority w:val="99"/>
    <w:rsid w:val="00656BB2"/>
    <w:rPr>
      <w:rFonts w:ascii="Courier New" w:hAnsi="Courier New"/>
    </w:rPr>
  </w:style>
  <w:style w:type="character" w:customStyle="1" w:styleId="WWCharLFO61LVL3">
    <w:name w:val="WW_CharLFO61LVL3"/>
    <w:uiPriority w:val="99"/>
    <w:rsid w:val="00656BB2"/>
    <w:rPr>
      <w:rFonts w:ascii="Wingdings" w:hAnsi="Wingdings"/>
    </w:rPr>
  </w:style>
  <w:style w:type="character" w:customStyle="1" w:styleId="WWCharLFO61LVL4">
    <w:name w:val="WW_CharLFO61LVL4"/>
    <w:uiPriority w:val="99"/>
    <w:rsid w:val="00656BB2"/>
    <w:rPr>
      <w:rFonts w:ascii="Symbol" w:hAnsi="Symbol"/>
    </w:rPr>
  </w:style>
  <w:style w:type="character" w:customStyle="1" w:styleId="WWCharLFO61LVL5">
    <w:name w:val="WW_CharLFO61LVL5"/>
    <w:uiPriority w:val="99"/>
    <w:rsid w:val="00656BB2"/>
    <w:rPr>
      <w:rFonts w:ascii="Courier New" w:hAnsi="Courier New"/>
    </w:rPr>
  </w:style>
  <w:style w:type="character" w:customStyle="1" w:styleId="WWCharLFO61LVL6">
    <w:name w:val="WW_CharLFO61LVL6"/>
    <w:uiPriority w:val="99"/>
    <w:rsid w:val="00656BB2"/>
    <w:rPr>
      <w:rFonts w:ascii="Wingdings" w:hAnsi="Wingdings"/>
    </w:rPr>
  </w:style>
  <w:style w:type="character" w:customStyle="1" w:styleId="WWCharLFO61LVL7">
    <w:name w:val="WW_CharLFO61LVL7"/>
    <w:uiPriority w:val="99"/>
    <w:rsid w:val="00656BB2"/>
    <w:rPr>
      <w:rFonts w:ascii="Symbol" w:hAnsi="Symbol"/>
    </w:rPr>
  </w:style>
  <w:style w:type="character" w:customStyle="1" w:styleId="WWCharLFO61LVL8">
    <w:name w:val="WW_CharLFO61LVL8"/>
    <w:uiPriority w:val="99"/>
    <w:rsid w:val="00656BB2"/>
    <w:rPr>
      <w:rFonts w:ascii="Courier New" w:hAnsi="Courier New"/>
    </w:rPr>
  </w:style>
  <w:style w:type="character" w:customStyle="1" w:styleId="WWCharLFO61LVL9">
    <w:name w:val="WW_CharLFO61LVL9"/>
    <w:uiPriority w:val="99"/>
    <w:rsid w:val="00656BB2"/>
    <w:rPr>
      <w:rFonts w:ascii="Wingdings" w:hAnsi="Wingdings"/>
    </w:rPr>
  </w:style>
  <w:style w:type="character" w:customStyle="1" w:styleId="WWCharLFO62LVL1">
    <w:name w:val="WW_CharLFO62LVL1"/>
    <w:uiPriority w:val="99"/>
    <w:rsid w:val="00656BB2"/>
    <w:rPr>
      <w:rFonts w:ascii="Wingdings" w:hAnsi="Wingdings"/>
    </w:rPr>
  </w:style>
  <w:style w:type="character" w:customStyle="1" w:styleId="WWCharLFO62LVL2">
    <w:name w:val="WW_CharLFO62LVL2"/>
    <w:uiPriority w:val="99"/>
    <w:rsid w:val="00656BB2"/>
    <w:rPr>
      <w:rFonts w:ascii="Courier New" w:hAnsi="Courier New"/>
    </w:rPr>
  </w:style>
  <w:style w:type="character" w:customStyle="1" w:styleId="WWCharLFO62LVL3">
    <w:name w:val="WW_CharLFO62LVL3"/>
    <w:uiPriority w:val="99"/>
    <w:rsid w:val="00656BB2"/>
    <w:rPr>
      <w:rFonts w:ascii="Wingdings" w:hAnsi="Wingdings"/>
    </w:rPr>
  </w:style>
  <w:style w:type="character" w:customStyle="1" w:styleId="WWCharLFO62LVL4">
    <w:name w:val="WW_CharLFO62LVL4"/>
    <w:uiPriority w:val="99"/>
    <w:rsid w:val="00656BB2"/>
    <w:rPr>
      <w:rFonts w:ascii="Symbol" w:hAnsi="Symbol"/>
    </w:rPr>
  </w:style>
  <w:style w:type="character" w:customStyle="1" w:styleId="WWCharLFO62LVL5">
    <w:name w:val="WW_CharLFO62LVL5"/>
    <w:uiPriority w:val="99"/>
    <w:rsid w:val="00656BB2"/>
    <w:rPr>
      <w:rFonts w:ascii="Courier New" w:hAnsi="Courier New"/>
    </w:rPr>
  </w:style>
  <w:style w:type="character" w:customStyle="1" w:styleId="WWCharLFO62LVL6">
    <w:name w:val="WW_CharLFO62LVL6"/>
    <w:uiPriority w:val="99"/>
    <w:rsid w:val="00656BB2"/>
    <w:rPr>
      <w:rFonts w:ascii="Wingdings" w:hAnsi="Wingdings"/>
    </w:rPr>
  </w:style>
  <w:style w:type="character" w:customStyle="1" w:styleId="WWCharLFO62LVL7">
    <w:name w:val="WW_CharLFO62LVL7"/>
    <w:uiPriority w:val="99"/>
    <w:rsid w:val="00656BB2"/>
    <w:rPr>
      <w:rFonts w:ascii="Symbol" w:hAnsi="Symbol"/>
    </w:rPr>
  </w:style>
  <w:style w:type="character" w:customStyle="1" w:styleId="WWCharLFO62LVL8">
    <w:name w:val="WW_CharLFO62LVL8"/>
    <w:uiPriority w:val="99"/>
    <w:rsid w:val="00656BB2"/>
    <w:rPr>
      <w:rFonts w:ascii="Courier New" w:hAnsi="Courier New"/>
    </w:rPr>
  </w:style>
  <w:style w:type="character" w:customStyle="1" w:styleId="WWCharLFO62LVL9">
    <w:name w:val="WW_CharLFO62LVL9"/>
    <w:uiPriority w:val="99"/>
    <w:rsid w:val="00656BB2"/>
    <w:rPr>
      <w:rFonts w:ascii="Wingdings" w:hAnsi="Wingdings"/>
    </w:rPr>
  </w:style>
  <w:style w:type="character" w:customStyle="1" w:styleId="WWCharLFO63LVL1">
    <w:name w:val="WW_CharLFO63LVL1"/>
    <w:uiPriority w:val="99"/>
    <w:rsid w:val="00656BB2"/>
    <w:rPr>
      <w:rFonts w:ascii="Wingdings" w:hAnsi="Wingdings"/>
    </w:rPr>
  </w:style>
  <w:style w:type="character" w:customStyle="1" w:styleId="WWCharLFO63LVL2">
    <w:name w:val="WW_CharLFO63LVL2"/>
    <w:uiPriority w:val="99"/>
    <w:rsid w:val="00656BB2"/>
    <w:rPr>
      <w:rFonts w:ascii="Courier New" w:hAnsi="Courier New"/>
    </w:rPr>
  </w:style>
  <w:style w:type="character" w:customStyle="1" w:styleId="WWCharLFO63LVL3">
    <w:name w:val="WW_CharLFO63LVL3"/>
    <w:uiPriority w:val="99"/>
    <w:rsid w:val="00656BB2"/>
    <w:rPr>
      <w:rFonts w:ascii="Wingdings" w:hAnsi="Wingdings"/>
    </w:rPr>
  </w:style>
  <w:style w:type="character" w:customStyle="1" w:styleId="WWCharLFO63LVL4">
    <w:name w:val="WW_CharLFO63LVL4"/>
    <w:uiPriority w:val="99"/>
    <w:rsid w:val="00656BB2"/>
    <w:rPr>
      <w:rFonts w:ascii="Symbol" w:hAnsi="Symbol"/>
    </w:rPr>
  </w:style>
  <w:style w:type="character" w:customStyle="1" w:styleId="WWCharLFO63LVL5">
    <w:name w:val="WW_CharLFO63LVL5"/>
    <w:uiPriority w:val="99"/>
    <w:rsid w:val="00656BB2"/>
    <w:rPr>
      <w:rFonts w:ascii="Courier New" w:hAnsi="Courier New"/>
    </w:rPr>
  </w:style>
  <w:style w:type="character" w:customStyle="1" w:styleId="WWCharLFO63LVL6">
    <w:name w:val="WW_CharLFO63LVL6"/>
    <w:uiPriority w:val="99"/>
    <w:rsid w:val="00656BB2"/>
    <w:rPr>
      <w:rFonts w:ascii="Wingdings" w:hAnsi="Wingdings"/>
    </w:rPr>
  </w:style>
  <w:style w:type="character" w:customStyle="1" w:styleId="WWCharLFO63LVL7">
    <w:name w:val="WW_CharLFO63LVL7"/>
    <w:uiPriority w:val="99"/>
    <w:rsid w:val="00656BB2"/>
    <w:rPr>
      <w:rFonts w:ascii="Symbol" w:hAnsi="Symbol"/>
    </w:rPr>
  </w:style>
  <w:style w:type="character" w:customStyle="1" w:styleId="WWCharLFO63LVL8">
    <w:name w:val="WW_CharLFO63LVL8"/>
    <w:uiPriority w:val="99"/>
    <w:rsid w:val="00656BB2"/>
    <w:rPr>
      <w:rFonts w:ascii="Courier New" w:hAnsi="Courier New"/>
    </w:rPr>
  </w:style>
  <w:style w:type="character" w:customStyle="1" w:styleId="WWCharLFO63LVL9">
    <w:name w:val="WW_CharLFO63LVL9"/>
    <w:uiPriority w:val="99"/>
    <w:rsid w:val="00656BB2"/>
    <w:rPr>
      <w:rFonts w:ascii="Wingdings" w:hAnsi="Wingdings"/>
    </w:rPr>
  </w:style>
  <w:style w:type="character" w:customStyle="1" w:styleId="WWCharLFO64LVL1">
    <w:name w:val="WW_CharLFO64LVL1"/>
    <w:uiPriority w:val="99"/>
    <w:rsid w:val="00656BB2"/>
  </w:style>
  <w:style w:type="character" w:customStyle="1" w:styleId="WWCharLFO65LVL1">
    <w:name w:val="WW_CharLFO65LVL1"/>
    <w:uiPriority w:val="99"/>
    <w:rsid w:val="00656BB2"/>
    <w:rPr>
      <w:rFonts w:ascii="Wingdings" w:hAnsi="Wingdings"/>
    </w:rPr>
  </w:style>
  <w:style w:type="character" w:customStyle="1" w:styleId="WWCharLFO65LVL2">
    <w:name w:val="WW_CharLFO65LVL2"/>
    <w:uiPriority w:val="99"/>
    <w:rsid w:val="00656BB2"/>
    <w:rPr>
      <w:rFonts w:ascii="Courier New" w:hAnsi="Courier New"/>
    </w:rPr>
  </w:style>
  <w:style w:type="character" w:customStyle="1" w:styleId="WWCharLFO65LVL3">
    <w:name w:val="WW_CharLFO65LVL3"/>
    <w:uiPriority w:val="99"/>
    <w:rsid w:val="00656BB2"/>
    <w:rPr>
      <w:rFonts w:ascii="Wingdings" w:hAnsi="Wingdings"/>
    </w:rPr>
  </w:style>
  <w:style w:type="character" w:customStyle="1" w:styleId="WWCharLFO65LVL4">
    <w:name w:val="WW_CharLFO65LVL4"/>
    <w:uiPriority w:val="99"/>
    <w:rsid w:val="00656BB2"/>
    <w:rPr>
      <w:rFonts w:ascii="Symbol" w:hAnsi="Symbol"/>
    </w:rPr>
  </w:style>
  <w:style w:type="character" w:customStyle="1" w:styleId="WWCharLFO65LVL5">
    <w:name w:val="WW_CharLFO65LVL5"/>
    <w:uiPriority w:val="99"/>
    <w:rsid w:val="00656BB2"/>
    <w:rPr>
      <w:rFonts w:ascii="Courier New" w:hAnsi="Courier New"/>
    </w:rPr>
  </w:style>
  <w:style w:type="character" w:customStyle="1" w:styleId="WWCharLFO65LVL6">
    <w:name w:val="WW_CharLFO65LVL6"/>
    <w:uiPriority w:val="99"/>
    <w:rsid w:val="00656BB2"/>
    <w:rPr>
      <w:rFonts w:ascii="Wingdings" w:hAnsi="Wingdings"/>
    </w:rPr>
  </w:style>
  <w:style w:type="character" w:customStyle="1" w:styleId="WWCharLFO65LVL7">
    <w:name w:val="WW_CharLFO65LVL7"/>
    <w:uiPriority w:val="99"/>
    <w:rsid w:val="00656BB2"/>
    <w:rPr>
      <w:rFonts w:ascii="Symbol" w:hAnsi="Symbol"/>
    </w:rPr>
  </w:style>
  <w:style w:type="character" w:customStyle="1" w:styleId="WWCharLFO65LVL8">
    <w:name w:val="WW_CharLFO65LVL8"/>
    <w:uiPriority w:val="99"/>
    <w:rsid w:val="00656BB2"/>
    <w:rPr>
      <w:rFonts w:ascii="Courier New" w:hAnsi="Courier New"/>
    </w:rPr>
  </w:style>
  <w:style w:type="character" w:customStyle="1" w:styleId="WWCharLFO65LVL9">
    <w:name w:val="WW_CharLFO65LVL9"/>
    <w:uiPriority w:val="99"/>
    <w:rsid w:val="00656BB2"/>
    <w:rPr>
      <w:rFonts w:ascii="Wingdings" w:hAnsi="Wingdings"/>
    </w:rPr>
  </w:style>
  <w:style w:type="character" w:customStyle="1" w:styleId="WWCharLFO66LVL1">
    <w:name w:val="WW_CharLFO66LVL1"/>
    <w:uiPriority w:val="99"/>
    <w:rsid w:val="00656BB2"/>
  </w:style>
  <w:style w:type="character" w:customStyle="1" w:styleId="WWCharLFO67LVL1">
    <w:name w:val="WW_CharLFO67LVL1"/>
    <w:uiPriority w:val="99"/>
    <w:rsid w:val="00656BB2"/>
    <w:rPr>
      <w:rFonts w:ascii="Wingdings" w:hAnsi="Wingdings"/>
    </w:rPr>
  </w:style>
  <w:style w:type="character" w:customStyle="1" w:styleId="WWCharLFO67LVL2">
    <w:name w:val="WW_CharLFO67LVL2"/>
    <w:uiPriority w:val="99"/>
    <w:rsid w:val="00656BB2"/>
    <w:rPr>
      <w:rFonts w:ascii="Courier New" w:hAnsi="Courier New"/>
    </w:rPr>
  </w:style>
  <w:style w:type="character" w:customStyle="1" w:styleId="WWCharLFO67LVL3">
    <w:name w:val="WW_CharLFO67LVL3"/>
    <w:uiPriority w:val="99"/>
    <w:rsid w:val="00656BB2"/>
    <w:rPr>
      <w:rFonts w:ascii="Wingdings" w:hAnsi="Wingdings"/>
    </w:rPr>
  </w:style>
  <w:style w:type="character" w:customStyle="1" w:styleId="WWCharLFO67LVL4">
    <w:name w:val="WW_CharLFO67LVL4"/>
    <w:uiPriority w:val="99"/>
    <w:rsid w:val="00656BB2"/>
    <w:rPr>
      <w:rFonts w:ascii="Symbol" w:hAnsi="Symbol"/>
    </w:rPr>
  </w:style>
  <w:style w:type="character" w:customStyle="1" w:styleId="WWCharLFO67LVL5">
    <w:name w:val="WW_CharLFO67LVL5"/>
    <w:uiPriority w:val="99"/>
    <w:rsid w:val="00656BB2"/>
    <w:rPr>
      <w:rFonts w:ascii="Courier New" w:hAnsi="Courier New"/>
    </w:rPr>
  </w:style>
  <w:style w:type="character" w:customStyle="1" w:styleId="WWCharLFO67LVL6">
    <w:name w:val="WW_CharLFO67LVL6"/>
    <w:uiPriority w:val="99"/>
    <w:rsid w:val="00656BB2"/>
    <w:rPr>
      <w:rFonts w:ascii="Wingdings" w:hAnsi="Wingdings"/>
    </w:rPr>
  </w:style>
  <w:style w:type="character" w:customStyle="1" w:styleId="WWCharLFO67LVL7">
    <w:name w:val="WW_CharLFO67LVL7"/>
    <w:uiPriority w:val="99"/>
    <w:rsid w:val="00656BB2"/>
    <w:rPr>
      <w:rFonts w:ascii="Symbol" w:hAnsi="Symbol"/>
    </w:rPr>
  </w:style>
  <w:style w:type="character" w:customStyle="1" w:styleId="WWCharLFO67LVL8">
    <w:name w:val="WW_CharLFO67LVL8"/>
    <w:uiPriority w:val="99"/>
    <w:rsid w:val="00656BB2"/>
    <w:rPr>
      <w:rFonts w:ascii="Courier New" w:hAnsi="Courier New"/>
    </w:rPr>
  </w:style>
  <w:style w:type="character" w:customStyle="1" w:styleId="WWCharLFO67LVL9">
    <w:name w:val="WW_CharLFO67LVL9"/>
    <w:uiPriority w:val="99"/>
    <w:rsid w:val="00656BB2"/>
    <w:rPr>
      <w:rFonts w:ascii="Wingdings" w:hAnsi="Wingdings"/>
    </w:rPr>
  </w:style>
  <w:style w:type="character" w:customStyle="1" w:styleId="WWCharLFO69LVL1">
    <w:name w:val="WW_CharLFO69LVL1"/>
    <w:uiPriority w:val="99"/>
    <w:rsid w:val="00656BB2"/>
    <w:rPr>
      <w:rFonts w:ascii="Symbol" w:hAnsi="Symbol"/>
    </w:rPr>
  </w:style>
  <w:style w:type="character" w:customStyle="1" w:styleId="WWCharLFO70LVL1">
    <w:name w:val="WW_CharLFO70LVL1"/>
    <w:uiPriority w:val="99"/>
    <w:rsid w:val="00656BB2"/>
    <w:rPr>
      <w:rFonts w:ascii="Wingdings" w:hAnsi="Wingdings"/>
    </w:rPr>
  </w:style>
  <w:style w:type="character" w:customStyle="1" w:styleId="WWCharLFO70LVL2">
    <w:name w:val="WW_CharLFO70LVL2"/>
    <w:uiPriority w:val="99"/>
    <w:rsid w:val="00656BB2"/>
    <w:rPr>
      <w:rFonts w:ascii="Courier New" w:hAnsi="Courier New"/>
    </w:rPr>
  </w:style>
  <w:style w:type="character" w:customStyle="1" w:styleId="WWCharLFO70LVL3">
    <w:name w:val="WW_CharLFO70LVL3"/>
    <w:uiPriority w:val="99"/>
    <w:rsid w:val="00656BB2"/>
    <w:rPr>
      <w:rFonts w:ascii="Wingdings" w:hAnsi="Wingdings"/>
    </w:rPr>
  </w:style>
  <w:style w:type="character" w:customStyle="1" w:styleId="WWCharLFO70LVL4">
    <w:name w:val="WW_CharLFO70LVL4"/>
    <w:uiPriority w:val="99"/>
    <w:rsid w:val="00656BB2"/>
    <w:rPr>
      <w:rFonts w:ascii="Symbol" w:hAnsi="Symbol"/>
    </w:rPr>
  </w:style>
  <w:style w:type="character" w:customStyle="1" w:styleId="WWCharLFO70LVL5">
    <w:name w:val="WW_CharLFO70LVL5"/>
    <w:uiPriority w:val="99"/>
    <w:rsid w:val="00656BB2"/>
    <w:rPr>
      <w:rFonts w:ascii="Courier New" w:hAnsi="Courier New"/>
    </w:rPr>
  </w:style>
  <w:style w:type="character" w:customStyle="1" w:styleId="WWCharLFO70LVL6">
    <w:name w:val="WW_CharLFO70LVL6"/>
    <w:uiPriority w:val="99"/>
    <w:rsid w:val="00656BB2"/>
    <w:rPr>
      <w:rFonts w:ascii="Wingdings" w:hAnsi="Wingdings"/>
    </w:rPr>
  </w:style>
  <w:style w:type="character" w:customStyle="1" w:styleId="WWCharLFO70LVL7">
    <w:name w:val="WW_CharLFO70LVL7"/>
    <w:uiPriority w:val="99"/>
    <w:rsid w:val="00656BB2"/>
    <w:rPr>
      <w:rFonts w:ascii="Symbol" w:hAnsi="Symbol"/>
    </w:rPr>
  </w:style>
  <w:style w:type="character" w:customStyle="1" w:styleId="WWCharLFO70LVL8">
    <w:name w:val="WW_CharLFO70LVL8"/>
    <w:uiPriority w:val="99"/>
    <w:rsid w:val="00656BB2"/>
    <w:rPr>
      <w:rFonts w:ascii="Courier New" w:hAnsi="Courier New"/>
    </w:rPr>
  </w:style>
  <w:style w:type="character" w:customStyle="1" w:styleId="WWCharLFO70LVL9">
    <w:name w:val="WW_CharLFO70LVL9"/>
    <w:uiPriority w:val="99"/>
    <w:rsid w:val="00656BB2"/>
    <w:rPr>
      <w:rFonts w:ascii="Wingdings" w:hAnsi="Wingdings"/>
    </w:rPr>
  </w:style>
  <w:style w:type="character" w:customStyle="1" w:styleId="WWCharLFO71LVL1">
    <w:name w:val="WW_CharLFO71LVL1"/>
    <w:uiPriority w:val="99"/>
    <w:rsid w:val="00656BB2"/>
  </w:style>
  <w:style w:type="character" w:customStyle="1" w:styleId="WWCharLFO72LVL1">
    <w:name w:val="WW_CharLFO72LVL1"/>
    <w:uiPriority w:val="99"/>
    <w:rsid w:val="00656BB2"/>
    <w:rPr>
      <w:i/>
    </w:rPr>
  </w:style>
  <w:style w:type="paragraph" w:customStyle="1" w:styleId="Heading">
    <w:name w:val="Heading"/>
    <w:basedOn w:val="Normal"/>
    <w:next w:val="Corptext"/>
    <w:uiPriority w:val="99"/>
    <w:rsid w:val="00656BB2"/>
    <w:pPr>
      <w:keepNext/>
      <w:suppressAutoHyphens/>
      <w:autoSpaceDE w:val="0"/>
      <w:spacing w:before="240" w:after="120" w:line="100" w:lineRule="atLeast"/>
      <w:textAlignment w:val="baseline"/>
    </w:pPr>
    <w:rPr>
      <w:rFonts w:ascii="Arial" w:hAnsi="Arial" w:cs="Tahoma"/>
      <w:color w:val="000000"/>
      <w:sz w:val="28"/>
      <w:szCs w:val="28"/>
      <w:lang w:eastAsia="ar-SA"/>
    </w:rPr>
  </w:style>
  <w:style w:type="paragraph" w:customStyle="1" w:styleId="boxstylebold">
    <w:name w:val="boxstylebold"/>
    <w:basedOn w:val="Normal10"/>
    <w:uiPriority w:val="99"/>
    <w:rsid w:val="00656BB2"/>
    <w:pPr>
      <w:spacing w:before="100" w:after="100"/>
    </w:pPr>
    <w:rPr>
      <w:rFonts w:ascii="Verdana" w:hAnsi="Verdana"/>
      <w:b/>
      <w:bCs/>
      <w:color w:val="000000"/>
      <w:sz w:val="18"/>
      <w:szCs w:val="18"/>
      <w:lang w:val="en-US"/>
    </w:rPr>
  </w:style>
  <w:style w:type="paragraph" w:customStyle="1" w:styleId="NormalWeb1">
    <w:name w:val="Normal (Web)1"/>
    <w:basedOn w:val="Normal10"/>
    <w:uiPriority w:val="99"/>
    <w:rsid w:val="00656BB2"/>
    <w:pPr>
      <w:spacing w:before="100" w:after="100"/>
    </w:pPr>
    <w:rPr>
      <w:lang w:val="en-US"/>
    </w:rPr>
  </w:style>
  <w:style w:type="paragraph" w:customStyle="1" w:styleId="BodyText1">
    <w:name w:val="Body Text1"/>
    <w:basedOn w:val="Normal10"/>
    <w:uiPriority w:val="99"/>
    <w:rsid w:val="00656BB2"/>
    <w:pPr>
      <w:spacing w:before="120"/>
      <w:jc w:val="both"/>
    </w:pPr>
    <w:rPr>
      <w:lang w:val="fr-FR"/>
    </w:rPr>
  </w:style>
  <w:style w:type="paragraph" w:customStyle="1" w:styleId="BodyTextIndent21">
    <w:name w:val="Body Text Indent 21"/>
    <w:basedOn w:val="Normal10"/>
    <w:uiPriority w:val="99"/>
    <w:rsid w:val="00656BB2"/>
    <w:pPr>
      <w:ind w:left="2340" w:hanging="1620"/>
      <w:jc w:val="both"/>
    </w:pPr>
    <w:rPr>
      <w:lang w:val="fr-FR"/>
    </w:rPr>
  </w:style>
  <w:style w:type="paragraph" w:customStyle="1" w:styleId="z-TopofForm1">
    <w:name w:val="z-Top of Form1"/>
    <w:basedOn w:val="Normal10"/>
    <w:next w:val="Normal10"/>
    <w:uiPriority w:val="99"/>
    <w:rsid w:val="00656BB2"/>
    <w:pPr>
      <w:pBdr>
        <w:bottom w:val="single" w:sz="6" w:space="0" w:color="000000"/>
      </w:pBdr>
      <w:jc w:val="center"/>
    </w:pPr>
    <w:rPr>
      <w:rFonts w:ascii="Arial" w:hAnsi="Arial" w:cs="Arial"/>
      <w:vanish/>
      <w:sz w:val="16"/>
      <w:szCs w:val="16"/>
      <w:lang w:val="en-US"/>
    </w:rPr>
  </w:style>
  <w:style w:type="paragraph" w:customStyle="1" w:styleId="z-BottomofForm1">
    <w:name w:val="z-Bottom of Form1"/>
    <w:basedOn w:val="Normal10"/>
    <w:next w:val="Normal10"/>
    <w:uiPriority w:val="99"/>
    <w:rsid w:val="00656BB2"/>
    <w:pPr>
      <w:pBdr>
        <w:top w:val="single" w:sz="6" w:space="0" w:color="000000"/>
      </w:pBdr>
      <w:jc w:val="center"/>
    </w:pPr>
    <w:rPr>
      <w:rFonts w:ascii="Arial" w:hAnsi="Arial" w:cs="Arial"/>
      <w:vanish/>
      <w:sz w:val="16"/>
      <w:szCs w:val="16"/>
      <w:lang w:val="en-US"/>
    </w:rPr>
  </w:style>
  <w:style w:type="paragraph" w:customStyle="1" w:styleId="TableContents">
    <w:name w:val="Table Contents"/>
    <w:basedOn w:val="Normal"/>
    <w:uiPriority w:val="99"/>
    <w:rsid w:val="00656BB2"/>
    <w:pPr>
      <w:suppressLineNumbers/>
      <w:suppressAutoHyphens/>
      <w:autoSpaceDE w:val="0"/>
      <w:spacing w:line="100" w:lineRule="atLeast"/>
      <w:textAlignment w:val="baseline"/>
    </w:pPr>
    <w:rPr>
      <w:color w:val="000000"/>
      <w:lang w:eastAsia="ar-SA"/>
    </w:rPr>
  </w:style>
  <w:style w:type="character" w:customStyle="1" w:styleId="panchor">
    <w:name w:val="panchor"/>
    <w:basedOn w:val="Fontdeparagrafimplicit"/>
    <w:rsid w:val="00436F27"/>
    <w:rPr>
      <w:rFonts w:cs="Times New Roman"/>
    </w:rPr>
  </w:style>
  <w:style w:type="paragraph" w:customStyle="1" w:styleId="p6">
    <w:name w:val="p6"/>
    <w:basedOn w:val="Normal"/>
    <w:uiPriority w:val="99"/>
    <w:rsid w:val="00353ED8"/>
    <w:pPr>
      <w:widowControl w:val="0"/>
      <w:tabs>
        <w:tab w:val="left" w:pos="204"/>
      </w:tabs>
      <w:autoSpaceDE w:val="0"/>
      <w:autoSpaceDN w:val="0"/>
      <w:adjustRightInd w:val="0"/>
    </w:pPr>
  </w:style>
  <w:style w:type="character" w:customStyle="1" w:styleId="Bodytext">
    <w:name w:val="Body text_"/>
    <w:basedOn w:val="Fontdeparagrafimplicit"/>
    <w:link w:val="Corptext1"/>
    <w:uiPriority w:val="99"/>
    <w:locked/>
    <w:rsid w:val="00AC1B65"/>
    <w:rPr>
      <w:rFonts w:ascii="Arial" w:hAnsi="Arial" w:cs="Arial"/>
      <w:sz w:val="22"/>
      <w:szCs w:val="22"/>
      <w:shd w:val="clear" w:color="auto" w:fill="FFFFFF"/>
    </w:rPr>
  </w:style>
  <w:style w:type="paragraph" w:customStyle="1" w:styleId="Corptext1">
    <w:name w:val="Corp text1"/>
    <w:basedOn w:val="Normal"/>
    <w:link w:val="Bodytext"/>
    <w:uiPriority w:val="99"/>
    <w:rsid w:val="00AC1B65"/>
    <w:pPr>
      <w:shd w:val="clear" w:color="auto" w:fill="FFFFFF"/>
      <w:spacing w:line="274" w:lineRule="exact"/>
      <w:ind w:hanging="360"/>
      <w:jc w:val="both"/>
    </w:pPr>
    <w:rPr>
      <w:rFonts w:ascii="Arial" w:hAnsi="Arial" w:cs="Arial"/>
      <w:sz w:val="22"/>
      <w:szCs w:val="22"/>
    </w:rPr>
  </w:style>
  <w:style w:type="paragraph" w:styleId="Titlucuprins">
    <w:name w:val="TOC Heading"/>
    <w:basedOn w:val="Titlu1"/>
    <w:next w:val="Normal"/>
    <w:uiPriority w:val="39"/>
    <w:qFormat/>
    <w:rsid w:val="005B4625"/>
    <w:pPr>
      <w:keepLines/>
      <w:widowControl/>
      <w:autoSpaceDE/>
      <w:autoSpaceDN/>
      <w:adjustRightInd/>
      <w:spacing w:before="480" w:line="276" w:lineRule="auto"/>
      <w:jc w:val="left"/>
      <w:outlineLvl w:val="9"/>
    </w:pPr>
    <w:rPr>
      <w:rFonts w:ascii="Cambria" w:hAnsi="Cambria" w:cs="Times New Roman"/>
      <w:color w:val="365F91"/>
      <w:sz w:val="28"/>
      <w:szCs w:val="28"/>
    </w:rPr>
  </w:style>
  <w:style w:type="paragraph" w:customStyle="1" w:styleId="al">
    <w:name w:val="a_l"/>
    <w:basedOn w:val="Normal"/>
    <w:rsid w:val="000A1344"/>
    <w:pPr>
      <w:spacing w:before="100" w:beforeAutospacing="1" w:after="100" w:afterAutospacing="1"/>
    </w:pPr>
    <w:rPr>
      <w:lang w:val="ro-RO" w:eastAsia="ro-RO"/>
    </w:rPr>
  </w:style>
  <w:style w:type="paragraph" w:styleId="Cuprins1">
    <w:name w:val="toc 1"/>
    <w:basedOn w:val="Normal"/>
    <w:next w:val="Normal"/>
    <w:autoRedefine/>
    <w:uiPriority w:val="39"/>
    <w:unhideWhenUsed/>
    <w:qFormat/>
    <w:locked/>
    <w:rsid w:val="00A97631"/>
    <w:pPr>
      <w:spacing w:after="100"/>
    </w:pPr>
  </w:style>
  <w:style w:type="paragraph" w:styleId="Cuprins2">
    <w:name w:val="toc 2"/>
    <w:basedOn w:val="Normal"/>
    <w:next w:val="Normal"/>
    <w:autoRedefine/>
    <w:uiPriority w:val="39"/>
    <w:semiHidden/>
    <w:unhideWhenUsed/>
    <w:qFormat/>
    <w:locked/>
    <w:rsid w:val="00A97631"/>
    <w:pPr>
      <w:spacing w:after="100" w:line="276" w:lineRule="auto"/>
      <w:ind w:left="220"/>
    </w:pPr>
    <w:rPr>
      <w:rFonts w:asciiTheme="minorHAnsi" w:eastAsiaTheme="minorEastAsia" w:hAnsiTheme="minorHAnsi" w:cstheme="minorBidi"/>
      <w:sz w:val="22"/>
      <w:szCs w:val="22"/>
    </w:rPr>
  </w:style>
  <w:style w:type="paragraph" w:styleId="Cuprins3">
    <w:name w:val="toc 3"/>
    <w:basedOn w:val="Normal"/>
    <w:next w:val="Normal"/>
    <w:autoRedefine/>
    <w:uiPriority w:val="39"/>
    <w:semiHidden/>
    <w:unhideWhenUsed/>
    <w:qFormat/>
    <w:locked/>
    <w:rsid w:val="00A97631"/>
    <w:pPr>
      <w:spacing w:after="100" w:line="276" w:lineRule="auto"/>
      <w:ind w:left="440"/>
    </w:pPr>
    <w:rPr>
      <w:rFonts w:asciiTheme="minorHAnsi" w:eastAsiaTheme="minorEastAsia" w:hAnsiTheme="minorHAnsi" w:cstheme="minorBidi"/>
      <w:sz w:val="22"/>
      <w:szCs w:val="22"/>
    </w:rPr>
  </w:style>
  <w:style w:type="character" w:styleId="Accentuaresubtil">
    <w:name w:val="Subtle Emphasis"/>
    <w:basedOn w:val="Fontdeparagrafimplicit"/>
    <w:uiPriority w:val="19"/>
    <w:qFormat/>
    <w:rsid w:val="00341844"/>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30424765">
      <w:marLeft w:val="0"/>
      <w:marRight w:val="0"/>
      <w:marTop w:val="0"/>
      <w:marBottom w:val="0"/>
      <w:divBdr>
        <w:top w:val="none" w:sz="0" w:space="0" w:color="auto"/>
        <w:left w:val="none" w:sz="0" w:space="0" w:color="auto"/>
        <w:bottom w:val="none" w:sz="0" w:space="0" w:color="auto"/>
        <w:right w:val="none" w:sz="0" w:space="0" w:color="auto"/>
      </w:divBdr>
    </w:div>
    <w:div w:id="31002436">
      <w:bodyDiv w:val="1"/>
      <w:marLeft w:val="0"/>
      <w:marRight w:val="0"/>
      <w:marTop w:val="0"/>
      <w:marBottom w:val="0"/>
      <w:divBdr>
        <w:top w:val="none" w:sz="0" w:space="0" w:color="auto"/>
        <w:left w:val="none" w:sz="0" w:space="0" w:color="auto"/>
        <w:bottom w:val="none" w:sz="0" w:space="0" w:color="auto"/>
        <w:right w:val="none" w:sz="0" w:space="0" w:color="auto"/>
      </w:divBdr>
    </w:div>
    <w:div w:id="400637931">
      <w:bodyDiv w:val="1"/>
      <w:marLeft w:val="0"/>
      <w:marRight w:val="0"/>
      <w:marTop w:val="0"/>
      <w:marBottom w:val="0"/>
      <w:divBdr>
        <w:top w:val="none" w:sz="0" w:space="0" w:color="auto"/>
        <w:left w:val="none" w:sz="0" w:space="0" w:color="auto"/>
        <w:bottom w:val="none" w:sz="0" w:space="0" w:color="auto"/>
        <w:right w:val="none" w:sz="0" w:space="0" w:color="auto"/>
      </w:divBdr>
    </w:div>
    <w:div w:id="484666498">
      <w:bodyDiv w:val="1"/>
      <w:marLeft w:val="0"/>
      <w:marRight w:val="0"/>
      <w:marTop w:val="0"/>
      <w:marBottom w:val="0"/>
      <w:divBdr>
        <w:top w:val="none" w:sz="0" w:space="0" w:color="auto"/>
        <w:left w:val="none" w:sz="0" w:space="0" w:color="auto"/>
        <w:bottom w:val="none" w:sz="0" w:space="0" w:color="auto"/>
        <w:right w:val="none" w:sz="0" w:space="0" w:color="auto"/>
      </w:divBdr>
    </w:div>
    <w:div w:id="1574924384">
      <w:bodyDiv w:val="1"/>
      <w:marLeft w:val="0"/>
      <w:marRight w:val="0"/>
      <w:marTop w:val="0"/>
      <w:marBottom w:val="0"/>
      <w:divBdr>
        <w:top w:val="none" w:sz="0" w:space="0" w:color="auto"/>
        <w:left w:val="none" w:sz="0" w:space="0" w:color="auto"/>
        <w:bottom w:val="none" w:sz="0" w:space="0" w:color="auto"/>
        <w:right w:val="none" w:sz="0" w:space="0" w:color="auto"/>
      </w:divBdr>
    </w:div>
    <w:div w:id="1646662462">
      <w:bodyDiv w:val="1"/>
      <w:marLeft w:val="0"/>
      <w:marRight w:val="0"/>
      <w:marTop w:val="0"/>
      <w:marBottom w:val="0"/>
      <w:divBdr>
        <w:top w:val="none" w:sz="0" w:space="0" w:color="auto"/>
        <w:left w:val="none" w:sz="0" w:space="0" w:color="auto"/>
        <w:bottom w:val="none" w:sz="0" w:space="0" w:color="auto"/>
        <w:right w:val="none" w:sz="0" w:space="0" w:color="auto"/>
      </w:divBdr>
    </w:div>
    <w:div w:id="1897357796">
      <w:bodyDiv w:val="1"/>
      <w:marLeft w:val="0"/>
      <w:marRight w:val="0"/>
      <w:marTop w:val="0"/>
      <w:marBottom w:val="0"/>
      <w:divBdr>
        <w:top w:val="none" w:sz="0" w:space="0" w:color="auto"/>
        <w:left w:val="none" w:sz="0" w:space="0" w:color="auto"/>
        <w:bottom w:val="none" w:sz="0" w:space="0" w:color="auto"/>
        <w:right w:val="none" w:sz="0" w:space="0" w:color="auto"/>
      </w:divBdr>
    </w:div>
    <w:div w:id="20332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rimariaclujnapoca.ro/primarie/regulament-de-organizare-si-functionare/" TargetMode="External"/><Relationship Id="rId4" Type="http://schemas.openxmlformats.org/officeDocument/2006/relationships/settings" Target="settings.xml"/><Relationship Id="rId9" Type="http://schemas.openxmlformats.org/officeDocument/2006/relationships/hyperlink" Target="https://legeaz.net/legea-211-2004-protectie-victime-infractiun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487B8-D6A3-4C7C-AC9A-D74D6EE0C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82</Pages>
  <Words>35487</Words>
  <Characters>202279</Characters>
  <Application>Microsoft Office Word</Application>
  <DocSecurity>0</DocSecurity>
  <Lines>1685</Lines>
  <Paragraphs>474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Org</Company>
  <LinksUpToDate>false</LinksUpToDate>
  <CharactersWithSpaces>237292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Lenuta</cp:lastModifiedBy>
  <cp:revision>14</cp:revision>
  <cp:lastPrinted>2024-06-12T10:08:00Z</cp:lastPrinted>
  <dcterms:created xsi:type="dcterms:W3CDTF">2025-01-23T06:47:00Z</dcterms:created>
  <dcterms:modified xsi:type="dcterms:W3CDTF">2025-01-27T06:33:00Z</dcterms:modified>
</cp:coreProperties>
</file>